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241F0" w:rsidRPr="00806273" w:rsidRDefault="003241F0" w:rsidP="003241F0">
      <w:pPr>
        <w:jc w:val="center"/>
        <w:rPr>
          <w:rFonts w:ascii="Times New Roman" w:hAnsi="Times New Roman" w:cs="Times New Roman"/>
          <w:sz w:val="28"/>
          <w:lang w:eastAsia="en-US" w:bidi="ar-SA"/>
        </w:rPr>
      </w:pPr>
      <w:r w:rsidRPr="00806273">
        <w:rPr>
          <w:rFonts w:ascii="Times New Roman" w:hAnsi="Times New Roman" w:cs="Times New Roman"/>
          <w:sz w:val="28"/>
          <w:lang w:eastAsia="en-US" w:bidi="ar-SA"/>
        </w:rPr>
        <w:t xml:space="preserve">Государственная корпорация по космической деятельности </w:t>
      </w:r>
      <w:proofErr w:type="spellStart"/>
      <w:r w:rsidRPr="00806273">
        <w:rPr>
          <w:rFonts w:ascii="Times New Roman" w:hAnsi="Times New Roman" w:cs="Times New Roman"/>
          <w:sz w:val="28"/>
          <w:lang w:eastAsia="en-US" w:bidi="ar-SA"/>
        </w:rPr>
        <w:t>Роскосмос</w:t>
      </w:r>
      <w:proofErr w:type="spellEnd"/>
    </w:p>
    <w:p w:rsidR="003241F0" w:rsidRPr="00806273" w:rsidRDefault="003241F0" w:rsidP="003241F0">
      <w:pPr>
        <w:tabs>
          <w:tab w:val="left" w:pos="5445"/>
        </w:tabs>
        <w:suppressAutoHyphens w:val="0"/>
        <w:spacing w:line="240" w:lineRule="auto"/>
        <w:jc w:val="center"/>
        <w:rPr>
          <w:rFonts w:ascii="Times New Roman" w:hAnsi="Times New Roman" w:cs="Times New Roman"/>
          <w:color w:val="000000"/>
          <w:sz w:val="28"/>
          <w:szCs w:val="28"/>
          <w:lang w:eastAsia="en-US" w:bidi="ar-SA"/>
        </w:rPr>
      </w:pPr>
      <w:r w:rsidRPr="00806273">
        <w:rPr>
          <w:rFonts w:ascii="Times New Roman" w:hAnsi="Times New Roman" w:cs="Times New Roman"/>
          <w:color w:val="000000"/>
          <w:sz w:val="28"/>
          <w:szCs w:val="28"/>
          <w:lang w:eastAsia="en-US" w:bidi="ar-SA"/>
        </w:rPr>
        <w:t>Министерство просвещения Российской Федерации</w:t>
      </w:r>
    </w:p>
    <w:p w:rsidR="003241F0" w:rsidRPr="00077913" w:rsidRDefault="003241F0" w:rsidP="003241F0">
      <w:pPr>
        <w:tabs>
          <w:tab w:val="left" w:pos="5445"/>
        </w:tabs>
        <w:suppressAutoHyphens w:val="0"/>
        <w:spacing w:line="240" w:lineRule="auto"/>
        <w:rPr>
          <w:rFonts w:ascii="Times New Roman" w:hAnsi="Times New Roman" w:cs="Times New Roman"/>
          <w:color w:val="000000"/>
          <w:sz w:val="28"/>
          <w:szCs w:val="28"/>
          <w:lang w:eastAsia="en-US" w:bidi="ar-SA"/>
        </w:rPr>
      </w:pPr>
    </w:p>
    <w:p w:rsidR="003241F0" w:rsidRPr="00077913" w:rsidRDefault="003241F0" w:rsidP="003241F0">
      <w:pPr>
        <w:tabs>
          <w:tab w:val="left" w:pos="5445"/>
        </w:tabs>
        <w:suppressAutoHyphens w:val="0"/>
        <w:spacing w:line="240" w:lineRule="auto"/>
        <w:rPr>
          <w:rFonts w:ascii="Times New Roman" w:hAnsi="Times New Roman" w:cs="Times New Roman"/>
          <w:color w:val="000000"/>
          <w:sz w:val="28"/>
          <w:szCs w:val="28"/>
          <w:lang w:eastAsia="en-US" w:bidi="ar-SA"/>
        </w:rPr>
      </w:pPr>
    </w:p>
    <w:p w:rsidR="003241F0" w:rsidRPr="00077913" w:rsidRDefault="003241F0" w:rsidP="003241F0">
      <w:pPr>
        <w:tabs>
          <w:tab w:val="left" w:pos="5445"/>
        </w:tabs>
        <w:suppressAutoHyphens w:val="0"/>
        <w:spacing w:line="240" w:lineRule="auto"/>
        <w:rPr>
          <w:rFonts w:ascii="Times New Roman" w:hAnsi="Times New Roman" w:cs="Times New Roman"/>
          <w:color w:val="000000"/>
          <w:sz w:val="28"/>
          <w:szCs w:val="28"/>
          <w:lang w:eastAsia="en-US" w:bidi="ar-SA"/>
        </w:rPr>
      </w:pPr>
    </w:p>
    <w:p w:rsidR="003241F0" w:rsidRDefault="003241F0" w:rsidP="003241F0">
      <w:pPr>
        <w:suppressAutoHyphens w:val="0"/>
        <w:spacing w:line="240" w:lineRule="auto"/>
        <w:jc w:val="center"/>
        <w:rPr>
          <w:rFonts w:ascii="Times New Roman" w:hAnsi="Times New Roman" w:cs="Times New Roman"/>
          <w:b/>
          <w:color w:val="000000"/>
          <w:sz w:val="28"/>
          <w:szCs w:val="24"/>
          <w:lang w:eastAsia="en-US" w:bidi="ar-SA"/>
        </w:rPr>
      </w:pPr>
    </w:p>
    <w:p w:rsidR="003241F0" w:rsidRDefault="003241F0" w:rsidP="003241F0">
      <w:pPr>
        <w:suppressAutoHyphens w:val="0"/>
        <w:spacing w:line="240" w:lineRule="auto"/>
        <w:jc w:val="center"/>
        <w:rPr>
          <w:rFonts w:ascii="Times New Roman" w:hAnsi="Times New Roman" w:cs="Times New Roman"/>
          <w:b/>
          <w:color w:val="000000"/>
          <w:sz w:val="28"/>
          <w:szCs w:val="24"/>
          <w:lang w:eastAsia="en-US" w:bidi="ar-SA"/>
        </w:rPr>
      </w:pPr>
    </w:p>
    <w:p w:rsidR="003241F0" w:rsidRDefault="003241F0" w:rsidP="003241F0">
      <w:pPr>
        <w:suppressAutoHyphens w:val="0"/>
        <w:spacing w:line="240" w:lineRule="auto"/>
        <w:jc w:val="center"/>
        <w:rPr>
          <w:rFonts w:ascii="Times New Roman" w:hAnsi="Times New Roman" w:cs="Times New Roman"/>
          <w:b/>
          <w:color w:val="000000"/>
          <w:sz w:val="28"/>
          <w:szCs w:val="24"/>
          <w:lang w:eastAsia="en-US" w:bidi="ar-SA"/>
        </w:rPr>
      </w:pPr>
    </w:p>
    <w:p w:rsidR="003241F0" w:rsidRDefault="003241F0" w:rsidP="003241F0">
      <w:pPr>
        <w:suppressAutoHyphens w:val="0"/>
        <w:spacing w:line="240" w:lineRule="auto"/>
        <w:jc w:val="center"/>
        <w:rPr>
          <w:rFonts w:ascii="Times New Roman" w:hAnsi="Times New Roman" w:cs="Times New Roman"/>
          <w:b/>
          <w:color w:val="000000"/>
          <w:sz w:val="28"/>
          <w:szCs w:val="24"/>
          <w:lang w:eastAsia="en-US" w:bidi="ar-SA"/>
        </w:rPr>
      </w:pPr>
    </w:p>
    <w:p w:rsidR="003241F0" w:rsidRDefault="003241F0" w:rsidP="003241F0">
      <w:pPr>
        <w:suppressAutoHyphens w:val="0"/>
        <w:spacing w:line="240" w:lineRule="auto"/>
        <w:jc w:val="center"/>
        <w:rPr>
          <w:rFonts w:ascii="Times New Roman" w:hAnsi="Times New Roman" w:cs="Times New Roman"/>
          <w:b/>
          <w:color w:val="000000"/>
          <w:sz w:val="28"/>
          <w:szCs w:val="24"/>
          <w:lang w:eastAsia="en-US" w:bidi="ar-SA"/>
        </w:rPr>
      </w:pPr>
    </w:p>
    <w:p w:rsidR="003241F0" w:rsidRDefault="003241F0" w:rsidP="003241F0">
      <w:pPr>
        <w:suppressAutoHyphens w:val="0"/>
        <w:spacing w:line="240" w:lineRule="auto"/>
        <w:jc w:val="center"/>
        <w:rPr>
          <w:rFonts w:ascii="Times New Roman" w:hAnsi="Times New Roman" w:cs="Times New Roman"/>
          <w:b/>
          <w:color w:val="000000"/>
          <w:sz w:val="28"/>
          <w:szCs w:val="24"/>
          <w:lang w:eastAsia="en-US" w:bidi="ar-SA"/>
        </w:rPr>
      </w:pPr>
    </w:p>
    <w:p w:rsidR="003241F0" w:rsidRDefault="003241F0" w:rsidP="003241F0">
      <w:pPr>
        <w:suppressAutoHyphens w:val="0"/>
        <w:spacing w:line="240" w:lineRule="auto"/>
        <w:jc w:val="center"/>
        <w:rPr>
          <w:rFonts w:ascii="Times New Roman" w:hAnsi="Times New Roman" w:cs="Times New Roman"/>
          <w:b/>
          <w:color w:val="000000"/>
          <w:sz w:val="28"/>
          <w:szCs w:val="24"/>
          <w:lang w:eastAsia="en-US" w:bidi="ar-SA"/>
        </w:rPr>
      </w:pPr>
    </w:p>
    <w:p w:rsidR="003241F0" w:rsidRDefault="003241F0" w:rsidP="003241F0">
      <w:pPr>
        <w:suppressAutoHyphens w:val="0"/>
        <w:spacing w:line="240" w:lineRule="auto"/>
        <w:jc w:val="center"/>
        <w:rPr>
          <w:rFonts w:ascii="Times New Roman" w:hAnsi="Times New Roman" w:cs="Times New Roman"/>
          <w:b/>
          <w:color w:val="000000"/>
          <w:sz w:val="28"/>
          <w:szCs w:val="24"/>
          <w:lang w:eastAsia="en-US" w:bidi="ar-SA"/>
        </w:rPr>
      </w:pPr>
    </w:p>
    <w:p w:rsidR="003241F0" w:rsidRDefault="003241F0" w:rsidP="003241F0">
      <w:pPr>
        <w:suppressAutoHyphens w:val="0"/>
        <w:spacing w:line="240" w:lineRule="auto"/>
        <w:jc w:val="center"/>
        <w:rPr>
          <w:rFonts w:ascii="Times New Roman" w:hAnsi="Times New Roman" w:cs="Times New Roman"/>
          <w:b/>
          <w:color w:val="000000"/>
          <w:sz w:val="28"/>
          <w:szCs w:val="24"/>
          <w:lang w:eastAsia="en-US" w:bidi="ar-SA"/>
        </w:rPr>
      </w:pPr>
    </w:p>
    <w:p w:rsidR="003241F0" w:rsidRDefault="003241F0" w:rsidP="003241F0">
      <w:pPr>
        <w:suppressAutoHyphens w:val="0"/>
        <w:spacing w:line="240" w:lineRule="auto"/>
        <w:jc w:val="center"/>
        <w:rPr>
          <w:rFonts w:ascii="Times New Roman" w:hAnsi="Times New Roman" w:cs="Times New Roman"/>
          <w:b/>
          <w:color w:val="000000"/>
          <w:sz w:val="28"/>
          <w:szCs w:val="24"/>
          <w:lang w:eastAsia="en-US" w:bidi="ar-SA"/>
        </w:rPr>
      </w:pPr>
    </w:p>
    <w:p w:rsidR="003241F0" w:rsidRDefault="003241F0" w:rsidP="003241F0">
      <w:pPr>
        <w:suppressAutoHyphens w:val="0"/>
        <w:spacing w:line="240" w:lineRule="auto"/>
        <w:jc w:val="center"/>
        <w:rPr>
          <w:rFonts w:ascii="Times New Roman" w:hAnsi="Times New Roman" w:cs="Times New Roman"/>
          <w:b/>
          <w:color w:val="000000"/>
          <w:sz w:val="28"/>
          <w:szCs w:val="24"/>
          <w:lang w:eastAsia="en-US" w:bidi="ar-SA"/>
        </w:rPr>
      </w:pPr>
    </w:p>
    <w:p w:rsidR="003241F0" w:rsidRPr="00077913" w:rsidRDefault="003241F0" w:rsidP="003241F0">
      <w:pPr>
        <w:suppressAutoHyphens w:val="0"/>
        <w:spacing w:line="240" w:lineRule="auto"/>
        <w:jc w:val="center"/>
        <w:rPr>
          <w:rFonts w:ascii="Times New Roman" w:hAnsi="Times New Roman" w:cs="Times New Roman"/>
          <w:color w:val="000000"/>
          <w:sz w:val="28"/>
          <w:szCs w:val="28"/>
          <w:lang w:eastAsia="en-US" w:bidi="ar-SA"/>
        </w:rPr>
      </w:pPr>
    </w:p>
    <w:p w:rsidR="003241F0" w:rsidRPr="00077913" w:rsidRDefault="003241F0" w:rsidP="003241F0">
      <w:pPr>
        <w:suppressAutoHyphens w:val="0"/>
        <w:spacing w:line="240" w:lineRule="auto"/>
        <w:rPr>
          <w:rFonts w:ascii="Times New Roman" w:hAnsi="Times New Roman" w:cs="Times New Roman"/>
          <w:color w:val="000000"/>
          <w:sz w:val="28"/>
          <w:szCs w:val="28"/>
          <w:lang w:eastAsia="en-US" w:bidi="ar-SA"/>
        </w:rPr>
      </w:pPr>
    </w:p>
    <w:p w:rsidR="003241F0" w:rsidRPr="00077913" w:rsidRDefault="003241F0" w:rsidP="003241F0">
      <w:pPr>
        <w:suppressAutoHyphens w:val="0"/>
        <w:spacing w:line="240" w:lineRule="auto"/>
        <w:rPr>
          <w:rFonts w:ascii="Times New Roman" w:hAnsi="Times New Roman" w:cs="Times New Roman"/>
          <w:color w:val="000000"/>
          <w:sz w:val="28"/>
          <w:szCs w:val="28"/>
          <w:lang w:eastAsia="en-US" w:bidi="ar-SA"/>
        </w:rPr>
      </w:pPr>
    </w:p>
    <w:p w:rsidR="003241F0" w:rsidRPr="00077913" w:rsidRDefault="003241F0" w:rsidP="003241F0">
      <w:pPr>
        <w:suppressAutoHyphens w:val="0"/>
        <w:spacing w:line="240" w:lineRule="auto"/>
        <w:rPr>
          <w:rFonts w:ascii="Times New Roman" w:hAnsi="Times New Roman" w:cs="Times New Roman"/>
          <w:color w:val="000000"/>
          <w:sz w:val="28"/>
          <w:szCs w:val="28"/>
          <w:lang w:eastAsia="en-US" w:bidi="ar-SA"/>
        </w:rPr>
      </w:pPr>
    </w:p>
    <w:p w:rsidR="003241F0" w:rsidRPr="00077913" w:rsidRDefault="003241F0" w:rsidP="003241F0">
      <w:pPr>
        <w:suppressAutoHyphens w:val="0"/>
        <w:spacing w:line="240" w:lineRule="auto"/>
        <w:rPr>
          <w:rFonts w:ascii="Times New Roman" w:hAnsi="Times New Roman" w:cs="Times New Roman"/>
          <w:color w:val="000000"/>
          <w:sz w:val="28"/>
          <w:szCs w:val="28"/>
          <w:lang w:eastAsia="en-US" w:bidi="ar-SA"/>
        </w:rPr>
      </w:pPr>
    </w:p>
    <w:p w:rsidR="003241F0" w:rsidRPr="00077913" w:rsidRDefault="003241F0" w:rsidP="003241F0">
      <w:pPr>
        <w:suppressAutoHyphens w:val="0"/>
        <w:spacing w:line="360" w:lineRule="auto"/>
        <w:jc w:val="center"/>
        <w:rPr>
          <w:rFonts w:ascii="Times New Roman" w:hAnsi="Times New Roman" w:cs="Times New Roman"/>
          <w:b/>
          <w:color w:val="000000"/>
          <w:sz w:val="28"/>
          <w:szCs w:val="28"/>
          <w:lang w:eastAsia="en-US" w:bidi="ar-SA"/>
        </w:rPr>
      </w:pPr>
      <w:r>
        <w:rPr>
          <w:rFonts w:ascii="Times New Roman" w:hAnsi="Times New Roman" w:cs="Times New Roman"/>
          <w:b/>
          <w:color w:val="000000"/>
          <w:sz w:val="28"/>
          <w:szCs w:val="28"/>
          <w:lang w:eastAsia="en-US" w:bidi="ar-SA"/>
        </w:rPr>
        <w:t>УЧЕБНО-МЕТОДИЧЕСКИЙ КОМПЛЕКС</w:t>
      </w:r>
    </w:p>
    <w:p w:rsidR="003241F0" w:rsidRDefault="003241F0" w:rsidP="003241F0">
      <w:pPr>
        <w:suppressAutoHyphens w:val="0"/>
        <w:spacing w:line="360" w:lineRule="auto"/>
        <w:jc w:val="center"/>
        <w:rPr>
          <w:rFonts w:ascii="Times New Roman" w:hAnsi="Times New Roman" w:cs="Times New Roman"/>
          <w:b/>
          <w:color w:val="000000"/>
          <w:sz w:val="28"/>
          <w:szCs w:val="28"/>
          <w:lang w:eastAsia="en-US" w:bidi="ar-SA"/>
        </w:rPr>
      </w:pPr>
      <w:r w:rsidRPr="00077913">
        <w:rPr>
          <w:rFonts w:ascii="Times New Roman" w:hAnsi="Times New Roman" w:cs="Times New Roman"/>
          <w:b/>
          <w:color w:val="000000"/>
          <w:sz w:val="28"/>
          <w:szCs w:val="28"/>
          <w:lang w:eastAsia="en-US" w:bidi="ar-SA"/>
        </w:rPr>
        <w:t>«</w:t>
      </w:r>
      <w:r>
        <w:rPr>
          <w:rFonts w:ascii="Times New Roman" w:hAnsi="Times New Roman" w:cs="Times New Roman"/>
          <w:b/>
          <w:color w:val="000000"/>
          <w:sz w:val="28"/>
          <w:szCs w:val="28"/>
          <w:lang w:eastAsia="en-US" w:bidi="ar-SA"/>
        </w:rPr>
        <w:t>Проектная деятельность»</w:t>
      </w:r>
    </w:p>
    <w:p w:rsidR="003241F0" w:rsidRPr="00077913" w:rsidRDefault="003241F0" w:rsidP="003241F0">
      <w:pPr>
        <w:suppressAutoHyphens w:val="0"/>
        <w:spacing w:line="360" w:lineRule="auto"/>
        <w:jc w:val="center"/>
        <w:rPr>
          <w:rFonts w:ascii="Times New Roman" w:hAnsi="Times New Roman" w:cs="Times New Roman"/>
          <w:bCs/>
          <w:color w:val="000000"/>
          <w:sz w:val="28"/>
          <w:szCs w:val="28"/>
          <w:lang w:eastAsia="en-US" w:bidi="ar-SA"/>
        </w:rPr>
      </w:pPr>
      <w:r w:rsidRPr="00077913">
        <w:rPr>
          <w:rFonts w:ascii="Times New Roman" w:hAnsi="Times New Roman" w:cs="Times New Roman"/>
          <w:bCs/>
          <w:color w:val="000000"/>
          <w:sz w:val="28"/>
          <w:szCs w:val="28"/>
          <w:lang w:eastAsia="en-US" w:bidi="ar-SA"/>
        </w:rPr>
        <w:t xml:space="preserve">Направленность: </w:t>
      </w:r>
      <w:r w:rsidRPr="00506972">
        <w:rPr>
          <w:rFonts w:ascii="Times New Roman" w:hAnsi="Times New Roman" w:cs="Times New Roman"/>
          <w:b/>
          <w:bCs/>
          <w:color w:val="000000"/>
          <w:sz w:val="28"/>
          <w:szCs w:val="28"/>
          <w:lang w:eastAsia="en-US" w:bidi="ar-SA"/>
        </w:rPr>
        <w:t>научно-</w:t>
      </w:r>
      <w:r w:rsidRPr="00077913">
        <w:rPr>
          <w:rFonts w:ascii="Times New Roman" w:hAnsi="Times New Roman" w:cs="Times New Roman"/>
          <w:b/>
          <w:color w:val="000000"/>
          <w:sz w:val="28"/>
          <w:szCs w:val="28"/>
          <w:lang w:eastAsia="en-US" w:bidi="ar-SA"/>
        </w:rPr>
        <w:t>техническая</w:t>
      </w:r>
      <w:r w:rsidRPr="00077913">
        <w:rPr>
          <w:rFonts w:ascii="Times New Roman" w:hAnsi="Times New Roman" w:cs="Times New Roman"/>
          <w:bCs/>
          <w:color w:val="000000"/>
          <w:sz w:val="28"/>
          <w:szCs w:val="28"/>
          <w:lang w:eastAsia="en-US" w:bidi="ar-SA"/>
        </w:rPr>
        <w:t xml:space="preserve"> </w:t>
      </w:r>
    </w:p>
    <w:p w:rsidR="003241F0" w:rsidRPr="00077913" w:rsidRDefault="003241F0" w:rsidP="003241F0">
      <w:pPr>
        <w:suppressAutoHyphens w:val="0"/>
        <w:spacing w:line="360" w:lineRule="auto"/>
        <w:jc w:val="center"/>
        <w:rPr>
          <w:rFonts w:ascii="Times New Roman" w:hAnsi="Times New Roman" w:cs="Times New Roman"/>
          <w:bCs/>
          <w:color w:val="000000"/>
          <w:sz w:val="28"/>
          <w:szCs w:val="28"/>
          <w:lang w:eastAsia="en-US" w:bidi="ar-SA"/>
        </w:rPr>
      </w:pPr>
      <w:r w:rsidRPr="00077913">
        <w:rPr>
          <w:rFonts w:ascii="Times New Roman" w:hAnsi="Times New Roman" w:cs="Times New Roman"/>
          <w:bCs/>
          <w:color w:val="000000"/>
          <w:sz w:val="28"/>
          <w:szCs w:val="28"/>
          <w:lang w:eastAsia="en-US" w:bidi="ar-SA"/>
        </w:rPr>
        <w:t xml:space="preserve">Уровень программы: </w:t>
      </w:r>
      <w:r w:rsidRPr="00077913">
        <w:rPr>
          <w:rFonts w:ascii="Times New Roman" w:hAnsi="Times New Roman" w:cs="Times New Roman"/>
          <w:b/>
          <w:color w:val="000000"/>
          <w:sz w:val="28"/>
          <w:szCs w:val="28"/>
          <w:lang w:eastAsia="en-US" w:bidi="ar-SA"/>
        </w:rPr>
        <w:t>базовый</w:t>
      </w:r>
    </w:p>
    <w:p w:rsidR="003241F0" w:rsidRPr="00077913" w:rsidRDefault="003241F0" w:rsidP="003241F0">
      <w:pPr>
        <w:suppressAutoHyphens w:val="0"/>
        <w:spacing w:line="360" w:lineRule="auto"/>
        <w:jc w:val="center"/>
        <w:rPr>
          <w:rFonts w:ascii="Times New Roman" w:hAnsi="Times New Roman" w:cs="Times New Roman"/>
          <w:b/>
          <w:color w:val="000000"/>
          <w:sz w:val="28"/>
          <w:szCs w:val="28"/>
          <w:lang w:eastAsia="en-US" w:bidi="ar-SA"/>
        </w:rPr>
      </w:pPr>
      <w:r w:rsidRPr="00077913">
        <w:rPr>
          <w:rFonts w:ascii="Times New Roman" w:hAnsi="Times New Roman" w:cs="Times New Roman"/>
          <w:bCs/>
          <w:color w:val="000000"/>
          <w:sz w:val="28"/>
          <w:szCs w:val="28"/>
          <w:lang w:eastAsia="en-US" w:bidi="ar-SA"/>
        </w:rPr>
        <w:t xml:space="preserve">Возраст учащихся: </w:t>
      </w:r>
      <w:r>
        <w:rPr>
          <w:rFonts w:ascii="Times New Roman" w:hAnsi="Times New Roman" w:cs="Times New Roman"/>
          <w:b/>
          <w:color w:val="000000"/>
          <w:sz w:val="28"/>
          <w:szCs w:val="28"/>
          <w:lang w:eastAsia="en-US" w:bidi="ar-SA"/>
        </w:rPr>
        <w:t>13-14 лет (8</w:t>
      </w:r>
      <w:r w:rsidRPr="00077913">
        <w:rPr>
          <w:rFonts w:ascii="Times New Roman" w:hAnsi="Times New Roman" w:cs="Times New Roman"/>
          <w:b/>
          <w:color w:val="000000"/>
          <w:sz w:val="28"/>
          <w:szCs w:val="28"/>
          <w:lang w:eastAsia="en-US" w:bidi="ar-SA"/>
        </w:rPr>
        <w:t xml:space="preserve"> класс)</w:t>
      </w:r>
    </w:p>
    <w:p w:rsidR="003241F0" w:rsidRPr="00077913" w:rsidRDefault="003241F0" w:rsidP="003241F0">
      <w:pPr>
        <w:suppressAutoHyphens w:val="0"/>
        <w:spacing w:line="360" w:lineRule="auto"/>
        <w:jc w:val="center"/>
        <w:rPr>
          <w:rFonts w:ascii="Times New Roman" w:hAnsi="Times New Roman" w:cs="Times New Roman"/>
          <w:bCs/>
          <w:color w:val="000000"/>
          <w:sz w:val="28"/>
          <w:szCs w:val="28"/>
          <w:lang w:eastAsia="en-US" w:bidi="ar-SA"/>
        </w:rPr>
      </w:pPr>
      <w:r w:rsidRPr="00077913">
        <w:rPr>
          <w:rFonts w:ascii="Times New Roman" w:hAnsi="Times New Roman" w:cs="Times New Roman"/>
          <w:bCs/>
          <w:color w:val="000000"/>
          <w:sz w:val="28"/>
          <w:szCs w:val="28"/>
          <w:lang w:eastAsia="en-US" w:bidi="ar-SA"/>
        </w:rPr>
        <w:t xml:space="preserve">Срок реализации: </w:t>
      </w:r>
      <w:r>
        <w:rPr>
          <w:rFonts w:ascii="Times New Roman" w:hAnsi="Times New Roman" w:cs="Times New Roman"/>
          <w:b/>
          <w:color w:val="000000"/>
          <w:sz w:val="28"/>
          <w:szCs w:val="28"/>
          <w:lang w:eastAsia="en-US" w:bidi="ar-SA"/>
        </w:rPr>
        <w:t>3</w:t>
      </w:r>
      <w:r w:rsidRPr="00077913">
        <w:rPr>
          <w:rFonts w:ascii="Times New Roman" w:hAnsi="Times New Roman" w:cs="Times New Roman"/>
          <w:b/>
          <w:color w:val="000000"/>
          <w:sz w:val="28"/>
          <w:szCs w:val="28"/>
          <w:lang w:eastAsia="en-US" w:bidi="ar-SA"/>
        </w:rPr>
        <w:t>2 часа</w:t>
      </w:r>
    </w:p>
    <w:p w:rsidR="00D07952" w:rsidRDefault="006560B3"/>
    <w:p w:rsidR="003241F0" w:rsidRDefault="003241F0"/>
    <w:p w:rsidR="003241F0" w:rsidRDefault="003241F0"/>
    <w:p w:rsidR="003241F0" w:rsidRDefault="003241F0"/>
    <w:p w:rsidR="003241F0" w:rsidRDefault="003241F0"/>
    <w:p w:rsidR="003241F0" w:rsidRDefault="003241F0"/>
    <w:p w:rsidR="003241F0" w:rsidRDefault="003241F0"/>
    <w:p w:rsidR="003241F0" w:rsidRDefault="003241F0"/>
    <w:p w:rsidR="003241F0" w:rsidRDefault="003241F0"/>
    <w:p w:rsidR="003241F0" w:rsidRDefault="003241F0"/>
    <w:p w:rsidR="003241F0" w:rsidRDefault="003241F0"/>
    <w:p w:rsidR="003241F0" w:rsidRDefault="003241F0"/>
    <w:p w:rsidR="003241F0" w:rsidRDefault="003241F0"/>
    <w:p w:rsidR="003241F0" w:rsidRDefault="003241F0"/>
    <w:p w:rsidR="003241F0" w:rsidRDefault="003241F0"/>
    <w:p w:rsidR="003241F0" w:rsidRDefault="003241F0"/>
    <w:p w:rsidR="003241F0" w:rsidRPr="003241F0" w:rsidRDefault="003241F0" w:rsidP="003241F0">
      <w:pPr>
        <w:spacing w:line="360" w:lineRule="auto"/>
        <w:jc w:val="center"/>
        <w:rPr>
          <w:rFonts w:ascii="Times New Roman" w:hAnsi="Times New Roman" w:cs="Times New Roman"/>
          <w:b/>
          <w:sz w:val="28"/>
        </w:rPr>
      </w:pPr>
      <w:bookmarkStart w:id="0" w:name="_GoBack"/>
      <w:r w:rsidRPr="003241F0">
        <w:rPr>
          <w:rFonts w:ascii="Times New Roman" w:hAnsi="Times New Roman" w:cs="Times New Roman"/>
          <w:b/>
          <w:sz w:val="28"/>
        </w:rPr>
        <w:lastRenderedPageBreak/>
        <w:t>Оглавление</w:t>
      </w:r>
    </w:p>
    <w:bookmarkEnd w:id="0"/>
    <w:p w:rsidR="003241F0" w:rsidRPr="003241F0" w:rsidRDefault="003241F0" w:rsidP="003241F0">
      <w:pPr>
        <w:spacing w:line="360" w:lineRule="auto"/>
        <w:ind w:firstLine="709"/>
        <w:jc w:val="both"/>
        <w:rPr>
          <w:rFonts w:ascii="Times New Roman" w:hAnsi="Times New Roman" w:cs="Times New Roman"/>
          <w:sz w:val="28"/>
        </w:rPr>
      </w:pPr>
      <w:r w:rsidRPr="003241F0">
        <w:rPr>
          <w:rFonts w:ascii="Times New Roman" w:hAnsi="Times New Roman" w:cs="Times New Roman"/>
          <w:sz w:val="28"/>
        </w:rPr>
        <w:t xml:space="preserve">Дополнительная общеразвивающая программа «Проектная </w:t>
      </w:r>
      <w:proofErr w:type="gramStart"/>
      <w:r w:rsidRPr="003241F0">
        <w:rPr>
          <w:rFonts w:ascii="Times New Roman" w:hAnsi="Times New Roman" w:cs="Times New Roman"/>
          <w:sz w:val="28"/>
        </w:rPr>
        <w:t>деятельность»…</w:t>
      </w:r>
      <w:proofErr w:type="gramEnd"/>
      <w:r w:rsidRPr="003241F0">
        <w:rPr>
          <w:rFonts w:ascii="Times New Roman" w:hAnsi="Times New Roman" w:cs="Times New Roman"/>
          <w:sz w:val="28"/>
        </w:rPr>
        <w:t>…………………………………………………………………</w:t>
      </w:r>
      <w:r>
        <w:rPr>
          <w:rFonts w:ascii="Times New Roman" w:hAnsi="Times New Roman" w:cs="Times New Roman"/>
          <w:sz w:val="28"/>
        </w:rPr>
        <w:t>3</w:t>
      </w:r>
    </w:p>
    <w:p w:rsidR="003241F0" w:rsidRPr="003241F0" w:rsidRDefault="003241F0" w:rsidP="003241F0">
      <w:pPr>
        <w:widowControl w:val="0"/>
        <w:shd w:val="clear" w:color="auto" w:fill="FFFFFF"/>
        <w:autoSpaceDE w:val="0"/>
        <w:autoSpaceDN w:val="0"/>
        <w:adjustRightInd w:val="0"/>
        <w:spacing w:line="360" w:lineRule="auto"/>
        <w:ind w:right="2" w:firstLine="709"/>
        <w:jc w:val="both"/>
        <w:rPr>
          <w:rFonts w:ascii="Times New Roman" w:eastAsia="Times New Roman" w:hAnsi="Times New Roman" w:cs="Times New Roman"/>
          <w:bCs/>
          <w:spacing w:val="2"/>
          <w:sz w:val="28"/>
          <w:szCs w:val="28"/>
        </w:rPr>
      </w:pPr>
      <w:r w:rsidRPr="003241F0">
        <w:rPr>
          <w:rFonts w:ascii="Times New Roman" w:eastAsia="Times New Roman" w:hAnsi="Times New Roman" w:cs="Times New Roman"/>
          <w:bCs/>
          <w:spacing w:val="2"/>
          <w:sz w:val="28"/>
          <w:szCs w:val="28"/>
          <w:lang w:eastAsia="ru-RU"/>
        </w:rPr>
        <w:t xml:space="preserve">Методические рекомендации по организации проектной деятельности и выполнению кейс-заданий учебной дисциплины «Проектная </w:t>
      </w:r>
      <w:proofErr w:type="gramStart"/>
      <w:r w:rsidRPr="003241F0">
        <w:rPr>
          <w:rFonts w:ascii="Times New Roman" w:eastAsia="Times New Roman" w:hAnsi="Times New Roman" w:cs="Times New Roman"/>
          <w:bCs/>
          <w:spacing w:val="2"/>
          <w:sz w:val="28"/>
          <w:szCs w:val="28"/>
          <w:lang w:eastAsia="ru-RU"/>
        </w:rPr>
        <w:t>деятельность»</w:t>
      </w:r>
      <w:r w:rsidRPr="003241F0">
        <w:rPr>
          <w:rFonts w:ascii="Times New Roman" w:eastAsia="Times New Roman" w:hAnsi="Times New Roman" w:cs="Times New Roman"/>
          <w:bCs/>
          <w:spacing w:val="2"/>
          <w:sz w:val="28"/>
          <w:szCs w:val="28"/>
        </w:rPr>
        <w:t>…</w:t>
      </w:r>
      <w:proofErr w:type="gramEnd"/>
      <w:r w:rsidRPr="003241F0">
        <w:rPr>
          <w:rFonts w:ascii="Times New Roman" w:eastAsia="Times New Roman" w:hAnsi="Times New Roman" w:cs="Times New Roman"/>
          <w:bCs/>
          <w:spacing w:val="2"/>
          <w:sz w:val="28"/>
          <w:szCs w:val="28"/>
        </w:rPr>
        <w:t>…………………………………………………</w:t>
      </w:r>
      <w:r>
        <w:rPr>
          <w:rFonts w:ascii="Times New Roman" w:eastAsia="Times New Roman" w:hAnsi="Times New Roman" w:cs="Times New Roman"/>
          <w:bCs/>
          <w:spacing w:val="2"/>
          <w:sz w:val="28"/>
          <w:szCs w:val="28"/>
        </w:rPr>
        <w:t>……………</w:t>
      </w:r>
      <w:r w:rsidRPr="003241F0">
        <w:rPr>
          <w:rFonts w:ascii="Times New Roman" w:eastAsia="Times New Roman" w:hAnsi="Times New Roman" w:cs="Times New Roman"/>
          <w:bCs/>
          <w:spacing w:val="2"/>
          <w:sz w:val="28"/>
          <w:szCs w:val="28"/>
        </w:rPr>
        <w:t>.15</w:t>
      </w:r>
    </w:p>
    <w:p w:rsidR="003241F0" w:rsidRPr="003241F0" w:rsidRDefault="003241F0" w:rsidP="003241F0">
      <w:pPr>
        <w:widowControl w:val="0"/>
        <w:shd w:val="clear" w:color="auto" w:fill="FFFFFF"/>
        <w:autoSpaceDE w:val="0"/>
        <w:autoSpaceDN w:val="0"/>
        <w:adjustRightInd w:val="0"/>
        <w:spacing w:line="360" w:lineRule="auto"/>
        <w:ind w:right="2" w:firstLine="709"/>
        <w:jc w:val="both"/>
        <w:rPr>
          <w:rFonts w:ascii="Times New Roman" w:eastAsia="Times New Roman" w:hAnsi="Times New Roman" w:cs="Times New Roman"/>
          <w:bCs/>
          <w:spacing w:val="2"/>
          <w:sz w:val="28"/>
          <w:szCs w:val="28"/>
          <w:lang w:eastAsia="ru-RU"/>
        </w:rPr>
      </w:pPr>
      <w:r w:rsidRPr="003241F0">
        <w:rPr>
          <w:rFonts w:ascii="Times New Roman" w:hAnsi="Times New Roman" w:cs="Times New Roman"/>
          <w:color w:val="000000"/>
          <w:sz w:val="28"/>
          <w:szCs w:val="28"/>
          <w:shd w:val="clear" w:color="auto" w:fill="FFFFFF"/>
          <w:lang w:eastAsia="ru-RU"/>
        </w:rPr>
        <w:t xml:space="preserve">Методические рекомендации по оформлению проектов и кейс-заданий учебной дисциплины «Проектная </w:t>
      </w:r>
      <w:proofErr w:type="gramStart"/>
      <w:r w:rsidRPr="003241F0">
        <w:rPr>
          <w:rFonts w:ascii="Times New Roman" w:hAnsi="Times New Roman" w:cs="Times New Roman"/>
          <w:color w:val="000000"/>
          <w:sz w:val="28"/>
          <w:szCs w:val="28"/>
          <w:shd w:val="clear" w:color="auto" w:fill="FFFFFF"/>
          <w:lang w:eastAsia="ru-RU"/>
        </w:rPr>
        <w:t>деятельность»…</w:t>
      </w:r>
      <w:proofErr w:type="gramEnd"/>
      <w:r w:rsidRPr="003241F0">
        <w:rPr>
          <w:rFonts w:ascii="Times New Roman" w:hAnsi="Times New Roman" w:cs="Times New Roman"/>
          <w:color w:val="000000"/>
          <w:sz w:val="28"/>
          <w:szCs w:val="28"/>
          <w:shd w:val="clear" w:color="auto" w:fill="FFFFFF"/>
          <w:lang w:eastAsia="ru-RU"/>
        </w:rPr>
        <w:t>………………………..….</w:t>
      </w:r>
      <w:r>
        <w:rPr>
          <w:rFonts w:ascii="Times New Roman" w:hAnsi="Times New Roman" w:cs="Times New Roman"/>
          <w:color w:val="000000"/>
          <w:sz w:val="28"/>
          <w:szCs w:val="28"/>
          <w:shd w:val="clear" w:color="auto" w:fill="FFFFFF"/>
          <w:lang w:eastAsia="ru-RU"/>
        </w:rPr>
        <w:t>90</w:t>
      </w:r>
    </w:p>
    <w:p w:rsidR="003241F0" w:rsidRDefault="003241F0">
      <w:pPr>
        <w:rPr>
          <w:rFonts w:ascii="Times New Roman" w:hAnsi="Times New Roman" w:cs="Times New Roman"/>
          <w:sz w:val="28"/>
        </w:rPr>
      </w:pPr>
    </w:p>
    <w:p w:rsidR="003241F0" w:rsidRDefault="003241F0">
      <w:pPr>
        <w:rPr>
          <w:rFonts w:ascii="Times New Roman" w:hAnsi="Times New Roman" w:cs="Times New Roman"/>
          <w:sz w:val="28"/>
        </w:rPr>
      </w:pPr>
    </w:p>
    <w:p w:rsidR="003241F0" w:rsidRDefault="003241F0">
      <w:pPr>
        <w:suppressAutoHyphens w:val="0"/>
        <w:spacing w:after="160"/>
        <w:rPr>
          <w:rFonts w:ascii="Times New Roman" w:hAnsi="Times New Roman" w:cs="Times New Roman"/>
          <w:sz w:val="28"/>
        </w:rPr>
      </w:pPr>
      <w:r>
        <w:rPr>
          <w:rFonts w:ascii="Times New Roman" w:hAnsi="Times New Roman" w:cs="Times New Roman"/>
          <w:sz w:val="28"/>
        </w:rPr>
        <w:br w:type="page"/>
      </w:r>
    </w:p>
    <w:p w:rsidR="003241F0" w:rsidRDefault="003241F0" w:rsidP="003241F0">
      <w:pPr>
        <w:widowControl w:val="0"/>
        <w:spacing w:line="360" w:lineRule="auto"/>
        <w:ind w:right="-20" w:firstLine="709"/>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lastRenderedPageBreak/>
        <w:t>Дополнительная общеразвивающая программа</w:t>
      </w:r>
    </w:p>
    <w:p w:rsidR="003241F0" w:rsidRDefault="003241F0" w:rsidP="003241F0">
      <w:pPr>
        <w:widowControl w:val="0"/>
        <w:spacing w:line="360" w:lineRule="auto"/>
        <w:ind w:left="3295" w:right="-20"/>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П</w:t>
      </w:r>
      <w:r>
        <w:rPr>
          <w:rFonts w:ascii="Times New Roman" w:eastAsia="Times New Roman" w:hAnsi="Times New Roman" w:cs="Times New Roman"/>
          <w:b/>
          <w:bCs/>
          <w:color w:val="000000"/>
          <w:spacing w:val="1"/>
          <w:sz w:val="28"/>
          <w:szCs w:val="28"/>
        </w:rPr>
        <w:t>о</w:t>
      </w:r>
      <w:r>
        <w:rPr>
          <w:rFonts w:ascii="Times New Roman" w:eastAsia="Times New Roman" w:hAnsi="Times New Roman" w:cs="Times New Roman"/>
          <w:b/>
          <w:bCs/>
          <w:color w:val="000000"/>
          <w:sz w:val="28"/>
          <w:szCs w:val="28"/>
        </w:rPr>
        <w:t>я</w:t>
      </w:r>
      <w:r>
        <w:rPr>
          <w:rFonts w:ascii="Times New Roman" w:eastAsia="Times New Roman" w:hAnsi="Times New Roman" w:cs="Times New Roman"/>
          <w:b/>
          <w:bCs/>
          <w:color w:val="000000"/>
          <w:spacing w:val="1"/>
          <w:w w:val="101"/>
          <w:sz w:val="28"/>
          <w:szCs w:val="28"/>
        </w:rPr>
        <w:t>с</w:t>
      </w:r>
      <w:r>
        <w:rPr>
          <w:rFonts w:ascii="Times New Roman" w:eastAsia="Times New Roman" w:hAnsi="Times New Roman" w:cs="Times New Roman"/>
          <w:b/>
          <w:bCs/>
          <w:color w:val="000000"/>
          <w:sz w:val="28"/>
          <w:szCs w:val="28"/>
        </w:rPr>
        <w:t>нит</w:t>
      </w:r>
      <w:r>
        <w:rPr>
          <w:rFonts w:ascii="Times New Roman" w:eastAsia="Times New Roman" w:hAnsi="Times New Roman" w:cs="Times New Roman"/>
          <w:b/>
          <w:bCs/>
          <w:color w:val="000000"/>
          <w:spacing w:val="-1"/>
          <w:w w:val="101"/>
          <w:sz w:val="28"/>
          <w:szCs w:val="28"/>
        </w:rPr>
        <w:t>е</w:t>
      </w:r>
      <w:r>
        <w:rPr>
          <w:rFonts w:ascii="Times New Roman" w:eastAsia="Times New Roman" w:hAnsi="Times New Roman" w:cs="Times New Roman"/>
          <w:b/>
          <w:bCs/>
          <w:color w:val="000000"/>
          <w:sz w:val="28"/>
          <w:szCs w:val="28"/>
        </w:rPr>
        <w:t>ль</w:t>
      </w:r>
      <w:r>
        <w:rPr>
          <w:rFonts w:ascii="Times New Roman" w:eastAsia="Times New Roman" w:hAnsi="Times New Roman" w:cs="Times New Roman"/>
          <w:b/>
          <w:bCs/>
          <w:color w:val="000000"/>
          <w:spacing w:val="-3"/>
          <w:sz w:val="28"/>
          <w:szCs w:val="28"/>
        </w:rPr>
        <w:t>н</w:t>
      </w:r>
      <w:r>
        <w:rPr>
          <w:rFonts w:ascii="Times New Roman" w:eastAsia="Times New Roman" w:hAnsi="Times New Roman" w:cs="Times New Roman"/>
          <w:b/>
          <w:bCs/>
          <w:color w:val="000000"/>
          <w:spacing w:val="1"/>
          <w:sz w:val="28"/>
          <w:szCs w:val="28"/>
        </w:rPr>
        <w:t>а</w:t>
      </w:r>
      <w:r>
        <w:rPr>
          <w:rFonts w:ascii="Times New Roman" w:eastAsia="Times New Roman" w:hAnsi="Times New Roman" w:cs="Times New Roman"/>
          <w:b/>
          <w:bCs/>
          <w:color w:val="000000"/>
          <w:sz w:val="28"/>
          <w:szCs w:val="28"/>
        </w:rPr>
        <w:t>я</w:t>
      </w:r>
      <w:r>
        <w:rPr>
          <w:rFonts w:ascii="Times New Roman" w:eastAsia="Times New Roman" w:hAnsi="Times New Roman" w:cs="Times New Roman"/>
          <w:color w:val="000000"/>
          <w:spacing w:val="-1"/>
          <w:sz w:val="28"/>
          <w:szCs w:val="28"/>
        </w:rPr>
        <w:t xml:space="preserve"> </w:t>
      </w:r>
      <w:r>
        <w:rPr>
          <w:rFonts w:ascii="Times New Roman" w:eastAsia="Times New Roman" w:hAnsi="Times New Roman" w:cs="Times New Roman"/>
          <w:b/>
          <w:bCs/>
          <w:color w:val="000000"/>
          <w:w w:val="101"/>
          <w:sz w:val="28"/>
          <w:szCs w:val="28"/>
        </w:rPr>
        <w:t>з</w:t>
      </w:r>
      <w:r>
        <w:rPr>
          <w:rFonts w:ascii="Times New Roman" w:eastAsia="Times New Roman" w:hAnsi="Times New Roman" w:cs="Times New Roman"/>
          <w:b/>
          <w:bCs/>
          <w:color w:val="000000"/>
          <w:spacing w:val="-2"/>
          <w:sz w:val="28"/>
          <w:szCs w:val="28"/>
        </w:rPr>
        <w:t>а</w:t>
      </w:r>
      <w:r>
        <w:rPr>
          <w:rFonts w:ascii="Times New Roman" w:eastAsia="Times New Roman" w:hAnsi="Times New Roman" w:cs="Times New Roman"/>
          <w:b/>
          <w:bCs/>
          <w:color w:val="000000"/>
          <w:sz w:val="28"/>
          <w:szCs w:val="28"/>
        </w:rPr>
        <w:t>пи</w:t>
      </w:r>
      <w:r>
        <w:rPr>
          <w:rFonts w:ascii="Times New Roman" w:eastAsia="Times New Roman" w:hAnsi="Times New Roman" w:cs="Times New Roman"/>
          <w:b/>
          <w:bCs/>
          <w:color w:val="000000"/>
          <w:w w:val="101"/>
          <w:sz w:val="28"/>
          <w:szCs w:val="28"/>
        </w:rPr>
        <w:t>с</w:t>
      </w:r>
      <w:r>
        <w:rPr>
          <w:rFonts w:ascii="Times New Roman" w:eastAsia="Times New Roman" w:hAnsi="Times New Roman" w:cs="Times New Roman"/>
          <w:b/>
          <w:bCs/>
          <w:color w:val="000000"/>
          <w:sz w:val="28"/>
          <w:szCs w:val="28"/>
        </w:rPr>
        <w:t>ка</w:t>
      </w:r>
    </w:p>
    <w:p w:rsidR="003241F0" w:rsidRPr="00EA5BD4" w:rsidRDefault="003241F0" w:rsidP="003241F0">
      <w:pPr>
        <w:widowControl w:val="0"/>
        <w:spacing w:line="360" w:lineRule="auto"/>
        <w:ind w:right="262" w:firstLine="709"/>
        <w:jc w:val="both"/>
        <w:rPr>
          <w:rFonts w:ascii="Times New Roman" w:eastAsia="Times New Roman" w:hAnsi="Times New Roman" w:cs="Times New Roman"/>
          <w:color w:val="000000"/>
          <w:sz w:val="28"/>
          <w:szCs w:val="28"/>
        </w:rPr>
      </w:pPr>
      <w:r w:rsidRPr="00EA5BD4">
        <w:rPr>
          <w:rFonts w:ascii="Times New Roman" w:eastAsia="Times New Roman" w:hAnsi="Times New Roman" w:cs="Times New Roman"/>
          <w:b/>
          <w:bCs/>
          <w:i/>
          <w:color w:val="000000"/>
          <w:sz w:val="28"/>
          <w:szCs w:val="28"/>
        </w:rPr>
        <w:t>Направленность</w:t>
      </w:r>
      <w:r w:rsidRPr="00EA5BD4">
        <w:rPr>
          <w:rFonts w:ascii="Times New Roman" w:eastAsia="Times New Roman" w:hAnsi="Times New Roman" w:cs="Times New Roman"/>
          <w:color w:val="000000"/>
          <w:sz w:val="28"/>
          <w:szCs w:val="28"/>
        </w:rPr>
        <w:t xml:space="preserve"> </w:t>
      </w:r>
    </w:p>
    <w:p w:rsidR="003241F0" w:rsidRPr="00EA5BD4" w:rsidRDefault="003241F0" w:rsidP="003241F0">
      <w:pPr>
        <w:widowControl w:val="0"/>
        <w:spacing w:line="360" w:lineRule="auto"/>
        <w:ind w:right="262" w:firstLine="709"/>
        <w:jc w:val="both"/>
        <w:rPr>
          <w:rFonts w:ascii="Times New Roman" w:eastAsia="Times New Roman" w:hAnsi="Times New Roman" w:cs="Times New Roman"/>
          <w:color w:val="000000"/>
          <w:sz w:val="28"/>
          <w:szCs w:val="28"/>
        </w:rPr>
      </w:pPr>
      <w:r w:rsidRPr="00EA5BD4">
        <w:rPr>
          <w:rFonts w:ascii="Times New Roman" w:eastAsia="Times New Roman" w:hAnsi="Times New Roman" w:cs="Times New Roman"/>
          <w:color w:val="000000"/>
          <w:sz w:val="28"/>
          <w:szCs w:val="28"/>
        </w:rPr>
        <w:t xml:space="preserve">Направленность рабочей программы </w:t>
      </w:r>
      <w:r>
        <w:rPr>
          <w:rFonts w:ascii="Times New Roman" w:eastAsia="Times New Roman" w:hAnsi="Times New Roman" w:cs="Times New Roman"/>
          <w:color w:val="000000"/>
          <w:sz w:val="28"/>
          <w:szCs w:val="28"/>
        </w:rPr>
        <w:t>научно-</w:t>
      </w:r>
      <w:r w:rsidRPr="00EA5BD4">
        <w:rPr>
          <w:rFonts w:ascii="Times New Roman" w:eastAsia="Times New Roman" w:hAnsi="Times New Roman" w:cs="Times New Roman"/>
          <w:color w:val="000000"/>
          <w:sz w:val="28"/>
          <w:szCs w:val="28"/>
        </w:rPr>
        <w:t xml:space="preserve">техническая. Данная программа составлена с учетом нормативных требований к программам дополнительного образования детей. </w:t>
      </w:r>
    </w:p>
    <w:p w:rsidR="003241F0" w:rsidRDefault="003241F0" w:rsidP="003241F0">
      <w:pPr>
        <w:autoSpaceDE w:val="0"/>
        <w:autoSpaceDN w:val="0"/>
        <w:adjustRightInd w:val="0"/>
        <w:spacing w:line="360" w:lineRule="auto"/>
        <w:ind w:firstLine="709"/>
        <w:contextualSpacing/>
        <w:jc w:val="both"/>
        <w:rPr>
          <w:rFonts w:cs="Times New Roman"/>
          <w:szCs w:val="28"/>
        </w:rPr>
      </w:pPr>
      <w:r w:rsidRPr="00001DF5">
        <w:rPr>
          <w:rStyle w:val="20"/>
        </w:rPr>
        <w:t>Актуальность</w:t>
      </w:r>
      <w:r w:rsidRPr="001F1E5F">
        <w:rPr>
          <w:rFonts w:cs="Times New Roman"/>
          <w:szCs w:val="28"/>
        </w:rPr>
        <w:t xml:space="preserve"> </w:t>
      </w:r>
    </w:p>
    <w:p w:rsidR="003241F0" w:rsidRDefault="003241F0" w:rsidP="003241F0">
      <w:pPr>
        <w:widowControl w:val="0"/>
        <w:spacing w:line="360" w:lineRule="auto"/>
        <w:ind w:right="262"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w:t>
      </w:r>
      <w:r>
        <w:rPr>
          <w:rFonts w:ascii="Times New Roman" w:eastAsia="Times New Roman" w:hAnsi="Times New Roman" w:cs="Times New Roman"/>
          <w:color w:val="000000"/>
          <w:spacing w:val="149"/>
          <w:sz w:val="28"/>
          <w:szCs w:val="28"/>
        </w:rPr>
        <w:t xml:space="preserve"> </w:t>
      </w:r>
      <w:r>
        <w:rPr>
          <w:rFonts w:ascii="Times New Roman" w:eastAsia="Times New Roman" w:hAnsi="Times New Roman" w:cs="Times New Roman"/>
          <w:color w:val="000000"/>
          <w:w w:val="101"/>
          <w:sz w:val="28"/>
          <w:szCs w:val="28"/>
        </w:rPr>
        <w:t>с</w:t>
      </w:r>
      <w:r>
        <w:rPr>
          <w:rFonts w:ascii="Times New Roman" w:eastAsia="Times New Roman" w:hAnsi="Times New Roman" w:cs="Times New Roman"/>
          <w:color w:val="000000"/>
          <w:sz w:val="28"/>
          <w:szCs w:val="28"/>
        </w:rPr>
        <w:t>о</w:t>
      </w:r>
      <w:r>
        <w:rPr>
          <w:rFonts w:ascii="Times New Roman" w:eastAsia="Times New Roman" w:hAnsi="Times New Roman" w:cs="Times New Roman"/>
          <w:color w:val="000000"/>
          <w:spacing w:val="-1"/>
          <w:sz w:val="28"/>
          <w:szCs w:val="28"/>
        </w:rPr>
        <w:t>в</w:t>
      </w:r>
      <w:r>
        <w:rPr>
          <w:rFonts w:ascii="Times New Roman" w:eastAsia="Times New Roman" w:hAnsi="Times New Roman" w:cs="Times New Roman"/>
          <w:color w:val="000000"/>
          <w:sz w:val="28"/>
          <w:szCs w:val="28"/>
        </w:rPr>
        <w:t>р</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м</w:t>
      </w:r>
      <w:r>
        <w:rPr>
          <w:rFonts w:ascii="Times New Roman" w:eastAsia="Times New Roman" w:hAnsi="Times New Roman" w:cs="Times New Roman"/>
          <w:color w:val="000000"/>
          <w:spacing w:val="-1"/>
          <w:w w:val="101"/>
          <w:sz w:val="28"/>
          <w:szCs w:val="28"/>
        </w:rPr>
        <w:t>е</w:t>
      </w:r>
      <w:r>
        <w:rPr>
          <w:rFonts w:ascii="Times New Roman" w:eastAsia="Times New Roman" w:hAnsi="Times New Roman" w:cs="Times New Roman"/>
          <w:color w:val="000000"/>
          <w:sz w:val="28"/>
          <w:szCs w:val="28"/>
        </w:rPr>
        <w:t>н</w:t>
      </w:r>
      <w:r>
        <w:rPr>
          <w:rFonts w:ascii="Times New Roman" w:eastAsia="Times New Roman" w:hAnsi="Times New Roman" w:cs="Times New Roman"/>
          <w:color w:val="000000"/>
          <w:spacing w:val="-1"/>
          <w:sz w:val="28"/>
          <w:szCs w:val="28"/>
        </w:rPr>
        <w:t>ны</w:t>
      </w:r>
      <w:r>
        <w:rPr>
          <w:rFonts w:ascii="Times New Roman" w:eastAsia="Times New Roman" w:hAnsi="Times New Roman" w:cs="Times New Roman"/>
          <w:color w:val="000000"/>
          <w:sz w:val="28"/>
          <w:szCs w:val="28"/>
        </w:rPr>
        <w:t>х</w:t>
      </w:r>
      <w:r>
        <w:rPr>
          <w:rFonts w:ascii="Times New Roman" w:eastAsia="Times New Roman" w:hAnsi="Times New Roman" w:cs="Times New Roman"/>
          <w:color w:val="000000"/>
          <w:spacing w:val="149"/>
          <w:sz w:val="28"/>
          <w:szCs w:val="28"/>
        </w:rPr>
        <w:t xml:space="preserve"> </w:t>
      </w:r>
      <w:r>
        <w:rPr>
          <w:rFonts w:ascii="Times New Roman" w:eastAsia="Times New Roman" w:hAnsi="Times New Roman" w:cs="Times New Roman"/>
          <w:color w:val="000000"/>
          <w:sz w:val="28"/>
          <w:szCs w:val="28"/>
        </w:rPr>
        <w:t>у</w:t>
      </w:r>
      <w:r>
        <w:rPr>
          <w:rFonts w:ascii="Times New Roman" w:eastAsia="Times New Roman" w:hAnsi="Times New Roman" w:cs="Times New Roman"/>
          <w:color w:val="000000"/>
          <w:w w:val="101"/>
          <w:sz w:val="28"/>
          <w:szCs w:val="28"/>
        </w:rPr>
        <w:t>с</w:t>
      </w:r>
      <w:r>
        <w:rPr>
          <w:rFonts w:ascii="Times New Roman" w:eastAsia="Times New Roman" w:hAnsi="Times New Roman" w:cs="Times New Roman"/>
          <w:color w:val="000000"/>
          <w:sz w:val="28"/>
          <w:szCs w:val="28"/>
        </w:rPr>
        <w:t>лови</w:t>
      </w:r>
      <w:r>
        <w:rPr>
          <w:rFonts w:ascii="Times New Roman" w:eastAsia="Times New Roman" w:hAnsi="Times New Roman" w:cs="Times New Roman"/>
          <w:color w:val="000000"/>
          <w:w w:val="101"/>
          <w:sz w:val="28"/>
          <w:szCs w:val="28"/>
        </w:rPr>
        <w:t>я</w:t>
      </w:r>
      <w:r>
        <w:rPr>
          <w:rFonts w:ascii="Times New Roman" w:eastAsia="Times New Roman" w:hAnsi="Times New Roman" w:cs="Times New Roman"/>
          <w:color w:val="000000"/>
          <w:sz w:val="28"/>
          <w:szCs w:val="28"/>
        </w:rPr>
        <w:t>х</w:t>
      </w:r>
      <w:r>
        <w:rPr>
          <w:rFonts w:ascii="Times New Roman" w:eastAsia="Times New Roman" w:hAnsi="Times New Roman" w:cs="Times New Roman"/>
          <w:color w:val="000000"/>
          <w:spacing w:val="148"/>
          <w:sz w:val="28"/>
          <w:szCs w:val="28"/>
        </w:rPr>
        <w:t xml:space="preserve"> </w:t>
      </w:r>
      <w:r>
        <w:rPr>
          <w:rFonts w:ascii="Times New Roman" w:eastAsia="Times New Roman" w:hAnsi="Times New Roman" w:cs="Times New Roman"/>
          <w:color w:val="000000"/>
          <w:sz w:val="28"/>
          <w:szCs w:val="28"/>
        </w:rPr>
        <w:t>в</w:t>
      </w:r>
      <w:r>
        <w:rPr>
          <w:rFonts w:ascii="Times New Roman" w:eastAsia="Times New Roman" w:hAnsi="Times New Roman" w:cs="Times New Roman"/>
          <w:color w:val="000000"/>
          <w:spacing w:val="-1"/>
          <w:w w:val="101"/>
          <w:sz w:val="28"/>
          <w:szCs w:val="28"/>
        </w:rPr>
        <w:t>а</w:t>
      </w:r>
      <w:r>
        <w:rPr>
          <w:rFonts w:ascii="Times New Roman" w:eastAsia="Times New Roman" w:hAnsi="Times New Roman" w:cs="Times New Roman"/>
          <w:color w:val="000000"/>
          <w:sz w:val="28"/>
          <w:szCs w:val="28"/>
        </w:rPr>
        <w:t>жными</w:t>
      </w:r>
      <w:r>
        <w:rPr>
          <w:rFonts w:ascii="Times New Roman" w:eastAsia="Times New Roman" w:hAnsi="Times New Roman" w:cs="Times New Roman"/>
          <w:color w:val="000000"/>
          <w:spacing w:val="147"/>
          <w:sz w:val="28"/>
          <w:szCs w:val="28"/>
        </w:rPr>
        <w:t xml:space="preserve"> </w:t>
      </w:r>
      <w:r>
        <w:rPr>
          <w:rFonts w:ascii="Times New Roman" w:eastAsia="Times New Roman" w:hAnsi="Times New Roman" w:cs="Times New Roman"/>
          <w:color w:val="000000"/>
          <w:sz w:val="28"/>
          <w:szCs w:val="28"/>
        </w:rPr>
        <w:t>приорит</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т</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pacing w:val="-2"/>
          <w:sz w:val="28"/>
          <w:szCs w:val="28"/>
        </w:rPr>
        <w:t>м</w:t>
      </w:r>
      <w:r>
        <w:rPr>
          <w:rFonts w:ascii="Times New Roman" w:eastAsia="Times New Roman" w:hAnsi="Times New Roman" w:cs="Times New Roman"/>
          <w:color w:val="000000"/>
          <w:sz w:val="28"/>
          <w:szCs w:val="28"/>
        </w:rPr>
        <w:t>и</w:t>
      </w:r>
      <w:r>
        <w:rPr>
          <w:rFonts w:ascii="Times New Roman" w:eastAsia="Times New Roman" w:hAnsi="Times New Roman" w:cs="Times New Roman"/>
          <w:color w:val="000000"/>
          <w:spacing w:val="149"/>
          <w:sz w:val="28"/>
          <w:szCs w:val="28"/>
        </w:rPr>
        <w:t xml:space="preserve"> </w:t>
      </w:r>
      <w:r>
        <w:rPr>
          <w:rFonts w:ascii="Times New Roman" w:eastAsia="Times New Roman" w:hAnsi="Times New Roman" w:cs="Times New Roman"/>
          <w:color w:val="000000"/>
          <w:sz w:val="28"/>
          <w:szCs w:val="28"/>
        </w:rPr>
        <w:t>го</w:t>
      </w:r>
      <w:r>
        <w:rPr>
          <w:rFonts w:ascii="Times New Roman" w:eastAsia="Times New Roman" w:hAnsi="Times New Roman" w:cs="Times New Roman"/>
          <w:color w:val="000000"/>
          <w:w w:val="101"/>
          <w:sz w:val="28"/>
          <w:szCs w:val="28"/>
        </w:rPr>
        <w:t>с</w:t>
      </w:r>
      <w:r>
        <w:rPr>
          <w:rFonts w:ascii="Times New Roman" w:eastAsia="Times New Roman" w:hAnsi="Times New Roman" w:cs="Times New Roman"/>
          <w:color w:val="000000"/>
          <w:spacing w:val="-2"/>
          <w:sz w:val="28"/>
          <w:szCs w:val="28"/>
        </w:rPr>
        <w:t>у</w:t>
      </w:r>
      <w:r>
        <w:rPr>
          <w:rFonts w:ascii="Times New Roman" w:eastAsia="Times New Roman" w:hAnsi="Times New Roman" w:cs="Times New Roman"/>
          <w:color w:val="000000"/>
          <w:sz w:val="28"/>
          <w:szCs w:val="28"/>
        </w:rPr>
        <w:t>д</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р</w:t>
      </w:r>
      <w:r>
        <w:rPr>
          <w:rFonts w:ascii="Times New Roman" w:eastAsia="Times New Roman" w:hAnsi="Times New Roman" w:cs="Times New Roman"/>
          <w:color w:val="000000"/>
          <w:w w:val="101"/>
          <w:sz w:val="28"/>
          <w:szCs w:val="28"/>
        </w:rPr>
        <w:t>с</w:t>
      </w:r>
      <w:r>
        <w:rPr>
          <w:rFonts w:ascii="Times New Roman" w:eastAsia="Times New Roman" w:hAnsi="Times New Roman" w:cs="Times New Roman"/>
          <w:color w:val="000000"/>
          <w:sz w:val="28"/>
          <w:szCs w:val="28"/>
        </w:rPr>
        <w:t>тв</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pacing w:val="-1"/>
          <w:sz w:val="28"/>
          <w:szCs w:val="28"/>
        </w:rPr>
        <w:t>н</w:t>
      </w:r>
      <w:r>
        <w:rPr>
          <w:rFonts w:ascii="Times New Roman" w:eastAsia="Times New Roman" w:hAnsi="Times New Roman" w:cs="Times New Roman"/>
          <w:color w:val="000000"/>
          <w:spacing w:val="-3"/>
          <w:sz w:val="28"/>
          <w:szCs w:val="28"/>
        </w:rPr>
        <w:t>н</w:t>
      </w:r>
      <w:r>
        <w:rPr>
          <w:rFonts w:ascii="Times New Roman" w:eastAsia="Times New Roman" w:hAnsi="Times New Roman" w:cs="Times New Roman"/>
          <w:color w:val="000000"/>
          <w:spacing w:val="-1"/>
          <w:sz w:val="28"/>
          <w:szCs w:val="28"/>
        </w:rPr>
        <w:t>о</w:t>
      </w:r>
      <w:r>
        <w:rPr>
          <w:rFonts w:ascii="Times New Roman" w:eastAsia="Times New Roman" w:hAnsi="Times New Roman" w:cs="Times New Roman"/>
          <w:color w:val="000000"/>
          <w:sz w:val="28"/>
          <w:szCs w:val="28"/>
        </w:rPr>
        <w:t>й п</w:t>
      </w:r>
      <w:r>
        <w:rPr>
          <w:rFonts w:ascii="Times New Roman" w:eastAsia="Times New Roman" w:hAnsi="Times New Roman" w:cs="Times New Roman"/>
          <w:color w:val="000000"/>
          <w:spacing w:val="1"/>
          <w:sz w:val="28"/>
          <w:szCs w:val="28"/>
        </w:rPr>
        <w:t>о</w:t>
      </w:r>
      <w:r>
        <w:rPr>
          <w:rFonts w:ascii="Times New Roman" w:eastAsia="Times New Roman" w:hAnsi="Times New Roman" w:cs="Times New Roman"/>
          <w:color w:val="000000"/>
          <w:spacing w:val="-1"/>
          <w:sz w:val="28"/>
          <w:szCs w:val="28"/>
        </w:rPr>
        <w:t>л</w:t>
      </w:r>
      <w:r>
        <w:rPr>
          <w:rFonts w:ascii="Times New Roman" w:eastAsia="Times New Roman" w:hAnsi="Times New Roman" w:cs="Times New Roman"/>
          <w:color w:val="000000"/>
          <w:sz w:val="28"/>
          <w:szCs w:val="28"/>
        </w:rPr>
        <w:t>ити</w:t>
      </w:r>
      <w:r>
        <w:rPr>
          <w:rFonts w:ascii="Times New Roman" w:eastAsia="Times New Roman" w:hAnsi="Times New Roman" w:cs="Times New Roman"/>
          <w:color w:val="000000"/>
          <w:spacing w:val="-1"/>
          <w:sz w:val="28"/>
          <w:szCs w:val="28"/>
        </w:rPr>
        <w:t>к</w:t>
      </w:r>
      <w:r>
        <w:rPr>
          <w:rFonts w:ascii="Times New Roman" w:eastAsia="Times New Roman" w:hAnsi="Times New Roman" w:cs="Times New Roman"/>
          <w:color w:val="000000"/>
          <w:sz w:val="28"/>
          <w:szCs w:val="28"/>
        </w:rPr>
        <w:t>и</w:t>
      </w:r>
      <w:r>
        <w:rPr>
          <w:rFonts w:ascii="Times New Roman" w:eastAsia="Times New Roman" w:hAnsi="Times New Roman" w:cs="Times New Roman"/>
          <w:color w:val="000000"/>
          <w:spacing w:val="65"/>
          <w:sz w:val="28"/>
          <w:szCs w:val="28"/>
        </w:rPr>
        <w:t xml:space="preserve"> </w:t>
      </w:r>
      <w:r>
        <w:rPr>
          <w:rFonts w:ascii="Times New Roman" w:eastAsia="Times New Roman" w:hAnsi="Times New Roman" w:cs="Times New Roman"/>
          <w:color w:val="000000"/>
          <w:sz w:val="28"/>
          <w:szCs w:val="28"/>
        </w:rPr>
        <w:t>в</w:t>
      </w:r>
      <w:r>
        <w:rPr>
          <w:rFonts w:ascii="Times New Roman" w:eastAsia="Times New Roman" w:hAnsi="Times New Roman" w:cs="Times New Roman"/>
          <w:color w:val="000000"/>
          <w:spacing w:val="64"/>
          <w:sz w:val="28"/>
          <w:szCs w:val="28"/>
        </w:rPr>
        <w:t xml:space="preserve"> </w:t>
      </w:r>
      <w:r>
        <w:rPr>
          <w:rFonts w:ascii="Times New Roman" w:eastAsia="Times New Roman" w:hAnsi="Times New Roman" w:cs="Times New Roman"/>
          <w:color w:val="000000"/>
          <w:spacing w:val="-1"/>
          <w:w w:val="101"/>
          <w:sz w:val="28"/>
          <w:szCs w:val="28"/>
        </w:rPr>
        <w:t>с</w:t>
      </w:r>
      <w:r>
        <w:rPr>
          <w:rFonts w:ascii="Times New Roman" w:eastAsia="Times New Roman" w:hAnsi="Times New Roman" w:cs="Times New Roman"/>
          <w:color w:val="000000"/>
          <w:sz w:val="28"/>
          <w:szCs w:val="28"/>
        </w:rPr>
        <w:t>ф</w:t>
      </w:r>
      <w:r>
        <w:rPr>
          <w:rFonts w:ascii="Times New Roman" w:eastAsia="Times New Roman" w:hAnsi="Times New Roman" w:cs="Times New Roman"/>
          <w:color w:val="000000"/>
          <w:spacing w:val="-1"/>
          <w:w w:val="101"/>
          <w:sz w:val="28"/>
          <w:szCs w:val="28"/>
        </w:rPr>
        <w:t>е</w:t>
      </w:r>
      <w:r>
        <w:rPr>
          <w:rFonts w:ascii="Times New Roman" w:eastAsia="Times New Roman" w:hAnsi="Times New Roman" w:cs="Times New Roman"/>
          <w:color w:val="000000"/>
          <w:sz w:val="28"/>
          <w:szCs w:val="28"/>
        </w:rPr>
        <w:t>р</w:t>
      </w:r>
      <w:r>
        <w:rPr>
          <w:rFonts w:ascii="Times New Roman" w:eastAsia="Times New Roman" w:hAnsi="Times New Roman" w:cs="Times New Roman"/>
          <w:color w:val="000000"/>
          <w:spacing w:val="-1"/>
          <w:w w:val="101"/>
          <w:sz w:val="28"/>
          <w:szCs w:val="28"/>
        </w:rPr>
        <w:t>е</w:t>
      </w:r>
      <w:r>
        <w:rPr>
          <w:rFonts w:ascii="Times New Roman" w:eastAsia="Times New Roman" w:hAnsi="Times New Roman" w:cs="Times New Roman"/>
          <w:color w:val="000000"/>
          <w:spacing w:val="61"/>
          <w:sz w:val="28"/>
          <w:szCs w:val="28"/>
        </w:rPr>
        <w:t xml:space="preserve"> </w:t>
      </w:r>
      <w:r>
        <w:rPr>
          <w:rFonts w:ascii="Times New Roman" w:eastAsia="Times New Roman" w:hAnsi="Times New Roman" w:cs="Times New Roman"/>
          <w:color w:val="000000"/>
          <w:spacing w:val="1"/>
          <w:sz w:val="28"/>
          <w:szCs w:val="28"/>
        </w:rPr>
        <w:t>о</w:t>
      </w:r>
      <w:r>
        <w:rPr>
          <w:rFonts w:ascii="Times New Roman" w:eastAsia="Times New Roman" w:hAnsi="Times New Roman" w:cs="Times New Roman"/>
          <w:color w:val="000000"/>
          <w:sz w:val="28"/>
          <w:szCs w:val="28"/>
        </w:rPr>
        <w:t>бр</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pacing w:val="-2"/>
          <w:sz w:val="28"/>
          <w:szCs w:val="28"/>
        </w:rPr>
        <w:t>з</w:t>
      </w:r>
      <w:r>
        <w:rPr>
          <w:rFonts w:ascii="Times New Roman" w:eastAsia="Times New Roman" w:hAnsi="Times New Roman" w:cs="Times New Roman"/>
          <w:color w:val="000000"/>
          <w:sz w:val="28"/>
          <w:szCs w:val="28"/>
        </w:rPr>
        <w:t>ов</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ни</w:t>
      </w:r>
      <w:r>
        <w:rPr>
          <w:rFonts w:ascii="Times New Roman" w:eastAsia="Times New Roman" w:hAnsi="Times New Roman" w:cs="Times New Roman"/>
          <w:color w:val="000000"/>
          <w:w w:val="101"/>
          <w:sz w:val="28"/>
          <w:szCs w:val="28"/>
        </w:rPr>
        <w:t>я</w:t>
      </w:r>
      <w:r>
        <w:rPr>
          <w:rFonts w:ascii="Times New Roman" w:eastAsia="Times New Roman" w:hAnsi="Times New Roman" w:cs="Times New Roman"/>
          <w:color w:val="000000"/>
          <w:spacing w:val="62"/>
          <w:sz w:val="28"/>
          <w:szCs w:val="28"/>
        </w:rPr>
        <w:t xml:space="preserve"> </w:t>
      </w:r>
      <w:r>
        <w:rPr>
          <w:rFonts w:ascii="Times New Roman" w:eastAsia="Times New Roman" w:hAnsi="Times New Roman" w:cs="Times New Roman"/>
          <w:color w:val="000000"/>
          <w:w w:val="101"/>
          <w:sz w:val="28"/>
          <w:szCs w:val="28"/>
        </w:rPr>
        <w:t>с</w:t>
      </w:r>
      <w:r>
        <w:rPr>
          <w:rFonts w:ascii="Times New Roman" w:eastAsia="Times New Roman" w:hAnsi="Times New Roman" w:cs="Times New Roman"/>
          <w:color w:val="000000"/>
          <w:sz w:val="28"/>
          <w:szCs w:val="28"/>
        </w:rPr>
        <w:t>т</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но</w:t>
      </w:r>
      <w:r>
        <w:rPr>
          <w:rFonts w:ascii="Times New Roman" w:eastAsia="Times New Roman" w:hAnsi="Times New Roman" w:cs="Times New Roman"/>
          <w:color w:val="000000"/>
          <w:spacing w:val="-2"/>
          <w:sz w:val="28"/>
          <w:szCs w:val="28"/>
        </w:rPr>
        <w:t>в</w:t>
      </w:r>
      <w:r>
        <w:rPr>
          <w:rFonts w:ascii="Times New Roman" w:eastAsia="Times New Roman" w:hAnsi="Times New Roman" w:cs="Times New Roman"/>
          <w:color w:val="000000"/>
          <w:sz w:val="28"/>
          <w:szCs w:val="28"/>
        </w:rPr>
        <w:t>ит</w:t>
      </w:r>
      <w:r>
        <w:rPr>
          <w:rFonts w:ascii="Times New Roman" w:eastAsia="Times New Roman" w:hAnsi="Times New Roman" w:cs="Times New Roman"/>
          <w:color w:val="000000"/>
          <w:w w:val="101"/>
          <w:sz w:val="28"/>
          <w:szCs w:val="28"/>
        </w:rPr>
        <w:t>ся</w:t>
      </w:r>
      <w:r>
        <w:rPr>
          <w:rFonts w:ascii="Times New Roman" w:eastAsia="Times New Roman" w:hAnsi="Times New Roman" w:cs="Times New Roman"/>
          <w:color w:val="000000"/>
          <w:spacing w:val="61"/>
          <w:sz w:val="28"/>
          <w:szCs w:val="28"/>
        </w:rPr>
        <w:t xml:space="preserve"> </w:t>
      </w:r>
      <w:r>
        <w:rPr>
          <w:rFonts w:ascii="Times New Roman" w:eastAsia="Times New Roman" w:hAnsi="Times New Roman" w:cs="Times New Roman"/>
          <w:color w:val="000000"/>
          <w:sz w:val="28"/>
          <w:szCs w:val="28"/>
        </w:rPr>
        <w:t>привл</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ч</w:t>
      </w:r>
      <w:r>
        <w:rPr>
          <w:rFonts w:ascii="Times New Roman" w:eastAsia="Times New Roman" w:hAnsi="Times New Roman" w:cs="Times New Roman"/>
          <w:color w:val="000000"/>
          <w:spacing w:val="-1"/>
          <w:w w:val="101"/>
          <w:sz w:val="28"/>
          <w:szCs w:val="28"/>
        </w:rPr>
        <w:t>е</w:t>
      </w:r>
      <w:r>
        <w:rPr>
          <w:rFonts w:ascii="Times New Roman" w:eastAsia="Times New Roman" w:hAnsi="Times New Roman" w:cs="Times New Roman"/>
          <w:color w:val="000000"/>
          <w:spacing w:val="-1"/>
          <w:sz w:val="28"/>
          <w:szCs w:val="28"/>
        </w:rPr>
        <w:t>н</w:t>
      </w:r>
      <w:r>
        <w:rPr>
          <w:rFonts w:ascii="Times New Roman" w:eastAsia="Times New Roman" w:hAnsi="Times New Roman" w:cs="Times New Roman"/>
          <w:color w:val="000000"/>
          <w:sz w:val="28"/>
          <w:szCs w:val="28"/>
        </w:rPr>
        <w:t>и</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pacing w:val="62"/>
          <w:sz w:val="28"/>
          <w:szCs w:val="28"/>
        </w:rPr>
        <w:t xml:space="preserve"> </w:t>
      </w:r>
      <w:r>
        <w:rPr>
          <w:rFonts w:ascii="Times New Roman" w:eastAsia="Times New Roman" w:hAnsi="Times New Roman" w:cs="Times New Roman"/>
          <w:color w:val="000000"/>
          <w:sz w:val="28"/>
          <w:szCs w:val="28"/>
        </w:rPr>
        <w:t>м</w:t>
      </w:r>
      <w:r>
        <w:rPr>
          <w:rFonts w:ascii="Times New Roman" w:eastAsia="Times New Roman" w:hAnsi="Times New Roman" w:cs="Times New Roman"/>
          <w:color w:val="000000"/>
          <w:spacing w:val="1"/>
          <w:sz w:val="28"/>
          <w:szCs w:val="28"/>
        </w:rPr>
        <w:t>о</w:t>
      </w:r>
      <w:r>
        <w:rPr>
          <w:rFonts w:ascii="Times New Roman" w:eastAsia="Times New Roman" w:hAnsi="Times New Roman" w:cs="Times New Roman"/>
          <w:color w:val="000000"/>
          <w:sz w:val="28"/>
          <w:szCs w:val="28"/>
        </w:rPr>
        <w:t>лод</w:t>
      </w:r>
      <w:r>
        <w:rPr>
          <w:rFonts w:ascii="Times New Roman" w:eastAsia="Times New Roman" w:hAnsi="Times New Roman" w:cs="Times New Roman"/>
          <w:color w:val="000000"/>
          <w:spacing w:val="-1"/>
          <w:w w:val="101"/>
          <w:sz w:val="28"/>
          <w:szCs w:val="28"/>
        </w:rPr>
        <w:t>е</w:t>
      </w:r>
      <w:r>
        <w:rPr>
          <w:rFonts w:ascii="Times New Roman" w:eastAsia="Times New Roman" w:hAnsi="Times New Roman" w:cs="Times New Roman"/>
          <w:color w:val="000000"/>
          <w:sz w:val="28"/>
          <w:szCs w:val="28"/>
        </w:rPr>
        <w:t>жи</w:t>
      </w:r>
      <w:r>
        <w:rPr>
          <w:rFonts w:ascii="Times New Roman" w:eastAsia="Times New Roman" w:hAnsi="Times New Roman" w:cs="Times New Roman"/>
          <w:color w:val="000000"/>
          <w:spacing w:val="66"/>
          <w:sz w:val="28"/>
          <w:szCs w:val="28"/>
        </w:rPr>
        <w:t xml:space="preserve"> </w:t>
      </w:r>
      <w:r>
        <w:rPr>
          <w:rFonts w:ascii="Times New Roman" w:eastAsia="Times New Roman" w:hAnsi="Times New Roman" w:cs="Times New Roman"/>
          <w:color w:val="000000"/>
          <w:sz w:val="28"/>
          <w:szCs w:val="28"/>
        </w:rPr>
        <w:t>в</w:t>
      </w:r>
      <w:r>
        <w:rPr>
          <w:rFonts w:ascii="Times New Roman" w:eastAsia="Times New Roman" w:hAnsi="Times New Roman" w:cs="Times New Roman"/>
          <w:color w:val="000000"/>
          <w:spacing w:val="61"/>
          <w:sz w:val="28"/>
          <w:szCs w:val="28"/>
        </w:rPr>
        <w:t xml:space="preserve"> </w:t>
      </w:r>
      <w:r>
        <w:rPr>
          <w:rFonts w:ascii="Times New Roman" w:eastAsia="Times New Roman" w:hAnsi="Times New Roman" w:cs="Times New Roman"/>
          <w:color w:val="000000"/>
          <w:spacing w:val="1"/>
          <w:sz w:val="28"/>
          <w:szCs w:val="28"/>
        </w:rPr>
        <w:t>н</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pacing w:val="-3"/>
          <w:sz w:val="28"/>
          <w:szCs w:val="28"/>
        </w:rPr>
        <w:t>у</w:t>
      </w:r>
      <w:r>
        <w:rPr>
          <w:rFonts w:ascii="Times New Roman" w:eastAsia="Times New Roman" w:hAnsi="Times New Roman" w:cs="Times New Roman"/>
          <w:color w:val="000000"/>
          <w:sz w:val="28"/>
          <w:szCs w:val="28"/>
        </w:rPr>
        <w:t>ч</w:t>
      </w:r>
      <w:r>
        <w:rPr>
          <w:rFonts w:ascii="Times New Roman" w:eastAsia="Times New Roman" w:hAnsi="Times New Roman" w:cs="Times New Roman"/>
          <w:color w:val="000000"/>
          <w:spacing w:val="2"/>
          <w:sz w:val="28"/>
          <w:szCs w:val="28"/>
        </w:rPr>
        <w:t>н</w:t>
      </w:r>
      <w:r>
        <w:rPr>
          <w:rFonts w:ascii="Times New Roman" w:eastAsia="Times New Roman" w:hAnsi="Times New Roman" w:cs="Times New Roman"/>
          <w:color w:val="000000"/>
          <w:spacing w:val="9"/>
          <w:sz w:val="28"/>
          <w:szCs w:val="28"/>
        </w:rPr>
        <w:t>о</w:t>
      </w:r>
      <w:r>
        <w:rPr>
          <w:rFonts w:ascii="Times New Roman" w:eastAsia="Times New Roman" w:hAnsi="Times New Roman" w:cs="Times New Roman"/>
          <w:color w:val="000000"/>
          <w:sz w:val="28"/>
          <w:szCs w:val="28"/>
        </w:rPr>
        <w:t>-т</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хни</w:t>
      </w:r>
      <w:r>
        <w:rPr>
          <w:rFonts w:ascii="Times New Roman" w:eastAsia="Times New Roman" w:hAnsi="Times New Roman" w:cs="Times New Roman"/>
          <w:color w:val="000000"/>
          <w:spacing w:val="-1"/>
          <w:sz w:val="28"/>
          <w:szCs w:val="28"/>
        </w:rPr>
        <w:t>ч</w:t>
      </w:r>
      <w:r>
        <w:rPr>
          <w:rFonts w:ascii="Times New Roman" w:eastAsia="Times New Roman" w:hAnsi="Times New Roman" w:cs="Times New Roman"/>
          <w:color w:val="000000"/>
          <w:w w:val="101"/>
          <w:sz w:val="28"/>
          <w:szCs w:val="28"/>
        </w:rPr>
        <w:t>ес</w:t>
      </w:r>
      <w:r>
        <w:rPr>
          <w:rFonts w:ascii="Times New Roman" w:eastAsia="Times New Roman" w:hAnsi="Times New Roman" w:cs="Times New Roman"/>
          <w:color w:val="000000"/>
          <w:sz w:val="28"/>
          <w:szCs w:val="28"/>
        </w:rPr>
        <w:t>к</w:t>
      </w:r>
      <w:r>
        <w:rPr>
          <w:rFonts w:ascii="Times New Roman" w:eastAsia="Times New Roman" w:hAnsi="Times New Roman" w:cs="Times New Roman"/>
          <w:color w:val="000000"/>
          <w:spacing w:val="-2"/>
          <w:sz w:val="28"/>
          <w:szCs w:val="28"/>
        </w:rPr>
        <w:t>у</w:t>
      </w:r>
      <w:r>
        <w:rPr>
          <w:rFonts w:ascii="Times New Roman" w:eastAsia="Times New Roman" w:hAnsi="Times New Roman" w:cs="Times New Roman"/>
          <w:color w:val="000000"/>
          <w:sz w:val="28"/>
          <w:szCs w:val="28"/>
        </w:rPr>
        <w:t>ю</w:t>
      </w:r>
      <w:r>
        <w:rPr>
          <w:rFonts w:ascii="Times New Roman" w:eastAsia="Times New Roman" w:hAnsi="Times New Roman" w:cs="Times New Roman"/>
          <w:color w:val="000000"/>
          <w:spacing w:val="73"/>
          <w:sz w:val="28"/>
          <w:szCs w:val="28"/>
        </w:rPr>
        <w:t xml:space="preserve"> </w:t>
      </w:r>
      <w:r>
        <w:rPr>
          <w:rFonts w:ascii="Times New Roman" w:eastAsia="Times New Roman" w:hAnsi="Times New Roman" w:cs="Times New Roman"/>
          <w:color w:val="000000"/>
          <w:w w:val="101"/>
          <w:sz w:val="28"/>
          <w:szCs w:val="28"/>
        </w:rPr>
        <w:t>с</w:t>
      </w:r>
      <w:r>
        <w:rPr>
          <w:rFonts w:ascii="Times New Roman" w:eastAsia="Times New Roman" w:hAnsi="Times New Roman" w:cs="Times New Roman"/>
          <w:color w:val="000000"/>
          <w:sz w:val="28"/>
          <w:szCs w:val="28"/>
        </w:rPr>
        <w:t>ф</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pacing w:val="1"/>
          <w:sz w:val="28"/>
          <w:szCs w:val="28"/>
        </w:rPr>
        <w:t>р</w:t>
      </w:r>
      <w:r>
        <w:rPr>
          <w:rFonts w:ascii="Times New Roman" w:eastAsia="Times New Roman" w:hAnsi="Times New Roman" w:cs="Times New Roman"/>
          <w:color w:val="000000"/>
          <w:sz w:val="28"/>
          <w:szCs w:val="28"/>
        </w:rPr>
        <w:t>у</w:t>
      </w:r>
      <w:r>
        <w:rPr>
          <w:rFonts w:ascii="Times New Roman" w:eastAsia="Times New Roman" w:hAnsi="Times New Roman" w:cs="Times New Roman"/>
          <w:color w:val="000000"/>
          <w:spacing w:val="70"/>
          <w:sz w:val="28"/>
          <w:szCs w:val="28"/>
        </w:rPr>
        <w:t xml:space="preserve"> </w:t>
      </w:r>
      <w:r>
        <w:rPr>
          <w:rFonts w:ascii="Times New Roman" w:eastAsia="Times New Roman" w:hAnsi="Times New Roman" w:cs="Times New Roman"/>
          <w:color w:val="000000"/>
          <w:sz w:val="28"/>
          <w:szCs w:val="28"/>
        </w:rPr>
        <w:t>проф</w:t>
      </w:r>
      <w:r>
        <w:rPr>
          <w:rFonts w:ascii="Times New Roman" w:eastAsia="Times New Roman" w:hAnsi="Times New Roman" w:cs="Times New Roman"/>
          <w:color w:val="000000"/>
          <w:w w:val="101"/>
          <w:sz w:val="28"/>
          <w:szCs w:val="28"/>
        </w:rPr>
        <w:t>есс</w:t>
      </w:r>
      <w:r>
        <w:rPr>
          <w:rFonts w:ascii="Times New Roman" w:eastAsia="Times New Roman" w:hAnsi="Times New Roman" w:cs="Times New Roman"/>
          <w:color w:val="000000"/>
          <w:spacing w:val="-1"/>
          <w:sz w:val="28"/>
          <w:szCs w:val="28"/>
        </w:rPr>
        <w:t>ио</w:t>
      </w:r>
      <w:r>
        <w:rPr>
          <w:rFonts w:ascii="Times New Roman" w:eastAsia="Times New Roman" w:hAnsi="Times New Roman" w:cs="Times New Roman"/>
          <w:color w:val="000000"/>
          <w:sz w:val="28"/>
          <w:szCs w:val="28"/>
        </w:rPr>
        <w:t>н</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л</w:t>
      </w:r>
      <w:r>
        <w:rPr>
          <w:rFonts w:ascii="Times New Roman" w:eastAsia="Times New Roman" w:hAnsi="Times New Roman" w:cs="Times New Roman"/>
          <w:color w:val="000000"/>
          <w:spacing w:val="-1"/>
          <w:sz w:val="28"/>
          <w:szCs w:val="28"/>
        </w:rPr>
        <w:t>ьн</w:t>
      </w:r>
      <w:r>
        <w:rPr>
          <w:rFonts w:ascii="Times New Roman" w:eastAsia="Times New Roman" w:hAnsi="Times New Roman" w:cs="Times New Roman"/>
          <w:color w:val="000000"/>
          <w:sz w:val="28"/>
          <w:szCs w:val="28"/>
        </w:rPr>
        <w:t>ой</w:t>
      </w:r>
      <w:r>
        <w:rPr>
          <w:rFonts w:ascii="Times New Roman" w:eastAsia="Times New Roman" w:hAnsi="Times New Roman" w:cs="Times New Roman"/>
          <w:color w:val="000000"/>
          <w:spacing w:val="72"/>
          <w:sz w:val="28"/>
          <w:szCs w:val="28"/>
        </w:rPr>
        <w:t xml:space="preserve"> </w:t>
      </w:r>
      <w:r>
        <w:rPr>
          <w:rFonts w:ascii="Times New Roman" w:eastAsia="Times New Roman" w:hAnsi="Times New Roman" w:cs="Times New Roman"/>
          <w:color w:val="000000"/>
          <w:spacing w:val="1"/>
          <w:sz w:val="28"/>
          <w:szCs w:val="28"/>
        </w:rPr>
        <w:t>д</w:t>
      </w:r>
      <w:r>
        <w:rPr>
          <w:rFonts w:ascii="Times New Roman" w:eastAsia="Times New Roman" w:hAnsi="Times New Roman" w:cs="Times New Roman"/>
          <w:color w:val="000000"/>
          <w:w w:val="101"/>
          <w:sz w:val="28"/>
          <w:szCs w:val="28"/>
        </w:rPr>
        <w:t>ея</w:t>
      </w:r>
      <w:r>
        <w:rPr>
          <w:rFonts w:ascii="Times New Roman" w:eastAsia="Times New Roman" w:hAnsi="Times New Roman" w:cs="Times New Roman"/>
          <w:color w:val="000000"/>
          <w:sz w:val="28"/>
          <w:szCs w:val="28"/>
        </w:rPr>
        <w:t>т</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л</w:t>
      </w:r>
      <w:r>
        <w:rPr>
          <w:rFonts w:ascii="Times New Roman" w:eastAsia="Times New Roman" w:hAnsi="Times New Roman" w:cs="Times New Roman"/>
          <w:color w:val="000000"/>
          <w:spacing w:val="-1"/>
          <w:sz w:val="28"/>
          <w:szCs w:val="28"/>
        </w:rPr>
        <w:t>ьн</w:t>
      </w:r>
      <w:r>
        <w:rPr>
          <w:rFonts w:ascii="Times New Roman" w:eastAsia="Times New Roman" w:hAnsi="Times New Roman" w:cs="Times New Roman"/>
          <w:color w:val="000000"/>
          <w:spacing w:val="1"/>
          <w:sz w:val="28"/>
          <w:szCs w:val="28"/>
        </w:rPr>
        <w:t>о</w:t>
      </w:r>
      <w:r>
        <w:rPr>
          <w:rFonts w:ascii="Times New Roman" w:eastAsia="Times New Roman" w:hAnsi="Times New Roman" w:cs="Times New Roman"/>
          <w:color w:val="000000"/>
          <w:w w:val="101"/>
          <w:sz w:val="28"/>
          <w:szCs w:val="28"/>
        </w:rPr>
        <w:t>с</w:t>
      </w:r>
      <w:r>
        <w:rPr>
          <w:rFonts w:ascii="Times New Roman" w:eastAsia="Times New Roman" w:hAnsi="Times New Roman" w:cs="Times New Roman"/>
          <w:color w:val="000000"/>
          <w:spacing w:val="-2"/>
          <w:sz w:val="28"/>
          <w:szCs w:val="28"/>
        </w:rPr>
        <w:t>т</w:t>
      </w:r>
      <w:r>
        <w:rPr>
          <w:rFonts w:ascii="Times New Roman" w:eastAsia="Times New Roman" w:hAnsi="Times New Roman" w:cs="Times New Roman"/>
          <w:color w:val="000000"/>
          <w:sz w:val="28"/>
          <w:szCs w:val="28"/>
        </w:rPr>
        <w:t>и</w:t>
      </w:r>
      <w:r>
        <w:rPr>
          <w:rFonts w:ascii="Times New Roman" w:eastAsia="Times New Roman" w:hAnsi="Times New Roman" w:cs="Times New Roman"/>
          <w:color w:val="000000"/>
          <w:spacing w:val="74"/>
          <w:sz w:val="28"/>
          <w:szCs w:val="28"/>
        </w:rPr>
        <w:t xml:space="preserve"> </w:t>
      </w:r>
      <w:r>
        <w:rPr>
          <w:rFonts w:ascii="Times New Roman" w:eastAsia="Times New Roman" w:hAnsi="Times New Roman" w:cs="Times New Roman"/>
          <w:color w:val="000000"/>
          <w:sz w:val="28"/>
          <w:szCs w:val="28"/>
        </w:rPr>
        <w:t>и</w:t>
      </w:r>
      <w:r>
        <w:rPr>
          <w:rFonts w:ascii="Times New Roman" w:eastAsia="Times New Roman" w:hAnsi="Times New Roman" w:cs="Times New Roman"/>
          <w:color w:val="000000"/>
          <w:spacing w:val="72"/>
          <w:sz w:val="28"/>
          <w:szCs w:val="28"/>
        </w:rPr>
        <w:t xml:space="preserve"> </w:t>
      </w:r>
      <w:r>
        <w:rPr>
          <w:rFonts w:ascii="Times New Roman" w:eastAsia="Times New Roman" w:hAnsi="Times New Roman" w:cs="Times New Roman"/>
          <w:color w:val="000000"/>
          <w:sz w:val="28"/>
          <w:szCs w:val="28"/>
        </w:rPr>
        <w:t>повы</w:t>
      </w:r>
      <w:r>
        <w:rPr>
          <w:rFonts w:ascii="Times New Roman" w:eastAsia="Times New Roman" w:hAnsi="Times New Roman" w:cs="Times New Roman"/>
          <w:color w:val="000000"/>
          <w:spacing w:val="-1"/>
          <w:sz w:val="28"/>
          <w:szCs w:val="28"/>
        </w:rPr>
        <w:t>ш</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pacing w:val="-1"/>
          <w:sz w:val="28"/>
          <w:szCs w:val="28"/>
        </w:rPr>
        <w:t>н</w:t>
      </w:r>
      <w:r>
        <w:rPr>
          <w:rFonts w:ascii="Times New Roman" w:eastAsia="Times New Roman" w:hAnsi="Times New Roman" w:cs="Times New Roman"/>
          <w:color w:val="000000"/>
          <w:sz w:val="28"/>
          <w:szCs w:val="28"/>
        </w:rPr>
        <w:t>и</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pacing w:val="74"/>
          <w:sz w:val="28"/>
          <w:szCs w:val="28"/>
        </w:rPr>
        <w:t xml:space="preserve"> </w:t>
      </w:r>
      <w:r>
        <w:rPr>
          <w:rFonts w:ascii="Times New Roman" w:eastAsia="Times New Roman" w:hAnsi="Times New Roman" w:cs="Times New Roman"/>
          <w:color w:val="000000"/>
          <w:sz w:val="28"/>
          <w:szCs w:val="28"/>
        </w:rPr>
        <w:t>пр</w:t>
      </w:r>
      <w:r>
        <w:rPr>
          <w:rFonts w:ascii="Times New Roman" w:eastAsia="Times New Roman" w:hAnsi="Times New Roman" w:cs="Times New Roman"/>
          <w:color w:val="000000"/>
          <w:w w:val="101"/>
          <w:sz w:val="28"/>
          <w:szCs w:val="28"/>
        </w:rPr>
        <w:t>ес</w:t>
      </w:r>
      <w:r>
        <w:rPr>
          <w:rFonts w:ascii="Times New Roman" w:eastAsia="Times New Roman" w:hAnsi="Times New Roman" w:cs="Times New Roman"/>
          <w:color w:val="000000"/>
          <w:spacing w:val="-3"/>
          <w:sz w:val="28"/>
          <w:szCs w:val="28"/>
        </w:rPr>
        <w:t>т</w:t>
      </w:r>
      <w:r>
        <w:rPr>
          <w:rFonts w:ascii="Times New Roman" w:eastAsia="Times New Roman" w:hAnsi="Times New Roman" w:cs="Times New Roman"/>
          <w:color w:val="000000"/>
          <w:sz w:val="28"/>
          <w:szCs w:val="28"/>
        </w:rPr>
        <w:t>иж</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 xml:space="preserve"> н</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pacing w:val="-1"/>
          <w:sz w:val="28"/>
          <w:szCs w:val="28"/>
        </w:rPr>
        <w:t>у</w:t>
      </w:r>
      <w:r>
        <w:rPr>
          <w:rFonts w:ascii="Times New Roman" w:eastAsia="Times New Roman" w:hAnsi="Times New Roman" w:cs="Times New Roman"/>
          <w:color w:val="000000"/>
          <w:sz w:val="28"/>
          <w:szCs w:val="28"/>
        </w:rPr>
        <w:t>чн</w:t>
      </w:r>
      <w:r>
        <w:rPr>
          <w:rFonts w:ascii="Times New Roman" w:eastAsia="Times New Roman" w:hAnsi="Times New Roman" w:cs="Times New Roman"/>
          <w:color w:val="000000"/>
          <w:spacing w:val="2"/>
          <w:sz w:val="28"/>
          <w:szCs w:val="28"/>
        </w:rPr>
        <w:t>о</w:t>
      </w:r>
      <w:r>
        <w:rPr>
          <w:rFonts w:ascii="Times New Roman" w:eastAsia="Times New Roman" w:hAnsi="Times New Roman" w:cs="Times New Roman"/>
          <w:color w:val="000000"/>
          <w:sz w:val="28"/>
          <w:szCs w:val="28"/>
        </w:rPr>
        <w:t>-т</w:t>
      </w:r>
      <w:r>
        <w:rPr>
          <w:rFonts w:ascii="Times New Roman" w:eastAsia="Times New Roman" w:hAnsi="Times New Roman" w:cs="Times New Roman"/>
          <w:color w:val="000000"/>
          <w:spacing w:val="-1"/>
          <w:w w:val="101"/>
          <w:sz w:val="28"/>
          <w:szCs w:val="28"/>
        </w:rPr>
        <w:t>е</w:t>
      </w:r>
      <w:r>
        <w:rPr>
          <w:rFonts w:ascii="Times New Roman" w:eastAsia="Times New Roman" w:hAnsi="Times New Roman" w:cs="Times New Roman"/>
          <w:color w:val="000000"/>
          <w:spacing w:val="-1"/>
          <w:sz w:val="28"/>
          <w:szCs w:val="28"/>
        </w:rPr>
        <w:t>х</w:t>
      </w:r>
      <w:r>
        <w:rPr>
          <w:rFonts w:ascii="Times New Roman" w:eastAsia="Times New Roman" w:hAnsi="Times New Roman" w:cs="Times New Roman"/>
          <w:color w:val="000000"/>
          <w:sz w:val="28"/>
          <w:szCs w:val="28"/>
        </w:rPr>
        <w:t>н</w:t>
      </w:r>
      <w:r>
        <w:rPr>
          <w:rFonts w:ascii="Times New Roman" w:eastAsia="Times New Roman" w:hAnsi="Times New Roman" w:cs="Times New Roman"/>
          <w:color w:val="000000"/>
          <w:spacing w:val="1"/>
          <w:sz w:val="28"/>
          <w:szCs w:val="28"/>
        </w:rPr>
        <w:t>и</w:t>
      </w:r>
      <w:r>
        <w:rPr>
          <w:rFonts w:ascii="Times New Roman" w:eastAsia="Times New Roman" w:hAnsi="Times New Roman" w:cs="Times New Roman"/>
          <w:color w:val="000000"/>
          <w:sz w:val="28"/>
          <w:szCs w:val="28"/>
        </w:rPr>
        <w:t>ч</w:t>
      </w:r>
      <w:r>
        <w:rPr>
          <w:rFonts w:ascii="Times New Roman" w:eastAsia="Times New Roman" w:hAnsi="Times New Roman" w:cs="Times New Roman"/>
          <w:color w:val="000000"/>
          <w:w w:val="101"/>
          <w:sz w:val="28"/>
          <w:szCs w:val="28"/>
        </w:rPr>
        <w:t>ес</w:t>
      </w:r>
      <w:r>
        <w:rPr>
          <w:rFonts w:ascii="Times New Roman" w:eastAsia="Times New Roman" w:hAnsi="Times New Roman" w:cs="Times New Roman"/>
          <w:color w:val="000000"/>
          <w:spacing w:val="-2"/>
          <w:sz w:val="28"/>
          <w:szCs w:val="28"/>
        </w:rPr>
        <w:t>к</w:t>
      </w:r>
      <w:r>
        <w:rPr>
          <w:rFonts w:ascii="Times New Roman" w:eastAsia="Times New Roman" w:hAnsi="Times New Roman" w:cs="Times New Roman"/>
          <w:color w:val="000000"/>
          <w:sz w:val="28"/>
          <w:szCs w:val="28"/>
        </w:rPr>
        <w:t>их проф</w:t>
      </w:r>
      <w:r>
        <w:rPr>
          <w:rFonts w:ascii="Times New Roman" w:eastAsia="Times New Roman" w:hAnsi="Times New Roman" w:cs="Times New Roman"/>
          <w:color w:val="000000"/>
          <w:w w:val="101"/>
          <w:sz w:val="28"/>
          <w:szCs w:val="28"/>
        </w:rPr>
        <w:t>есс</w:t>
      </w:r>
      <w:r>
        <w:rPr>
          <w:rFonts w:ascii="Times New Roman" w:eastAsia="Times New Roman" w:hAnsi="Times New Roman" w:cs="Times New Roman"/>
          <w:color w:val="000000"/>
          <w:spacing w:val="-1"/>
          <w:sz w:val="28"/>
          <w:szCs w:val="28"/>
        </w:rPr>
        <w:t>и</w:t>
      </w:r>
      <w:r>
        <w:rPr>
          <w:rFonts w:ascii="Times New Roman" w:eastAsia="Times New Roman" w:hAnsi="Times New Roman" w:cs="Times New Roman"/>
          <w:color w:val="000000"/>
          <w:sz w:val="28"/>
          <w:szCs w:val="28"/>
        </w:rPr>
        <w:t>й.</w:t>
      </w:r>
    </w:p>
    <w:p w:rsidR="003241F0" w:rsidRPr="00883C3A" w:rsidRDefault="003241F0" w:rsidP="003241F0">
      <w:pPr>
        <w:widowControl w:val="0"/>
        <w:tabs>
          <w:tab w:val="left" w:pos="1404"/>
          <w:tab w:val="left" w:pos="1981"/>
          <w:tab w:val="left" w:pos="3119"/>
          <w:tab w:val="left" w:pos="3834"/>
          <w:tab w:val="left" w:pos="5141"/>
          <w:tab w:val="left" w:pos="6107"/>
          <w:tab w:val="left" w:pos="6794"/>
          <w:tab w:val="left" w:pos="7788"/>
          <w:tab w:val="left" w:pos="8495"/>
        </w:tabs>
        <w:spacing w:line="360" w:lineRule="auto"/>
        <w:ind w:right="263"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В </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эроко</w:t>
      </w:r>
      <w:r>
        <w:rPr>
          <w:rFonts w:ascii="Times New Roman" w:eastAsia="Times New Roman" w:hAnsi="Times New Roman" w:cs="Times New Roman"/>
          <w:color w:val="000000"/>
          <w:w w:val="101"/>
          <w:sz w:val="28"/>
          <w:szCs w:val="28"/>
        </w:rPr>
        <w:t>с</w:t>
      </w:r>
      <w:r>
        <w:rPr>
          <w:rFonts w:ascii="Times New Roman" w:eastAsia="Times New Roman" w:hAnsi="Times New Roman" w:cs="Times New Roman"/>
          <w:color w:val="000000"/>
          <w:sz w:val="28"/>
          <w:szCs w:val="28"/>
        </w:rPr>
        <w:t>м</w:t>
      </w:r>
      <w:r>
        <w:rPr>
          <w:rFonts w:ascii="Times New Roman" w:eastAsia="Times New Roman" w:hAnsi="Times New Roman" w:cs="Times New Roman"/>
          <w:color w:val="000000"/>
          <w:spacing w:val="-1"/>
          <w:sz w:val="28"/>
          <w:szCs w:val="28"/>
        </w:rPr>
        <w:t>и</w:t>
      </w:r>
      <w:r>
        <w:rPr>
          <w:rFonts w:ascii="Times New Roman" w:eastAsia="Times New Roman" w:hAnsi="Times New Roman" w:cs="Times New Roman"/>
          <w:color w:val="000000"/>
          <w:sz w:val="28"/>
          <w:szCs w:val="28"/>
        </w:rPr>
        <w:t>ч</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pacing w:val="-1"/>
          <w:w w:val="101"/>
          <w:sz w:val="28"/>
          <w:szCs w:val="28"/>
        </w:rPr>
        <w:t>с</w:t>
      </w:r>
      <w:r>
        <w:rPr>
          <w:rFonts w:ascii="Times New Roman" w:eastAsia="Times New Roman" w:hAnsi="Times New Roman" w:cs="Times New Roman"/>
          <w:color w:val="000000"/>
          <w:spacing w:val="-2"/>
          <w:sz w:val="28"/>
          <w:szCs w:val="28"/>
        </w:rPr>
        <w:t>к</w:t>
      </w:r>
      <w:r>
        <w:rPr>
          <w:rFonts w:ascii="Times New Roman" w:eastAsia="Times New Roman" w:hAnsi="Times New Roman" w:cs="Times New Roman"/>
          <w:color w:val="000000"/>
          <w:sz w:val="28"/>
          <w:szCs w:val="28"/>
        </w:rPr>
        <w:t>ой отр</w:t>
      </w:r>
      <w:r>
        <w:rPr>
          <w:rFonts w:ascii="Times New Roman" w:eastAsia="Times New Roman" w:hAnsi="Times New Roman" w:cs="Times New Roman"/>
          <w:color w:val="000000"/>
          <w:w w:val="101"/>
          <w:sz w:val="28"/>
          <w:szCs w:val="28"/>
        </w:rPr>
        <w:t>ас</w:t>
      </w:r>
      <w:r>
        <w:rPr>
          <w:rFonts w:ascii="Times New Roman" w:eastAsia="Times New Roman" w:hAnsi="Times New Roman" w:cs="Times New Roman"/>
          <w:color w:val="000000"/>
          <w:sz w:val="28"/>
          <w:szCs w:val="28"/>
        </w:rPr>
        <w:t xml:space="preserve">ли наблюдаются </w:t>
      </w:r>
      <w:r>
        <w:rPr>
          <w:rFonts w:ascii="Times New Roman" w:eastAsia="Times New Roman" w:hAnsi="Times New Roman" w:cs="Times New Roman"/>
          <w:color w:val="000000"/>
          <w:spacing w:val="-1"/>
          <w:sz w:val="28"/>
          <w:szCs w:val="28"/>
        </w:rPr>
        <w:t>о</w:t>
      </w:r>
      <w:r>
        <w:rPr>
          <w:rFonts w:ascii="Times New Roman" w:eastAsia="Times New Roman" w:hAnsi="Times New Roman" w:cs="Times New Roman"/>
          <w:color w:val="000000"/>
          <w:sz w:val="28"/>
          <w:szCs w:val="28"/>
        </w:rPr>
        <w:t>б</w:t>
      </w:r>
      <w:r>
        <w:rPr>
          <w:rFonts w:ascii="Times New Roman" w:eastAsia="Times New Roman" w:hAnsi="Times New Roman" w:cs="Times New Roman"/>
          <w:color w:val="000000"/>
          <w:w w:val="101"/>
          <w:sz w:val="28"/>
          <w:szCs w:val="28"/>
        </w:rPr>
        <w:t>с</w:t>
      </w:r>
      <w:r>
        <w:rPr>
          <w:rFonts w:ascii="Times New Roman" w:eastAsia="Times New Roman" w:hAnsi="Times New Roman" w:cs="Times New Roman"/>
          <w:color w:val="000000"/>
          <w:sz w:val="28"/>
          <w:szCs w:val="28"/>
        </w:rPr>
        <w:t>т</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но</w:t>
      </w:r>
      <w:r>
        <w:rPr>
          <w:rFonts w:ascii="Times New Roman" w:eastAsia="Times New Roman" w:hAnsi="Times New Roman" w:cs="Times New Roman"/>
          <w:color w:val="000000"/>
          <w:spacing w:val="-1"/>
          <w:sz w:val="28"/>
          <w:szCs w:val="28"/>
        </w:rPr>
        <w:t>в</w:t>
      </w:r>
      <w:r>
        <w:rPr>
          <w:rFonts w:ascii="Times New Roman" w:eastAsia="Times New Roman" w:hAnsi="Times New Roman" w:cs="Times New Roman"/>
          <w:color w:val="000000"/>
          <w:sz w:val="28"/>
          <w:szCs w:val="28"/>
        </w:rPr>
        <w:t>к</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 xml:space="preserve"> д</w:t>
      </w:r>
      <w:r>
        <w:rPr>
          <w:rFonts w:ascii="Times New Roman" w:eastAsia="Times New Roman" w:hAnsi="Times New Roman" w:cs="Times New Roman"/>
          <w:color w:val="000000"/>
          <w:spacing w:val="-1"/>
          <w:w w:val="101"/>
          <w:sz w:val="28"/>
          <w:szCs w:val="28"/>
        </w:rPr>
        <w:t>е</w:t>
      </w:r>
      <w:r>
        <w:rPr>
          <w:rFonts w:ascii="Times New Roman" w:eastAsia="Times New Roman" w:hAnsi="Times New Roman" w:cs="Times New Roman"/>
          <w:color w:val="000000"/>
          <w:sz w:val="28"/>
          <w:szCs w:val="28"/>
        </w:rPr>
        <w:t>фиц</w:t>
      </w:r>
      <w:r>
        <w:rPr>
          <w:rFonts w:ascii="Times New Roman" w:eastAsia="Times New Roman" w:hAnsi="Times New Roman" w:cs="Times New Roman"/>
          <w:color w:val="000000"/>
          <w:spacing w:val="1"/>
          <w:sz w:val="28"/>
          <w:szCs w:val="28"/>
        </w:rPr>
        <w:t>и</w:t>
      </w:r>
      <w:r>
        <w:rPr>
          <w:rFonts w:ascii="Times New Roman" w:eastAsia="Times New Roman" w:hAnsi="Times New Roman" w:cs="Times New Roman"/>
          <w:color w:val="000000"/>
          <w:spacing w:val="-2"/>
          <w:sz w:val="28"/>
          <w:szCs w:val="28"/>
        </w:rPr>
        <w:t>т</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 xml:space="preserve"> инж</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pacing w:val="1"/>
          <w:sz w:val="28"/>
          <w:szCs w:val="28"/>
        </w:rPr>
        <w:t>н</w:t>
      </w:r>
      <w:r>
        <w:rPr>
          <w:rFonts w:ascii="Times New Roman" w:eastAsia="Times New Roman" w:hAnsi="Times New Roman" w:cs="Times New Roman"/>
          <w:color w:val="000000"/>
          <w:spacing w:val="-1"/>
          <w:w w:val="101"/>
          <w:sz w:val="28"/>
          <w:szCs w:val="28"/>
        </w:rPr>
        <w:t>е</w:t>
      </w:r>
      <w:r>
        <w:rPr>
          <w:rFonts w:ascii="Times New Roman" w:eastAsia="Times New Roman" w:hAnsi="Times New Roman" w:cs="Times New Roman"/>
          <w:color w:val="000000"/>
          <w:spacing w:val="-1"/>
          <w:sz w:val="28"/>
          <w:szCs w:val="28"/>
        </w:rPr>
        <w:t>р</w:t>
      </w:r>
      <w:r>
        <w:rPr>
          <w:rFonts w:ascii="Times New Roman" w:eastAsia="Times New Roman" w:hAnsi="Times New Roman" w:cs="Times New Roman"/>
          <w:color w:val="000000"/>
          <w:sz w:val="28"/>
          <w:szCs w:val="28"/>
        </w:rPr>
        <w:t>но-т</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pacing w:val="-1"/>
          <w:sz w:val="28"/>
          <w:szCs w:val="28"/>
        </w:rPr>
        <w:t>хн</w:t>
      </w:r>
      <w:r>
        <w:rPr>
          <w:rFonts w:ascii="Times New Roman" w:eastAsia="Times New Roman" w:hAnsi="Times New Roman" w:cs="Times New Roman"/>
          <w:color w:val="000000"/>
          <w:sz w:val="28"/>
          <w:szCs w:val="28"/>
        </w:rPr>
        <w:t>ич</w:t>
      </w:r>
      <w:r>
        <w:rPr>
          <w:rFonts w:ascii="Times New Roman" w:eastAsia="Times New Roman" w:hAnsi="Times New Roman" w:cs="Times New Roman"/>
          <w:color w:val="000000"/>
          <w:spacing w:val="-1"/>
          <w:w w:val="101"/>
          <w:sz w:val="28"/>
          <w:szCs w:val="28"/>
        </w:rPr>
        <w:t>е</w:t>
      </w:r>
      <w:r>
        <w:rPr>
          <w:rFonts w:ascii="Times New Roman" w:eastAsia="Times New Roman" w:hAnsi="Times New Roman" w:cs="Times New Roman"/>
          <w:color w:val="000000"/>
          <w:w w:val="101"/>
          <w:sz w:val="28"/>
          <w:szCs w:val="28"/>
        </w:rPr>
        <w:t>с</w:t>
      </w:r>
      <w:r>
        <w:rPr>
          <w:rFonts w:ascii="Times New Roman" w:eastAsia="Times New Roman" w:hAnsi="Times New Roman" w:cs="Times New Roman"/>
          <w:color w:val="000000"/>
          <w:sz w:val="28"/>
          <w:szCs w:val="28"/>
        </w:rPr>
        <w:t>ких</w:t>
      </w:r>
      <w:r>
        <w:rPr>
          <w:rFonts w:ascii="Times New Roman" w:eastAsia="Times New Roman" w:hAnsi="Times New Roman" w:cs="Times New Roman"/>
          <w:color w:val="000000"/>
          <w:spacing w:val="29"/>
          <w:sz w:val="28"/>
          <w:szCs w:val="28"/>
        </w:rPr>
        <w:t xml:space="preserve"> </w:t>
      </w:r>
      <w:r>
        <w:rPr>
          <w:rFonts w:ascii="Times New Roman" w:eastAsia="Times New Roman" w:hAnsi="Times New Roman" w:cs="Times New Roman"/>
          <w:color w:val="000000"/>
          <w:sz w:val="28"/>
          <w:szCs w:val="28"/>
        </w:rPr>
        <w:t>к</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д</w:t>
      </w:r>
      <w:r>
        <w:rPr>
          <w:rFonts w:ascii="Times New Roman" w:eastAsia="Times New Roman" w:hAnsi="Times New Roman" w:cs="Times New Roman"/>
          <w:color w:val="000000"/>
          <w:spacing w:val="-1"/>
          <w:sz w:val="28"/>
          <w:szCs w:val="28"/>
        </w:rPr>
        <w:t>р</w:t>
      </w:r>
      <w:r>
        <w:rPr>
          <w:rFonts w:ascii="Times New Roman" w:eastAsia="Times New Roman" w:hAnsi="Times New Roman" w:cs="Times New Roman"/>
          <w:color w:val="000000"/>
          <w:sz w:val="28"/>
          <w:szCs w:val="28"/>
        </w:rPr>
        <w:t>ов</w:t>
      </w:r>
      <w:r>
        <w:rPr>
          <w:rFonts w:ascii="Times New Roman" w:eastAsia="Times New Roman" w:hAnsi="Times New Roman" w:cs="Times New Roman"/>
          <w:color w:val="000000"/>
          <w:spacing w:val="28"/>
          <w:sz w:val="28"/>
          <w:szCs w:val="28"/>
        </w:rPr>
        <w:t xml:space="preserve"> </w:t>
      </w:r>
      <w:r>
        <w:rPr>
          <w:rFonts w:ascii="Times New Roman" w:eastAsia="Times New Roman" w:hAnsi="Times New Roman" w:cs="Times New Roman"/>
          <w:color w:val="000000"/>
          <w:spacing w:val="1"/>
          <w:sz w:val="28"/>
          <w:szCs w:val="28"/>
        </w:rPr>
        <w:t>и</w:t>
      </w:r>
      <w:r>
        <w:rPr>
          <w:rFonts w:ascii="Times New Roman" w:eastAsia="Times New Roman" w:hAnsi="Times New Roman" w:cs="Times New Roman"/>
          <w:color w:val="000000"/>
          <w:spacing w:val="28"/>
          <w:sz w:val="28"/>
          <w:szCs w:val="28"/>
        </w:rPr>
        <w:t xml:space="preserve"> </w:t>
      </w:r>
      <w:r>
        <w:rPr>
          <w:rFonts w:ascii="Times New Roman" w:eastAsia="Times New Roman" w:hAnsi="Times New Roman" w:cs="Times New Roman"/>
          <w:color w:val="000000"/>
          <w:sz w:val="28"/>
          <w:szCs w:val="28"/>
        </w:rPr>
        <w:t>пр</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ктич</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pacing w:val="-1"/>
          <w:w w:val="101"/>
          <w:sz w:val="28"/>
          <w:szCs w:val="28"/>
        </w:rPr>
        <w:t>с</w:t>
      </w:r>
      <w:r>
        <w:rPr>
          <w:rFonts w:ascii="Times New Roman" w:eastAsia="Times New Roman" w:hAnsi="Times New Roman" w:cs="Times New Roman"/>
          <w:color w:val="000000"/>
          <w:sz w:val="28"/>
          <w:szCs w:val="28"/>
        </w:rPr>
        <w:t>ки</w:t>
      </w:r>
      <w:r>
        <w:rPr>
          <w:rFonts w:ascii="Times New Roman" w:eastAsia="Times New Roman" w:hAnsi="Times New Roman" w:cs="Times New Roman"/>
          <w:color w:val="000000"/>
          <w:spacing w:val="29"/>
          <w:sz w:val="28"/>
          <w:szCs w:val="28"/>
        </w:rPr>
        <w:t xml:space="preserve"> </w:t>
      </w:r>
      <w:r>
        <w:rPr>
          <w:rFonts w:ascii="Times New Roman" w:eastAsia="Times New Roman" w:hAnsi="Times New Roman" w:cs="Times New Roman"/>
          <w:color w:val="000000"/>
          <w:sz w:val="28"/>
          <w:szCs w:val="28"/>
        </w:rPr>
        <w:t>полно</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pacing w:val="25"/>
          <w:sz w:val="28"/>
          <w:szCs w:val="28"/>
        </w:rPr>
        <w:t xml:space="preserve"> </w:t>
      </w:r>
      <w:r w:rsidRPr="0034695E">
        <w:rPr>
          <w:rFonts w:ascii="Times New Roman" w:eastAsia="Times New Roman" w:hAnsi="Times New Roman" w:cs="Times New Roman"/>
          <w:color w:val="000000"/>
          <w:sz w:val="28"/>
          <w:szCs w:val="28"/>
        </w:rPr>
        <w:t>от</w:t>
      </w:r>
      <w:r w:rsidRPr="0034695E">
        <w:rPr>
          <w:rFonts w:ascii="Times New Roman" w:eastAsia="Times New Roman" w:hAnsi="Times New Roman" w:cs="Times New Roman"/>
          <w:color w:val="000000"/>
          <w:w w:val="101"/>
          <w:sz w:val="28"/>
          <w:szCs w:val="28"/>
        </w:rPr>
        <w:t>с</w:t>
      </w:r>
      <w:r w:rsidRPr="0034695E">
        <w:rPr>
          <w:rFonts w:ascii="Times New Roman" w:eastAsia="Times New Roman" w:hAnsi="Times New Roman" w:cs="Times New Roman"/>
          <w:color w:val="000000"/>
          <w:spacing w:val="-3"/>
          <w:sz w:val="28"/>
          <w:szCs w:val="28"/>
        </w:rPr>
        <w:t>у</w:t>
      </w:r>
      <w:r w:rsidRPr="0034695E">
        <w:rPr>
          <w:rFonts w:ascii="Times New Roman" w:eastAsia="Times New Roman" w:hAnsi="Times New Roman" w:cs="Times New Roman"/>
          <w:color w:val="000000"/>
          <w:sz w:val="28"/>
          <w:szCs w:val="28"/>
        </w:rPr>
        <w:t>т</w:t>
      </w:r>
      <w:r w:rsidRPr="0034695E">
        <w:rPr>
          <w:rFonts w:ascii="Times New Roman" w:eastAsia="Times New Roman" w:hAnsi="Times New Roman" w:cs="Times New Roman"/>
          <w:color w:val="000000"/>
          <w:w w:val="101"/>
          <w:sz w:val="28"/>
          <w:szCs w:val="28"/>
        </w:rPr>
        <w:t>с</w:t>
      </w:r>
      <w:r w:rsidRPr="0034695E">
        <w:rPr>
          <w:rFonts w:ascii="Times New Roman" w:eastAsia="Times New Roman" w:hAnsi="Times New Roman" w:cs="Times New Roman"/>
          <w:color w:val="000000"/>
          <w:sz w:val="28"/>
          <w:szCs w:val="28"/>
        </w:rPr>
        <w:t>т</w:t>
      </w:r>
      <w:r w:rsidRPr="0034695E">
        <w:rPr>
          <w:rFonts w:ascii="Times New Roman" w:eastAsia="Times New Roman" w:hAnsi="Times New Roman" w:cs="Times New Roman"/>
          <w:color w:val="000000"/>
          <w:spacing w:val="-1"/>
          <w:sz w:val="28"/>
          <w:szCs w:val="28"/>
        </w:rPr>
        <w:t>в</w:t>
      </w:r>
      <w:r w:rsidRPr="0034695E">
        <w:rPr>
          <w:rFonts w:ascii="Times New Roman" w:eastAsia="Times New Roman" w:hAnsi="Times New Roman" w:cs="Times New Roman"/>
          <w:color w:val="000000"/>
          <w:sz w:val="28"/>
          <w:szCs w:val="28"/>
        </w:rPr>
        <w:t>и</w:t>
      </w:r>
      <w:r w:rsidRPr="0034695E">
        <w:rPr>
          <w:rFonts w:ascii="Times New Roman" w:eastAsia="Times New Roman" w:hAnsi="Times New Roman" w:cs="Times New Roman"/>
          <w:color w:val="000000"/>
          <w:w w:val="101"/>
          <w:sz w:val="28"/>
          <w:szCs w:val="28"/>
        </w:rPr>
        <w:t>е</w:t>
      </w:r>
      <w:r w:rsidRPr="0034695E">
        <w:rPr>
          <w:rFonts w:ascii="Times New Roman" w:eastAsia="Times New Roman" w:hAnsi="Times New Roman" w:cs="Times New Roman"/>
          <w:color w:val="000000"/>
          <w:spacing w:val="28"/>
          <w:sz w:val="28"/>
          <w:szCs w:val="28"/>
        </w:rPr>
        <w:t xml:space="preserve"> </w:t>
      </w:r>
      <w:r w:rsidRPr="0034695E">
        <w:rPr>
          <w:rFonts w:ascii="Times New Roman" w:eastAsia="Times New Roman" w:hAnsi="Times New Roman" w:cs="Times New Roman"/>
          <w:color w:val="000000"/>
          <w:spacing w:val="1"/>
          <w:sz w:val="28"/>
          <w:szCs w:val="28"/>
        </w:rPr>
        <w:t>по</w:t>
      </w:r>
      <w:r w:rsidRPr="0034695E">
        <w:rPr>
          <w:rFonts w:ascii="Times New Roman" w:eastAsia="Times New Roman" w:hAnsi="Times New Roman" w:cs="Times New Roman"/>
          <w:color w:val="000000"/>
          <w:w w:val="101"/>
          <w:sz w:val="28"/>
          <w:szCs w:val="28"/>
        </w:rPr>
        <w:t>с</w:t>
      </w:r>
      <w:r w:rsidRPr="0034695E">
        <w:rPr>
          <w:rFonts w:ascii="Times New Roman" w:eastAsia="Times New Roman" w:hAnsi="Times New Roman" w:cs="Times New Roman"/>
          <w:color w:val="000000"/>
          <w:sz w:val="28"/>
          <w:szCs w:val="28"/>
        </w:rPr>
        <w:t>т</w:t>
      </w:r>
      <w:r w:rsidRPr="0034695E">
        <w:rPr>
          <w:rFonts w:ascii="Times New Roman" w:eastAsia="Times New Roman" w:hAnsi="Times New Roman" w:cs="Times New Roman"/>
          <w:color w:val="000000"/>
          <w:spacing w:val="-3"/>
          <w:sz w:val="28"/>
          <w:szCs w:val="28"/>
        </w:rPr>
        <w:t>у</w:t>
      </w:r>
      <w:r w:rsidRPr="0034695E">
        <w:rPr>
          <w:rFonts w:ascii="Times New Roman" w:eastAsia="Times New Roman" w:hAnsi="Times New Roman" w:cs="Times New Roman"/>
          <w:color w:val="000000"/>
          <w:sz w:val="28"/>
          <w:szCs w:val="28"/>
        </w:rPr>
        <w:t>пл</w:t>
      </w:r>
      <w:r w:rsidRPr="0034695E">
        <w:rPr>
          <w:rFonts w:ascii="Times New Roman" w:eastAsia="Times New Roman" w:hAnsi="Times New Roman" w:cs="Times New Roman"/>
          <w:color w:val="000000"/>
          <w:w w:val="101"/>
          <w:sz w:val="28"/>
          <w:szCs w:val="28"/>
        </w:rPr>
        <w:t>е</w:t>
      </w:r>
      <w:r w:rsidRPr="0034695E">
        <w:rPr>
          <w:rFonts w:ascii="Times New Roman" w:eastAsia="Times New Roman" w:hAnsi="Times New Roman" w:cs="Times New Roman"/>
          <w:color w:val="000000"/>
          <w:sz w:val="28"/>
          <w:szCs w:val="28"/>
        </w:rPr>
        <w:t>ни</w:t>
      </w:r>
      <w:r w:rsidRPr="0034695E">
        <w:rPr>
          <w:rFonts w:ascii="Times New Roman" w:eastAsia="Times New Roman" w:hAnsi="Times New Roman" w:cs="Times New Roman"/>
          <w:color w:val="000000"/>
          <w:w w:val="101"/>
          <w:sz w:val="28"/>
          <w:szCs w:val="28"/>
        </w:rPr>
        <w:t>я</w:t>
      </w:r>
      <w:r w:rsidRPr="0034695E">
        <w:rPr>
          <w:rFonts w:ascii="Times New Roman" w:eastAsia="Times New Roman" w:hAnsi="Times New Roman" w:cs="Times New Roman"/>
          <w:color w:val="000000"/>
          <w:sz w:val="28"/>
          <w:szCs w:val="28"/>
        </w:rPr>
        <w:t xml:space="preserve"> к</w:t>
      </w:r>
      <w:r w:rsidRPr="0034695E">
        <w:rPr>
          <w:rFonts w:ascii="Times New Roman" w:eastAsia="Times New Roman" w:hAnsi="Times New Roman" w:cs="Times New Roman"/>
          <w:color w:val="000000"/>
          <w:w w:val="101"/>
          <w:sz w:val="28"/>
          <w:szCs w:val="28"/>
        </w:rPr>
        <w:t>а</w:t>
      </w:r>
      <w:r w:rsidRPr="0034695E">
        <w:rPr>
          <w:rFonts w:ascii="Times New Roman" w:eastAsia="Times New Roman" w:hAnsi="Times New Roman" w:cs="Times New Roman"/>
          <w:color w:val="000000"/>
          <w:spacing w:val="1"/>
          <w:sz w:val="28"/>
          <w:szCs w:val="28"/>
        </w:rPr>
        <w:t>дров</w:t>
      </w:r>
      <w:r w:rsidRPr="0034695E">
        <w:rPr>
          <w:rFonts w:ascii="Times New Roman" w:eastAsia="Times New Roman" w:hAnsi="Times New Roman" w:cs="Times New Roman"/>
          <w:color w:val="000000"/>
          <w:spacing w:val="57"/>
          <w:sz w:val="28"/>
          <w:szCs w:val="28"/>
        </w:rPr>
        <w:t xml:space="preserve"> </w:t>
      </w:r>
      <w:r w:rsidRPr="0034695E">
        <w:rPr>
          <w:rFonts w:ascii="Times New Roman" w:hAnsi="Times New Roman" w:cs="Times New Roman"/>
          <w:sz w:val="28"/>
          <w:szCs w:val="28"/>
        </w:rPr>
        <w:t>на рабочие специальности</w:t>
      </w:r>
      <w:r w:rsidRPr="0034695E">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pacing w:val="58"/>
          <w:sz w:val="28"/>
          <w:szCs w:val="28"/>
        </w:rPr>
        <w:t xml:space="preserve"> </w:t>
      </w:r>
      <w:r>
        <w:rPr>
          <w:rFonts w:ascii="Times New Roman" w:eastAsia="Times New Roman" w:hAnsi="Times New Roman" w:cs="Times New Roman"/>
          <w:color w:val="000000"/>
          <w:sz w:val="28"/>
          <w:szCs w:val="28"/>
        </w:rPr>
        <w:t>В</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жным</w:t>
      </w:r>
      <w:r>
        <w:rPr>
          <w:rFonts w:ascii="Times New Roman" w:eastAsia="Times New Roman" w:hAnsi="Times New Roman" w:cs="Times New Roman"/>
          <w:color w:val="000000"/>
          <w:spacing w:val="56"/>
          <w:sz w:val="28"/>
          <w:szCs w:val="28"/>
        </w:rPr>
        <w:t xml:space="preserve"> </w:t>
      </w:r>
      <w:r>
        <w:rPr>
          <w:rFonts w:ascii="Times New Roman" w:eastAsia="Times New Roman" w:hAnsi="Times New Roman" w:cs="Times New Roman"/>
          <w:color w:val="000000"/>
          <w:w w:val="101"/>
          <w:sz w:val="28"/>
          <w:szCs w:val="28"/>
        </w:rPr>
        <w:t>ас</w:t>
      </w:r>
      <w:r>
        <w:rPr>
          <w:rFonts w:ascii="Times New Roman" w:eastAsia="Times New Roman" w:hAnsi="Times New Roman" w:cs="Times New Roman"/>
          <w:color w:val="000000"/>
          <w:sz w:val="28"/>
          <w:szCs w:val="28"/>
        </w:rPr>
        <w:t>п</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ктом</w:t>
      </w:r>
      <w:r>
        <w:rPr>
          <w:rFonts w:ascii="Times New Roman" w:eastAsia="Times New Roman" w:hAnsi="Times New Roman" w:cs="Times New Roman"/>
          <w:color w:val="000000"/>
          <w:spacing w:val="56"/>
          <w:sz w:val="28"/>
          <w:szCs w:val="28"/>
        </w:rPr>
        <w:t xml:space="preserve"> </w:t>
      </w:r>
      <w:r>
        <w:rPr>
          <w:rFonts w:ascii="Times New Roman" w:eastAsia="Times New Roman" w:hAnsi="Times New Roman" w:cs="Times New Roman"/>
          <w:color w:val="000000"/>
          <w:spacing w:val="1"/>
          <w:sz w:val="28"/>
          <w:szCs w:val="28"/>
        </w:rPr>
        <w:t>о</w:t>
      </w:r>
      <w:r>
        <w:rPr>
          <w:rFonts w:ascii="Times New Roman" w:eastAsia="Times New Roman" w:hAnsi="Times New Roman" w:cs="Times New Roman"/>
          <w:color w:val="000000"/>
          <w:w w:val="101"/>
          <w:sz w:val="28"/>
          <w:szCs w:val="28"/>
        </w:rPr>
        <w:t>с</w:t>
      </w:r>
      <w:r>
        <w:rPr>
          <w:rFonts w:ascii="Times New Roman" w:eastAsia="Times New Roman" w:hAnsi="Times New Roman" w:cs="Times New Roman"/>
          <w:color w:val="000000"/>
          <w:spacing w:val="-1"/>
          <w:sz w:val="28"/>
          <w:szCs w:val="28"/>
        </w:rPr>
        <w:t>в</w:t>
      </w:r>
      <w:r>
        <w:rPr>
          <w:rFonts w:ascii="Times New Roman" w:eastAsia="Times New Roman" w:hAnsi="Times New Roman" w:cs="Times New Roman"/>
          <w:color w:val="000000"/>
          <w:sz w:val="28"/>
          <w:szCs w:val="28"/>
        </w:rPr>
        <w:t>о</w:t>
      </w:r>
      <w:r>
        <w:rPr>
          <w:rFonts w:ascii="Times New Roman" w:eastAsia="Times New Roman" w:hAnsi="Times New Roman" w:cs="Times New Roman"/>
          <w:color w:val="000000"/>
          <w:spacing w:val="-2"/>
          <w:w w:val="101"/>
          <w:sz w:val="28"/>
          <w:szCs w:val="28"/>
        </w:rPr>
        <w:t>е</w:t>
      </w:r>
      <w:r>
        <w:rPr>
          <w:rFonts w:ascii="Times New Roman" w:eastAsia="Times New Roman" w:hAnsi="Times New Roman" w:cs="Times New Roman"/>
          <w:color w:val="000000"/>
          <w:sz w:val="28"/>
          <w:szCs w:val="28"/>
        </w:rPr>
        <w:t>н</w:t>
      </w:r>
      <w:r>
        <w:rPr>
          <w:rFonts w:ascii="Times New Roman" w:eastAsia="Times New Roman" w:hAnsi="Times New Roman" w:cs="Times New Roman"/>
          <w:color w:val="000000"/>
          <w:spacing w:val="-1"/>
          <w:sz w:val="28"/>
          <w:szCs w:val="28"/>
        </w:rPr>
        <w:t>и</w:t>
      </w:r>
      <w:r>
        <w:rPr>
          <w:rFonts w:ascii="Times New Roman" w:eastAsia="Times New Roman" w:hAnsi="Times New Roman" w:cs="Times New Roman"/>
          <w:color w:val="000000"/>
          <w:w w:val="101"/>
          <w:sz w:val="28"/>
          <w:szCs w:val="28"/>
        </w:rPr>
        <w:t>я</w:t>
      </w:r>
      <w:r>
        <w:rPr>
          <w:rFonts w:ascii="Times New Roman" w:eastAsia="Times New Roman" w:hAnsi="Times New Roman" w:cs="Times New Roman"/>
          <w:color w:val="000000"/>
          <w:spacing w:val="57"/>
          <w:sz w:val="28"/>
          <w:szCs w:val="28"/>
        </w:rPr>
        <w:t xml:space="preserve"> </w:t>
      </w:r>
      <w:r>
        <w:rPr>
          <w:rFonts w:ascii="Times New Roman" w:eastAsia="Times New Roman" w:hAnsi="Times New Roman" w:cs="Times New Roman"/>
          <w:color w:val="000000"/>
          <w:sz w:val="28"/>
          <w:szCs w:val="28"/>
        </w:rPr>
        <w:t>пр</w:t>
      </w:r>
      <w:r>
        <w:rPr>
          <w:rFonts w:ascii="Times New Roman" w:eastAsia="Times New Roman" w:hAnsi="Times New Roman" w:cs="Times New Roman"/>
          <w:color w:val="000000"/>
          <w:spacing w:val="1"/>
          <w:sz w:val="28"/>
          <w:szCs w:val="28"/>
        </w:rPr>
        <w:t>о</w:t>
      </w:r>
      <w:r>
        <w:rPr>
          <w:rFonts w:ascii="Times New Roman" w:eastAsia="Times New Roman" w:hAnsi="Times New Roman" w:cs="Times New Roman"/>
          <w:color w:val="000000"/>
          <w:sz w:val="28"/>
          <w:szCs w:val="28"/>
        </w:rPr>
        <w:t>гр</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м</w:t>
      </w:r>
      <w:r>
        <w:rPr>
          <w:rFonts w:ascii="Times New Roman" w:eastAsia="Times New Roman" w:hAnsi="Times New Roman" w:cs="Times New Roman"/>
          <w:color w:val="000000"/>
          <w:spacing w:val="-1"/>
          <w:sz w:val="28"/>
          <w:szCs w:val="28"/>
        </w:rPr>
        <w:t>м</w:t>
      </w:r>
      <w:r>
        <w:rPr>
          <w:rFonts w:ascii="Times New Roman" w:eastAsia="Times New Roman" w:hAnsi="Times New Roman" w:cs="Times New Roman"/>
          <w:color w:val="000000"/>
          <w:sz w:val="28"/>
          <w:szCs w:val="28"/>
        </w:rPr>
        <w:t>ы</w:t>
      </w:r>
      <w:r>
        <w:rPr>
          <w:rFonts w:ascii="Times New Roman" w:eastAsia="Times New Roman" w:hAnsi="Times New Roman" w:cs="Times New Roman"/>
          <w:color w:val="000000"/>
          <w:spacing w:val="60"/>
          <w:sz w:val="28"/>
          <w:szCs w:val="28"/>
        </w:rPr>
        <w:t xml:space="preserve"> </w:t>
      </w:r>
      <w:r>
        <w:rPr>
          <w:rFonts w:ascii="Times New Roman" w:eastAsia="Times New Roman" w:hAnsi="Times New Roman" w:cs="Times New Roman"/>
          <w:color w:val="000000"/>
          <w:w w:val="101"/>
          <w:sz w:val="28"/>
          <w:szCs w:val="28"/>
        </w:rPr>
        <w:t>я</w:t>
      </w:r>
      <w:r>
        <w:rPr>
          <w:rFonts w:ascii="Times New Roman" w:eastAsia="Times New Roman" w:hAnsi="Times New Roman" w:cs="Times New Roman"/>
          <w:color w:val="000000"/>
          <w:sz w:val="28"/>
          <w:szCs w:val="28"/>
        </w:rPr>
        <w:t>в</w:t>
      </w:r>
      <w:r>
        <w:rPr>
          <w:rFonts w:ascii="Times New Roman" w:eastAsia="Times New Roman" w:hAnsi="Times New Roman" w:cs="Times New Roman"/>
          <w:color w:val="000000"/>
          <w:spacing w:val="-1"/>
          <w:sz w:val="28"/>
          <w:szCs w:val="28"/>
        </w:rPr>
        <w:t>л</w:t>
      </w:r>
      <w:r>
        <w:rPr>
          <w:rFonts w:ascii="Times New Roman" w:eastAsia="Times New Roman" w:hAnsi="Times New Roman" w:cs="Times New Roman"/>
          <w:color w:val="000000"/>
          <w:spacing w:val="-1"/>
          <w:w w:val="101"/>
          <w:sz w:val="28"/>
          <w:szCs w:val="28"/>
        </w:rPr>
        <w:t>яе</w:t>
      </w:r>
      <w:r>
        <w:rPr>
          <w:rFonts w:ascii="Times New Roman" w:eastAsia="Times New Roman" w:hAnsi="Times New Roman" w:cs="Times New Roman"/>
          <w:color w:val="000000"/>
          <w:sz w:val="28"/>
          <w:szCs w:val="28"/>
        </w:rPr>
        <w:t>т</w:t>
      </w:r>
      <w:r>
        <w:rPr>
          <w:rFonts w:ascii="Times New Roman" w:eastAsia="Times New Roman" w:hAnsi="Times New Roman" w:cs="Times New Roman"/>
          <w:color w:val="000000"/>
          <w:spacing w:val="-3"/>
          <w:w w:val="101"/>
          <w:sz w:val="28"/>
          <w:szCs w:val="28"/>
        </w:rPr>
        <w:t>с</w:t>
      </w:r>
      <w:r>
        <w:rPr>
          <w:rFonts w:ascii="Times New Roman" w:eastAsia="Times New Roman" w:hAnsi="Times New Roman" w:cs="Times New Roman"/>
          <w:color w:val="000000"/>
          <w:spacing w:val="-1"/>
          <w:w w:val="101"/>
          <w:sz w:val="28"/>
          <w:szCs w:val="28"/>
        </w:rPr>
        <w:t>я</w:t>
      </w:r>
      <w:r>
        <w:rPr>
          <w:rFonts w:ascii="Times New Roman" w:eastAsia="Times New Roman" w:hAnsi="Times New Roman" w:cs="Times New Roman"/>
          <w:color w:val="000000"/>
          <w:sz w:val="28"/>
          <w:szCs w:val="28"/>
        </w:rPr>
        <w:t xml:space="preserve"> п</w:t>
      </w:r>
      <w:r>
        <w:rPr>
          <w:rFonts w:ascii="Times New Roman" w:eastAsia="Times New Roman" w:hAnsi="Times New Roman" w:cs="Times New Roman"/>
          <w:color w:val="000000"/>
          <w:spacing w:val="1"/>
          <w:sz w:val="28"/>
          <w:szCs w:val="28"/>
        </w:rPr>
        <w:t>о</w:t>
      </w:r>
      <w:r>
        <w:rPr>
          <w:rFonts w:ascii="Times New Roman" w:eastAsia="Times New Roman" w:hAnsi="Times New Roman" w:cs="Times New Roman"/>
          <w:color w:val="000000"/>
          <w:spacing w:val="-1"/>
          <w:sz w:val="28"/>
          <w:szCs w:val="28"/>
        </w:rPr>
        <w:t>г</w:t>
      </w:r>
      <w:r>
        <w:rPr>
          <w:rFonts w:ascii="Times New Roman" w:eastAsia="Times New Roman" w:hAnsi="Times New Roman" w:cs="Times New Roman"/>
          <w:color w:val="000000"/>
          <w:spacing w:val="1"/>
          <w:sz w:val="28"/>
          <w:szCs w:val="28"/>
        </w:rPr>
        <w:t>р</w:t>
      </w:r>
      <w:r>
        <w:rPr>
          <w:rFonts w:ascii="Times New Roman" w:eastAsia="Times New Roman" w:hAnsi="Times New Roman" w:cs="Times New Roman"/>
          <w:color w:val="000000"/>
          <w:spacing w:val="-2"/>
          <w:sz w:val="28"/>
          <w:szCs w:val="28"/>
        </w:rPr>
        <w:t>у</w:t>
      </w:r>
      <w:r>
        <w:rPr>
          <w:rFonts w:ascii="Times New Roman" w:eastAsia="Times New Roman" w:hAnsi="Times New Roman" w:cs="Times New Roman"/>
          <w:color w:val="000000"/>
          <w:sz w:val="28"/>
          <w:szCs w:val="28"/>
        </w:rPr>
        <w:t>ж</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ни</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pacing w:val="56"/>
          <w:sz w:val="28"/>
          <w:szCs w:val="28"/>
        </w:rPr>
        <w:t xml:space="preserve"> </w:t>
      </w:r>
      <w:r>
        <w:rPr>
          <w:rFonts w:ascii="Times New Roman" w:eastAsia="Times New Roman" w:hAnsi="Times New Roman" w:cs="Times New Roman"/>
          <w:color w:val="000000"/>
          <w:sz w:val="28"/>
          <w:szCs w:val="28"/>
        </w:rPr>
        <w:t>во</w:t>
      </w:r>
      <w:r>
        <w:rPr>
          <w:rFonts w:ascii="Times New Roman" w:eastAsia="Times New Roman" w:hAnsi="Times New Roman" w:cs="Times New Roman"/>
          <w:color w:val="000000"/>
          <w:w w:val="101"/>
          <w:sz w:val="28"/>
          <w:szCs w:val="28"/>
        </w:rPr>
        <w:t>с</w:t>
      </w:r>
      <w:r>
        <w:rPr>
          <w:rFonts w:ascii="Times New Roman" w:eastAsia="Times New Roman" w:hAnsi="Times New Roman" w:cs="Times New Roman"/>
          <w:color w:val="000000"/>
          <w:sz w:val="28"/>
          <w:szCs w:val="28"/>
        </w:rPr>
        <w:t>пит</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нников</w:t>
      </w:r>
      <w:r>
        <w:rPr>
          <w:rFonts w:ascii="Times New Roman" w:eastAsia="Times New Roman" w:hAnsi="Times New Roman" w:cs="Times New Roman"/>
          <w:color w:val="000000"/>
          <w:spacing w:val="56"/>
          <w:sz w:val="28"/>
          <w:szCs w:val="28"/>
        </w:rPr>
        <w:t xml:space="preserve"> </w:t>
      </w:r>
      <w:r>
        <w:rPr>
          <w:rFonts w:ascii="Times New Roman" w:eastAsia="Times New Roman" w:hAnsi="Times New Roman" w:cs="Times New Roman"/>
          <w:color w:val="000000"/>
          <w:spacing w:val="1"/>
          <w:sz w:val="28"/>
          <w:szCs w:val="28"/>
        </w:rPr>
        <w:t>в</w:t>
      </w:r>
      <w:r>
        <w:rPr>
          <w:rFonts w:ascii="Times New Roman" w:eastAsia="Times New Roman" w:hAnsi="Times New Roman" w:cs="Times New Roman"/>
          <w:color w:val="000000"/>
          <w:spacing w:val="56"/>
          <w:sz w:val="28"/>
          <w:szCs w:val="28"/>
        </w:rPr>
        <w:t xml:space="preserve"> </w:t>
      </w:r>
      <w:r>
        <w:rPr>
          <w:rFonts w:ascii="Times New Roman" w:eastAsia="Times New Roman" w:hAnsi="Times New Roman" w:cs="Times New Roman"/>
          <w:color w:val="000000"/>
          <w:spacing w:val="1"/>
          <w:sz w:val="28"/>
          <w:szCs w:val="28"/>
        </w:rPr>
        <w:t>н</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pacing w:val="-1"/>
          <w:sz w:val="28"/>
          <w:szCs w:val="28"/>
        </w:rPr>
        <w:t>у</w:t>
      </w:r>
      <w:r>
        <w:rPr>
          <w:rFonts w:ascii="Times New Roman" w:eastAsia="Times New Roman" w:hAnsi="Times New Roman" w:cs="Times New Roman"/>
          <w:color w:val="000000"/>
          <w:sz w:val="28"/>
          <w:szCs w:val="28"/>
        </w:rPr>
        <w:t>ч</w:t>
      </w:r>
      <w:r>
        <w:rPr>
          <w:rFonts w:ascii="Times New Roman" w:eastAsia="Times New Roman" w:hAnsi="Times New Roman" w:cs="Times New Roman"/>
          <w:color w:val="000000"/>
          <w:spacing w:val="1"/>
          <w:sz w:val="28"/>
          <w:szCs w:val="28"/>
        </w:rPr>
        <w:t>н</w:t>
      </w:r>
      <w:r>
        <w:rPr>
          <w:rFonts w:ascii="Times New Roman" w:eastAsia="Times New Roman" w:hAnsi="Times New Roman" w:cs="Times New Roman"/>
          <w:color w:val="000000"/>
          <w:sz w:val="28"/>
          <w:szCs w:val="28"/>
        </w:rPr>
        <w:t>ый</w:t>
      </w:r>
      <w:r>
        <w:rPr>
          <w:rFonts w:ascii="Times New Roman" w:eastAsia="Times New Roman" w:hAnsi="Times New Roman" w:cs="Times New Roman"/>
          <w:color w:val="000000"/>
          <w:spacing w:val="55"/>
          <w:sz w:val="28"/>
          <w:szCs w:val="28"/>
        </w:rPr>
        <w:t xml:space="preserve"> </w:t>
      </w:r>
      <w:r>
        <w:rPr>
          <w:rFonts w:ascii="Times New Roman" w:eastAsia="Times New Roman" w:hAnsi="Times New Roman" w:cs="Times New Roman"/>
          <w:color w:val="000000"/>
          <w:sz w:val="28"/>
          <w:szCs w:val="28"/>
        </w:rPr>
        <w:t>к</w:t>
      </w:r>
      <w:r>
        <w:rPr>
          <w:rFonts w:ascii="Times New Roman" w:eastAsia="Times New Roman" w:hAnsi="Times New Roman" w:cs="Times New Roman"/>
          <w:color w:val="000000"/>
          <w:spacing w:val="1"/>
          <w:sz w:val="28"/>
          <w:szCs w:val="28"/>
        </w:rPr>
        <w:t>он</w:t>
      </w:r>
      <w:r>
        <w:rPr>
          <w:rFonts w:ascii="Times New Roman" w:eastAsia="Times New Roman" w:hAnsi="Times New Roman" w:cs="Times New Roman"/>
          <w:color w:val="000000"/>
          <w:sz w:val="28"/>
          <w:szCs w:val="28"/>
        </w:rPr>
        <w:t>т</w:t>
      </w:r>
      <w:r>
        <w:rPr>
          <w:rFonts w:ascii="Times New Roman" w:eastAsia="Times New Roman" w:hAnsi="Times New Roman" w:cs="Times New Roman"/>
          <w:color w:val="000000"/>
          <w:spacing w:val="-1"/>
          <w:w w:val="101"/>
          <w:sz w:val="28"/>
          <w:szCs w:val="28"/>
        </w:rPr>
        <w:t>е</w:t>
      </w:r>
      <w:r>
        <w:rPr>
          <w:rFonts w:ascii="Times New Roman" w:eastAsia="Times New Roman" w:hAnsi="Times New Roman" w:cs="Times New Roman"/>
          <w:color w:val="000000"/>
          <w:sz w:val="28"/>
          <w:szCs w:val="28"/>
        </w:rPr>
        <w:t>к</w:t>
      </w:r>
      <w:r>
        <w:rPr>
          <w:rFonts w:ascii="Times New Roman" w:eastAsia="Times New Roman" w:hAnsi="Times New Roman" w:cs="Times New Roman"/>
          <w:color w:val="000000"/>
          <w:w w:val="101"/>
          <w:sz w:val="28"/>
          <w:szCs w:val="28"/>
        </w:rPr>
        <w:t>с</w:t>
      </w:r>
      <w:r>
        <w:rPr>
          <w:rFonts w:ascii="Times New Roman" w:eastAsia="Times New Roman" w:hAnsi="Times New Roman" w:cs="Times New Roman"/>
          <w:color w:val="000000"/>
          <w:sz w:val="28"/>
          <w:szCs w:val="28"/>
        </w:rPr>
        <w:t>т</w:t>
      </w:r>
      <w:r>
        <w:rPr>
          <w:rFonts w:ascii="Times New Roman" w:eastAsia="Times New Roman" w:hAnsi="Times New Roman" w:cs="Times New Roman"/>
          <w:color w:val="000000"/>
          <w:spacing w:val="56"/>
          <w:sz w:val="28"/>
          <w:szCs w:val="28"/>
        </w:rPr>
        <w:t xml:space="preserve"> </w:t>
      </w:r>
      <w:r>
        <w:rPr>
          <w:rFonts w:ascii="Times New Roman" w:eastAsia="Times New Roman" w:hAnsi="Times New Roman" w:cs="Times New Roman"/>
          <w:color w:val="000000"/>
          <w:spacing w:val="1"/>
          <w:sz w:val="28"/>
          <w:szCs w:val="28"/>
        </w:rPr>
        <w:t>и</w:t>
      </w:r>
      <w:r>
        <w:rPr>
          <w:rFonts w:ascii="Times New Roman" w:eastAsia="Times New Roman" w:hAnsi="Times New Roman" w:cs="Times New Roman"/>
          <w:color w:val="000000"/>
          <w:sz w:val="28"/>
          <w:szCs w:val="28"/>
        </w:rPr>
        <w:t>з</w:t>
      </w:r>
      <w:r>
        <w:rPr>
          <w:rFonts w:ascii="Times New Roman" w:eastAsia="Times New Roman" w:hAnsi="Times New Roman" w:cs="Times New Roman"/>
          <w:color w:val="000000"/>
          <w:spacing w:val="-2"/>
          <w:sz w:val="28"/>
          <w:szCs w:val="28"/>
        </w:rPr>
        <w:t>у</w:t>
      </w:r>
      <w:r>
        <w:rPr>
          <w:rFonts w:ascii="Times New Roman" w:eastAsia="Times New Roman" w:hAnsi="Times New Roman" w:cs="Times New Roman"/>
          <w:color w:val="000000"/>
          <w:sz w:val="28"/>
          <w:szCs w:val="28"/>
        </w:rPr>
        <w:t>ч</w:t>
      </w:r>
      <w:r>
        <w:rPr>
          <w:rFonts w:ascii="Times New Roman" w:eastAsia="Times New Roman" w:hAnsi="Times New Roman" w:cs="Times New Roman"/>
          <w:color w:val="000000"/>
          <w:w w:val="101"/>
          <w:sz w:val="28"/>
          <w:szCs w:val="28"/>
        </w:rPr>
        <w:t>ае</w:t>
      </w:r>
      <w:r>
        <w:rPr>
          <w:rFonts w:ascii="Times New Roman" w:eastAsia="Times New Roman" w:hAnsi="Times New Roman" w:cs="Times New Roman"/>
          <w:color w:val="000000"/>
          <w:sz w:val="28"/>
          <w:szCs w:val="28"/>
        </w:rPr>
        <w:t>мых</w:t>
      </w:r>
      <w:r>
        <w:rPr>
          <w:rFonts w:ascii="Times New Roman" w:eastAsia="Times New Roman" w:hAnsi="Times New Roman" w:cs="Times New Roman"/>
          <w:color w:val="000000"/>
          <w:spacing w:val="58"/>
          <w:sz w:val="28"/>
          <w:szCs w:val="28"/>
        </w:rPr>
        <w:t xml:space="preserve"> </w:t>
      </w:r>
      <w:r>
        <w:rPr>
          <w:rFonts w:ascii="Times New Roman" w:eastAsia="Times New Roman" w:hAnsi="Times New Roman" w:cs="Times New Roman"/>
          <w:color w:val="000000"/>
          <w:w w:val="101"/>
          <w:sz w:val="28"/>
          <w:szCs w:val="28"/>
        </w:rPr>
        <w:t>я</w:t>
      </w:r>
      <w:r>
        <w:rPr>
          <w:rFonts w:ascii="Times New Roman" w:eastAsia="Times New Roman" w:hAnsi="Times New Roman" w:cs="Times New Roman"/>
          <w:color w:val="000000"/>
          <w:sz w:val="28"/>
          <w:szCs w:val="28"/>
        </w:rPr>
        <w:t>вл</w:t>
      </w:r>
      <w:r>
        <w:rPr>
          <w:rFonts w:ascii="Times New Roman" w:eastAsia="Times New Roman" w:hAnsi="Times New Roman" w:cs="Times New Roman"/>
          <w:color w:val="000000"/>
          <w:spacing w:val="-2"/>
          <w:w w:val="101"/>
          <w:sz w:val="28"/>
          <w:szCs w:val="28"/>
        </w:rPr>
        <w:t>е</w:t>
      </w:r>
      <w:r>
        <w:rPr>
          <w:rFonts w:ascii="Times New Roman" w:eastAsia="Times New Roman" w:hAnsi="Times New Roman" w:cs="Times New Roman"/>
          <w:color w:val="000000"/>
          <w:sz w:val="28"/>
          <w:szCs w:val="28"/>
        </w:rPr>
        <w:t>ний.</w:t>
      </w:r>
      <w:r>
        <w:rPr>
          <w:rFonts w:ascii="Times New Roman" w:eastAsia="Times New Roman" w:hAnsi="Times New Roman" w:cs="Times New Roman"/>
          <w:color w:val="000000"/>
          <w:spacing w:val="66"/>
          <w:sz w:val="28"/>
          <w:szCs w:val="28"/>
        </w:rPr>
        <w:t xml:space="preserve"> </w:t>
      </w:r>
      <w:r>
        <w:rPr>
          <w:rFonts w:ascii="Times New Roman" w:eastAsia="Times New Roman" w:hAnsi="Times New Roman" w:cs="Times New Roman"/>
          <w:color w:val="000000"/>
          <w:sz w:val="28"/>
          <w:szCs w:val="28"/>
        </w:rPr>
        <w:t>Им</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н</w:t>
      </w:r>
      <w:r>
        <w:rPr>
          <w:rFonts w:ascii="Times New Roman" w:eastAsia="Times New Roman" w:hAnsi="Times New Roman" w:cs="Times New Roman"/>
          <w:color w:val="000000"/>
          <w:spacing w:val="-2"/>
          <w:sz w:val="28"/>
          <w:szCs w:val="28"/>
        </w:rPr>
        <w:t>н</w:t>
      </w:r>
      <w:r>
        <w:rPr>
          <w:rFonts w:ascii="Times New Roman" w:eastAsia="Times New Roman" w:hAnsi="Times New Roman" w:cs="Times New Roman"/>
          <w:color w:val="000000"/>
          <w:sz w:val="28"/>
          <w:szCs w:val="28"/>
        </w:rPr>
        <w:t>о п</w:t>
      </w:r>
      <w:r>
        <w:rPr>
          <w:rFonts w:ascii="Times New Roman" w:eastAsia="Times New Roman" w:hAnsi="Times New Roman" w:cs="Times New Roman"/>
          <w:color w:val="000000"/>
          <w:spacing w:val="1"/>
          <w:sz w:val="28"/>
          <w:szCs w:val="28"/>
        </w:rPr>
        <w:t>оэ</w:t>
      </w:r>
      <w:r>
        <w:rPr>
          <w:rFonts w:ascii="Times New Roman" w:eastAsia="Times New Roman" w:hAnsi="Times New Roman" w:cs="Times New Roman"/>
          <w:color w:val="000000"/>
          <w:spacing w:val="-1"/>
          <w:sz w:val="28"/>
          <w:szCs w:val="28"/>
        </w:rPr>
        <w:t>т</w:t>
      </w:r>
      <w:r>
        <w:rPr>
          <w:rFonts w:ascii="Times New Roman" w:eastAsia="Times New Roman" w:hAnsi="Times New Roman" w:cs="Times New Roman"/>
          <w:color w:val="000000"/>
          <w:sz w:val="28"/>
          <w:szCs w:val="28"/>
        </w:rPr>
        <w:t>ому</w:t>
      </w:r>
      <w:r>
        <w:rPr>
          <w:rFonts w:ascii="Times New Roman" w:eastAsia="Times New Roman" w:hAnsi="Times New Roman" w:cs="Times New Roman"/>
          <w:color w:val="000000"/>
          <w:spacing w:val="29"/>
          <w:sz w:val="28"/>
          <w:szCs w:val="28"/>
        </w:rPr>
        <w:t xml:space="preserve"> </w:t>
      </w:r>
      <w:r>
        <w:rPr>
          <w:rFonts w:ascii="Times New Roman" w:eastAsia="Times New Roman" w:hAnsi="Times New Roman" w:cs="Times New Roman"/>
          <w:color w:val="000000"/>
          <w:spacing w:val="1"/>
          <w:sz w:val="28"/>
          <w:szCs w:val="28"/>
        </w:rPr>
        <w:t>был</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pacing w:val="32"/>
          <w:sz w:val="28"/>
          <w:szCs w:val="28"/>
        </w:rPr>
        <w:t xml:space="preserve"> </w:t>
      </w:r>
      <w:r>
        <w:rPr>
          <w:rFonts w:ascii="Times New Roman" w:eastAsia="Times New Roman" w:hAnsi="Times New Roman" w:cs="Times New Roman"/>
          <w:color w:val="000000"/>
          <w:spacing w:val="1"/>
          <w:sz w:val="28"/>
          <w:szCs w:val="28"/>
        </w:rPr>
        <w:t>р</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зр</w:t>
      </w:r>
      <w:r>
        <w:rPr>
          <w:rFonts w:ascii="Times New Roman" w:eastAsia="Times New Roman" w:hAnsi="Times New Roman" w:cs="Times New Roman"/>
          <w:color w:val="000000"/>
          <w:spacing w:val="-1"/>
          <w:w w:val="101"/>
          <w:sz w:val="28"/>
          <w:szCs w:val="28"/>
        </w:rPr>
        <w:t>а</w:t>
      </w:r>
      <w:r>
        <w:rPr>
          <w:rFonts w:ascii="Times New Roman" w:eastAsia="Times New Roman" w:hAnsi="Times New Roman" w:cs="Times New Roman"/>
          <w:color w:val="000000"/>
          <w:sz w:val="28"/>
          <w:szCs w:val="28"/>
        </w:rPr>
        <w:t>б</w:t>
      </w:r>
      <w:r>
        <w:rPr>
          <w:rFonts w:ascii="Times New Roman" w:eastAsia="Times New Roman" w:hAnsi="Times New Roman" w:cs="Times New Roman"/>
          <w:color w:val="000000"/>
          <w:spacing w:val="1"/>
          <w:sz w:val="28"/>
          <w:szCs w:val="28"/>
        </w:rPr>
        <w:t>о</w:t>
      </w:r>
      <w:r>
        <w:rPr>
          <w:rFonts w:ascii="Times New Roman" w:eastAsia="Times New Roman" w:hAnsi="Times New Roman" w:cs="Times New Roman"/>
          <w:color w:val="000000"/>
          <w:spacing w:val="-1"/>
          <w:sz w:val="28"/>
          <w:szCs w:val="28"/>
        </w:rPr>
        <w:t>т</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н</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pacing w:val="32"/>
          <w:sz w:val="28"/>
          <w:szCs w:val="28"/>
        </w:rPr>
        <w:t xml:space="preserve"> </w:t>
      </w:r>
      <w:r>
        <w:rPr>
          <w:rFonts w:ascii="Times New Roman" w:eastAsia="Times New Roman" w:hAnsi="Times New Roman" w:cs="Times New Roman"/>
          <w:color w:val="000000"/>
          <w:spacing w:val="1"/>
          <w:sz w:val="28"/>
          <w:szCs w:val="28"/>
        </w:rPr>
        <w:t>п</w:t>
      </w:r>
      <w:r>
        <w:rPr>
          <w:rFonts w:ascii="Times New Roman" w:eastAsia="Times New Roman" w:hAnsi="Times New Roman" w:cs="Times New Roman"/>
          <w:color w:val="000000"/>
          <w:sz w:val="28"/>
          <w:szCs w:val="28"/>
        </w:rPr>
        <w:t>рогр</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мм</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pacing w:val="32"/>
          <w:sz w:val="28"/>
          <w:szCs w:val="28"/>
        </w:rPr>
        <w:t xml:space="preserve"> </w:t>
      </w:r>
      <w:r>
        <w:rPr>
          <w:rFonts w:ascii="Times New Roman" w:eastAsia="Times New Roman" w:hAnsi="Times New Roman" w:cs="Times New Roman"/>
          <w:color w:val="000000"/>
          <w:sz w:val="28"/>
          <w:szCs w:val="28"/>
        </w:rPr>
        <w:t>«Аэроко</w:t>
      </w:r>
      <w:r>
        <w:rPr>
          <w:rFonts w:ascii="Times New Roman" w:eastAsia="Times New Roman" w:hAnsi="Times New Roman" w:cs="Times New Roman"/>
          <w:color w:val="000000"/>
          <w:w w:val="101"/>
          <w:sz w:val="28"/>
          <w:szCs w:val="28"/>
        </w:rPr>
        <w:t>с</w:t>
      </w:r>
      <w:r>
        <w:rPr>
          <w:rFonts w:ascii="Times New Roman" w:eastAsia="Times New Roman" w:hAnsi="Times New Roman" w:cs="Times New Roman"/>
          <w:color w:val="000000"/>
          <w:spacing w:val="-2"/>
          <w:sz w:val="28"/>
          <w:szCs w:val="28"/>
        </w:rPr>
        <w:t>м</w:t>
      </w:r>
      <w:r>
        <w:rPr>
          <w:rFonts w:ascii="Times New Roman" w:eastAsia="Times New Roman" w:hAnsi="Times New Roman" w:cs="Times New Roman"/>
          <w:color w:val="000000"/>
          <w:sz w:val="28"/>
          <w:szCs w:val="28"/>
        </w:rPr>
        <w:t>ич</w:t>
      </w:r>
      <w:r>
        <w:rPr>
          <w:rFonts w:ascii="Times New Roman" w:eastAsia="Times New Roman" w:hAnsi="Times New Roman" w:cs="Times New Roman"/>
          <w:color w:val="000000"/>
          <w:w w:val="101"/>
          <w:sz w:val="28"/>
          <w:szCs w:val="28"/>
        </w:rPr>
        <w:t>ес</w:t>
      </w:r>
      <w:r>
        <w:rPr>
          <w:rFonts w:ascii="Times New Roman" w:eastAsia="Times New Roman" w:hAnsi="Times New Roman" w:cs="Times New Roman"/>
          <w:color w:val="000000"/>
          <w:sz w:val="28"/>
          <w:szCs w:val="28"/>
        </w:rPr>
        <w:t>к</w:t>
      </w:r>
      <w:r>
        <w:rPr>
          <w:rFonts w:ascii="Times New Roman" w:eastAsia="Times New Roman" w:hAnsi="Times New Roman" w:cs="Times New Roman"/>
          <w:color w:val="000000"/>
          <w:spacing w:val="-1"/>
          <w:w w:val="101"/>
          <w:sz w:val="28"/>
          <w:szCs w:val="28"/>
        </w:rPr>
        <w:t>а</w:t>
      </w:r>
      <w:r>
        <w:rPr>
          <w:rFonts w:ascii="Times New Roman" w:eastAsia="Times New Roman" w:hAnsi="Times New Roman" w:cs="Times New Roman"/>
          <w:color w:val="000000"/>
          <w:w w:val="101"/>
          <w:sz w:val="28"/>
          <w:szCs w:val="28"/>
        </w:rPr>
        <w:t>я</w:t>
      </w:r>
      <w:r>
        <w:rPr>
          <w:rFonts w:ascii="Times New Roman" w:eastAsia="Times New Roman" w:hAnsi="Times New Roman" w:cs="Times New Roman"/>
          <w:color w:val="000000"/>
          <w:spacing w:val="32"/>
          <w:sz w:val="28"/>
          <w:szCs w:val="28"/>
        </w:rPr>
        <w:t xml:space="preserve"> </w:t>
      </w:r>
      <w:r>
        <w:rPr>
          <w:rFonts w:ascii="Times New Roman" w:eastAsia="Times New Roman" w:hAnsi="Times New Roman" w:cs="Times New Roman"/>
          <w:color w:val="000000"/>
          <w:sz w:val="28"/>
          <w:szCs w:val="28"/>
        </w:rPr>
        <w:t>инж</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н</w:t>
      </w:r>
      <w:r>
        <w:rPr>
          <w:rFonts w:ascii="Times New Roman" w:eastAsia="Times New Roman" w:hAnsi="Times New Roman" w:cs="Times New Roman"/>
          <w:color w:val="000000"/>
          <w:spacing w:val="-1"/>
          <w:w w:val="101"/>
          <w:sz w:val="28"/>
          <w:szCs w:val="28"/>
        </w:rPr>
        <w:t>е</w:t>
      </w:r>
      <w:r>
        <w:rPr>
          <w:rFonts w:ascii="Times New Roman" w:eastAsia="Times New Roman" w:hAnsi="Times New Roman" w:cs="Times New Roman"/>
          <w:color w:val="000000"/>
          <w:sz w:val="28"/>
          <w:szCs w:val="28"/>
        </w:rPr>
        <w:t>ри</w:t>
      </w:r>
      <w:r>
        <w:rPr>
          <w:rFonts w:ascii="Times New Roman" w:eastAsia="Times New Roman" w:hAnsi="Times New Roman" w:cs="Times New Roman"/>
          <w:color w:val="000000"/>
          <w:spacing w:val="2"/>
          <w:w w:val="101"/>
          <w:sz w:val="28"/>
          <w:szCs w:val="28"/>
        </w:rPr>
        <w:t>я</w: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pacing w:val="31"/>
          <w:sz w:val="28"/>
          <w:szCs w:val="28"/>
        </w:rPr>
        <w:t xml:space="preserve"> </w:t>
      </w:r>
      <w:r>
        <w:rPr>
          <w:rFonts w:ascii="Times New Roman" w:eastAsia="Times New Roman" w:hAnsi="Times New Roman" w:cs="Times New Roman"/>
          <w:color w:val="000000"/>
          <w:sz w:val="28"/>
          <w:szCs w:val="28"/>
        </w:rPr>
        <w:t>котор</w:t>
      </w:r>
      <w:r>
        <w:rPr>
          <w:rFonts w:ascii="Times New Roman" w:eastAsia="Times New Roman" w:hAnsi="Times New Roman" w:cs="Times New Roman"/>
          <w:color w:val="000000"/>
          <w:w w:val="101"/>
          <w:sz w:val="28"/>
          <w:szCs w:val="28"/>
        </w:rPr>
        <w:t>ая</w:t>
      </w:r>
      <w:r>
        <w:rPr>
          <w:rFonts w:ascii="Times New Roman" w:eastAsia="Times New Roman" w:hAnsi="Times New Roman" w:cs="Times New Roman"/>
          <w:color w:val="000000"/>
          <w:sz w:val="28"/>
          <w:szCs w:val="28"/>
        </w:rPr>
        <w:t xml:space="preserve"> н</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pacing w:val="-1"/>
          <w:sz w:val="28"/>
          <w:szCs w:val="28"/>
        </w:rPr>
        <w:t>ц</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л</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н</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pacing w:val="25"/>
          <w:sz w:val="28"/>
          <w:szCs w:val="28"/>
        </w:rPr>
        <w:t xml:space="preserve"> </w:t>
      </w:r>
      <w:r>
        <w:rPr>
          <w:rFonts w:ascii="Times New Roman" w:eastAsia="Times New Roman" w:hAnsi="Times New Roman" w:cs="Times New Roman"/>
          <w:color w:val="000000"/>
          <w:sz w:val="28"/>
          <w:szCs w:val="28"/>
        </w:rPr>
        <w:t>н</w:t>
      </w:r>
      <w:r>
        <w:rPr>
          <w:rFonts w:ascii="Times New Roman" w:eastAsia="Times New Roman" w:hAnsi="Times New Roman" w:cs="Times New Roman"/>
          <w:color w:val="000000"/>
          <w:spacing w:val="-1"/>
          <w:w w:val="101"/>
          <w:sz w:val="28"/>
          <w:szCs w:val="28"/>
        </w:rPr>
        <w:t>а</w:t>
      </w:r>
      <w:r>
        <w:rPr>
          <w:rFonts w:ascii="Times New Roman" w:eastAsia="Times New Roman" w:hAnsi="Times New Roman" w:cs="Times New Roman"/>
          <w:color w:val="000000"/>
          <w:spacing w:val="25"/>
          <w:sz w:val="28"/>
          <w:szCs w:val="28"/>
        </w:rPr>
        <w:t xml:space="preserve"> </w:t>
      </w:r>
      <w:r>
        <w:rPr>
          <w:rFonts w:ascii="Times New Roman" w:eastAsia="Times New Roman" w:hAnsi="Times New Roman" w:cs="Times New Roman"/>
          <w:color w:val="000000"/>
          <w:spacing w:val="1"/>
          <w:sz w:val="28"/>
          <w:szCs w:val="28"/>
        </w:rPr>
        <w:t>о</w:t>
      </w:r>
      <w:r>
        <w:rPr>
          <w:rFonts w:ascii="Times New Roman" w:eastAsia="Times New Roman" w:hAnsi="Times New Roman" w:cs="Times New Roman"/>
          <w:color w:val="000000"/>
          <w:w w:val="101"/>
          <w:sz w:val="28"/>
          <w:szCs w:val="28"/>
        </w:rPr>
        <w:t>с</w:t>
      </w:r>
      <w:r>
        <w:rPr>
          <w:rFonts w:ascii="Times New Roman" w:eastAsia="Times New Roman" w:hAnsi="Times New Roman" w:cs="Times New Roman"/>
          <w:color w:val="000000"/>
          <w:spacing w:val="-1"/>
          <w:sz w:val="28"/>
          <w:szCs w:val="28"/>
        </w:rPr>
        <w:t>в</w:t>
      </w:r>
      <w:r>
        <w:rPr>
          <w:rFonts w:ascii="Times New Roman" w:eastAsia="Times New Roman" w:hAnsi="Times New Roman" w:cs="Times New Roman"/>
          <w:color w:val="000000"/>
          <w:sz w:val="28"/>
          <w:szCs w:val="28"/>
        </w:rPr>
        <w:t>о</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pacing w:val="-1"/>
          <w:sz w:val="28"/>
          <w:szCs w:val="28"/>
        </w:rPr>
        <w:t>н</w:t>
      </w:r>
      <w:r>
        <w:rPr>
          <w:rFonts w:ascii="Times New Roman" w:eastAsia="Times New Roman" w:hAnsi="Times New Roman" w:cs="Times New Roman"/>
          <w:color w:val="000000"/>
          <w:sz w:val="28"/>
          <w:szCs w:val="28"/>
        </w:rPr>
        <w:t>и</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pacing w:val="25"/>
          <w:sz w:val="28"/>
          <w:szCs w:val="28"/>
        </w:rPr>
        <w:t xml:space="preserve"> </w:t>
      </w:r>
      <w:r>
        <w:rPr>
          <w:rFonts w:ascii="Times New Roman" w:eastAsia="Times New Roman" w:hAnsi="Times New Roman" w:cs="Times New Roman"/>
          <w:color w:val="000000"/>
          <w:sz w:val="28"/>
          <w:szCs w:val="28"/>
        </w:rPr>
        <w:t>об</w:t>
      </w:r>
      <w:r>
        <w:rPr>
          <w:rFonts w:ascii="Times New Roman" w:eastAsia="Times New Roman" w:hAnsi="Times New Roman" w:cs="Times New Roman"/>
          <w:color w:val="000000"/>
          <w:spacing w:val="-2"/>
          <w:sz w:val="28"/>
          <w:szCs w:val="28"/>
        </w:rPr>
        <w:t>у</w:t>
      </w:r>
      <w:r>
        <w:rPr>
          <w:rFonts w:ascii="Times New Roman" w:eastAsia="Times New Roman" w:hAnsi="Times New Roman" w:cs="Times New Roman"/>
          <w:color w:val="000000"/>
          <w:sz w:val="28"/>
          <w:szCs w:val="28"/>
        </w:rPr>
        <w:t>ч</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ющим</w:t>
      </w:r>
      <w:r>
        <w:rPr>
          <w:rFonts w:ascii="Times New Roman" w:eastAsia="Times New Roman" w:hAnsi="Times New Roman" w:cs="Times New Roman"/>
          <w:color w:val="000000"/>
          <w:spacing w:val="1"/>
          <w:sz w:val="28"/>
          <w:szCs w:val="28"/>
        </w:rPr>
        <w:t>и</w:t>
      </w:r>
      <w:r>
        <w:rPr>
          <w:rFonts w:ascii="Times New Roman" w:eastAsia="Times New Roman" w:hAnsi="Times New Roman" w:cs="Times New Roman"/>
          <w:color w:val="000000"/>
          <w:w w:val="101"/>
          <w:sz w:val="28"/>
          <w:szCs w:val="28"/>
        </w:rPr>
        <w:t>ся</w:t>
      </w:r>
      <w:r>
        <w:rPr>
          <w:rFonts w:ascii="Times New Roman" w:eastAsia="Times New Roman" w:hAnsi="Times New Roman" w:cs="Times New Roman"/>
          <w:color w:val="000000"/>
          <w:spacing w:val="25"/>
          <w:sz w:val="28"/>
          <w:szCs w:val="28"/>
        </w:rPr>
        <w:t xml:space="preserve"> </w:t>
      </w:r>
      <w:r>
        <w:rPr>
          <w:rFonts w:ascii="Times New Roman" w:eastAsia="Times New Roman" w:hAnsi="Times New Roman" w:cs="Times New Roman"/>
          <w:color w:val="000000"/>
          <w:sz w:val="28"/>
          <w:szCs w:val="28"/>
        </w:rPr>
        <w:t>о</w:t>
      </w:r>
      <w:r>
        <w:rPr>
          <w:rFonts w:ascii="Times New Roman" w:eastAsia="Times New Roman" w:hAnsi="Times New Roman" w:cs="Times New Roman"/>
          <w:color w:val="000000"/>
          <w:w w:val="101"/>
          <w:sz w:val="28"/>
          <w:szCs w:val="28"/>
        </w:rPr>
        <w:t>с</w:t>
      </w:r>
      <w:r>
        <w:rPr>
          <w:rFonts w:ascii="Times New Roman" w:eastAsia="Times New Roman" w:hAnsi="Times New Roman" w:cs="Times New Roman"/>
          <w:color w:val="000000"/>
          <w:sz w:val="28"/>
          <w:szCs w:val="28"/>
        </w:rPr>
        <w:t>н</w:t>
      </w:r>
      <w:r>
        <w:rPr>
          <w:rFonts w:ascii="Times New Roman" w:eastAsia="Times New Roman" w:hAnsi="Times New Roman" w:cs="Times New Roman"/>
          <w:color w:val="000000"/>
          <w:spacing w:val="1"/>
          <w:sz w:val="28"/>
          <w:szCs w:val="28"/>
        </w:rPr>
        <w:t>о</w:t>
      </w:r>
      <w:r>
        <w:rPr>
          <w:rFonts w:ascii="Times New Roman" w:eastAsia="Times New Roman" w:hAnsi="Times New Roman" w:cs="Times New Roman"/>
          <w:color w:val="000000"/>
          <w:sz w:val="28"/>
          <w:szCs w:val="28"/>
        </w:rPr>
        <w:t>в</w:t>
      </w:r>
      <w:r>
        <w:rPr>
          <w:rFonts w:ascii="Times New Roman" w:eastAsia="Times New Roman" w:hAnsi="Times New Roman" w:cs="Times New Roman"/>
          <w:color w:val="000000"/>
          <w:spacing w:val="30"/>
          <w:sz w:val="28"/>
          <w:szCs w:val="28"/>
        </w:rPr>
        <w:t xml:space="preserve"> </w:t>
      </w:r>
      <w:r>
        <w:rPr>
          <w:rFonts w:ascii="Times New Roman" w:eastAsia="Times New Roman" w:hAnsi="Times New Roman" w:cs="Times New Roman"/>
          <w:color w:val="000000"/>
          <w:sz w:val="28"/>
          <w:szCs w:val="28"/>
        </w:rPr>
        <w:t>инж</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н</w:t>
      </w:r>
      <w:r>
        <w:rPr>
          <w:rFonts w:ascii="Times New Roman" w:eastAsia="Times New Roman" w:hAnsi="Times New Roman" w:cs="Times New Roman"/>
          <w:color w:val="000000"/>
          <w:spacing w:val="-2"/>
          <w:w w:val="101"/>
          <w:sz w:val="28"/>
          <w:szCs w:val="28"/>
        </w:rPr>
        <w:t>е</w:t>
      </w:r>
      <w:r>
        <w:rPr>
          <w:rFonts w:ascii="Times New Roman" w:eastAsia="Times New Roman" w:hAnsi="Times New Roman" w:cs="Times New Roman"/>
          <w:color w:val="000000"/>
          <w:sz w:val="28"/>
          <w:szCs w:val="28"/>
        </w:rPr>
        <w:t>рных,</w:t>
      </w:r>
      <w:r>
        <w:rPr>
          <w:rFonts w:ascii="Times New Roman" w:eastAsia="Times New Roman" w:hAnsi="Times New Roman" w:cs="Times New Roman"/>
          <w:color w:val="000000"/>
          <w:spacing w:val="25"/>
          <w:sz w:val="28"/>
          <w:szCs w:val="28"/>
        </w:rPr>
        <w:t xml:space="preserve"> </w:t>
      </w:r>
      <w:r>
        <w:rPr>
          <w:rFonts w:ascii="Times New Roman" w:eastAsia="Times New Roman" w:hAnsi="Times New Roman" w:cs="Times New Roman"/>
          <w:color w:val="000000"/>
          <w:sz w:val="28"/>
          <w:szCs w:val="28"/>
        </w:rPr>
        <w:t>т</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хнич</w:t>
      </w:r>
      <w:r>
        <w:rPr>
          <w:rFonts w:ascii="Times New Roman" w:eastAsia="Times New Roman" w:hAnsi="Times New Roman" w:cs="Times New Roman"/>
          <w:color w:val="000000"/>
          <w:w w:val="101"/>
          <w:sz w:val="28"/>
          <w:szCs w:val="28"/>
        </w:rPr>
        <w:t>ес</w:t>
      </w:r>
      <w:r>
        <w:rPr>
          <w:rFonts w:ascii="Times New Roman" w:eastAsia="Times New Roman" w:hAnsi="Times New Roman" w:cs="Times New Roman"/>
          <w:color w:val="000000"/>
          <w:spacing w:val="-1"/>
          <w:sz w:val="28"/>
          <w:szCs w:val="28"/>
        </w:rPr>
        <w:t>к</w:t>
      </w:r>
      <w:r>
        <w:rPr>
          <w:rFonts w:ascii="Times New Roman" w:eastAsia="Times New Roman" w:hAnsi="Times New Roman" w:cs="Times New Roman"/>
          <w:color w:val="000000"/>
          <w:sz w:val="28"/>
          <w:szCs w:val="28"/>
        </w:rPr>
        <w:t>их</w:t>
      </w:r>
      <w:r>
        <w:rPr>
          <w:rFonts w:ascii="Times New Roman" w:eastAsia="Times New Roman" w:hAnsi="Times New Roman" w:cs="Times New Roman"/>
          <w:color w:val="000000"/>
          <w:spacing w:val="27"/>
          <w:sz w:val="28"/>
          <w:szCs w:val="28"/>
        </w:rPr>
        <w:t xml:space="preserve"> </w:t>
      </w:r>
      <w:r>
        <w:rPr>
          <w:rFonts w:ascii="Times New Roman" w:eastAsia="Times New Roman" w:hAnsi="Times New Roman" w:cs="Times New Roman"/>
          <w:color w:val="000000"/>
          <w:sz w:val="28"/>
          <w:szCs w:val="28"/>
        </w:rPr>
        <w:t>зн</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pacing w:val="-1"/>
          <w:sz w:val="28"/>
          <w:szCs w:val="28"/>
        </w:rPr>
        <w:t>н</w:t>
      </w:r>
      <w:r>
        <w:rPr>
          <w:rFonts w:ascii="Times New Roman" w:eastAsia="Times New Roman" w:hAnsi="Times New Roman" w:cs="Times New Roman"/>
          <w:color w:val="000000"/>
          <w:sz w:val="28"/>
          <w:szCs w:val="28"/>
        </w:rPr>
        <w:t>ий, м</w:t>
      </w:r>
      <w:r>
        <w:rPr>
          <w:rFonts w:ascii="Times New Roman" w:eastAsia="Times New Roman" w:hAnsi="Times New Roman" w:cs="Times New Roman"/>
          <w:color w:val="000000"/>
          <w:spacing w:val="1"/>
          <w:sz w:val="28"/>
          <w:szCs w:val="28"/>
        </w:rPr>
        <w:t>о</w:t>
      </w:r>
      <w:r>
        <w:rPr>
          <w:rFonts w:ascii="Times New Roman" w:eastAsia="Times New Roman" w:hAnsi="Times New Roman" w:cs="Times New Roman"/>
          <w:color w:val="000000"/>
          <w:sz w:val="28"/>
          <w:szCs w:val="28"/>
        </w:rPr>
        <w:t>д</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л</w:t>
      </w:r>
      <w:r>
        <w:rPr>
          <w:rFonts w:ascii="Times New Roman" w:eastAsia="Times New Roman" w:hAnsi="Times New Roman" w:cs="Times New Roman"/>
          <w:color w:val="000000"/>
          <w:spacing w:val="-2"/>
          <w:sz w:val="28"/>
          <w:szCs w:val="28"/>
        </w:rPr>
        <w:t>и</w:t>
      </w:r>
      <w:r>
        <w:rPr>
          <w:rFonts w:ascii="Times New Roman" w:eastAsia="Times New Roman" w:hAnsi="Times New Roman" w:cs="Times New Roman"/>
          <w:color w:val="000000"/>
          <w:sz w:val="28"/>
          <w:szCs w:val="28"/>
        </w:rPr>
        <w:t>ров</w:t>
      </w:r>
      <w:r>
        <w:rPr>
          <w:rFonts w:ascii="Times New Roman" w:eastAsia="Times New Roman" w:hAnsi="Times New Roman" w:cs="Times New Roman"/>
          <w:color w:val="000000"/>
          <w:spacing w:val="-1"/>
          <w:w w:val="101"/>
          <w:sz w:val="28"/>
          <w:szCs w:val="28"/>
        </w:rPr>
        <w:t>а</w:t>
      </w:r>
      <w:r>
        <w:rPr>
          <w:rFonts w:ascii="Times New Roman" w:eastAsia="Times New Roman" w:hAnsi="Times New Roman" w:cs="Times New Roman"/>
          <w:color w:val="000000"/>
          <w:spacing w:val="-1"/>
          <w:sz w:val="28"/>
          <w:szCs w:val="28"/>
        </w:rPr>
        <w:t>н</w:t>
      </w:r>
      <w:r>
        <w:rPr>
          <w:rFonts w:ascii="Times New Roman" w:eastAsia="Times New Roman" w:hAnsi="Times New Roman" w:cs="Times New Roman"/>
          <w:color w:val="000000"/>
          <w:sz w:val="28"/>
          <w:szCs w:val="28"/>
        </w:rPr>
        <w:t>и</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pacing w:val="105"/>
          <w:sz w:val="28"/>
          <w:szCs w:val="28"/>
        </w:rPr>
        <w:t xml:space="preserve"> </w:t>
      </w:r>
      <w:r>
        <w:rPr>
          <w:rFonts w:ascii="Times New Roman" w:eastAsia="Times New Roman" w:hAnsi="Times New Roman" w:cs="Times New Roman"/>
          <w:color w:val="000000"/>
          <w:sz w:val="28"/>
          <w:szCs w:val="28"/>
        </w:rPr>
        <w:t>фи</w:t>
      </w:r>
      <w:r>
        <w:rPr>
          <w:rFonts w:ascii="Times New Roman" w:eastAsia="Times New Roman" w:hAnsi="Times New Roman" w:cs="Times New Roman"/>
          <w:color w:val="000000"/>
          <w:spacing w:val="-1"/>
          <w:sz w:val="28"/>
          <w:szCs w:val="28"/>
        </w:rPr>
        <w:t>з</w:t>
      </w:r>
      <w:r>
        <w:rPr>
          <w:rFonts w:ascii="Times New Roman" w:eastAsia="Times New Roman" w:hAnsi="Times New Roman" w:cs="Times New Roman"/>
          <w:color w:val="000000"/>
          <w:sz w:val="28"/>
          <w:szCs w:val="28"/>
        </w:rPr>
        <w:t>ич</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pacing w:val="-2"/>
          <w:w w:val="101"/>
          <w:sz w:val="28"/>
          <w:szCs w:val="28"/>
        </w:rPr>
        <w:t>с</w:t>
      </w:r>
      <w:r>
        <w:rPr>
          <w:rFonts w:ascii="Times New Roman" w:eastAsia="Times New Roman" w:hAnsi="Times New Roman" w:cs="Times New Roman"/>
          <w:color w:val="000000"/>
          <w:sz w:val="28"/>
          <w:szCs w:val="28"/>
        </w:rPr>
        <w:t>к</w:t>
      </w:r>
      <w:r>
        <w:rPr>
          <w:rFonts w:ascii="Times New Roman" w:eastAsia="Times New Roman" w:hAnsi="Times New Roman" w:cs="Times New Roman"/>
          <w:color w:val="000000"/>
          <w:spacing w:val="-1"/>
          <w:sz w:val="28"/>
          <w:szCs w:val="28"/>
        </w:rPr>
        <w:t>и</w:t>
      </w:r>
      <w:r>
        <w:rPr>
          <w:rFonts w:ascii="Times New Roman" w:eastAsia="Times New Roman" w:hAnsi="Times New Roman" w:cs="Times New Roman"/>
          <w:color w:val="000000"/>
          <w:sz w:val="28"/>
          <w:szCs w:val="28"/>
        </w:rPr>
        <w:t>х</w:t>
      </w:r>
      <w:r>
        <w:rPr>
          <w:rFonts w:ascii="Times New Roman" w:eastAsia="Times New Roman" w:hAnsi="Times New Roman" w:cs="Times New Roman"/>
          <w:color w:val="000000"/>
          <w:spacing w:val="106"/>
          <w:sz w:val="28"/>
          <w:szCs w:val="28"/>
        </w:rPr>
        <w:t xml:space="preserve"> </w:t>
      </w:r>
      <w:r>
        <w:rPr>
          <w:rFonts w:ascii="Times New Roman" w:eastAsia="Times New Roman" w:hAnsi="Times New Roman" w:cs="Times New Roman"/>
          <w:color w:val="000000"/>
          <w:spacing w:val="-1"/>
          <w:sz w:val="28"/>
          <w:szCs w:val="28"/>
        </w:rPr>
        <w:t>п</w:t>
      </w:r>
      <w:r>
        <w:rPr>
          <w:rFonts w:ascii="Times New Roman" w:eastAsia="Times New Roman" w:hAnsi="Times New Roman" w:cs="Times New Roman"/>
          <w:color w:val="000000"/>
          <w:sz w:val="28"/>
          <w:szCs w:val="28"/>
        </w:rPr>
        <w:t>роц</w:t>
      </w:r>
      <w:r>
        <w:rPr>
          <w:rFonts w:ascii="Times New Roman" w:eastAsia="Times New Roman" w:hAnsi="Times New Roman" w:cs="Times New Roman"/>
          <w:color w:val="000000"/>
          <w:w w:val="101"/>
          <w:sz w:val="28"/>
          <w:szCs w:val="28"/>
        </w:rPr>
        <w:t>ес</w:t>
      </w:r>
      <w:r>
        <w:rPr>
          <w:rFonts w:ascii="Times New Roman" w:eastAsia="Times New Roman" w:hAnsi="Times New Roman" w:cs="Times New Roman"/>
          <w:color w:val="000000"/>
          <w:spacing w:val="-2"/>
          <w:w w:val="101"/>
          <w:sz w:val="28"/>
          <w:szCs w:val="28"/>
        </w:rPr>
        <w:t>с</w:t>
      </w:r>
      <w:r>
        <w:rPr>
          <w:rFonts w:ascii="Times New Roman" w:eastAsia="Times New Roman" w:hAnsi="Times New Roman" w:cs="Times New Roman"/>
          <w:color w:val="000000"/>
          <w:sz w:val="28"/>
          <w:szCs w:val="28"/>
        </w:rPr>
        <w:t>ов,</w:t>
      </w:r>
      <w:r>
        <w:rPr>
          <w:rFonts w:ascii="Times New Roman" w:eastAsia="Times New Roman" w:hAnsi="Times New Roman" w:cs="Times New Roman"/>
          <w:color w:val="000000"/>
          <w:spacing w:val="104"/>
          <w:sz w:val="28"/>
          <w:szCs w:val="28"/>
        </w:rPr>
        <w:t xml:space="preserve"> </w:t>
      </w:r>
      <w:r>
        <w:rPr>
          <w:rFonts w:ascii="Times New Roman" w:eastAsia="Times New Roman" w:hAnsi="Times New Roman" w:cs="Times New Roman"/>
          <w:color w:val="000000"/>
          <w:spacing w:val="1"/>
          <w:sz w:val="28"/>
          <w:szCs w:val="28"/>
        </w:rPr>
        <w:t>и</w:t>
      </w:r>
      <w:r>
        <w:rPr>
          <w:rFonts w:ascii="Times New Roman" w:eastAsia="Times New Roman" w:hAnsi="Times New Roman" w:cs="Times New Roman"/>
          <w:color w:val="000000"/>
          <w:sz w:val="28"/>
          <w:szCs w:val="28"/>
        </w:rPr>
        <w:t>м</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pacing w:val="1"/>
          <w:sz w:val="28"/>
          <w:szCs w:val="28"/>
        </w:rPr>
        <w:t>ю</w:t>
      </w:r>
      <w:r>
        <w:rPr>
          <w:rFonts w:ascii="Times New Roman" w:eastAsia="Times New Roman" w:hAnsi="Times New Roman" w:cs="Times New Roman"/>
          <w:color w:val="000000"/>
          <w:spacing w:val="-1"/>
          <w:sz w:val="28"/>
          <w:szCs w:val="28"/>
        </w:rPr>
        <w:t>щ</w:t>
      </w:r>
      <w:r>
        <w:rPr>
          <w:rFonts w:ascii="Times New Roman" w:eastAsia="Times New Roman" w:hAnsi="Times New Roman" w:cs="Times New Roman"/>
          <w:color w:val="000000"/>
          <w:sz w:val="28"/>
          <w:szCs w:val="28"/>
        </w:rPr>
        <w:t>их</w:t>
      </w:r>
      <w:r>
        <w:rPr>
          <w:rFonts w:ascii="Times New Roman" w:eastAsia="Times New Roman" w:hAnsi="Times New Roman" w:cs="Times New Roman"/>
          <w:color w:val="000000"/>
          <w:spacing w:val="105"/>
          <w:sz w:val="28"/>
          <w:szCs w:val="28"/>
        </w:rPr>
        <w:t xml:space="preserve"> </w:t>
      </w:r>
      <w:r>
        <w:rPr>
          <w:rFonts w:ascii="Times New Roman" w:eastAsia="Times New Roman" w:hAnsi="Times New Roman" w:cs="Times New Roman"/>
          <w:color w:val="000000"/>
          <w:spacing w:val="-1"/>
          <w:sz w:val="28"/>
          <w:szCs w:val="28"/>
        </w:rPr>
        <w:t>м</w:t>
      </w:r>
      <w:r>
        <w:rPr>
          <w:rFonts w:ascii="Times New Roman" w:eastAsia="Times New Roman" w:hAnsi="Times New Roman" w:cs="Times New Roman"/>
          <w:color w:val="000000"/>
          <w:w w:val="101"/>
          <w:sz w:val="28"/>
          <w:szCs w:val="28"/>
        </w:rPr>
        <w:t>ес</w:t>
      </w:r>
      <w:r>
        <w:rPr>
          <w:rFonts w:ascii="Times New Roman" w:eastAsia="Times New Roman" w:hAnsi="Times New Roman" w:cs="Times New Roman"/>
          <w:color w:val="000000"/>
          <w:spacing w:val="-3"/>
          <w:sz w:val="28"/>
          <w:szCs w:val="28"/>
        </w:rPr>
        <w:t>т</w:t>
      </w:r>
      <w:r>
        <w:rPr>
          <w:rFonts w:ascii="Times New Roman" w:eastAsia="Times New Roman" w:hAnsi="Times New Roman" w:cs="Times New Roman"/>
          <w:color w:val="000000"/>
          <w:sz w:val="28"/>
          <w:szCs w:val="28"/>
        </w:rPr>
        <w:t>о</w:t>
      </w:r>
      <w:r>
        <w:rPr>
          <w:rFonts w:ascii="Times New Roman" w:eastAsia="Times New Roman" w:hAnsi="Times New Roman" w:cs="Times New Roman"/>
          <w:color w:val="000000"/>
          <w:spacing w:val="103"/>
          <w:sz w:val="28"/>
          <w:szCs w:val="28"/>
        </w:rPr>
        <w:t xml:space="preserve"> </w:t>
      </w:r>
      <w:r>
        <w:rPr>
          <w:rFonts w:ascii="Times New Roman" w:eastAsia="Times New Roman" w:hAnsi="Times New Roman" w:cs="Times New Roman"/>
          <w:color w:val="000000"/>
          <w:sz w:val="28"/>
          <w:szCs w:val="28"/>
        </w:rPr>
        <w:t>в</w:t>
      </w:r>
      <w:r>
        <w:rPr>
          <w:rFonts w:ascii="Times New Roman" w:eastAsia="Times New Roman" w:hAnsi="Times New Roman" w:cs="Times New Roman"/>
          <w:color w:val="000000"/>
          <w:spacing w:val="105"/>
          <w:sz w:val="28"/>
          <w:szCs w:val="28"/>
        </w:rPr>
        <w:t xml:space="preserve"> </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эроко</w:t>
      </w:r>
      <w:r>
        <w:rPr>
          <w:rFonts w:ascii="Times New Roman" w:eastAsia="Times New Roman" w:hAnsi="Times New Roman" w:cs="Times New Roman"/>
          <w:color w:val="000000"/>
          <w:w w:val="101"/>
          <w:sz w:val="28"/>
          <w:szCs w:val="28"/>
        </w:rPr>
        <w:t>с</w:t>
      </w:r>
      <w:r>
        <w:rPr>
          <w:rFonts w:ascii="Times New Roman" w:eastAsia="Times New Roman" w:hAnsi="Times New Roman" w:cs="Times New Roman"/>
          <w:color w:val="000000"/>
          <w:sz w:val="28"/>
          <w:szCs w:val="28"/>
        </w:rPr>
        <w:t>мич</w:t>
      </w:r>
      <w:r>
        <w:rPr>
          <w:rFonts w:ascii="Times New Roman" w:eastAsia="Times New Roman" w:hAnsi="Times New Roman" w:cs="Times New Roman"/>
          <w:color w:val="000000"/>
          <w:w w:val="101"/>
          <w:sz w:val="28"/>
          <w:szCs w:val="28"/>
        </w:rPr>
        <w:t>ес</w:t>
      </w:r>
      <w:r>
        <w:rPr>
          <w:rFonts w:ascii="Times New Roman" w:eastAsia="Times New Roman" w:hAnsi="Times New Roman" w:cs="Times New Roman"/>
          <w:color w:val="000000"/>
          <w:spacing w:val="-2"/>
          <w:sz w:val="28"/>
          <w:szCs w:val="28"/>
        </w:rPr>
        <w:t>к</w:t>
      </w:r>
      <w:r>
        <w:rPr>
          <w:rFonts w:ascii="Times New Roman" w:eastAsia="Times New Roman" w:hAnsi="Times New Roman" w:cs="Times New Roman"/>
          <w:color w:val="000000"/>
          <w:sz w:val="28"/>
          <w:szCs w:val="28"/>
        </w:rPr>
        <w:t>ой т</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хник</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 xml:space="preserve">. </w:t>
      </w:r>
    </w:p>
    <w:p w:rsidR="003241F0" w:rsidRDefault="003241F0" w:rsidP="003241F0">
      <w:pPr>
        <w:widowControl w:val="0"/>
        <w:tabs>
          <w:tab w:val="left" w:pos="1455"/>
          <w:tab w:val="left" w:pos="4276"/>
          <w:tab w:val="left" w:pos="5460"/>
          <w:tab w:val="left" w:pos="5961"/>
          <w:tab w:val="left" w:pos="8057"/>
        </w:tabs>
        <w:spacing w:line="360" w:lineRule="auto"/>
        <w:ind w:right="272"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Прогр</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м</w:t>
      </w:r>
      <w:r>
        <w:rPr>
          <w:rFonts w:ascii="Times New Roman" w:eastAsia="Times New Roman" w:hAnsi="Times New Roman" w:cs="Times New Roman"/>
          <w:color w:val="000000"/>
          <w:spacing w:val="-2"/>
          <w:sz w:val="28"/>
          <w:szCs w:val="28"/>
        </w:rPr>
        <w:t>м</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pacing w:val="11"/>
          <w:sz w:val="28"/>
          <w:szCs w:val="28"/>
        </w:rPr>
        <w:t xml:space="preserve"> </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кт</w:t>
      </w:r>
      <w:r>
        <w:rPr>
          <w:rFonts w:ascii="Times New Roman" w:eastAsia="Times New Roman" w:hAnsi="Times New Roman" w:cs="Times New Roman"/>
          <w:color w:val="000000"/>
          <w:spacing w:val="-2"/>
          <w:sz w:val="28"/>
          <w:szCs w:val="28"/>
        </w:rPr>
        <w:t>у</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ль</w:t>
      </w:r>
      <w:r>
        <w:rPr>
          <w:rFonts w:ascii="Times New Roman" w:eastAsia="Times New Roman" w:hAnsi="Times New Roman" w:cs="Times New Roman"/>
          <w:color w:val="000000"/>
          <w:spacing w:val="1"/>
          <w:sz w:val="28"/>
          <w:szCs w:val="28"/>
        </w:rPr>
        <w:t>н</w:t>
      </w:r>
      <w:r>
        <w:rPr>
          <w:rFonts w:ascii="Times New Roman" w:eastAsia="Times New Roman" w:hAnsi="Times New Roman" w:cs="Times New Roman"/>
          <w:color w:val="000000"/>
          <w:w w:val="101"/>
          <w:sz w:val="28"/>
          <w:szCs w:val="28"/>
        </w:rPr>
        <w:t>ая</w: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pacing w:val="11"/>
          <w:sz w:val="28"/>
          <w:szCs w:val="28"/>
        </w:rPr>
        <w:t xml:space="preserve"> </w:t>
      </w:r>
      <w:r>
        <w:rPr>
          <w:rFonts w:ascii="Times New Roman" w:eastAsia="Times New Roman" w:hAnsi="Times New Roman" w:cs="Times New Roman"/>
          <w:color w:val="000000"/>
          <w:sz w:val="28"/>
          <w:szCs w:val="28"/>
        </w:rPr>
        <w:t>г</w:t>
      </w:r>
      <w:r>
        <w:rPr>
          <w:rFonts w:ascii="Times New Roman" w:eastAsia="Times New Roman" w:hAnsi="Times New Roman" w:cs="Times New Roman"/>
          <w:color w:val="000000"/>
          <w:spacing w:val="-1"/>
          <w:sz w:val="28"/>
          <w:szCs w:val="28"/>
        </w:rPr>
        <w:t>и</w:t>
      </w:r>
      <w:r>
        <w:rPr>
          <w:rFonts w:ascii="Times New Roman" w:eastAsia="Times New Roman" w:hAnsi="Times New Roman" w:cs="Times New Roman"/>
          <w:color w:val="000000"/>
          <w:spacing w:val="1"/>
          <w:sz w:val="28"/>
          <w:szCs w:val="28"/>
        </w:rPr>
        <w:t>б</w:t>
      </w:r>
      <w:r>
        <w:rPr>
          <w:rFonts w:ascii="Times New Roman" w:eastAsia="Times New Roman" w:hAnsi="Times New Roman" w:cs="Times New Roman"/>
          <w:color w:val="000000"/>
          <w:sz w:val="28"/>
          <w:szCs w:val="28"/>
        </w:rPr>
        <w:t>к</w:t>
      </w:r>
      <w:r>
        <w:rPr>
          <w:rFonts w:ascii="Times New Roman" w:eastAsia="Times New Roman" w:hAnsi="Times New Roman" w:cs="Times New Roman"/>
          <w:color w:val="000000"/>
          <w:spacing w:val="-1"/>
          <w:w w:val="101"/>
          <w:sz w:val="28"/>
          <w:szCs w:val="28"/>
        </w:rPr>
        <w:t>а</w:t>
      </w:r>
      <w:r>
        <w:rPr>
          <w:rFonts w:ascii="Times New Roman" w:eastAsia="Times New Roman" w:hAnsi="Times New Roman" w:cs="Times New Roman"/>
          <w:color w:val="000000"/>
          <w:w w:val="101"/>
          <w:sz w:val="28"/>
          <w:szCs w:val="28"/>
        </w:rPr>
        <w:t>я</w: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pacing w:val="10"/>
          <w:sz w:val="28"/>
          <w:szCs w:val="28"/>
        </w:rPr>
        <w:t xml:space="preserve"> </w:t>
      </w:r>
      <w:r>
        <w:rPr>
          <w:rFonts w:ascii="Times New Roman" w:eastAsia="Times New Roman" w:hAnsi="Times New Roman" w:cs="Times New Roman"/>
          <w:color w:val="000000"/>
          <w:spacing w:val="1"/>
          <w:sz w:val="28"/>
          <w:szCs w:val="28"/>
        </w:rPr>
        <w:t>ин</w:t>
      </w:r>
      <w:r>
        <w:rPr>
          <w:rFonts w:ascii="Times New Roman" w:eastAsia="Times New Roman" w:hAnsi="Times New Roman" w:cs="Times New Roman"/>
          <w:color w:val="000000"/>
          <w:sz w:val="28"/>
          <w:szCs w:val="28"/>
        </w:rPr>
        <w:t>т</w:t>
      </w:r>
      <w:r>
        <w:rPr>
          <w:rFonts w:ascii="Times New Roman" w:eastAsia="Times New Roman" w:hAnsi="Times New Roman" w:cs="Times New Roman"/>
          <w:color w:val="000000"/>
          <w:spacing w:val="-1"/>
          <w:w w:val="101"/>
          <w:sz w:val="28"/>
          <w:szCs w:val="28"/>
        </w:rPr>
        <w:t>е</w:t>
      </w:r>
      <w:r>
        <w:rPr>
          <w:rFonts w:ascii="Times New Roman" w:eastAsia="Times New Roman" w:hAnsi="Times New Roman" w:cs="Times New Roman"/>
          <w:color w:val="000000"/>
          <w:sz w:val="28"/>
          <w:szCs w:val="28"/>
        </w:rPr>
        <w:t>гр</w:t>
      </w:r>
      <w:r>
        <w:rPr>
          <w:rFonts w:ascii="Times New Roman" w:eastAsia="Times New Roman" w:hAnsi="Times New Roman" w:cs="Times New Roman"/>
          <w:color w:val="000000"/>
          <w:spacing w:val="-1"/>
          <w:sz w:val="28"/>
          <w:szCs w:val="28"/>
        </w:rPr>
        <w:t>и</w:t>
      </w:r>
      <w:r>
        <w:rPr>
          <w:rFonts w:ascii="Times New Roman" w:eastAsia="Times New Roman" w:hAnsi="Times New Roman" w:cs="Times New Roman"/>
          <w:color w:val="000000"/>
          <w:sz w:val="28"/>
          <w:szCs w:val="28"/>
        </w:rPr>
        <w:t>ров</w:t>
      </w:r>
      <w:r>
        <w:rPr>
          <w:rFonts w:ascii="Times New Roman" w:eastAsia="Times New Roman" w:hAnsi="Times New Roman" w:cs="Times New Roman"/>
          <w:color w:val="000000"/>
          <w:spacing w:val="-1"/>
          <w:w w:val="101"/>
          <w:sz w:val="28"/>
          <w:szCs w:val="28"/>
        </w:rPr>
        <w:t>а</w:t>
      </w:r>
      <w:r>
        <w:rPr>
          <w:rFonts w:ascii="Times New Roman" w:eastAsia="Times New Roman" w:hAnsi="Times New Roman" w:cs="Times New Roman"/>
          <w:color w:val="000000"/>
          <w:spacing w:val="-2"/>
          <w:sz w:val="28"/>
          <w:szCs w:val="28"/>
        </w:rPr>
        <w:t>н</w:t>
      </w:r>
      <w:r>
        <w:rPr>
          <w:rFonts w:ascii="Times New Roman" w:eastAsia="Times New Roman" w:hAnsi="Times New Roman" w:cs="Times New Roman"/>
          <w:color w:val="000000"/>
          <w:sz w:val="28"/>
          <w:szCs w:val="28"/>
        </w:rPr>
        <w:t>н</w:t>
      </w:r>
      <w:r>
        <w:rPr>
          <w:rFonts w:ascii="Times New Roman" w:eastAsia="Times New Roman" w:hAnsi="Times New Roman" w:cs="Times New Roman"/>
          <w:color w:val="000000"/>
          <w:w w:val="101"/>
          <w:sz w:val="28"/>
          <w:szCs w:val="28"/>
        </w:rPr>
        <w:t>ая</w:t>
      </w:r>
      <w:r>
        <w:rPr>
          <w:rFonts w:ascii="Times New Roman" w:eastAsia="Times New Roman" w:hAnsi="Times New Roman" w:cs="Times New Roman"/>
          <w:color w:val="000000"/>
          <w:spacing w:val="11"/>
          <w:sz w:val="28"/>
          <w:szCs w:val="28"/>
        </w:rPr>
        <w:t xml:space="preserve"> </w:t>
      </w:r>
      <w:r>
        <w:rPr>
          <w:rFonts w:ascii="Times New Roman" w:eastAsia="Times New Roman" w:hAnsi="Times New Roman" w:cs="Times New Roman"/>
          <w:color w:val="000000"/>
          <w:w w:val="101"/>
          <w:sz w:val="28"/>
          <w:szCs w:val="28"/>
        </w:rPr>
        <w:t>с</w:t>
      </w:r>
      <w:r>
        <w:rPr>
          <w:rFonts w:ascii="Times New Roman" w:eastAsia="Times New Roman" w:hAnsi="Times New Roman" w:cs="Times New Roman"/>
          <w:color w:val="000000"/>
          <w:spacing w:val="11"/>
          <w:sz w:val="28"/>
          <w:szCs w:val="28"/>
        </w:rPr>
        <w:t xml:space="preserve"> </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кц</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н</w:t>
      </w:r>
      <w:r>
        <w:rPr>
          <w:rFonts w:ascii="Times New Roman" w:eastAsia="Times New Roman" w:hAnsi="Times New Roman" w:cs="Times New Roman"/>
          <w:color w:val="000000"/>
          <w:spacing w:val="-2"/>
          <w:sz w:val="28"/>
          <w:szCs w:val="28"/>
        </w:rPr>
        <w:t>т</w:t>
      </w:r>
      <w:r>
        <w:rPr>
          <w:rFonts w:ascii="Times New Roman" w:eastAsia="Times New Roman" w:hAnsi="Times New Roman" w:cs="Times New Roman"/>
          <w:color w:val="000000"/>
          <w:spacing w:val="-1"/>
          <w:sz w:val="28"/>
          <w:szCs w:val="28"/>
        </w:rPr>
        <w:t>о</w:t>
      </w:r>
      <w:r>
        <w:rPr>
          <w:rFonts w:ascii="Times New Roman" w:eastAsia="Times New Roman" w:hAnsi="Times New Roman" w:cs="Times New Roman"/>
          <w:color w:val="000000"/>
          <w:sz w:val="28"/>
          <w:szCs w:val="28"/>
        </w:rPr>
        <w:t>м</w:t>
      </w:r>
      <w:r>
        <w:rPr>
          <w:rFonts w:ascii="Times New Roman" w:eastAsia="Times New Roman" w:hAnsi="Times New Roman" w:cs="Times New Roman"/>
          <w:color w:val="000000"/>
          <w:spacing w:val="12"/>
          <w:sz w:val="28"/>
          <w:szCs w:val="28"/>
        </w:rPr>
        <w:t xml:space="preserve"> </w:t>
      </w:r>
      <w:r>
        <w:rPr>
          <w:rFonts w:ascii="Times New Roman" w:eastAsia="Times New Roman" w:hAnsi="Times New Roman" w:cs="Times New Roman"/>
          <w:color w:val="000000"/>
          <w:sz w:val="28"/>
          <w:szCs w:val="28"/>
        </w:rPr>
        <w:t>н</w:t>
      </w:r>
      <w:r>
        <w:rPr>
          <w:rFonts w:ascii="Times New Roman" w:eastAsia="Times New Roman" w:hAnsi="Times New Roman" w:cs="Times New Roman"/>
          <w:color w:val="000000"/>
          <w:spacing w:val="1"/>
          <w:w w:val="101"/>
          <w:sz w:val="28"/>
          <w:szCs w:val="28"/>
        </w:rPr>
        <w:t>а</w:t>
      </w:r>
      <w:r>
        <w:rPr>
          <w:rFonts w:ascii="Times New Roman" w:eastAsia="Times New Roman" w:hAnsi="Times New Roman" w:cs="Times New Roman"/>
          <w:color w:val="000000"/>
          <w:spacing w:val="10"/>
          <w:sz w:val="28"/>
          <w:szCs w:val="28"/>
        </w:rPr>
        <w:t xml:space="preserve"> </w:t>
      </w:r>
      <w:r>
        <w:rPr>
          <w:rFonts w:ascii="Times New Roman" w:eastAsia="Times New Roman" w:hAnsi="Times New Roman" w:cs="Times New Roman"/>
          <w:color w:val="000000"/>
          <w:spacing w:val="1"/>
          <w:sz w:val="28"/>
          <w:szCs w:val="28"/>
        </w:rPr>
        <w:t>р</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зви</w:t>
      </w:r>
      <w:r>
        <w:rPr>
          <w:rFonts w:ascii="Times New Roman" w:eastAsia="Times New Roman" w:hAnsi="Times New Roman" w:cs="Times New Roman"/>
          <w:color w:val="000000"/>
          <w:spacing w:val="-1"/>
          <w:sz w:val="28"/>
          <w:szCs w:val="28"/>
        </w:rPr>
        <w:t>ти</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 xml:space="preserve"> гл</w:t>
      </w:r>
      <w:r>
        <w:rPr>
          <w:rFonts w:ascii="Times New Roman" w:eastAsia="Times New Roman" w:hAnsi="Times New Roman" w:cs="Times New Roman"/>
          <w:color w:val="000000"/>
          <w:spacing w:val="-2"/>
          <w:sz w:val="28"/>
          <w:szCs w:val="28"/>
        </w:rPr>
        <w:t>у</w:t>
      </w:r>
      <w:r>
        <w:rPr>
          <w:rFonts w:ascii="Times New Roman" w:eastAsia="Times New Roman" w:hAnsi="Times New Roman" w:cs="Times New Roman"/>
          <w:color w:val="000000"/>
          <w:sz w:val="28"/>
          <w:szCs w:val="28"/>
        </w:rPr>
        <w:t>б</w:t>
      </w:r>
      <w:r>
        <w:rPr>
          <w:rFonts w:ascii="Times New Roman" w:eastAsia="Times New Roman" w:hAnsi="Times New Roman" w:cs="Times New Roman"/>
          <w:color w:val="000000"/>
          <w:spacing w:val="1"/>
          <w:sz w:val="28"/>
          <w:szCs w:val="28"/>
        </w:rPr>
        <w:t>о</w:t>
      </w:r>
      <w:r>
        <w:rPr>
          <w:rFonts w:ascii="Times New Roman" w:eastAsia="Times New Roman" w:hAnsi="Times New Roman" w:cs="Times New Roman"/>
          <w:color w:val="000000"/>
          <w:sz w:val="28"/>
          <w:szCs w:val="28"/>
        </w:rPr>
        <w:t>к</w:t>
      </w:r>
      <w:r>
        <w:rPr>
          <w:rFonts w:ascii="Times New Roman" w:eastAsia="Times New Roman" w:hAnsi="Times New Roman" w:cs="Times New Roman"/>
          <w:color w:val="000000"/>
          <w:spacing w:val="2"/>
          <w:sz w:val="28"/>
          <w:szCs w:val="28"/>
        </w:rPr>
        <w:t>и</w:t>
      </w:r>
      <w:r>
        <w:rPr>
          <w:rFonts w:ascii="Times New Roman" w:eastAsia="Times New Roman" w:hAnsi="Times New Roman" w:cs="Times New Roman"/>
          <w:color w:val="000000"/>
          <w:sz w:val="28"/>
          <w:szCs w:val="28"/>
        </w:rPr>
        <w:t xml:space="preserve">х </w:t>
      </w:r>
      <w:r>
        <w:rPr>
          <w:rFonts w:ascii="Times New Roman" w:eastAsia="Times New Roman" w:hAnsi="Times New Roman" w:cs="Times New Roman"/>
          <w:color w:val="000000"/>
          <w:spacing w:val="-2"/>
          <w:w w:val="101"/>
          <w:sz w:val="28"/>
          <w:szCs w:val="28"/>
        </w:rPr>
        <w:t>е</w:t>
      </w:r>
      <w:r>
        <w:rPr>
          <w:rFonts w:ascii="Times New Roman" w:eastAsia="Times New Roman" w:hAnsi="Times New Roman" w:cs="Times New Roman"/>
          <w:color w:val="000000"/>
          <w:w w:val="101"/>
          <w:sz w:val="28"/>
          <w:szCs w:val="28"/>
        </w:rPr>
        <w:t>с</w:t>
      </w:r>
      <w:r>
        <w:rPr>
          <w:rFonts w:ascii="Times New Roman" w:eastAsia="Times New Roman" w:hAnsi="Times New Roman" w:cs="Times New Roman"/>
          <w:color w:val="000000"/>
          <w:sz w:val="28"/>
          <w:szCs w:val="28"/>
        </w:rPr>
        <w:t>т</w:t>
      </w:r>
      <w:r>
        <w:rPr>
          <w:rFonts w:ascii="Times New Roman" w:eastAsia="Times New Roman" w:hAnsi="Times New Roman" w:cs="Times New Roman"/>
          <w:color w:val="000000"/>
          <w:w w:val="101"/>
          <w:sz w:val="28"/>
          <w:szCs w:val="28"/>
        </w:rPr>
        <w:t>ес</w:t>
      </w:r>
      <w:r>
        <w:rPr>
          <w:rFonts w:ascii="Times New Roman" w:eastAsia="Times New Roman" w:hAnsi="Times New Roman" w:cs="Times New Roman"/>
          <w:color w:val="000000"/>
          <w:sz w:val="28"/>
          <w:szCs w:val="28"/>
        </w:rPr>
        <w:t>тв</w:t>
      </w:r>
      <w:r>
        <w:rPr>
          <w:rFonts w:ascii="Times New Roman" w:eastAsia="Times New Roman" w:hAnsi="Times New Roman" w:cs="Times New Roman"/>
          <w:color w:val="000000"/>
          <w:spacing w:val="-2"/>
          <w:w w:val="101"/>
          <w:sz w:val="28"/>
          <w:szCs w:val="28"/>
        </w:rPr>
        <w:t>е</w:t>
      </w:r>
      <w:r>
        <w:rPr>
          <w:rFonts w:ascii="Times New Roman" w:eastAsia="Times New Roman" w:hAnsi="Times New Roman" w:cs="Times New Roman"/>
          <w:color w:val="000000"/>
          <w:sz w:val="28"/>
          <w:szCs w:val="28"/>
        </w:rPr>
        <w:t>ннон</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pacing w:val="-4"/>
          <w:sz w:val="28"/>
          <w:szCs w:val="28"/>
        </w:rPr>
        <w:t>у</w:t>
      </w:r>
      <w:r>
        <w:rPr>
          <w:rFonts w:ascii="Times New Roman" w:eastAsia="Times New Roman" w:hAnsi="Times New Roman" w:cs="Times New Roman"/>
          <w:color w:val="000000"/>
          <w:sz w:val="28"/>
          <w:szCs w:val="28"/>
        </w:rPr>
        <w:t xml:space="preserve">чных </w:t>
      </w:r>
      <w:r>
        <w:rPr>
          <w:rFonts w:ascii="Times New Roman" w:eastAsia="Times New Roman" w:hAnsi="Times New Roman" w:cs="Times New Roman"/>
          <w:color w:val="000000"/>
          <w:spacing w:val="-1"/>
          <w:sz w:val="28"/>
          <w:szCs w:val="28"/>
        </w:rPr>
        <w:t>з</w:t>
      </w:r>
      <w:r>
        <w:rPr>
          <w:rFonts w:ascii="Times New Roman" w:eastAsia="Times New Roman" w:hAnsi="Times New Roman" w:cs="Times New Roman"/>
          <w:color w:val="000000"/>
          <w:sz w:val="28"/>
          <w:szCs w:val="28"/>
        </w:rPr>
        <w:t>н</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pacing w:val="-1"/>
          <w:sz w:val="28"/>
          <w:szCs w:val="28"/>
        </w:rPr>
        <w:t>н</w:t>
      </w:r>
      <w:r>
        <w:rPr>
          <w:rFonts w:ascii="Times New Roman" w:eastAsia="Times New Roman" w:hAnsi="Times New Roman" w:cs="Times New Roman"/>
          <w:color w:val="000000"/>
          <w:sz w:val="28"/>
          <w:szCs w:val="28"/>
        </w:rPr>
        <w:t>ий и форм</w:t>
      </w:r>
      <w:r>
        <w:rPr>
          <w:rFonts w:ascii="Times New Roman" w:eastAsia="Times New Roman" w:hAnsi="Times New Roman" w:cs="Times New Roman"/>
          <w:color w:val="000000"/>
          <w:spacing w:val="-1"/>
          <w:sz w:val="28"/>
          <w:szCs w:val="28"/>
        </w:rPr>
        <w:t>ир</w:t>
      </w:r>
      <w:r>
        <w:rPr>
          <w:rFonts w:ascii="Times New Roman" w:eastAsia="Times New Roman" w:hAnsi="Times New Roman" w:cs="Times New Roman"/>
          <w:color w:val="000000"/>
          <w:sz w:val="28"/>
          <w:szCs w:val="28"/>
        </w:rPr>
        <w:t>о</w:t>
      </w:r>
      <w:r>
        <w:rPr>
          <w:rFonts w:ascii="Times New Roman" w:eastAsia="Times New Roman" w:hAnsi="Times New Roman" w:cs="Times New Roman"/>
          <w:color w:val="000000"/>
          <w:spacing w:val="-1"/>
          <w:sz w:val="28"/>
          <w:szCs w:val="28"/>
        </w:rPr>
        <w:t>в</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ни</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 xml:space="preserve"> инж</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н</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pacing w:val="-1"/>
          <w:sz w:val="28"/>
          <w:szCs w:val="28"/>
        </w:rPr>
        <w:t>рн</w:t>
      </w:r>
      <w:r>
        <w:rPr>
          <w:rFonts w:ascii="Times New Roman" w:eastAsia="Times New Roman" w:hAnsi="Times New Roman" w:cs="Times New Roman"/>
          <w:color w:val="000000"/>
          <w:sz w:val="28"/>
          <w:szCs w:val="28"/>
        </w:rPr>
        <w:t>о</w:t>
      </w:r>
      <w:r>
        <w:rPr>
          <w:rFonts w:ascii="Times New Roman" w:eastAsia="Times New Roman" w:hAnsi="Times New Roman" w:cs="Times New Roman"/>
          <w:color w:val="000000"/>
          <w:spacing w:val="-1"/>
          <w:sz w:val="28"/>
          <w:szCs w:val="28"/>
        </w:rPr>
        <w:t>г</w:t>
      </w:r>
      <w:r>
        <w:rPr>
          <w:rFonts w:ascii="Times New Roman" w:eastAsia="Times New Roman" w:hAnsi="Times New Roman" w:cs="Times New Roman"/>
          <w:color w:val="000000"/>
          <w:sz w:val="28"/>
          <w:szCs w:val="28"/>
        </w:rPr>
        <w:t>о мышл</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ни</w:t>
      </w:r>
      <w:r>
        <w:rPr>
          <w:rFonts w:ascii="Times New Roman" w:eastAsia="Times New Roman" w:hAnsi="Times New Roman" w:cs="Times New Roman"/>
          <w:color w:val="000000"/>
          <w:spacing w:val="1"/>
          <w:w w:val="101"/>
          <w:sz w:val="28"/>
          <w:szCs w:val="28"/>
        </w:rPr>
        <w:t>я</w:t>
      </w:r>
      <w:r>
        <w:rPr>
          <w:rFonts w:ascii="Times New Roman" w:eastAsia="Times New Roman" w:hAnsi="Times New Roman" w:cs="Times New Roman"/>
          <w:color w:val="000000"/>
          <w:sz w:val="28"/>
          <w:szCs w:val="28"/>
        </w:rPr>
        <w:t>.</w:t>
      </w:r>
    </w:p>
    <w:p w:rsidR="003241F0" w:rsidRDefault="003241F0" w:rsidP="003241F0">
      <w:pPr>
        <w:widowControl w:val="0"/>
        <w:tabs>
          <w:tab w:val="left" w:pos="1872"/>
          <w:tab w:val="left" w:pos="3032"/>
          <w:tab w:val="left" w:pos="3511"/>
          <w:tab w:val="left" w:pos="5463"/>
          <w:tab w:val="left" w:pos="6787"/>
          <w:tab w:val="left" w:pos="7264"/>
          <w:tab w:val="left" w:pos="8550"/>
        </w:tabs>
        <w:spacing w:line="360" w:lineRule="auto"/>
        <w:ind w:right="262"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Ц</w:t>
      </w:r>
      <w:r>
        <w:rPr>
          <w:rFonts w:ascii="Times New Roman" w:eastAsia="Times New Roman" w:hAnsi="Times New Roman" w:cs="Times New Roman"/>
          <w:b/>
          <w:bCs/>
          <w:color w:val="000000"/>
          <w:w w:val="101"/>
          <w:sz w:val="28"/>
          <w:szCs w:val="28"/>
        </w:rPr>
        <w:t>е</w:t>
      </w:r>
      <w:r>
        <w:rPr>
          <w:rFonts w:ascii="Times New Roman" w:eastAsia="Times New Roman" w:hAnsi="Times New Roman" w:cs="Times New Roman"/>
          <w:b/>
          <w:bCs/>
          <w:color w:val="000000"/>
          <w:spacing w:val="1"/>
          <w:sz w:val="28"/>
          <w:szCs w:val="28"/>
        </w:rPr>
        <w:t>ль программы</w:t>
      </w:r>
      <w:r>
        <w:rPr>
          <w:rFonts w:ascii="Times New Roman" w:eastAsia="Times New Roman" w:hAnsi="Times New Roman" w:cs="Times New Roman"/>
          <w:i/>
          <w:iCs/>
          <w:color w:val="000000"/>
          <w:sz w:val="28"/>
          <w:szCs w:val="28"/>
        </w:rPr>
        <w:t>:</w:t>
      </w:r>
      <w:r>
        <w:rPr>
          <w:rFonts w:ascii="Times New Roman" w:eastAsia="Times New Roman" w:hAnsi="Times New Roman" w:cs="Times New Roman"/>
          <w:color w:val="000000"/>
          <w:spacing w:val="2"/>
          <w:sz w:val="28"/>
          <w:szCs w:val="28"/>
        </w:rPr>
        <w:t xml:space="preserve"> </w:t>
      </w:r>
      <w:r>
        <w:rPr>
          <w:rFonts w:ascii="Times New Roman" w:eastAsia="Times New Roman" w:hAnsi="Times New Roman" w:cs="Times New Roman"/>
          <w:color w:val="000000"/>
          <w:w w:val="101"/>
          <w:sz w:val="28"/>
          <w:szCs w:val="28"/>
        </w:rPr>
        <w:t>с</w:t>
      </w:r>
      <w:r>
        <w:rPr>
          <w:rFonts w:ascii="Times New Roman" w:eastAsia="Times New Roman" w:hAnsi="Times New Roman" w:cs="Times New Roman"/>
          <w:color w:val="000000"/>
          <w:sz w:val="28"/>
          <w:szCs w:val="28"/>
        </w:rPr>
        <w:t>озд</w:t>
      </w:r>
      <w:r>
        <w:rPr>
          <w:rFonts w:ascii="Times New Roman" w:eastAsia="Times New Roman" w:hAnsi="Times New Roman" w:cs="Times New Roman"/>
          <w:color w:val="000000"/>
          <w:spacing w:val="-1"/>
          <w:w w:val="101"/>
          <w:sz w:val="28"/>
          <w:szCs w:val="28"/>
        </w:rPr>
        <w:t>а</w:t>
      </w:r>
      <w:r>
        <w:rPr>
          <w:rFonts w:ascii="Times New Roman" w:eastAsia="Times New Roman" w:hAnsi="Times New Roman" w:cs="Times New Roman"/>
          <w:color w:val="000000"/>
          <w:sz w:val="28"/>
          <w:szCs w:val="28"/>
        </w:rPr>
        <w:t>н</w:t>
      </w:r>
      <w:r>
        <w:rPr>
          <w:rFonts w:ascii="Times New Roman" w:eastAsia="Times New Roman" w:hAnsi="Times New Roman" w:cs="Times New Roman"/>
          <w:color w:val="000000"/>
          <w:spacing w:val="-1"/>
          <w:sz w:val="28"/>
          <w:szCs w:val="28"/>
        </w:rPr>
        <w:t>и</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pacing w:val="3"/>
          <w:sz w:val="28"/>
          <w:szCs w:val="28"/>
        </w:rPr>
        <w:t xml:space="preserve"> </w:t>
      </w:r>
      <w:r>
        <w:rPr>
          <w:rFonts w:ascii="Times New Roman" w:eastAsia="Times New Roman" w:hAnsi="Times New Roman" w:cs="Times New Roman"/>
          <w:color w:val="000000"/>
          <w:spacing w:val="-3"/>
          <w:sz w:val="28"/>
          <w:szCs w:val="28"/>
        </w:rPr>
        <w:t>у</w:t>
      </w:r>
      <w:r>
        <w:rPr>
          <w:rFonts w:ascii="Times New Roman" w:eastAsia="Times New Roman" w:hAnsi="Times New Roman" w:cs="Times New Roman"/>
          <w:color w:val="000000"/>
          <w:w w:val="101"/>
          <w:sz w:val="28"/>
          <w:szCs w:val="28"/>
        </w:rPr>
        <w:t>с</w:t>
      </w:r>
      <w:r>
        <w:rPr>
          <w:rFonts w:ascii="Times New Roman" w:eastAsia="Times New Roman" w:hAnsi="Times New Roman" w:cs="Times New Roman"/>
          <w:color w:val="000000"/>
          <w:sz w:val="28"/>
          <w:szCs w:val="28"/>
        </w:rPr>
        <w:t>ловий</w:t>
      </w:r>
      <w:r>
        <w:rPr>
          <w:rFonts w:ascii="Times New Roman" w:eastAsia="Times New Roman" w:hAnsi="Times New Roman" w:cs="Times New Roman"/>
          <w:color w:val="000000"/>
          <w:spacing w:val="7"/>
          <w:sz w:val="28"/>
          <w:szCs w:val="28"/>
        </w:rPr>
        <w:t xml:space="preserve"> </w:t>
      </w:r>
      <w:r>
        <w:rPr>
          <w:rFonts w:ascii="Times New Roman" w:eastAsia="Times New Roman" w:hAnsi="Times New Roman" w:cs="Times New Roman"/>
          <w:color w:val="000000"/>
          <w:sz w:val="28"/>
          <w:szCs w:val="28"/>
        </w:rPr>
        <w:t>и</w:t>
      </w:r>
      <w:r>
        <w:rPr>
          <w:rFonts w:ascii="Times New Roman" w:eastAsia="Times New Roman" w:hAnsi="Times New Roman" w:cs="Times New Roman"/>
          <w:color w:val="000000"/>
          <w:spacing w:val="3"/>
          <w:sz w:val="28"/>
          <w:szCs w:val="28"/>
        </w:rPr>
        <w:t xml:space="preserve"> </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т</w:t>
      </w:r>
      <w:r>
        <w:rPr>
          <w:rFonts w:ascii="Times New Roman" w:eastAsia="Times New Roman" w:hAnsi="Times New Roman" w:cs="Times New Roman"/>
          <w:color w:val="000000"/>
          <w:spacing w:val="-1"/>
          <w:sz w:val="28"/>
          <w:szCs w:val="28"/>
        </w:rPr>
        <w:t>м</w:t>
      </w:r>
      <w:r>
        <w:rPr>
          <w:rFonts w:ascii="Times New Roman" w:eastAsia="Times New Roman" w:hAnsi="Times New Roman" w:cs="Times New Roman"/>
          <w:color w:val="000000"/>
          <w:sz w:val="28"/>
          <w:szCs w:val="28"/>
        </w:rPr>
        <w:t>о</w:t>
      </w:r>
      <w:r>
        <w:rPr>
          <w:rFonts w:ascii="Times New Roman" w:eastAsia="Times New Roman" w:hAnsi="Times New Roman" w:cs="Times New Roman"/>
          <w:color w:val="000000"/>
          <w:w w:val="101"/>
          <w:sz w:val="28"/>
          <w:szCs w:val="28"/>
        </w:rPr>
        <w:t>с</w:t>
      </w:r>
      <w:r>
        <w:rPr>
          <w:rFonts w:ascii="Times New Roman" w:eastAsia="Times New Roman" w:hAnsi="Times New Roman" w:cs="Times New Roman"/>
          <w:color w:val="000000"/>
          <w:spacing w:val="-1"/>
          <w:sz w:val="28"/>
          <w:szCs w:val="28"/>
        </w:rPr>
        <w:t>ф</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pacing w:val="-1"/>
          <w:sz w:val="28"/>
          <w:szCs w:val="28"/>
        </w:rPr>
        <w:t>р</w:t>
      </w:r>
      <w:r>
        <w:rPr>
          <w:rFonts w:ascii="Times New Roman" w:eastAsia="Times New Roman" w:hAnsi="Times New Roman" w:cs="Times New Roman"/>
          <w:color w:val="000000"/>
          <w:sz w:val="28"/>
          <w:szCs w:val="28"/>
        </w:rPr>
        <w:t>ы</w:t>
      </w:r>
      <w:r>
        <w:rPr>
          <w:rFonts w:ascii="Times New Roman" w:eastAsia="Times New Roman" w:hAnsi="Times New Roman" w:cs="Times New Roman"/>
          <w:color w:val="000000"/>
          <w:spacing w:val="4"/>
          <w:sz w:val="28"/>
          <w:szCs w:val="28"/>
        </w:rPr>
        <w:t xml:space="preserve"> </w:t>
      </w:r>
      <w:r>
        <w:rPr>
          <w:rFonts w:ascii="Times New Roman" w:eastAsia="Times New Roman" w:hAnsi="Times New Roman" w:cs="Times New Roman"/>
          <w:color w:val="000000"/>
          <w:spacing w:val="-1"/>
          <w:sz w:val="28"/>
          <w:szCs w:val="28"/>
        </w:rPr>
        <w:t>д</w:t>
      </w:r>
      <w:r>
        <w:rPr>
          <w:rFonts w:ascii="Times New Roman" w:eastAsia="Times New Roman" w:hAnsi="Times New Roman" w:cs="Times New Roman"/>
          <w:color w:val="000000"/>
          <w:sz w:val="28"/>
          <w:szCs w:val="28"/>
        </w:rPr>
        <w:t>л</w:t>
      </w:r>
      <w:r>
        <w:rPr>
          <w:rFonts w:ascii="Times New Roman" w:eastAsia="Times New Roman" w:hAnsi="Times New Roman" w:cs="Times New Roman"/>
          <w:color w:val="000000"/>
          <w:w w:val="101"/>
          <w:sz w:val="28"/>
          <w:szCs w:val="28"/>
        </w:rPr>
        <w:t>я</w:t>
      </w:r>
      <w:r>
        <w:rPr>
          <w:rFonts w:ascii="Times New Roman" w:eastAsia="Times New Roman" w:hAnsi="Times New Roman" w:cs="Times New Roman"/>
          <w:color w:val="000000"/>
          <w:spacing w:val="4"/>
          <w:sz w:val="28"/>
          <w:szCs w:val="28"/>
        </w:rPr>
        <w:t xml:space="preserve"> </w:t>
      </w:r>
      <w:r>
        <w:rPr>
          <w:rFonts w:ascii="Times New Roman" w:eastAsia="Times New Roman" w:hAnsi="Times New Roman" w:cs="Times New Roman"/>
          <w:color w:val="000000"/>
          <w:spacing w:val="1"/>
          <w:sz w:val="28"/>
          <w:szCs w:val="28"/>
        </w:rPr>
        <w:t>р</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з</w:t>
      </w:r>
      <w:r>
        <w:rPr>
          <w:rFonts w:ascii="Times New Roman" w:eastAsia="Times New Roman" w:hAnsi="Times New Roman" w:cs="Times New Roman"/>
          <w:color w:val="000000"/>
          <w:spacing w:val="-1"/>
          <w:sz w:val="28"/>
          <w:szCs w:val="28"/>
        </w:rPr>
        <w:t>в</w:t>
      </w:r>
      <w:r>
        <w:rPr>
          <w:rFonts w:ascii="Times New Roman" w:eastAsia="Times New Roman" w:hAnsi="Times New Roman" w:cs="Times New Roman"/>
          <w:color w:val="000000"/>
          <w:sz w:val="28"/>
          <w:szCs w:val="28"/>
        </w:rPr>
        <w:t>ити</w:t>
      </w:r>
      <w:r>
        <w:rPr>
          <w:rFonts w:ascii="Times New Roman" w:eastAsia="Times New Roman" w:hAnsi="Times New Roman" w:cs="Times New Roman"/>
          <w:color w:val="000000"/>
          <w:w w:val="101"/>
          <w:sz w:val="28"/>
          <w:szCs w:val="28"/>
        </w:rPr>
        <w:t>я</w:t>
      </w:r>
      <w:r>
        <w:rPr>
          <w:rFonts w:ascii="Times New Roman" w:eastAsia="Times New Roman" w:hAnsi="Times New Roman" w:cs="Times New Roman"/>
          <w:color w:val="000000"/>
          <w:spacing w:val="3"/>
          <w:sz w:val="28"/>
          <w:szCs w:val="28"/>
        </w:rPr>
        <w:t xml:space="preserve"> </w:t>
      </w:r>
      <w:r>
        <w:rPr>
          <w:rFonts w:ascii="Times New Roman" w:eastAsia="Times New Roman" w:hAnsi="Times New Roman" w:cs="Times New Roman"/>
          <w:color w:val="000000"/>
          <w:spacing w:val="-1"/>
          <w:sz w:val="28"/>
          <w:szCs w:val="28"/>
        </w:rPr>
        <w:t>м</w:t>
      </w:r>
      <w:r>
        <w:rPr>
          <w:rFonts w:ascii="Times New Roman" w:eastAsia="Times New Roman" w:hAnsi="Times New Roman" w:cs="Times New Roman"/>
          <w:color w:val="000000"/>
          <w:spacing w:val="1"/>
          <w:sz w:val="28"/>
          <w:szCs w:val="28"/>
        </w:rPr>
        <w:t>о</w:t>
      </w:r>
      <w:r>
        <w:rPr>
          <w:rFonts w:ascii="Times New Roman" w:eastAsia="Times New Roman" w:hAnsi="Times New Roman" w:cs="Times New Roman"/>
          <w:color w:val="000000"/>
          <w:sz w:val="28"/>
          <w:szCs w:val="28"/>
        </w:rPr>
        <w:t>тив</w:t>
      </w:r>
      <w:r>
        <w:rPr>
          <w:rFonts w:ascii="Times New Roman" w:eastAsia="Times New Roman" w:hAnsi="Times New Roman" w:cs="Times New Roman"/>
          <w:color w:val="000000"/>
          <w:spacing w:val="-1"/>
          <w:w w:val="101"/>
          <w:sz w:val="28"/>
          <w:szCs w:val="28"/>
        </w:rPr>
        <w:t>а</w:t>
      </w:r>
      <w:r>
        <w:rPr>
          <w:rFonts w:ascii="Times New Roman" w:eastAsia="Times New Roman" w:hAnsi="Times New Roman" w:cs="Times New Roman"/>
          <w:color w:val="000000"/>
          <w:sz w:val="28"/>
          <w:szCs w:val="28"/>
        </w:rPr>
        <w:t>ции</w:t>
      </w:r>
      <w:r>
        <w:rPr>
          <w:rFonts w:ascii="Times New Roman" w:eastAsia="Times New Roman" w:hAnsi="Times New Roman" w:cs="Times New Roman"/>
          <w:color w:val="000000"/>
          <w:spacing w:val="4"/>
          <w:sz w:val="28"/>
          <w:szCs w:val="28"/>
        </w:rPr>
        <w:t xml:space="preserve"> </w:t>
      </w:r>
      <w:r>
        <w:rPr>
          <w:rFonts w:ascii="Times New Roman" w:eastAsia="Times New Roman" w:hAnsi="Times New Roman" w:cs="Times New Roman"/>
          <w:color w:val="000000"/>
          <w:spacing w:val="1"/>
          <w:sz w:val="28"/>
          <w:szCs w:val="28"/>
        </w:rPr>
        <w:t xml:space="preserve">к </w:t>
      </w:r>
      <w:r>
        <w:rPr>
          <w:rFonts w:ascii="Times New Roman" w:eastAsia="Times New Roman" w:hAnsi="Times New Roman" w:cs="Times New Roman"/>
          <w:color w:val="000000"/>
          <w:sz w:val="28"/>
          <w:szCs w:val="28"/>
        </w:rPr>
        <w:t>из</w:t>
      </w:r>
      <w:r>
        <w:rPr>
          <w:rFonts w:ascii="Times New Roman" w:eastAsia="Times New Roman" w:hAnsi="Times New Roman" w:cs="Times New Roman"/>
          <w:color w:val="000000"/>
          <w:spacing w:val="-2"/>
          <w:sz w:val="28"/>
          <w:szCs w:val="28"/>
        </w:rPr>
        <w:t>у</w:t>
      </w:r>
      <w:r>
        <w:rPr>
          <w:rFonts w:ascii="Times New Roman" w:eastAsia="Times New Roman" w:hAnsi="Times New Roman" w:cs="Times New Roman"/>
          <w:color w:val="000000"/>
          <w:sz w:val="28"/>
          <w:szCs w:val="28"/>
        </w:rPr>
        <w:t>ч</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нию к</w:t>
      </w:r>
      <w:r>
        <w:rPr>
          <w:rFonts w:ascii="Times New Roman" w:eastAsia="Times New Roman" w:hAnsi="Times New Roman" w:cs="Times New Roman"/>
          <w:color w:val="000000"/>
          <w:spacing w:val="1"/>
          <w:sz w:val="28"/>
          <w:szCs w:val="28"/>
        </w:rPr>
        <w:t>о</w:t>
      </w:r>
      <w:r>
        <w:rPr>
          <w:rFonts w:ascii="Times New Roman" w:eastAsia="Times New Roman" w:hAnsi="Times New Roman" w:cs="Times New Roman"/>
          <w:color w:val="000000"/>
          <w:w w:val="101"/>
          <w:sz w:val="28"/>
          <w:szCs w:val="28"/>
        </w:rPr>
        <w:t>с</w:t>
      </w:r>
      <w:r>
        <w:rPr>
          <w:rFonts w:ascii="Times New Roman" w:eastAsia="Times New Roman" w:hAnsi="Times New Roman" w:cs="Times New Roman"/>
          <w:color w:val="000000"/>
          <w:spacing w:val="-1"/>
          <w:sz w:val="28"/>
          <w:szCs w:val="28"/>
        </w:rPr>
        <w:t>м</w:t>
      </w:r>
      <w:r>
        <w:rPr>
          <w:rFonts w:ascii="Times New Roman" w:eastAsia="Times New Roman" w:hAnsi="Times New Roman" w:cs="Times New Roman"/>
          <w:color w:val="000000"/>
          <w:sz w:val="28"/>
          <w:szCs w:val="28"/>
        </w:rPr>
        <w:t>ич</w:t>
      </w:r>
      <w:r>
        <w:rPr>
          <w:rFonts w:ascii="Times New Roman" w:eastAsia="Times New Roman" w:hAnsi="Times New Roman" w:cs="Times New Roman"/>
          <w:color w:val="000000"/>
          <w:w w:val="101"/>
          <w:sz w:val="28"/>
          <w:szCs w:val="28"/>
        </w:rPr>
        <w:t>ес</w:t>
      </w:r>
      <w:r>
        <w:rPr>
          <w:rFonts w:ascii="Times New Roman" w:eastAsia="Times New Roman" w:hAnsi="Times New Roman" w:cs="Times New Roman"/>
          <w:color w:val="000000"/>
          <w:spacing w:val="-2"/>
          <w:sz w:val="28"/>
          <w:szCs w:val="28"/>
        </w:rPr>
        <w:t>к</w:t>
      </w:r>
      <w:r>
        <w:rPr>
          <w:rFonts w:ascii="Times New Roman" w:eastAsia="Times New Roman" w:hAnsi="Times New Roman" w:cs="Times New Roman"/>
          <w:color w:val="000000"/>
          <w:sz w:val="28"/>
          <w:szCs w:val="28"/>
        </w:rPr>
        <w:t xml:space="preserve">их </w:t>
      </w:r>
      <w:r>
        <w:rPr>
          <w:rFonts w:ascii="Times New Roman" w:eastAsia="Times New Roman" w:hAnsi="Times New Roman" w:cs="Times New Roman"/>
          <w:color w:val="000000"/>
          <w:spacing w:val="-1"/>
          <w:sz w:val="28"/>
          <w:szCs w:val="28"/>
        </w:rPr>
        <w:t>з</w:t>
      </w:r>
      <w:r>
        <w:rPr>
          <w:rFonts w:ascii="Times New Roman" w:eastAsia="Times New Roman" w:hAnsi="Times New Roman" w:cs="Times New Roman"/>
          <w:color w:val="000000"/>
          <w:sz w:val="28"/>
          <w:szCs w:val="28"/>
        </w:rPr>
        <w:t>н</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pacing w:val="-1"/>
          <w:sz w:val="28"/>
          <w:szCs w:val="28"/>
        </w:rPr>
        <w:t>н</w:t>
      </w:r>
      <w:r>
        <w:rPr>
          <w:rFonts w:ascii="Times New Roman" w:eastAsia="Times New Roman" w:hAnsi="Times New Roman" w:cs="Times New Roman"/>
          <w:color w:val="000000"/>
          <w:sz w:val="28"/>
          <w:szCs w:val="28"/>
        </w:rPr>
        <w:t>ий и из</w:t>
      </w:r>
      <w:r>
        <w:rPr>
          <w:rFonts w:ascii="Times New Roman" w:eastAsia="Times New Roman" w:hAnsi="Times New Roman" w:cs="Times New Roman"/>
          <w:color w:val="000000"/>
          <w:spacing w:val="-1"/>
          <w:sz w:val="28"/>
          <w:szCs w:val="28"/>
        </w:rPr>
        <w:t>г</w:t>
      </w:r>
      <w:r>
        <w:rPr>
          <w:rFonts w:ascii="Times New Roman" w:eastAsia="Times New Roman" w:hAnsi="Times New Roman" w:cs="Times New Roman"/>
          <w:color w:val="000000"/>
          <w:sz w:val="28"/>
          <w:szCs w:val="28"/>
        </w:rPr>
        <w:t>отовл</w:t>
      </w:r>
      <w:r>
        <w:rPr>
          <w:rFonts w:ascii="Times New Roman" w:eastAsia="Times New Roman" w:hAnsi="Times New Roman" w:cs="Times New Roman"/>
          <w:color w:val="000000"/>
          <w:spacing w:val="-2"/>
          <w:w w:val="101"/>
          <w:sz w:val="28"/>
          <w:szCs w:val="28"/>
        </w:rPr>
        <w:t>е</w:t>
      </w:r>
      <w:r>
        <w:rPr>
          <w:rFonts w:ascii="Times New Roman" w:eastAsia="Times New Roman" w:hAnsi="Times New Roman" w:cs="Times New Roman"/>
          <w:color w:val="000000"/>
          <w:sz w:val="28"/>
          <w:szCs w:val="28"/>
        </w:rPr>
        <w:t xml:space="preserve">нию </w:t>
      </w:r>
      <w:r>
        <w:rPr>
          <w:rFonts w:ascii="Times New Roman" w:eastAsia="Times New Roman" w:hAnsi="Times New Roman" w:cs="Times New Roman"/>
          <w:color w:val="000000"/>
          <w:spacing w:val="-1"/>
          <w:sz w:val="28"/>
          <w:szCs w:val="28"/>
        </w:rPr>
        <w:t>м</w:t>
      </w:r>
      <w:r>
        <w:rPr>
          <w:rFonts w:ascii="Times New Roman" w:eastAsia="Times New Roman" w:hAnsi="Times New Roman" w:cs="Times New Roman"/>
          <w:color w:val="000000"/>
          <w:sz w:val="28"/>
          <w:szCs w:val="28"/>
        </w:rPr>
        <w:t>од</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л</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й и м</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к</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pacing w:val="-2"/>
          <w:sz w:val="28"/>
          <w:szCs w:val="28"/>
        </w:rPr>
        <w:t>т</w:t>
      </w:r>
      <w:r>
        <w:rPr>
          <w:rFonts w:ascii="Times New Roman" w:eastAsia="Times New Roman" w:hAnsi="Times New Roman" w:cs="Times New Roman"/>
          <w:color w:val="000000"/>
          <w:spacing w:val="1"/>
          <w:sz w:val="28"/>
          <w:szCs w:val="28"/>
        </w:rPr>
        <w:t>о</w:t>
      </w:r>
      <w:r>
        <w:rPr>
          <w:rFonts w:ascii="Times New Roman" w:eastAsia="Times New Roman" w:hAnsi="Times New Roman" w:cs="Times New Roman"/>
          <w:color w:val="000000"/>
          <w:sz w:val="28"/>
          <w:szCs w:val="28"/>
        </w:rPr>
        <w:t xml:space="preserve">в </w:t>
      </w:r>
      <w:r>
        <w:rPr>
          <w:rFonts w:ascii="Times New Roman" w:eastAsia="Times New Roman" w:hAnsi="Times New Roman" w:cs="Times New Roman"/>
          <w:color w:val="000000"/>
          <w:spacing w:val="-1"/>
          <w:sz w:val="28"/>
          <w:szCs w:val="28"/>
        </w:rPr>
        <w:t>о</w:t>
      </w:r>
      <w:r>
        <w:rPr>
          <w:rFonts w:ascii="Times New Roman" w:eastAsia="Times New Roman" w:hAnsi="Times New Roman" w:cs="Times New Roman"/>
          <w:color w:val="000000"/>
          <w:spacing w:val="1"/>
          <w:sz w:val="28"/>
          <w:szCs w:val="28"/>
        </w:rPr>
        <w:t>б</w:t>
      </w:r>
      <w:r>
        <w:rPr>
          <w:rFonts w:ascii="Times New Roman" w:eastAsia="Times New Roman" w:hAnsi="Times New Roman" w:cs="Times New Roman"/>
          <w:color w:val="000000"/>
          <w:sz w:val="28"/>
          <w:szCs w:val="28"/>
        </w:rPr>
        <w:t>ъ</w:t>
      </w:r>
      <w:r>
        <w:rPr>
          <w:rFonts w:ascii="Times New Roman" w:eastAsia="Times New Roman" w:hAnsi="Times New Roman" w:cs="Times New Roman"/>
          <w:color w:val="000000"/>
          <w:w w:val="101"/>
          <w:sz w:val="28"/>
          <w:szCs w:val="28"/>
        </w:rPr>
        <w:t>е</w:t>
      </w:r>
      <w:r>
        <w:rPr>
          <w:rFonts w:ascii="Times New Roman" w:eastAsia="Times New Roman" w:hAnsi="Times New Roman" w:cs="Times New Roman"/>
          <w:color w:val="000000"/>
          <w:sz w:val="28"/>
          <w:szCs w:val="28"/>
        </w:rPr>
        <w:t>к</w:t>
      </w:r>
      <w:r>
        <w:rPr>
          <w:rFonts w:ascii="Times New Roman" w:eastAsia="Times New Roman" w:hAnsi="Times New Roman" w:cs="Times New Roman"/>
          <w:color w:val="000000"/>
          <w:spacing w:val="-2"/>
          <w:sz w:val="28"/>
          <w:szCs w:val="28"/>
        </w:rPr>
        <w:t>т</w:t>
      </w:r>
      <w:r>
        <w:rPr>
          <w:rFonts w:ascii="Times New Roman" w:eastAsia="Times New Roman" w:hAnsi="Times New Roman" w:cs="Times New Roman"/>
          <w:color w:val="000000"/>
          <w:spacing w:val="1"/>
          <w:sz w:val="28"/>
          <w:szCs w:val="28"/>
        </w:rPr>
        <w:t>о</w:t>
      </w:r>
      <w:r>
        <w:rPr>
          <w:rFonts w:ascii="Times New Roman" w:eastAsia="Times New Roman" w:hAnsi="Times New Roman" w:cs="Times New Roman"/>
          <w:color w:val="000000"/>
          <w:sz w:val="28"/>
          <w:szCs w:val="28"/>
        </w:rPr>
        <w:t xml:space="preserve">в </w:t>
      </w:r>
      <w:r>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z w:val="28"/>
          <w:szCs w:val="28"/>
        </w:rPr>
        <w:t>эроко</w:t>
      </w:r>
      <w:r>
        <w:rPr>
          <w:rFonts w:ascii="Times New Roman" w:eastAsia="Times New Roman" w:hAnsi="Times New Roman" w:cs="Times New Roman"/>
          <w:color w:val="000000"/>
          <w:w w:val="101"/>
          <w:sz w:val="28"/>
          <w:szCs w:val="28"/>
        </w:rPr>
        <w:t>с</w:t>
      </w:r>
      <w:r>
        <w:rPr>
          <w:rFonts w:ascii="Times New Roman" w:eastAsia="Times New Roman" w:hAnsi="Times New Roman" w:cs="Times New Roman"/>
          <w:color w:val="000000"/>
          <w:sz w:val="28"/>
          <w:szCs w:val="28"/>
        </w:rPr>
        <w:t>м</w:t>
      </w:r>
      <w:r>
        <w:rPr>
          <w:rFonts w:ascii="Times New Roman" w:eastAsia="Times New Roman" w:hAnsi="Times New Roman" w:cs="Times New Roman"/>
          <w:color w:val="000000"/>
          <w:spacing w:val="-1"/>
          <w:sz w:val="28"/>
          <w:szCs w:val="28"/>
        </w:rPr>
        <w:t>и</w:t>
      </w:r>
      <w:r>
        <w:rPr>
          <w:rFonts w:ascii="Times New Roman" w:eastAsia="Times New Roman" w:hAnsi="Times New Roman" w:cs="Times New Roman"/>
          <w:color w:val="000000"/>
          <w:sz w:val="28"/>
          <w:szCs w:val="28"/>
        </w:rPr>
        <w:t>ч</w:t>
      </w:r>
      <w:r>
        <w:rPr>
          <w:rFonts w:ascii="Times New Roman" w:eastAsia="Times New Roman" w:hAnsi="Times New Roman" w:cs="Times New Roman"/>
          <w:color w:val="000000"/>
          <w:w w:val="101"/>
          <w:sz w:val="28"/>
          <w:szCs w:val="28"/>
        </w:rPr>
        <w:t>ес</w:t>
      </w:r>
      <w:r>
        <w:rPr>
          <w:rFonts w:ascii="Times New Roman" w:eastAsia="Times New Roman" w:hAnsi="Times New Roman" w:cs="Times New Roman"/>
          <w:color w:val="000000"/>
          <w:spacing w:val="-1"/>
          <w:sz w:val="28"/>
          <w:szCs w:val="28"/>
        </w:rPr>
        <w:t>к</w:t>
      </w:r>
      <w:r>
        <w:rPr>
          <w:rFonts w:ascii="Times New Roman" w:eastAsia="Times New Roman" w:hAnsi="Times New Roman" w:cs="Times New Roman"/>
          <w:color w:val="000000"/>
          <w:sz w:val="28"/>
          <w:szCs w:val="28"/>
        </w:rPr>
        <w:t>ой</w:t>
      </w:r>
      <w:r>
        <w:rPr>
          <w:rFonts w:ascii="Times New Roman" w:eastAsia="Times New Roman" w:hAnsi="Times New Roman" w:cs="Times New Roman"/>
          <w:color w:val="000000"/>
          <w:spacing w:val="57"/>
          <w:sz w:val="28"/>
          <w:szCs w:val="28"/>
        </w:rPr>
        <w:t xml:space="preserve"> </w:t>
      </w:r>
      <w:r>
        <w:rPr>
          <w:rFonts w:ascii="Times New Roman" w:eastAsia="Times New Roman" w:hAnsi="Times New Roman" w:cs="Times New Roman"/>
          <w:color w:val="000000"/>
          <w:sz w:val="28"/>
          <w:szCs w:val="28"/>
        </w:rPr>
        <w:t>т</w:t>
      </w:r>
      <w:r>
        <w:rPr>
          <w:rFonts w:ascii="Times New Roman" w:eastAsia="Times New Roman" w:hAnsi="Times New Roman" w:cs="Times New Roman"/>
          <w:color w:val="000000"/>
          <w:spacing w:val="-1"/>
          <w:w w:val="101"/>
          <w:sz w:val="28"/>
          <w:szCs w:val="28"/>
        </w:rPr>
        <w:t>е</w:t>
      </w:r>
      <w:r>
        <w:rPr>
          <w:rFonts w:ascii="Times New Roman" w:eastAsia="Times New Roman" w:hAnsi="Times New Roman" w:cs="Times New Roman"/>
          <w:color w:val="000000"/>
          <w:sz w:val="28"/>
          <w:szCs w:val="28"/>
        </w:rPr>
        <w:t>хни</w:t>
      </w:r>
      <w:r>
        <w:rPr>
          <w:rFonts w:ascii="Times New Roman" w:eastAsia="Times New Roman" w:hAnsi="Times New Roman" w:cs="Times New Roman"/>
          <w:color w:val="000000"/>
          <w:spacing w:val="-1"/>
          <w:sz w:val="28"/>
          <w:szCs w:val="28"/>
        </w:rPr>
        <w:t>к</w:t>
      </w:r>
      <w:r>
        <w:rPr>
          <w:rFonts w:ascii="Times New Roman" w:eastAsia="Times New Roman" w:hAnsi="Times New Roman" w:cs="Times New Roman"/>
          <w:color w:val="000000"/>
          <w:sz w:val="28"/>
          <w:szCs w:val="28"/>
        </w:rPr>
        <w:t>и</w:t>
      </w:r>
      <w:r>
        <w:rPr>
          <w:rFonts w:ascii="Times New Roman" w:eastAsia="Times New Roman" w:hAnsi="Times New Roman" w:cs="Times New Roman"/>
          <w:color w:val="000000"/>
          <w:w w:val="101"/>
          <w:sz w:val="28"/>
          <w:szCs w:val="28"/>
        </w:rPr>
        <w:t>;</w:t>
      </w:r>
      <w:r>
        <w:rPr>
          <w:rFonts w:ascii="Times New Roman" w:eastAsia="Times New Roman" w:hAnsi="Times New Roman" w:cs="Times New Roman"/>
          <w:color w:val="000000"/>
          <w:spacing w:val="57"/>
          <w:sz w:val="28"/>
          <w:szCs w:val="28"/>
        </w:rPr>
        <w:t xml:space="preserve"> </w:t>
      </w:r>
      <w:r w:rsidRPr="00E84927">
        <w:rPr>
          <w:rFonts w:ascii="Times New Roman" w:eastAsia="Times New Roman" w:hAnsi="Times New Roman" w:cs="Times New Roman"/>
          <w:color w:val="000000"/>
          <w:w w:val="101"/>
          <w:sz w:val="28"/>
          <w:szCs w:val="28"/>
        </w:rPr>
        <w:t xml:space="preserve">развитие </w:t>
      </w:r>
      <w:r w:rsidRPr="00E84927">
        <w:rPr>
          <w:rFonts w:ascii="Times New Roman" w:eastAsia="Times New Roman" w:hAnsi="Times New Roman" w:cs="Times New Roman"/>
          <w:color w:val="000000"/>
          <w:sz w:val="28"/>
          <w:szCs w:val="28"/>
        </w:rPr>
        <w:t>творч</w:t>
      </w:r>
      <w:r w:rsidRPr="00E84927">
        <w:rPr>
          <w:rFonts w:ascii="Times New Roman" w:eastAsia="Times New Roman" w:hAnsi="Times New Roman" w:cs="Times New Roman"/>
          <w:color w:val="000000"/>
          <w:w w:val="101"/>
          <w:sz w:val="28"/>
          <w:szCs w:val="28"/>
        </w:rPr>
        <w:t>е</w:t>
      </w:r>
      <w:r w:rsidRPr="00E84927">
        <w:rPr>
          <w:rFonts w:ascii="Times New Roman" w:eastAsia="Times New Roman" w:hAnsi="Times New Roman" w:cs="Times New Roman"/>
          <w:color w:val="000000"/>
          <w:spacing w:val="-1"/>
          <w:w w:val="101"/>
          <w:sz w:val="28"/>
          <w:szCs w:val="28"/>
        </w:rPr>
        <w:t>с</w:t>
      </w:r>
      <w:r w:rsidRPr="00E84927">
        <w:rPr>
          <w:rFonts w:ascii="Times New Roman" w:eastAsia="Times New Roman" w:hAnsi="Times New Roman" w:cs="Times New Roman"/>
          <w:color w:val="000000"/>
          <w:sz w:val="28"/>
          <w:szCs w:val="28"/>
        </w:rPr>
        <w:t>кой</w:t>
      </w:r>
      <w:r w:rsidRPr="00E84927">
        <w:rPr>
          <w:rFonts w:ascii="Times New Roman" w:eastAsia="Times New Roman" w:hAnsi="Times New Roman" w:cs="Times New Roman"/>
          <w:color w:val="000000"/>
          <w:spacing w:val="58"/>
          <w:sz w:val="28"/>
          <w:szCs w:val="28"/>
        </w:rPr>
        <w:t xml:space="preserve"> </w:t>
      </w:r>
      <w:r w:rsidRPr="00E84927">
        <w:rPr>
          <w:rFonts w:ascii="Times New Roman" w:eastAsia="Times New Roman" w:hAnsi="Times New Roman" w:cs="Times New Roman"/>
          <w:color w:val="000000"/>
          <w:sz w:val="28"/>
          <w:szCs w:val="28"/>
        </w:rPr>
        <w:t>ли</w:t>
      </w:r>
      <w:r w:rsidRPr="00E84927">
        <w:rPr>
          <w:rFonts w:ascii="Times New Roman" w:eastAsia="Times New Roman" w:hAnsi="Times New Roman" w:cs="Times New Roman"/>
          <w:color w:val="000000"/>
          <w:spacing w:val="-1"/>
          <w:sz w:val="28"/>
          <w:szCs w:val="28"/>
        </w:rPr>
        <w:t>ч</w:t>
      </w:r>
      <w:r w:rsidRPr="00E84927">
        <w:rPr>
          <w:rFonts w:ascii="Times New Roman" w:eastAsia="Times New Roman" w:hAnsi="Times New Roman" w:cs="Times New Roman"/>
          <w:color w:val="000000"/>
          <w:spacing w:val="1"/>
          <w:sz w:val="28"/>
          <w:szCs w:val="28"/>
        </w:rPr>
        <w:t>но</w:t>
      </w:r>
      <w:r w:rsidRPr="00E84927">
        <w:rPr>
          <w:rFonts w:ascii="Times New Roman" w:eastAsia="Times New Roman" w:hAnsi="Times New Roman" w:cs="Times New Roman"/>
          <w:color w:val="000000"/>
          <w:w w:val="101"/>
          <w:sz w:val="28"/>
          <w:szCs w:val="28"/>
        </w:rPr>
        <w:t>с</w:t>
      </w:r>
      <w:r w:rsidRPr="00E84927">
        <w:rPr>
          <w:rFonts w:ascii="Times New Roman" w:eastAsia="Times New Roman" w:hAnsi="Times New Roman" w:cs="Times New Roman"/>
          <w:color w:val="000000"/>
          <w:spacing w:val="-2"/>
          <w:sz w:val="28"/>
          <w:szCs w:val="28"/>
        </w:rPr>
        <w:t>т</w:t>
      </w:r>
      <w:r w:rsidRPr="00E84927">
        <w:rPr>
          <w:rFonts w:ascii="Times New Roman" w:eastAsia="Times New Roman" w:hAnsi="Times New Roman" w:cs="Times New Roman"/>
          <w:color w:val="000000"/>
          <w:sz w:val="28"/>
          <w:szCs w:val="28"/>
        </w:rPr>
        <w:t>и</w:t>
      </w:r>
      <w:r w:rsidRPr="00E84927">
        <w:rPr>
          <w:rFonts w:ascii="Times New Roman" w:eastAsia="Times New Roman" w:hAnsi="Times New Roman" w:cs="Times New Roman"/>
          <w:color w:val="000000"/>
          <w:spacing w:val="57"/>
          <w:sz w:val="28"/>
          <w:szCs w:val="28"/>
        </w:rPr>
        <w:t xml:space="preserve"> </w:t>
      </w:r>
      <w:r w:rsidRPr="00E84927">
        <w:rPr>
          <w:rFonts w:ascii="Times New Roman" w:eastAsia="Times New Roman" w:hAnsi="Times New Roman" w:cs="Times New Roman"/>
          <w:color w:val="000000"/>
          <w:w w:val="101"/>
          <w:sz w:val="28"/>
          <w:szCs w:val="28"/>
        </w:rPr>
        <w:t>с</w:t>
      </w:r>
      <w:r w:rsidRPr="00E84927">
        <w:rPr>
          <w:rFonts w:ascii="Times New Roman" w:eastAsia="Times New Roman" w:hAnsi="Times New Roman" w:cs="Times New Roman"/>
          <w:color w:val="000000"/>
          <w:spacing w:val="57"/>
          <w:sz w:val="28"/>
          <w:szCs w:val="28"/>
        </w:rPr>
        <w:t xml:space="preserve"> </w:t>
      </w:r>
      <w:r w:rsidRPr="00E84927">
        <w:rPr>
          <w:rFonts w:ascii="Times New Roman" w:eastAsia="Times New Roman" w:hAnsi="Times New Roman" w:cs="Times New Roman"/>
          <w:color w:val="000000"/>
          <w:sz w:val="28"/>
          <w:szCs w:val="28"/>
        </w:rPr>
        <w:t>инж</w:t>
      </w:r>
      <w:r w:rsidRPr="00E84927">
        <w:rPr>
          <w:rFonts w:ascii="Times New Roman" w:eastAsia="Times New Roman" w:hAnsi="Times New Roman" w:cs="Times New Roman"/>
          <w:color w:val="000000"/>
          <w:spacing w:val="-1"/>
          <w:w w:val="101"/>
          <w:sz w:val="28"/>
          <w:szCs w:val="28"/>
        </w:rPr>
        <w:t>е</w:t>
      </w:r>
      <w:r w:rsidRPr="00E84927">
        <w:rPr>
          <w:rFonts w:ascii="Times New Roman" w:eastAsia="Times New Roman" w:hAnsi="Times New Roman" w:cs="Times New Roman"/>
          <w:color w:val="000000"/>
          <w:sz w:val="28"/>
          <w:szCs w:val="28"/>
        </w:rPr>
        <w:t>н</w:t>
      </w:r>
      <w:r w:rsidRPr="00E84927">
        <w:rPr>
          <w:rFonts w:ascii="Times New Roman" w:eastAsia="Times New Roman" w:hAnsi="Times New Roman" w:cs="Times New Roman"/>
          <w:color w:val="000000"/>
          <w:spacing w:val="-1"/>
          <w:w w:val="101"/>
          <w:sz w:val="28"/>
          <w:szCs w:val="28"/>
        </w:rPr>
        <w:t>е</w:t>
      </w:r>
      <w:r w:rsidRPr="00E84927">
        <w:rPr>
          <w:rFonts w:ascii="Times New Roman" w:eastAsia="Times New Roman" w:hAnsi="Times New Roman" w:cs="Times New Roman"/>
          <w:color w:val="000000"/>
          <w:sz w:val="28"/>
          <w:szCs w:val="28"/>
        </w:rPr>
        <w:t>рн</w:t>
      </w:r>
      <w:r w:rsidRPr="00E84927">
        <w:rPr>
          <w:rFonts w:ascii="Times New Roman" w:eastAsia="Times New Roman" w:hAnsi="Times New Roman" w:cs="Times New Roman"/>
          <w:color w:val="000000"/>
          <w:spacing w:val="8"/>
          <w:sz w:val="28"/>
          <w:szCs w:val="28"/>
        </w:rPr>
        <w:t>о</w:t>
      </w:r>
      <w:r w:rsidRPr="00E84927">
        <w:rPr>
          <w:rFonts w:ascii="Times New Roman" w:eastAsia="Times New Roman" w:hAnsi="Times New Roman" w:cs="Times New Roman"/>
          <w:color w:val="000000"/>
          <w:sz w:val="28"/>
          <w:szCs w:val="28"/>
        </w:rPr>
        <w:t>-кон</w:t>
      </w:r>
      <w:r w:rsidRPr="00E84927">
        <w:rPr>
          <w:rFonts w:ascii="Times New Roman" w:eastAsia="Times New Roman" w:hAnsi="Times New Roman" w:cs="Times New Roman"/>
          <w:color w:val="000000"/>
          <w:w w:val="101"/>
          <w:sz w:val="28"/>
          <w:szCs w:val="28"/>
        </w:rPr>
        <w:t>с</w:t>
      </w:r>
      <w:r w:rsidRPr="00E84927">
        <w:rPr>
          <w:rFonts w:ascii="Times New Roman" w:eastAsia="Times New Roman" w:hAnsi="Times New Roman" w:cs="Times New Roman"/>
          <w:color w:val="000000"/>
          <w:sz w:val="28"/>
          <w:szCs w:val="28"/>
        </w:rPr>
        <w:t>тр</w:t>
      </w:r>
      <w:r w:rsidRPr="00E84927">
        <w:rPr>
          <w:rFonts w:ascii="Times New Roman" w:eastAsia="Times New Roman" w:hAnsi="Times New Roman" w:cs="Times New Roman"/>
          <w:color w:val="000000"/>
          <w:spacing w:val="-2"/>
          <w:sz w:val="28"/>
          <w:szCs w:val="28"/>
        </w:rPr>
        <w:t>у</w:t>
      </w:r>
      <w:r w:rsidRPr="00E84927">
        <w:rPr>
          <w:rFonts w:ascii="Times New Roman" w:eastAsia="Times New Roman" w:hAnsi="Times New Roman" w:cs="Times New Roman"/>
          <w:color w:val="000000"/>
          <w:sz w:val="28"/>
          <w:szCs w:val="28"/>
        </w:rPr>
        <w:t>кто</w:t>
      </w:r>
      <w:r w:rsidRPr="00E84927">
        <w:rPr>
          <w:rFonts w:ascii="Times New Roman" w:eastAsia="Times New Roman" w:hAnsi="Times New Roman" w:cs="Times New Roman"/>
          <w:color w:val="000000"/>
          <w:spacing w:val="1"/>
          <w:sz w:val="28"/>
          <w:szCs w:val="28"/>
        </w:rPr>
        <w:t>р</w:t>
      </w:r>
      <w:r w:rsidRPr="00E84927">
        <w:rPr>
          <w:rFonts w:ascii="Times New Roman" w:eastAsia="Times New Roman" w:hAnsi="Times New Roman" w:cs="Times New Roman"/>
          <w:color w:val="000000"/>
          <w:w w:val="101"/>
          <w:sz w:val="28"/>
          <w:szCs w:val="28"/>
        </w:rPr>
        <w:t>с</w:t>
      </w:r>
      <w:r w:rsidRPr="00E84927">
        <w:rPr>
          <w:rFonts w:ascii="Times New Roman" w:eastAsia="Times New Roman" w:hAnsi="Times New Roman" w:cs="Times New Roman"/>
          <w:color w:val="000000"/>
          <w:spacing w:val="-1"/>
          <w:sz w:val="28"/>
          <w:szCs w:val="28"/>
        </w:rPr>
        <w:t>к</w:t>
      </w:r>
      <w:r w:rsidRPr="00E84927">
        <w:rPr>
          <w:rFonts w:ascii="Times New Roman" w:eastAsia="Times New Roman" w:hAnsi="Times New Roman" w:cs="Times New Roman"/>
          <w:color w:val="000000"/>
          <w:sz w:val="28"/>
          <w:szCs w:val="28"/>
        </w:rPr>
        <w:t xml:space="preserve">им </w:t>
      </w:r>
      <w:r w:rsidRPr="00E84927">
        <w:rPr>
          <w:rFonts w:ascii="Times New Roman" w:eastAsia="Times New Roman" w:hAnsi="Times New Roman" w:cs="Times New Roman"/>
          <w:color w:val="000000"/>
          <w:spacing w:val="-1"/>
          <w:sz w:val="28"/>
          <w:szCs w:val="28"/>
        </w:rPr>
        <w:t>м</w:t>
      </w:r>
      <w:r w:rsidRPr="00E84927">
        <w:rPr>
          <w:rFonts w:ascii="Times New Roman" w:eastAsia="Times New Roman" w:hAnsi="Times New Roman" w:cs="Times New Roman"/>
          <w:color w:val="000000"/>
          <w:sz w:val="28"/>
          <w:szCs w:val="28"/>
        </w:rPr>
        <w:t>ышл</w:t>
      </w:r>
      <w:r w:rsidRPr="00E84927">
        <w:rPr>
          <w:rFonts w:ascii="Times New Roman" w:eastAsia="Times New Roman" w:hAnsi="Times New Roman" w:cs="Times New Roman"/>
          <w:color w:val="000000"/>
          <w:w w:val="101"/>
          <w:sz w:val="28"/>
          <w:szCs w:val="28"/>
        </w:rPr>
        <w:t>е</w:t>
      </w:r>
      <w:r w:rsidRPr="00E84927">
        <w:rPr>
          <w:rFonts w:ascii="Times New Roman" w:eastAsia="Times New Roman" w:hAnsi="Times New Roman" w:cs="Times New Roman"/>
          <w:color w:val="000000"/>
          <w:spacing w:val="-1"/>
          <w:sz w:val="28"/>
          <w:szCs w:val="28"/>
        </w:rPr>
        <w:t>н</w:t>
      </w:r>
      <w:r w:rsidRPr="00E84927">
        <w:rPr>
          <w:rFonts w:ascii="Times New Roman" w:eastAsia="Times New Roman" w:hAnsi="Times New Roman" w:cs="Times New Roman"/>
          <w:color w:val="000000"/>
          <w:sz w:val="28"/>
          <w:szCs w:val="28"/>
        </w:rPr>
        <w:t>и</w:t>
      </w:r>
      <w:r w:rsidRPr="00E84927">
        <w:rPr>
          <w:rFonts w:ascii="Times New Roman" w:eastAsia="Times New Roman" w:hAnsi="Times New Roman" w:cs="Times New Roman"/>
          <w:color w:val="000000"/>
          <w:w w:val="101"/>
          <w:sz w:val="28"/>
          <w:szCs w:val="28"/>
        </w:rPr>
        <w:t>е</w:t>
      </w:r>
      <w:r w:rsidRPr="00E84927">
        <w:rPr>
          <w:rFonts w:ascii="Times New Roman" w:eastAsia="Times New Roman" w:hAnsi="Times New Roman" w:cs="Times New Roman"/>
          <w:color w:val="000000"/>
          <w:spacing w:val="-2"/>
          <w:sz w:val="28"/>
          <w:szCs w:val="28"/>
        </w:rPr>
        <w:t>м</w:t>
      </w:r>
      <w:r w:rsidRPr="00E84927">
        <w:rPr>
          <w:rFonts w:ascii="Times New Roman" w:eastAsia="Times New Roman" w:hAnsi="Times New Roman" w:cs="Times New Roman"/>
          <w:color w:val="000000"/>
          <w:w w:val="101"/>
          <w:sz w:val="28"/>
          <w:szCs w:val="28"/>
        </w:rPr>
        <w:t>;</w:t>
      </w:r>
      <w:r w:rsidRPr="00E84927">
        <w:rPr>
          <w:rFonts w:ascii="Times New Roman" w:eastAsia="Times New Roman" w:hAnsi="Times New Roman" w:cs="Times New Roman"/>
          <w:color w:val="000000"/>
          <w:spacing w:val="1"/>
          <w:sz w:val="28"/>
          <w:szCs w:val="28"/>
        </w:rPr>
        <w:t xml:space="preserve"> </w:t>
      </w:r>
      <w:r w:rsidRPr="00E84927">
        <w:rPr>
          <w:rFonts w:ascii="Times New Roman" w:eastAsia="Times New Roman" w:hAnsi="Times New Roman" w:cs="Times New Roman"/>
          <w:color w:val="000000"/>
          <w:spacing w:val="-1"/>
          <w:sz w:val="28"/>
          <w:szCs w:val="28"/>
        </w:rPr>
        <w:t>ф</w:t>
      </w:r>
      <w:r w:rsidRPr="00E84927">
        <w:rPr>
          <w:rFonts w:ascii="Times New Roman" w:eastAsia="Times New Roman" w:hAnsi="Times New Roman" w:cs="Times New Roman"/>
          <w:color w:val="000000"/>
          <w:sz w:val="28"/>
          <w:szCs w:val="28"/>
        </w:rPr>
        <w:t>ормиров</w:t>
      </w:r>
      <w:r w:rsidRPr="00E84927">
        <w:rPr>
          <w:rFonts w:ascii="Times New Roman" w:eastAsia="Times New Roman" w:hAnsi="Times New Roman" w:cs="Times New Roman"/>
          <w:color w:val="000000"/>
          <w:w w:val="101"/>
          <w:sz w:val="28"/>
          <w:szCs w:val="28"/>
        </w:rPr>
        <w:t>а</w:t>
      </w:r>
      <w:r w:rsidRPr="00E84927">
        <w:rPr>
          <w:rFonts w:ascii="Times New Roman" w:eastAsia="Times New Roman" w:hAnsi="Times New Roman" w:cs="Times New Roman"/>
          <w:color w:val="000000"/>
          <w:spacing w:val="-1"/>
          <w:sz w:val="28"/>
          <w:szCs w:val="28"/>
        </w:rPr>
        <w:t>н</w:t>
      </w:r>
      <w:r w:rsidRPr="00E84927">
        <w:rPr>
          <w:rFonts w:ascii="Times New Roman" w:eastAsia="Times New Roman" w:hAnsi="Times New Roman" w:cs="Times New Roman"/>
          <w:color w:val="000000"/>
          <w:sz w:val="28"/>
          <w:szCs w:val="28"/>
        </w:rPr>
        <w:t>и</w:t>
      </w:r>
      <w:r w:rsidRPr="00E84927">
        <w:rPr>
          <w:rFonts w:ascii="Times New Roman" w:eastAsia="Times New Roman" w:hAnsi="Times New Roman" w:cs="Times New Roman"/>
          <w:color w:val="000000"/>
          <w:w w:val="101"/>
          <w:sz w:val="28"/>
          <w:szCs w:val="28"/>
        </w:rPr>
        <w:t>е</w:t>
      </w:r>
      <w:r w:rsidRPr="00E84927">
        <w:rPr>
          <w:rFonts w:ascii="Times New Roman" w:eastAsia="Times New Roman" w:hAnsi="Times New Roman" w:cs="Times New Roman"/>
          <w:color w:val="000000"/>
          <w:spacing w:val="-3"/>
          <w:sz w:val="28"/>
          <w:szCs w:val="28"/>
        </w:rPr>
        <w:t xml:space="preserve"> </w:t>
      </w:r>
      <w:r w:rsidRPr="00E84927">
        <w:rPr>
          <w:rFonts w:ascii="Times New Roman" w:eastAsia="Times New Roman" w:hAnsi="Times New Roman" w:cs="Times New Roman"/>
          <w:color w:val="000000"/>
          <w:sz w:val="28"/>
          <w:szCs w:val="28"/>
        </w:rPr>
        <w:t>о</w:t>
      </w:r>
      <w:r w:rsidRPr="00E84927">
        <w:rPr>
          <w:rFonts w:ascii="Times New Roman" w:eastAsia="Times New Roman" w:hAnsi="Times New Roman" w:cs="Times New Roman"/>
          <w:color w:val="000000"/>
          <w:w w:val="101"/>
          <w:sz w:val="28"/>
          <w:szCs w:val="28"/>
        </w:rPr>
        <w:t>с</w:t>
      </w:r>
      <w:r w:rsidRPr="00E84927">
        <w:rPr>
          <w:rFonts w:ascii="Times New Roman" w:eastAsia="Times New Roman" w:hAnsi="Times New Roman" w:cs="Times New Roman"/>
          <w:color w:val="000000"/>
          <w:sz w:val="28"/>
          <w:szCs w:val="28"/>
        </w:rPr>
        <w:t>о</w:t>
      </w:r>
      <w:r w:rsidRPr="00E84927">
        <w:rPr>
          <w:rFonts w:ascii="Times New Roman" w:eastAsia="Times New Roman" w:hAnsi="Times New Roman" w:cs="Times New Roman"/>
          <w:color w:val="000000"/>
          <w:spacing w:val="-1"/>
          <w:sz w:val="28"/>
          <w:szCs w:val="28"/>
        </w:rPr>
        <w:t>з</w:t>
      </w:r>
      <w:r w:rsidRPr="00E84927">
        <w:rPr>
          <w:rFonts w:ascii="Times New Roman" w:eastAsia="Times New Roman" w:hAnsi="Times New Roman" w:cs="Times New Roman"/>
          <w:color w:val="000000"/>
          <w:sz w:val="28"/>
          <w:szCs w:val="28"/>
        </w:rPr>
        <w:t>н</w:t>
      </w:r>
      <w:r w:rsidRPr="00E84927">
        <w:rPr>
          <w:rFonts w:ascii="Times New Roman" w:eastAsia="Times New Roman" w:hAnsi="Times New Roman" w:cs="Times New Roman"/>
          <w:color w:val="000000"/>
          <w:spacing w:val="-1"/>
          <w:w w:val="101"/>
          <w:sz w:val="28"/>
          <w:szCs w:val="28"/>
        </w:rPr>
        <w:t>а</w:t>
      </w:r>
      <w:r w:rsidRPr="00E84927">
        <w:rPr>
          <w:rFonts w:ascii="Times New Roman" w:eastAsia="Times New Roman" w:hAnsi="Times New Roman" w:cs="Times New Roman"/>
          <w:color w:val="000000"/>
          <w:sz w:val="28"/>
          <w:szCs w:val="28"/>
        </w:rPr>
        <w:t>нно</w:t>
      </w:r>
      <w:r w:rsidRPr="00E84927">
        <w:rPr>
          <w:rFonts w:ascii="Times New Roman" w:eastAsia="Times New Roman" w:hAnsi="Times New Roman" w:cs="Times New Roman"/>
          <w:color w:val="000000"/>
          <w:spacing w:val="-1"/>
          <w:sz w:val="28"/>
          <w:szCs w:val="28"/>
        </w:rPr>
        <w:t>г</w:t>
      </w:r>
      <w:r w:rsidRPr="00E84927">
        <w:rPr>
          <w:rFonts w:ascii="Times New Roman" w:eastAsia="Times New Roman" w:hAnsi="Times New Roman" w:cs="Times New Roman"/>
          <w:color w:val="000000"/>
          <w:sz w:val="28"/>
          <w:szCs w:val="28"/>
        </w:rPr>
        <w:t>о</w:t>
      </w:r>
      <w:r w:rsidRPr="00E84927">
        <w:rPr>
          <w:rFonts w:ascii="Times New Roman" w:eastAsia="Times New Roman" w:hAnsi="Times New Roman" w:cs="Times New Roman"/>
          <w:color w:val="000000"/>
          <w:spacing w:val="-1"/>
          <w:sz w:val="28"/>
          <w:szCs w:val="28"/>
        </w:rPr>
        <w:t xml:space="preserve"> </w:t>
      </w:r>
      <w:r w:rsidRPr="00E84927">
        <w:rPr>
          <w:rFonts w:ascii="Times New Roman" w:eastAsia="Times New Roman" w:hAnsi="Times New Roman" w:cs="Times New Roman"/>
          <w:color w:val="000000"/>
          <w:sz w:val="28"/>
          <w:szCs w:val="28"/>
        </w:rPr>
        <w:t>выб</w:t>
      </w:r>
      <w:r w:rsidRPr="00E84927">
        <w:rPr>
          <w:rFonts w:ascii="Times New Roman" w:eastAsia="Times New Roman" w:hAnsi="Times New Roman" w:cs="Times New Roman"/>
          <w:color w:val="000000"/>
          <w:spacing w:val="1"/>
          <w:sz w:val="28"/>
          <w:szCs w:val="28"/>
        </w:rPr>
        <w:t>о</w:t>
      </w:r>
      <w:r w:rsidRPr="00E84927">
        <w:rPr>
          <w:rFonts w:ascii="Times New Roman" w:eastAsia="Times New Roman" w:hAnsi="Times New Roman" w:cs="Times New Roman"/>
          <w:color w:val="000000"/>
          <w:sz w:val="28"/>
          <w:szCs w:val="28"/>
        </w:rPr>
        <w:t>р</w:t>
      </w:r>
      <w:r w:rsidRPr="00E84927">
        <w:rPr>
          <w:rFonts w:ascii="Times New Roman" w:eastAsia="Times New Roman" w:hAnsi="Times New Roman" w:cs="Times New Roman"/>
          <w:color w:val="000000"/>
          <w:w w:val="101"/>
          <w:sz w:val="28"/>
          <w:szCs w:val="28"/>
        </w:rPr>
        <w:t>а</w:t>
      </w:r>
      <w:r w:rsidRPr="00E84927">
        <w:rPr>
          <w:rFonts w:ascii="Times New Roman" w:eastAsia="Times New Roman" w:hAnsi="Times New Roman" w:cs="Times New Roman"/>
          <w:color w:val="000000"/>
          <w:sz w:val="28"/>
          <w:szCs w:val="28"/>
        </w:rPr>
        <w:t xml:space="preserve"> </w:t>
      </w:r>
      <w:r w:rsidRPr="00E84927">
        <w:rPr>
          <w:rFonts w:ascii="Times New Roman" w:eastAsia="Times New Roman" w:hAnsi="Times New Roman" w:cs="Times New Roman"/>
          <w:color w:val="000000"/>
          <w:spacing w:val="-2"/>
          <w:sz w:val="28"/>
          <w:szCs w:val="28"/>
        </w:rPr>
        <w:t>п</w:t>
      </w:r>
      <w:r w:rsidRPr="00E84927">
        <w:rPr>
          <w:rFonts w:ascii="Times New Roman" w:eastAsia="Times New Roman" w:hAnsi="Times New Roman" w:cs="Times New Roman"/>
          <w:color w:val="000000"/>
          <w:sz w:val="28"/>
          <w:szCs w:val="28"/>
        </w:rPr>
        <w:t>роф</w:t>
      </w:r>
      <w:r w:rsidRPr="00E84927">
        <w:rPr>
          <w:rFonts w:ascii="Times New Roman" w:eastAsia="Times New Roman" w:hAnsi="Times New Roman" w:cs="Times New Roman"/>
          <w:color w:val="000000"/>
          <w:w w:val="101"/>
          <w:sz w:val="28"/>
          <w:szCs w:val="28"/>
        </w:rPr>
        <w:t>ес</w:t>
      </w:r>
      <w:r w:rsidRPr="00E84927">
        <w:rPr>
          <w:rFonts w:ascii="Times New Roman" w:eastAsia="Times New Roman" w:hAnsi="Times New Roman" w:cs="Times New Roman"/>
          <w:color w:val="000000"/>
          <w:spacing w:val="-2"/>
          <w:w w:val="101"/>
          <w:sz w:val="28"/>
          <w:szCs w:val="28"/>
        </w:rPr>
        <w:t>с</w:t>
      </w:r>
      <w:r w:rsidRPr="00E84927">
        <w:rPr>
          <w:rFonts w:ascii="Times New Roman" w:eastAsia="Times New Roman" w:hAnsi="Times New Roman" w:cs="Times New Roman"/>
          <w:color w:val="000000"/>
          <w:spacing w:val="-1"/>
          <w:sz w:val="28"/>
          <w:szCs w:val="28"/>
        </w:rPr>
        <w:t>и</w:t>
      </w:r>
      <w:r w:rsidRPr="00E84927">
        <w:rPr>
          <w:rFonts w:ascii="Times New Roman" w:eastAsia="Times New Roman" w:hAnsi="Times New Roman" w:cs="Times New Roman"/>
          <w:color w:val="000000"/>
          <w:spacing w:val="9"/>
          <w:sz w:val="28"/>
          <w:szCs w:val="28"/>
        </w:rPr>
        <w:t>и</w:t>
      </w:r>
      <w:r w:rsidRPr="00E84927">
        <w:rPr>
          <w:rFonts w:ascii="Times New Roman" w:eastAsia="Times New Roman" w:hAnsi="Times New Roman" w:cs="Times New Roman"/>
          <w:color w:val="000000"/>
          <w:sz w:val="28"/>
          <w:szCs w:val="28"/>
        </w:rPr>
        <w:t>.</w:t>
      </w:r>
    </w:p>
    <w:p w:rsidR="003241F0" w:rsidRDefault="003241F0" w:rsidP="003241F0">
      <w:pPr>
        <w:widowControl w:val="0"/>
        <w:spacing w:line="360" w:lineRule="auto"/>
        <w:ind w:right="-20" w:firstLine="709"/>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З</w:t>
      </w:r>
      <w:r>
        <w:rPr>
          <w:rFonts w:ascii="Times New Roman" w:eastAsia="Times New Roman" w:hAnsi="Times New Roman" w:cs="Times New Roman"/>
          <w:b/>
          <w:bCs/>
          <w:color w:val="000000"/>
          <w:spacing w:val="2"/>
          <w:sz w:val="28"/>
          <w:szCs w:val="28"/>
        </w:rPr>
        <w:t>а</w:t>
      </w:r>
      <w:r>
        <w:rPr>
          <w:rFonts w:ascii="Times New Roman" w:eastAsia="Times New Roman" w:hAnsi="Times New Roman" w:cs="Times New Roman"/>
          <w:b/>
          <w:bCs/>
          <w:color w:val="000000"/>
          <w:sz w:val="28"/>
          <w:szCs w:val="28"/>
        </w:rPr>
        <w:t>дачи программы:</w:t>
      </w:r>
    </w:p>
    <w:p w:rsidR="003241F0" w:rsidRPr="00EA5BD4" w:rsidRDefault="003241F0" w:rsidP="003241F0">
      <w:pPr>
        <w:suppressAutoHyphens w:val="0"/>
        <w:spacing w:line="360" w:lineRule="auto"/>
        <w:ind w:firstLine="709"/>
        <w:jc w:val="both"/>
        <w:rPr>
          <w:rFonts w:ascii="Times New Roman" w:eastAsia="Times New Roman" w:hAnsi="Times New Roman" w:cs="Times New Roman"/>
          <w:i/>
          <w:color w:val="FF0000"/>
          <w:sz w:val="28"/>
          <w:szCs w:val="28"/>
          <w:lang w:eastAsia="ru-RU" w:bidi="ar-SA"/>
        </w:rPr>
      </w:pPr>
      <w:r w:rsidRPr="00EA5BD4">
        <w:rPr>
          <w:rFonts w:ascii="Times New Roman" w:eastAsia="Times New Roman" w:hAnsi="Times New Roman" w:cs="Times New Roman"/>
          <w:b/>
          <w:i/>
          <w:color w:val="000000"/>
          <w:sz w:val="28"/>
          <w:szCs w:val="28"/>
          <w:lang w:eastAsia="ru-RU" w:bidi="ar-SA"/>
        </w:rPr>
        <w:t>Обучающие</w:t>
      </w:r>
    </w:p>
    <w:p w:rsidR="003241F0" w:rsidRPr="00EA5BD4" w:rsidRDefault="003241F0" w:rsidP="006560B3">
      <w:pPr>
        <w:numPr>
          <w:ilvl w:val="0"/>
          <w:numId w:val="2"/>
        </w:numPr>
        <w:suppressAutoHyphens w:val="0"/>
        <w:spacing w:line="360" w:lineRule="auto"/>
        <w:ind w:left="0" w:firstLine="709"/>
        <w:jc w:val="both"/>
        <w:rPr>
          <w:rFonts w:ascii="Times New Roman" w:eastAsia="Times New Roman" w:hAnsi="Times New Roman" w:cs="Times New Roman"/>
          <w:color w:val="000000"/>
          <w:sz w:val="28"/>
          <w:szCs w:val="28"/>
          <w:lang w:eastAsia="ru-RU" w:bidi="ar-SA"/>
        </w:rPr>
      </w:pPr>
      <w:r w:rsidRPr="00EA5BD4">
        <w:rPr>
          <w:rFonts w:ascii="Times New Roman" w:eastAsia="Times New Roman" w:hAnsi="Times New Roman" w:cs="Times New Roman"/>
          <w:color w:val="000000"/>
          <w:sz w:val="28"/>
          <w:szCs w:val="28"/>
          <w:lang w:eastAsia="ru-RU" w:bidi="ar-SA"/>
        </w:rPr>
        <w:t>изучение истории мировой космонавтики;</w:t>
      </w:r>
    </w:p>
    <w:p w:rsidR="003241F0" w:rsidRPr="0003618D" w:rsidRDefault="003241F0" w:rsidP="006560B3">
      <w:pPr>
        <w:numPr>
          <w:ilvl w:val="0"/>
          <w:numId w:val="2"/>
        </w:numPr>
        <w:shd w:val="clear" w:color="auto" w:fill="FFFFFF"/>
        <w:suppressAutoHyphens w:val="0"/>
        <w:spacing w:line="360" w:lineRule="auto"/>
        <w:ind w:left="0" w:right="184" w:firstLine="709"/>
        <w:jc w:val="both"/>
        <w:rPr>
          <w:rFonts w:ascii="Times New Roman" w:hAnsi="Times New Roman"/>
          <w:sz w:val="28"/>
          <w:szCs w:val="28"/>
        </w:rPr>
      </w:pPr>
      <w:r w:rsidRPr="0003618D">
        <w:rPr>
          <w:rFonts w:ascii="Times New Roman" w:hAnsi="Times New Roman"/>
          <w:sz w:val="28"/>
          <w:szCs w:val="28"/>
        </w:rPr>
        <w:lastRenderedPageBreak/>
        <w:t>изучение жизненного цикла изделий космического назначения и основных этапов проектирования технических систем;</w:t>
      </w:r>
    </w:p>
    <w:p w:rsidR="003241F0" w:rsidRDefault="003241F0" w:rsidP="006560B3">
      <w:pPr>
        <w:numPr>
          <w:ilvl w:val="0"/>
          <w:numId w:val="2"/>
        </w:numPr>
        <w:suppressAutoHyphens w:val="0"/>
        <w:spacing w:line="360" w:lineRule="auto"/>
        <w:ind w:left="0" w:firstLine="709"/>
        <w:jc w:val="both"/>
        <w:rPr>
          <w:rFonts w:ascii="Times New Roman" w:eastAsia="Times New Roman" w:hAnsi="Times New Roman" w:cs="Times New Roman"/>
          <w:color w:val="000000"/>
          <w:sz w:val="28"/>
          <w:szCs w:val="28"/>
          <w:lang w:eastAsia="ru-RU" w:bidi="ar-SA"/>
        </w:rPr>
      </w:pPr>
      <w:r w:rsidRPr="00EA5BD4">
        <w:rPr>
          <w:rFonts w:ascii="Times New Roman" w:eastAsia="Times New Roman" w:hAnsi="Times New Roman" w:cs="Times New Roman"/>
          <w:color w:val="000000"/>
          <w:sz w:val="28"/>
          <w:szCs w:val="28"/>
          <w:lang w:eastAsia="ru-RU" w:bidi="ar-SA"/>
        </w:rPr>
        <w:t>изучение основ проектирования робототехнических систем специального назначения;</w:t>
      </w:r>
      <w:r w:rsidRPr="00062CDA">
        <w:rPr>
          <w:rFonts w:ascii="Times New Roman" w:eastAsia="Times New Roman" w:hAnsi="Times New Roman" w:cs="Times New Roman"/>
          <w:color w:val="000000"/>
          <w:sz w:val="28"/>
          <w:szCs w:val="28"/>
          <w:lang w:eastAsia="ru-RU" w:bidi="ar-SA"/>
        </w:rPr>
        <w:t xml:space="preserve"> </w:t>
      </w:r>
    </w:p>
    <w:p w:rsidR="003241F0" w:rsidRPr="0003618D" w:rsidRDefault="003241F0" w:rsidP="006560B3">
      <w:pPr>
        <w:numPr>
          <w:ilvl w:val="0"/>
          <w:numId w:val="2"/>
        </w:numPr>
        <w:shd w:val="clear" w:color="auto" w:fill="FFFFFF"/>
        <w:suppressAutoHyphens w:val="0"/>
        <w:spacing w:line="360" w:lineRule="auto"/>
        <w:ind w:left="0" w:right="184" w:firstLine="709"/>
        <w:jc w:val="both"/>
        <w:rPr>
          <w:rFonts w:ascii="Times New Roman" w:hAnsi="Times New Roman"/>
          <w:sz w:val="28"/>
          <w:szCs w:val="28"/>
        </w:rPr>
      </w:pPr>
      <w:r w:rsidRPr="0003618D">
        <w:rPr>
          <w:rFonts w:ascii="Times New Roman" w:hAnsi="Times New Roman"/>
          <w:sz w:val="28"/>
          <w:szCs w:val="28"/>
        </w:rPr>
        <w:t>изучение принципов 3D-проектирования в специализированных системах автоматизированного проектирования;</w:t>
      </w:r>
    </w:p>
    <w:p w:rsidR="003241F0" w:rsidRPr="00062CDA" w:rsidRDefault="003241F0" w:rsidP="006560B3">
      <w:pPr>
        <w:numPr>
          <w:ilvl w:val="0"/>
          <w:numId w:val="2"/>
        </w:numPr>
        <w:suppressAutoHyphens w:val="0"/>
        <w:spacing w:line="360" w:lineRule="auto"/>
        <w:ind w:left="0" w:firstLine="709"/>
        <w:jc w:val="both"/>
        <w:rPr>
          <w:rFonts w:ascii="Times New Roman" w:eastAsia="Times New Roman" w:hAnsi="Times New Roman" w:cs="Times New Roman"/>
          <w:color w:val="000000"/>
          <w:sz w:val="28"/>
          <w:szCs w:val="28"/>
          <w:lang w:eastAsia="ru-RU" w:bidi="ar-SA"/>
        </w:rPr>
      </w:pPr>
      <w:r w:rsidRPr="00062CDA">
        <w:rPr>
          <w:rFonts w:ascii="Times New Roman" w:eastAsia="Times New Roman" w:hAnsi="Times New Roman" w:cs="Times New Roman"/>
          <w:color w:val="000000"/>
          <w:sz w:val="28"/>
          <w:szCs w:val="28"/>
          <w:lang w:eastAsia="ru-RU" w:bidi="ar-SA"/>
        </w:rPr>
        <w:t>усвоение правил техники безопасности при работе с различными инстр</w:t>
      </w:r>
      <w:r w:rsidRPr="00062CDA">
        <w:rPr>
          <w:rFonts w:ascii="Times New Roman" w:eastAsia="Times New Roman" w:hAnsi="Times New Roman" w:cs="Times New Roman"/>
          <w:color w:val="000000"/>
          <w:sz w:val="28"/>
          <w:szCs w:val="28"/>
          <w:lang w:eastAsia="ru-RU" w:bidi="ar-SA"/>
        </w:rPr>
        <w:t>у</w:t>
      </w:r>
      <w:r w:rsidRPr="00062CDA">
        <w:rPr>
          <w:rFonts w:ascii="Times New Roman" w:eastAsia="Times New Roman" w:hAnsi="Times New Roman" w:cs="Times New Roman"/>
          <w:color w:val="000000"/>
          <w:sz w:val="28"/>
          <w:szCs w:val="28"/>
          <w:lang w:eastAsia="ru-RU" w:bidi="ar-SA"/>
        </w:rPr>
        <w:t>ментами и материалами</w:t>
      </w:r>
      <w:r>
        <w:rPr>
          <w:rFonts w:ascii="Times New Roman" w:eastAsia="Times New Roman" w:hAnsi="Times New Roman" w:cs="Times New Roman"/>
          <w:color w:val="000000"/>
          <w:sz w:val="28"/>
          <w:szCs w:val="28"/>
          <w:lang w:eastAsia="ru-RU" w:bidi="ar-SA"/>
        </w:rPr>
        <w:t>;</w:t>
      </w:r>
      <w:r w:rsidRPr="00062CDA">
        <w:rPr>
          <w:rFonts w:ascii="Times New Roman" w:eastAsia="Times New Roman" w:hAnsi="Times New Roman" w:cs="Times New Roman"/>
          <w:color w:val="000000"/>
          <w:sz w:val="28"/>
          <w:szCs w:val="28"/>
          <w:lang w:eastAsia="ru-RU" w:bidi="ar-SA"/>
        </w:rPr>
        <w:t xml:space="preserve"> </w:t>
      </w:r>
    </w:p>
    <w:p w:rsidR="003241F0" w:rsidRPr="00EA5BD4" w:rsidRDefault="003241F0" w:rsidP="006560B3">
      <w:pPr>
        <w:numPr>
          <w:ilvl w:val="0"/>
          <w:numId w:val="2"/>
        </w:numPr>
        <w:suppressAutoHyphens w:val="0"/>
        <w:spacing w:line="360" w:lineRule="auto"/>
        <w:ind w:left="0" w:firstLine="709"/>
        <w:jc w:val="both"/>
        <w:rPr>
          <w:rFonts w:ascii="Times New Roman" w:eastAsia="Times New Roman" w:hAnsi="Times New Roman" w:cs="Times New Roman"/>
          <w:color w:val="000000"/>
          <w:sz w:val="28"/>
          <w:szCs w:val="28"/>
          <w:lang w:eastAsia="ru-RU" w:bidi="ar-SA"/>
        </w:rPr>
      </w:pPr>
      <w:r w:rsidRPr="00EA5BD4">
        <w:rPr>
          <w:rFonts w:ascii="Times New Roman" w:eastAsia="Times New Roman" w:hAnsi="Times New Roman" w:cs="Times New Roman"/>
          <w:color w:val="000000"/>
          <w:sz w:val="28"/>
          <w:szCs w:val="28"/>
          <w:lang w:eastAsia="ru-RU" w:bidi="ar-SA"/>
        </w:rPr>
        <w:t xml:space="preserve">освоение методов </w:t>
      </w:r>
      <w:proofErr w:type="spellStart"/>
      <w:r w:rsidRPr="00EA5BD4">
        <w:rPr>
          <w:rFonts w:ascii="Times New Roman" w:eastAsia="Times New Roman" w:hAnsi="Times New Roman" w:cs="Times New Roman"/>
          <w:color w:val="000000"/>
          <w:sz w:val="28"/>
          <w:szCs w:val="28"/>
          <w:lang w:eastAsia="ru-RU" w:bidi="ar-SA"/>
        </w:rPr>
        <w:t>проблематизации</w:t>
      </w:r>
      <w:proofErr w:type="spellEnd"/>
      <w:r w:rsidRPr="00EA5BD4">
        <w:rPr>
          <w:rFonts w:ascii="Times New Roman" w:eastAsia="Times New Roman" w:hAnsi="Times New Roman" w:cs="Times New Roman"/>
          <w:color w:val="000000"/>
          <w:sz w:val="28"/>
          <w:szCs w:val="28"/>
          <w:lang w:eastAsia="ru-RU" w:bidi="ar-SA"/>
        </w:rPr>
        <w:t>, целеполагания, генерации идей применительно к разрабатываемому проекту;</w:t>
      </w:r>
    </w:p>
    <w:p w:rsidR="003241F0" w:rsidRPr="00EA5BD4" w:rsidRDefault="003241F0" w:rsidP="006560B3">
      <w:pPr>
        <w:numPr>
          <w:ilvl w:val="0"/>
          <w:numId w:val="2"/>
        </w:numPr>
        <w:suppressAutoHyphens w:val="0"/>
        <w:spacing w:line="360" w:lineRule="auto"/>
        <w:ind w:left="0" w:firstLine="709"/>
        <w:jc w:val="both"/>
        <w:rPr>
          <w:rFonts w:ascii="Times New Roman" w:eastAsia="Times New Roman" w:hAnsi="Times New Roman" w:cs="Times New Roman"/>
          <w:color w:val="000000"/>
          <w:sz w:val="28"/>
          <w:szCs w:val="28"/>
          <w:lang w:eastAsia="ru-RU" w:bidi="ar-SA"/>
        </w:rPr>
      </w:pPr>
      <w:r w:rsidRPr="00EA5BD4">
        <w:rPr>
          <w:rFonts w:ascii="Times New Roman" w:eastAsia="Times New Roman" w:hAnsi="Times New Roman" w:cs="Times New Roman"/>
          <w:color w:val="000000"/>
          <w:sz w:val="28"/>
          <w:szCs w:val="28"/>
          <w:lang w:eastAsia="ru-RU" w:bidi="ar-SA"/>
        </w:rPr>
        <w:t>освоение методологии проектной деятельности и навыков проектного управления;</w:t>
      </w:r>
    </w:p>
    <w:p w:rsidR="003241F0" w:rsidRPr="00EA5BD4" w:rsidRDefault="003241F0" w:rsidP="006560B3">
      <w:pPr>
        <w:numPr>
          <w:ilvl w:val="0"/>
          <w:numId w:val="2"/>
        </w:numPr>
        <w:suppressAutoHyphens w:val="0"/>
        <w:spacing w:line="360" w:lineRule="auto"/>
        <w:ind w:left="0" w:firstLine="709"/>
        <w:jc w:val="both"/>
        <w:rPr>
          <w:rFonts w:ascii="Times New Roman" w:eastAsia="Times New Roman" w:hAnsi="Times New Roman" w:cs="Times New Roman"/>
          <w:color w:val="000000"/>
          <w:sz w:val="28"/>
          <w:szCs w:val="28"/>
          <w:lang w:eastAsia="ru-RU" w:bidi="ar-SA"/>
        </w:rPr>
      </w:pPr>
      <w:r w:rsidRPr="00EA5BD4">
        <w:rPr>
          <w:rFonts w:ascii="Times New Roman" w:eastAsia="Times New Roman" w:hAnsi="Times New Roman" w:cs="Times New Roman"/>
          <w:color w:val="000000"/>
          <w:sz w:val="28"/>
          <w:szCs w:val="28"/>
          <w:lang w:eastAsia="ru-RU" w:bidi="ar-SA"/>
        </w:rPr>
        <w:t>формирование представлений о жизненном цикле разрабатываемых устройств на основе проектной деятельности.</w:t>
      </w:r>
    </w:p>
    <w:p w:rsidR="003241F0" w:rsidRPr="00EA5BD4" w:rsidRDefault="003241F0" w:rsidP="003241F0">
      <w:pPr>
        <w:suppressAutoHyphens w:val="0"/>
        <w:spacing w:line="360" w:lineRule="auto"/>
        <w:ind w:firstLine="709"/>
        <w:jc w:val="both"/>
        <w:rPr>
          <w:rFonts w:ascii="Times New Roman" w:eastAsia="Times New Roman" w:hAnsi="Times New Roman" w:cs="Times New Roman"/>
          <w:b/>
          <w:i/>
          <w:color w:val="000000"/>
          <w:sz w:val="28"/>
          <w:szCs w:val="28"/>
          <w:lang w:eastAsia="ru-RU" w:bidi="ar-SA"/>
        </w:rPr>
      </w:pPr>
      <w:r w:rsidRPr="00EA5BD4">
        <w:rPr>
          <w:rFonts w:ascii="Times New Roman" w:eastAsia="Times New Roman" w:hAnsi="Times New Roman" w:cs="Times New Roman"/>
          <w:b/>
          <w:i/>
          <w:color w:val="000000"/>
          <w:sz w:val="28"/>
          <w:szCs w:val="28"/>
          <w:lang w:eastAsia="ru-RU" w:bidi="ar-SA"/>
        </w:rPr>
        <w:t>Развивающие</w:t>
      </w:r>
    </w:p>
    <w:p w:rsidR="003241F0" w:rsidRPr="00EA5BD4" w:rsidRDefault="003241F0" w:rsidP="006560B3">
      <w:pPr>
        <w:numPr>
          <w:ilvl w:val="0"/>
          <w:numId w:val="3"/>
        </w:numPr>
        <w:suppressAutoHyphens w:val="0"/>
        <w:spacing w:line="360" w:lineRule="auto"/>
        <w:ind w:left="0" w:firstLine="709"/>
        <w:jc w:val="both"/>
        <w:rPr>
          <w:rFonts w:ascii="Times New Roman" w:eastAsia="Times New Roman" w:hAnsi="Times New Roman" w:cs="Times New Roman"/>
          <w:color w:val="000000"/>
          <w:sz w:val="28"/>
          <w:szCs w:val="28"/>
          <w:lang w:eastAsia="ru-RU" w:bidi="ar-SA"/>
        </w:rPr>
      </w:pPr>
      <w:r w:rsidRPr="00EA5BD4">
        <w:rPr>
          <w:rFonts w:ascii="Times New Roman" w:eastAsia="Times New Roman" w:hAnsi="Times New Roman" w:cs="Times New Roman"/>
          <w:color w:val="000000"/>
          <w:sz w:val="28"/>
          <w:szCs w:val="28"/>
          <w:lang w:eastAsia="ru-RU" w:bidi="ar-SA"/>
        </w:rPr>
        <w:t>формирование устойчивого интереса к инженерным профессиям ко</w:t>
      </w:r>
      <w:r w:rsidRPr="00EA5BD4">
        <w:rPr>
          <w:rFonts w:ascii="Times New Roman" w:eastAsia="Times New Roman" w:hAnsi="Times New Roman" w:cs="Times New Roman"/>
          <w:color w:val="000000"/>
          <w:sz w:val="28"/>
          <w:szCs w:val="28"/>
          <w:lang w:eastAsia="ru-RU" w:bidi="ar-SA"/>
        </w:rPr>
        <w:t>с</w:t>
      </w:r>
      <w:r w:rsidRPr="00EA5BD4">
        <w:rPr>
          <w:rFonts w:ascii="Times New Roman" w:eastAsia="Times New Roman" w:hAnsi="Times New Roman" w:cs="Times New Roman"/>
          <w:color w:val="000000"/>
          <w:sz w:val="28"/>
          <w:szCs w:val="28"/>
          <w:lang w:eastAsia="ru-RU" w:bidi="ar-SA"/>
        </w:rPr>
        <w:t>мической отрасли;</w:t>
      </w:r>
    </w:p>
    <w:p w:rsidR="003241F0" w:rsidRDefault="003241F0" w:rsidP="006560B3">
      <w:pPr>
        <w:numPr>
          <w:ilvl w:val="0"/>
          <w:numId w:val="3"/>
        </w:numPr>
        <w:suppressAutoHyphens w:val="0"/>
        <w:spacing w:line="360" w:lineRule="auto"/>
        <w:ind w:left="0" w:firstLine="709"/>
        <w:jc w:val="both"/>
        <w:rPr>
          <w:rFonts w:ascii="Times New Roman" w:eastAsia="Times New Roman" w:hAnsi="Times New Roman" w:cs="Times New Roman"/>
          <w:color w:val="000000"/>
          <w:sz w:val="28"/>
          <w:szCs w:val="28"/>
          <w:lang w:eastAsia="ru-RU" w:bidi="ar-SA"/>
        </w:rPr>
      </w:pPr>
      <w:r w:rsidRPr="00EA5BD4">
        <w:rPr>
          <w:rFonts w:ascii="Times New Roman" w:eastAsia="Times New Roman" w:hAnsi="Times New Roman" w:cs="Times New Roman"/>
          <w:color w:val="000000"/>
          <w:sz w:val="28"/>
          <w:szCs w:val="28"/>
          <w:lang w:eastAsia="ru-RU" w:bidi="ar-SA"/>
        </w:rPr>
        <w:t>формирование знаний и умений работы с современными средствами проектирования технических систем;</w:t>
      </w:r>
    </w:p>
    <w:p w:rsidR="003241F0" w:rsidRDefault="003241F0" w:rsidP="006560B3">
      <w:pPr>
        <w:numPr>
          <w:ilvl w:val="0"/>
          <w:numId w:val="3"/>
        </w:numPr>
        <w:shd w:val="clear" w:color="auto" w:fill="FFFFFF"/>
        <w:suppressAutoHyphens w:val="0"/>
        <w:spacing w:line="360" w:lineRule="auto"/>
        <w:ind w:left="0" w:right="184" w:firstLine="709"/>
        <w:jc w:val="both"/>
        <w:rPr>
          <w:rFonts w:ascii="Times New Roman" w:hAnsi="Times New Roman"/>
          <w:sz w:val="28"/>
          <w:szCs w:val="28"/>
        </w:rPr>
      </w:pPr>
      <w:r w:rsidRPr="000D4610">
        <w:rPr>
          <w:rFonts w:ascii="Times New Roman" w:hAnsi="Times New Roman"/>
          <w:sz w:val="28"/>
          <w:szCs w:val="28"/>
        </w:rPr>
        <w:t>формирование навыков и умений работы с информационными сре</w:t>
      </w:r>
      <w:r w:rsidRPr="000D4610">
        <w:rPr>
          <w:rFonts w:ascii="Times New Roman" w:hAnsi="Times New Roman"/>
          <w:sz w:val="28"/>
          <w:szCs w:val="28"/>
        </w:rPr>
        <w:t>д</w:t>
      </w:r>
      <w:r w:rsidRPr="000D4610">
        <w:rPr>
          <w:rFonts w:ascii="Times New Roman" w:hAnsi="Times New Roman"/>
          <w:sz w:val="28"/>
          <w:szCs w:val="28"/>
        </w:rPr>
        <w:t>ствами, что позволяет актуализировать имеющиеся знания, акт</w:t>
      </w:r>
      <w:r w:rsidRPr="000D4610">
        <w:rPr>
          <w:rFonts w:ascii="Times New Roman" w:hAnsi="Times New Roman"/>
          <w:sz w:val="28"/>
          <w:szCs w:val="28"/>
        </w:rPr>
        <w:t>и</w:t>
      </w:r>
      <w:r w:rsidRPr="000D4610">
        <w:rPr>
          <w:rFonts w:ascii="Times New Roman" w:hAnsi="Times New Roman"/>
          <w:sz w:val="28"/>
          <w:szCs w:val="28"/>
        </w:rPr>
        <w:t>визирует научно-исследовательскую деятельность</w:t>
      </w:r>
      <w:r>
        <w:rPr>
          <w:rFonts w:ascii="Times New Roman" w:hAnsi="Times New Roman"/>
          <w:sz w:val="28"/>
          <w:szCs w:val="28"/>
        </w:rPr>
        <w:t>;</w:t>
      </w:r>
    </w:p>
    <w:p w:rsidR="003241F0" w:rsidRPr="000D4610" w:rsidRDefault="003241F0" w:rsidP="006560B3">
      <w:pPr>
        <w:numPr>
          <w:ilvl w:val="0"/>
          <w:numId w:val="3"/>
        </w:numPr>
        <w:shd w:val="clear" w:color="auto" w:fill="FFFFFF"/>
        <w:suppressAutoHyphens w:val="0"/>
        <w:spacing w:line="360" w:lineRule="auto"/>
        <w:ind w:left="0" w:right="184" w:firstLine="709"/>
        <w:jc w:val="both"/>
        <w:rPr>
          <w:rFonts w:ascii="Times New Roman" w:hAnsi="Times New Roman"/>
          <w:sz w:val="28"/>
          <w:szCs w:val="28"/>
        </w:rPr>
      </w:pPr>
      <w:r w:rsidRPr="000D4610">
        <w:rPr>
          <w:rFonts w:ascii="Times New Roman" w:hAnsi="Times New Roman"/>
          <w:sz w:val="28"/>
          <w:szCs w:val="28"/>
        </w:rPr>
        <w:t xml:space="preserve">развитие навыков чтения и выполнения чертежей; </w:t>
      </w:r>
    </w:p>
    <w:p w:rsidR="003241F0" w:rsidRPr="00EA5BD4" w:rsidRDefault="003241F0" w:rsidP="006560B3">
      <w:pPr>
        <w:numPr>
          <w:ilvl w:val="0"/>
          <w:numId w:val="3"/>
        </w:numPr>
        <w:suppressAutoHyphens w:val="0"/>
        <w:spacing w:line="360" w:lineRule="auto"/>
        <w:ind w:left="0" w:firstLine="709"/>
        <w:jc w:val="both"/>
        <w:rPr>
          <w:rFonts w:ascii="Times New Roman" w:eastAsia="Times New Roman" w:hAnsi="Times New Roman" w:cs="Times New Roman"/>
          <w:color w:val="000000"/>
          <w:sz w:val="28"/>
          <w:szCs w:val="28"/>
          <w:lang w:eastAsia="ru-RU" w:bidi="ar-SA"/>
        </w:rPr>
      </w:pPr>
      <w:r w:rsidRPr="00EA5BD4">
        <w:rPr>
          <w:rFonts w:ascii="Times New Roman" w:eastAsia="Times New Roman" w:hAnsi="Times New Roman" w:cs="Times New Roman"/>
          <w:color w:val="000000"/>
          <w:sz w:val="28"/>
          <w:szCs w:val="28"/>
          <w:lang w:eastAsia="ru-RU" w:bidi="ar-SA"/>
        </w:rPr>
        <w:t>формирование умения работать в команде.</w:t>
      </w:r>
    </w:p>
    <w:p w:rsidR="003241F0" w:rsidRPr="00EA5BD4" w:rsidRDefault="003241F0" w:rsidP="003241F0">
      <w:pPr>
        <w:suppressAutoHyphens w:val="0"/>
        <w:spacing w:line="360" w:lineRule="auto"/>
        <w:ind w:firstLine="709"/>
        <w:jc w:val="both"/>
        <w:rPr>
          <w:rFonts w:ascii="Times New Roman" w:eastAsia="Times New Roman" w:hAnsi="Times New Roman" w:cs="Times New Roman"/>
          <w:b/>
          <w:i/>
          <w:color w:val="000000"/>
          <w:sz w:val="28"/>
          <w:szCs w:val="28"/>
          <w:lang w:eastAsia="ru-RU" w:bidi="ar-SA"/>
        </w:rPr>
      </w:pPr>
      <w:r w:rsidRPr="00EA5BD4">
        <w:rPr>
          <w:rFonts w:ascii="Times New Roman" w:eastAsia="Times New Roman" w:hAnsi="Times New Roman" w:cs="Times New Roman"/>
          <w:b/>
          <w:i/>
          <w:color w:val="000000"/>
          <w:sz w:val="28"/>
          <w:szCs w:val="28"/>
          <w:lang w:eastAsia="ru-RU" w:bidi="ar-SA"/>
        </w:rPr>
        <w:t>Воспитательные</w:t>
      </w:r>
    </w:p>
    <w:p w:rsidR="003241F0" w:rsidRPr="00EA5BD4" w:rsidRDefault="003241F0" w:rsidP="006560B3">
      <w:pPr>
        <w:numPr>
          <w:ilvl w:val="0"/>
          <w:numId w:val="4"/>
        </w:numPr>
        <w:suppressAutoHyphens w:val="0"/>
        <w:spacing w:line="360" w:lineRule="auto"/>
        <w:ind w:left="0" w:firstLine="709"/>
        <w:jc w:val="both"/>
        <w:rPr>
          <w:rFonts w:ascii="Times New Roman" w:eastAsia="Times New Roman" w:hAnsi="Times New Roman" w:cs="Times New Roman"/>
          <w:color w:val="000000"/>
          <w:sz w:val="28"/>
          <w:szCs w:val="28"/>
          <w:lang w:eastAsia="ru-RU" w:bidi="ar-SA"/>
        </w:rPr>
      </w:pPr>
      <w:r w:rsidRPr="00EA5BD4">
        <w:rPr>
          <w:rFonts w:ascii="Times New Roman" w:eastAsia="Times New Roman" w:hAnsi="Times New Roman" w:cs="Times New Roman"/>
          <w:color w:val="000000"/>
          <w:sz w:val="28"/>
          <w:szCs w:val="28"/>
          <w:lang w:eastAsia="ru-RU" w:bidi="ar-SA"/>
        </w:rPr>
        <w:t>приобщение к командной работе и формирование результата на осн</w:t>
      </w:r>
      <w:r w:rsidRPr="00EA5BD4">
        <w:rPr>
          <w:rFonts w:ascii="Times New Roman" w:eastAsia="Times New Roman" w:hAnsi="Times New Roman" w:cs="Times New Roman"/>
          <w:color w:val="000000"/>
          <w:sz w:val="28"/>
          <w:szCs w:val="28"/>
          <w:lang w:eastAsia="ru-RU" w:bidi="ar-SA"/>
        </w:rPr>
        <w:t>о</w:t>
      </w:r>
      <w:r w:rsidRPr="00EA5BD4">
        <w:rPr>
          <w:rFonts w:ascii="Times New Roman" w:eastAsia="Times New Roman" w:hAnsi="Times New Roman" w:cs="Times New Roman"/>
          <w:color w:val="000000"/>
          <w:sz w:val="28"/>
          <w:szCs w:val="28"/>
          <w:lang w:eastAsia="ru-RU" w:bidi="ar-SA"/>
        </w:rPr>
        <w:t>ве совместной проектной деятельности;</w:t>
      </w:r>
    </w:p>
    <w:p w:rsidR="003241F0" w:rsidRPr="00EA5BD4" w:rsidRDefault="003241F0" w:rsidP="006560B3">
      <w:pPr>
        <w:numPr>
          <w:ilvl w:val="0"/>
          <w:numId w:val="4"/>
        </w:numPr>
        <w:suppressAutoHyphens w:val="0"/>
        <w:spacing w:line="360" w:lineRule="auto"/>
        <w:ind w:left="0" w:firstLine="709"/>
        <w:jc w:val="both"/>
        <w:rPr>
          <w:rFonts w:ascii="Times New Roman" w:eastAsia="Times New Roman" w:hAnsi="Times New Roman" w:cs="Times New Roman"/>
          <w:color w:val="000000"/>
          <w:sz w:val="28"/>
          <w:szCs w:val="28"/>
          <w:lang w:eastAsia="ru-RU" w:bidi="ar-SA"/>
        </w:rPr>
      </w:pPr>
      <w:r w:rsidRPr="00EA5BD4">
        <w:rPr>
          <w:rFonts w:ascii="Times New Roman" w:eastAsia="Times New Roman" w:hAnsi="Times New Roman" w:cs="Times New Roman"/>
          <w:color w:val="000000"/>
          <w:sz w:val="28"/>
          <w:szCs w:val="28"/>
          <w:lang w:eastAsia="ru-RU" w:bidi="ar-SA"/>
        </w:rPr>
        <w:t>формирование понимания необходимости ответственного отношения к проектированию технических систем;</w:t>
      </w:r>
    </w:p>
    <w:p w:rsidR="003241F0" w:rsidRPr="00EA5BD4" w:rsidRDefault="003241F0" w:rsidP="006560B3">
      <w:pPr>
        <w:numPr>
          <w:ilvl w:val="0"/>
          <w:numId w:val="4"/>
        </w:numPr>
        <w:suppressAutoHyphens w:val="0"/>
        <w:spacing w:line="360" w:lineRule="auto"/>
        <w:ind w:left="0" w:firstLine="709"/>
        <w:jc w:val="both"/>
        <w:rPr>
          <w:rFonts w:ascii="Times New Roman" w:eastAsia="Times New Roman" w:hAnsi="Times New Roman" w:cs="Times New Roman"/>
          <w:color w:val="000000"/>
          <w:sz w:val="28"/>
          <w:szCs w:val="28"/>
          <w:lang w:eastAsia="ru-RU" w:bidi="ar-SA"/>
        </w:rPr>
      </w:pPr>
      <w:r w:rsidRPr="00EA5BD4">
        <w:rPr>
          <w:rFonts w:ascii="Times New Roman" w:eastAsia="Times New Roman" w:hAnsi="Times New Roman" w:cs="Times New Roman"/>
          <w:color w:val="000000"/>
          <w:sz w:val="28"/>
          <w:szCs w:val="28"/>
          <w:lang w:eastAsia="ru-RU" w:bidi="ar-SA"/>
        </w:rPr>
        <w:lastRenderedPageBreak/>
        <w:t>осознание понимания важности следования правилам техники бе</w:t>
      </w:r>
      <w:r w:rsidRPr="00EA5BD4">
        <w:rPr>
          <w:rFonts w:ascii="Times New Roman" w:eastAsia="Times New Roman" w:hAnsi="Times New Roman" w:cs="Times New Roman"/>
          <w:color w:val="000000"/>
          <w:sz w:val="28"/>
          <w:szCs w:val="28"/>
          <w:lang w:eastAsia="ru-RU" w:bidi="ar-SA"/>
        </w:rPr>
        <w:t>з</w:t>
      </w:r>
      <w:r w:rsidRPr="00EA5BD4">
        <w:rPr>
          <w:rFonts w:ascii="Times New Roman" w:eastAsia="Times New Roman" w:hAnsi="Times New Roman" w:cs="Times New Roman"/>
          <w:color w:val="000000"/>
          <w:sz w:val="28"/>
          <w:szCs w:val="28"/>
          <w:lang w:eastAsia="ru-RU" w:bidi="ar-SA"/>
        </w:rPr>
        <w:t>опасности при работе с оборудованием</w:t>
      </w:r>
      <w:r w:rsidRPr="004C1E56">
        <w:rPr>
          <w:rFonts w:ascii="Times New Roman" w:eastAsia="Times New Roman" w:hAnsi="Times New Roman" w:cs="Times New Roman"/>
          <w:color w:val="000000"/>
          <w:sz w:val="28"/>
          <w:szCs w:val="28"/>
          <w:lang w:eastAsia="ru-RU" w:bidi="ar-SA"/>
        </w:rPr>
        <w:t>;</w:t>
      </w:r>
    </w:p>
    <w:p w:rsidR="003241F0" w:rsidRPr="00EA5BD4" w:rsidRDefault="003241F0" w:rsidP="006560B3">
      <w:pPr>
        <w:numPr>
          <w:ilvl w:val="0"/>
          <w:numId w:val="1"/>
        </w:numPr>
        <w:suppressAutoHyphens w:val="0"/>
        <w:autoSpaceDE w:val="0"/>
        <w:autoSpaceDN w:val="0"/>
        <w:adjustRightInd w:val="0"/>
        <w:spacing w:line="360" w:lineRule="auto"/>
        <w:ind w:left="0" w:firstLine="709"/>
        <w:contextualSpacing/>
        <w:jc w:val="both"/>
        <w:rPr>
          <w:rFonts w:ascii="Times New Roman" w:eastAsia="Times New Roman" w:hAnsi="Times New Roman" w:cs="Times New Roman"/>
          <w:iCs/>
          <w:color w:val="000000"/>
          <w:sz w:val="28"/>
          <w:szCs w:val="26"/>
          <w:lang w:eastAsia="en-US" w:bidi="ar-SA"/>
        </w:rPr>
      </w:pPr>
      <w:r w:rsidRPr="00EA5BD4">
        <w:rPr>
          <w:rFonts w:ascii="Times New Roman" w:eastAsia="Times New Roman" w:hAnsi="Times New Roman" w:cs="Times New Roman"/>
          <w:iCs/>
          <w:color w:val="000000"/>
          <w:sz w:val="28"/>
          <w:szCs w:val="26"/>
          <w:lang w:eastAsia="en-US" w:bidi="ar-SA"/>
        </w:rPr>
        <w:t>воспита</w:t>
      </w:r>
      <w:r>
        <w:rPr>
          <w:rFonts w:ascii="Times New Roman" w:eastAsia="Times New Roman" w:hAnsi="Times New Roman" w:cs="Times New Roman"/>
          <w:iCs/>
          <w:color w:val="000000"/>
          <w:sz w:val="28"/>
          <w:szCs w:val="26"/>
          <w:lang w:eastAsia="en-US" w:bidi="ar-SA"/>
        </w:rPr>
        <w:t>ние</w:t>
      </w:r>
      <w:r w:rsidRPr="00EA5BD4">
        <w:rPr>
          <w:rFonts w:ascii="Times New Roman" w:eastAsia="Times New Roman" w:hAnsi="Times New Roman" w:cs="Times New Roman"/>
          <w:iCs/>
          <w:color w:val="000000"/>
          <w:sz w:val="28"/>
          <w:szCs w:val="26"/>
          <w:lang w:eastAsia="en-US" w:bidi="ar-SA"/>
        </w:rPr>
        <w:t xml:space="preserve"> интерес</w:t>
      </w:r>
      <w:r>
        <w:rPr>
          <w:rFonts w:ascii="Times New Roman" w:eastAsia="Times New Roman" w:hAnsi="Times New Roman" w:cs="Times New Roman"/>
          <w:iCs/>
          <w:color w:val="000000"/>
          <w:sz w:val="28"/>
          <w:szCs w:val="26"/>
          <w:lang w:eastAsia="en-US" w:bidi="ar-SA"/>
        </w:rPr>
        <w:t>а</w:t>
      </w:r>
      <w:r w:rsidRPr="00EA5BD4">
        <w:rPr>
          <w:rFonts w:ascii="Times New Roman" w:eastAsia="Times New Roman" w:hAnsi="Times New Roman" w:cs="Times New Roman"/>
          <w:iCs/>
          <w:color w:val="000000"/>
          <w:sz w:val="28"/>
          <w:szCs w:val="26"/>
          <w:lang w:eastAsia="en-US" w:bidi="ar-SA"/>
        </w:rPr>
        <w:t xml:space="preserve"> к инженерной области космонавтики</w:t>
      </w:r>
      <w:r>
        <w:rPr>
          <w:rFonts w:ascii="Times New Roman" w:eastAsia="Times New Roman" w:hAnsi="Times New Roman" w:cs="Times New Roman"/>
          <w:iCs/>
          <w:color w:val="000000"/>
          <w:sz w:val="28"/>
          <w:szCs w:val="26"/>
          <w:lang w:eastAsia="en-US" w:bidi="ar-SA"/>
        </w:rPr>
        <w:t>.</w:t>
      </w:r>
    </w:p>
    <w:p w:rsidR="003241F0" w:rsidRPr="004C1E56" w:rsidRDefault="003241F0" w:rsidP="003241F0">
      <w:pPr>
        <w:widowControl w:val="0"/>
        <w:spacing w:line="360" w:lineRule="auto"/>
        <w:ind w:right="-20" w:firstLine="709"/>
        <w:rPr>
          <w:rFonts w:ascii="Times New Roman" w:eastAsia="Times New Roman" w:hAnsi="Times New Roman" w:cs="Times New Roman"/>
          <w:b/>
          <w:bCs/>
          <w:i/>
          <w:color w:val="000000"/>
          <w:sz w:val="28"/>
          <w:szCs w:val="28"/>
        </w:rPr>
      </w:pPr>
      <w:r w:rsidRPr="004C1E56">
        <w:rPr>
          <w:rFonts w:ascii="Times New Roman" w:eastAsia="Times New Roman" w:hAnsi="Times New Roman" w:cs="Times New Roman"/>
          <w:b/>
          <w:bCs/>
          <w:i/>
          <w:color w:val="000000"/>
          <w:sz w:val="28"/>
          <w:szCs w:val="28"/>
        </w:rPr>
        <w:t>Группа/категория учащихся: 1</w:t>
      </w:r>
      <w:r>
        <w:rPr>
          <w:rFonts w:ascii="Times New Roman" w:eastAsia="Times New Roman" w:hAnsi="Times New Roman" w:cs="Times New Roman"/>
          <w:b/>
          <w:bCs/>
          <w:i/>
          <w:color w:val="000000"/>
          <w:sz w:val="28"/>
          <w:szCs w:val="28"/>
        </w:rPr>
        <w:t>3</w:t>
      </w:r>
      <w:r w:rsidRPr="004C1E56">
        <w:rPr>
          <w:rFonts w:ascii="Times New Roman" w:eastAsia="Times New Roman" w:hAnsi="Times New Roman" w:cs="Times New Roman"/>
          <w:b/>
          <w:bCs/>
          <w:i/>
          <w:color w:val="000000"/>
          <w:sz w:val="28"/>
          <w:szCs w:val="28"/>
        </w:rPr>
        <w:t>-1</w:t>
      </w:r>
      <w:r>
        <w:rPr>
          <w:rFonts w:ascii="Times New Roman" w:eastAsia="Times New Roman" w:hAnsi="Times New Roman" w:cs="Times New Roman"/>
          <w:b/>
          <w:bCs/>
          <w:i/>
          <w:color w:val="000000"/>
          <w:sz w:val="28"/>
          <w:szCs w:val="28"/>
        </w:rPr>
        <w:t>4</w:t>
      </w:r>
      <w:r w:rsidRPr="004C1E56">
        <w:rPr>
          <w:rFonts w:ascii="Times New Roman" w:eastAsia="Times New Roman" w:hAnsi="Times New Roman" w:cs="Times New Roman"/>
          <w:b/>
          <w:bCs/>
          <w:i/>
          <w:color w:val="000000"/>
          <w:sz w:val="28"/>
          <w:szCs w:val="28"/>
        </w:rPr>
        <w:t xml:space="preserve"> лет (8 класс). </w:t>
      </w:r>
    </w:p>
    <w:p w:rsidR="003241F0" w:rsidRPr="004C1E56" w:rsidRDefault="003241F0" w:rsidP="003241F0">
      <w:pPr>
        <w:widowControl w:val="0"/>
        <w:spacing w:line="360" w:lineRule="auto"/>
        <w:ind w:right="-20" w:firstLine="709"/>
        <w:rPr>
          <w:rFonts w:ascii="Times New Roman" w:eastAsia="Times New Roman" w:hAnsi="Times New Roman" w:cs="Times New Roman"/>
          <w:b/>
          <w:bCs/>
          <w:i/>
          <w:color w:val="000000"/>
          <w:sz w:val="28"/>
          <w:szCs w:val="28"/>
        </w:rPr>
      </w:pPr>
      <w:r w:rsidRPr="004C1E56">
        <w:rPr>
          <w:rFonts w:ascii="Times New Roman" w:eastAsia="Times New Roman" w:hAnsi="Times New Roman" w:cs="Times New Roman"/>
          <w:b/>
          <w:bCs/>
          <w:i/>
          <w:color w:val="000000"/>
          <w:sz w:val="28"/>
          <w:szCs w:val="28"/>
        </w:rPr>
        <w:t>Форма работы</w:t>
      </w:r>
    </w:p>
    <w:p w:rsidR="003241F0" w:rsidRPr="00C10653" w:rsidRDefault="003241F0" w:rsidP="003241F0">
      <w:pPr>
        <w:widowControl w:val="0"/>
        <w:spacing w:line="360" w:lineRule="auto"/>
        <w:ind w:right="-20" w:firstLine="709"/>
        <w:jc w:val="both"/>
        <w:rPr>
          <w:rFonts w:ascii="Times New Roman" w:eastAsia="Times New Roman" w:hAnsi="Times New Roman" w:cs="Times New Roman"/>
          <w:color w:val="000000"/>
          <w:sz w:val="28"/>
          <w:szCs w:val="28"/>
        </w:rPr>
      </w:pPr>
      <w:r w:rsidRPr="00C10653">
        <w:rPr>
          <w:rFonts w:ascii="Times New Roman" w:eastAsia="Times New Roman" w:hAnsi="Times New Roman" w:cs="Times New Roman"/>
          <w:b/>
          <w:bCs/>
          <w:color w:val="000000"/>
          <w:sz w:val="28"/>
          <w:szCs w:val="28"/>
        </w:rPr>
        <w:tab/>
      </w:r>
      <w:r w:rsidRPr="00C10653">
        <w:rPr>
          <w:rFonts w:ascii="Times New Roman" w:eastAsia="Times New Roman" w:hAnsi="Times New Roman" w:cs="Times New Roman"/>
          <w:color w:val="000000"/>
          <w:sz w:val="28"/>
          <w:szCs w:val="28"/>
        </w:rPr>
        <w:t xml:space="preserve">Основной формой работы являются групповые занятия. Занятия проходят 1 раз в неделю. Продолжительность 1 занятия составляет 45 минут (1 академический час). Основной упор сделан на практическую часть занятий, на решение кейсов. Школьники будут работать в конструкторских бюро, которые создадут самостоятельно. Решающими факторами при распределении по группам будут уже имеющиеся у обучающихся компетенции, а также области интересов к научным исследованиям и </w:t>
      </w:r>
      <w:proofErr w:type="spellStart"/>
      <w:r w:rsidRPr="00C10653">
        <w:rPr>
          <w:rFonts w:ascii="Times New Roman" w:eastAsia="Times New Roman" w:hAnsi="Times New Roman" w:cs="Times New Roman"/>
          <w:color w:val="000000"/>
          <w:sz w:val="28"/>
          <w:szCs w:val="28"/>
        </w:rPr>
        <w:t>самомотивации</w:t>
      </w:r>
      <w:proofErr w:type="spellEnd"/>
      <w:r w:rsidRPr="00C10653">
        <w:rPr>
          <w:rFonts w:ascii="Times New Roman" w:eastAsia="Times New Roman" w:hAnsi="Times New Roman" w:cs="Times New Roman"/>
          <w:color w:val="000000"/>
          <w:sz w:val="28"/>
          <w:szCs w:val="28"/>
        </w:rPr>
        <w:t>.</w:t>
      </w:r>
    </w:p>
    <w:p w:rsidR="003241F0" w:rsidRPr="00CC2FF2" w:rsidRDefault="003241F0" w:rsidP="003241F0">
      <w:pPr>
        <w:widowControl w:val="0"/>
        <w:spacing w:line="360" w:lineRule="auto"/>
        <w:ind w:right="-20" w:firstLine="709"/>
        <w:rPr>
          <w:rFonts w:ascii="Times New Roman" w:eastAsia="Times New Roman" w:hAnsi="Times New Roman" w:cs="Times New Roman"/>
          <w:b/>
          <w:bCs/>
          <w:i/>
          <w:color w:val="000000"/>
          <w:sz w:val="28"/>
          <w:szCs w:val="28"/>
        </w:rPr>
      </w:pPr>
      <w:r w:rsidRPr="00CC2FF2">
        <w:rPr>
          <w:rFonts w:ascii="Times New Roman" w:eastAsia="Times New Roman" w:hAnsi="Times New Roman" w:cs="Times New Roman"/>
          <w:b/>
          <w:bCs/>
          <w:i/>
          <w:color w:val="000000"/>
          <w:sz w:val="28"/>
          <w:szCs w:val="28"/>
        </w:rPr>
        <w:t>Срок реализации программы</w:t>
      </w:r>
    </w:p>
    <w:p w:rsidR="003241F0" w:rsidRDefault="003241F0" w:rsidP="003241F0">
      <w:pPr>
        <w:widowControl w:val="0"/>
        <w:spacing w:line="360" w:lineRule="auto"/>
        <w:ind w:right="-20" w:firstLine="709"/>
        <w:rPr>
          <w:rFonts w:ascii="Times New Roman" w:eastAsia="Times New Roman" w:hAnsi="Times New Roman" w:cs="Times New Roman"/>
          <w:color w:val="000000"/>
          <w:sz w:val="28"/>
          <w:szCs w:val="28"/>
        </w:rPr>
      </w:pPr>
      <w:r w:rsidRPr="00C10653">
        <w:rPr>
          <w:rFonts w:ascii="Times New Roman" w:eastAsia="Times New Roman" w:hAnsi="Times New Roman" w:cs="Times New Roman"/>
          <w:color w:val="000000"/>
          <w:sz w:val="28"/>
          <w:szCs w:val="28"/>
        </w:rPr>
        <w:t>Программа рассчитана на 1 год (32 учебных недели), общее количество 32 часа.</w:t>
      </w:r>
    </w:p>
    <w:p w:rsidR="003241F0" w:rsidRPr="00C10653" w:rsidRDefault="003241F0" w:rsidP="003241F0">
      <w:pPr>
        <w:keepNext/>
        <w:keepLines/>
        <w:suppressAutoHyphens w:val="0"/>
        <w:spacing w:before="200" w:line="360" w:lineRule="auto"/>
        <w:ind w:firstLine="709"/>
        <w:outlineLvl w:val="1"/>
        <w:rPr>
          <w:rFonts w:ascii="Times New Roman" w:eastAsia="Times New Roman" w:hAnsi="Times New Roman" w:cs="Times New Roman"/>
          <w:b/>
          <w:bCs/>
          <w:i/>
          <w:color w:val="000000"/>
          <w:sz w:val="28"/>
          <w:szCs w:val="26"/>
          <w:lang w:eastAsia="en-US" w:bidi="ar-SA"/>
        </w:rPr>
      </w:pPr>
      <w:r w:rsidRPr="00C10653">
        <w:rPr>
          <w:rFonts w:ascii="Times New Roman" w:eastAsia="Times New Roman" w:hAnsi="Times New Roman" w:cs="Times New Roman"/>
          <w:b/>
          <w:bCs/>
          <w:i/>
          <w:color w:val="000000"/>
          <w:sz w:val="28"/>
          <w:szCs w:val="26"/>
          <w:lang w:eastAsia="en-US" w:bidi="ar-SA"/>
        </w:rPr>
        <w:t>Планируемые результаты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2996"/>
        <w:gridCol w:w="3607"/>
      </w:tblGrid>
      <w:tr w:rsidR="003241F0" w:rsidRPr="00C10653" w:rsidTr="00772863">
        <w:tc>
          <w:tcPr>
            <w:tcW w:w="2235" w:type="dxa"/>
            <w:shd w:val="clear" w:color="auto" w:fill="auto"/>
          </w:tcPr>
          <w:p w:rsidR="003241F0" w:rsidRPr="00CC2FF2" w:rsidRDefault="003241F0" w:rsidP="00772863">
            <w:pPr>
              <w:suppressAutoHyphens w:val="0"/>
              <w:spacing w:after="200" w:line="276" w:lineRule="auto"/>
              <w:jc w:val="center"/>
              <w:rPr>
                <w:rFonts w:ascii="Times New Roman" w:hAnsi="Times New Roman" w:cs="Times New Roman"/>
                <w:b/>
                <w:color w:val="000000"/>
                <w:sz w:val="28"/>
                <w:lang w:eastAsia="en-US" w:bidi="ar-SA"/>
              </w:rPr>
            </w:pPr>
            <w:r w:rsidRPr="00CC2FF2">
              <w:rPr>
                <w:rFonts w:ascii="Times New Roman" w:hAnsi="Times New Roman" w:cs="Times New Roman"/>
                <w:b/>
                <w:color w:val="000000"/>
                <w:sz w:val="28"/>
                <w:lang w:eastAsia="en-US" w:bidi="ar-SA"/>
              </w:rPr>
              <w:t>предметные</w:t>
            </w:r>
          </w:p>
        </w:tc>
        <w:tc>
          <w:tcPr>
            <w:tcW w:w="3260" w:type="dxa"/>
            <w:shd w:val="clear" w:color="auto" w:fill="auto"/>
          </w:tcPr>
          <w:p w:rsidR="003241F0" w:rsidRPr="00CC2FF2" w:rsidRDefault="003241F0" w:rsidP="00772863">
            <w:pPr>
              <w:suppressAutoHyphens w:val="0"/>
              <w:spacing w:after="200" w:line="276" w:lineRule="auto"/>
              <w:jc w:val="center"/>
              <w:rPr>
                <w:rFonts w:ascii="Times New Roman" w:hAnsi="Times New Roman" w:cs="Times New Roman"/>
                <w:b/>
                <w:color w:val="000000"/>
                <w:sz w:val="28"/>
                <w:lang w:eastAsia="en-US" w:bidi="ar-SA"/>
              </w:rPr>
            </w:pPr>
            <w:proofErr w:type="spellStart"/>
            <w:r w:rsidRPr="00CC2FF2">
              <w:rPr>
                <w:rFonts w:ascii="Times New Roman" w:hAnsi="Times New Roman" w:cs="Times New Roman"/>
                <w:b/>
                <w:color w:val="000000"/>
                <w:sz w:val="28"/>
                <w:lang w:eastAsia="en-US" w:bidi="ar-SA"/>
              </w:rPr>
              <w:t>метапредметные</w:t>
            </w:r>
            <w:proofErr w:type="spellEnd"/>
          </w:p>
        </w:tc>
        <w:tc>
          <w:tcPr>
            <w:tcW w:w="4076" w:type="dxa"/>
            <w:shd w:val="clear" w:color="auto" w:fill="auto"/>
          </w:tcPr>
          <w:p w:rsidR="003241F0" w:rsidRPr="00CC2FF2" w:rsidRDefault="003241F0" w:rsidP="00772863">
            <w:pPr>
              <w:suppressAutoHyphens w:val="0"/>
              <w:spacing w:after="200" w:line="276" w:lineRule="auto"/>
              <w:jc w:val="center"/>
              <w:rPr>
                <w:rFonts w:ascii="Times New Roman" w:hAnsi="Times New Roman" w:cs="Times New Roman"/>
                <w:b/>
                <w:color w:val="000000"/>
                <w:sz w:val="28"/>
                <w:lang w:eastAsia="en-US" w:bidi="ar-SA"/>
              </w:rPr>
            </w:pPr>
            <w:r w:rsidRPr="00CC2FF2">
              <w:rPr>
                <w:rFonts w:ascii="Times New Roman" w:hAnsi="Times New Roman" w:cs="Times New Roman"/>
                <w:b/>
                <w:color w:val="000000"/>
                <w:sz w:val="28"/>
                <w:lang w:eastAsia="en-US" w:bidi="ar-SA"/>
              </w:rPr>
              <w:t>личностные</w:t>
            </w:r>
          </w:p>
        </w:tc>
      </w:tr>
      <w:tr w:rsidR="003241F0" w:rsidRPr="00C10653" w:rsidTr="00772863">
        <w:tc>
          <w:tcPr>
            <w:tcW w:w="2235" w:type="dxa"/>
            <w:shd w:val="clear" w:color="auto" w:fill="auto"/>
          </w:tcPr>
          <w:p w:rsidR="003241F0" w:rsidRPr="00727C34" w:rsidRDefault="003241F0" w:rsidP="00772863">
            <w:pPr>
              <w:suppressAutoHyphens w:val="0"/>
              <w:spacing w:after="200" w:line="276" w:lineRule="auto"/>
              <w:rPr>
                <w:rFonts w:ascii="Times New Roman" w:hAnsi="Times New Roman" w:cs="Times New Roman"/>
                <w:color w:val="000000"/>
                <w:sz w:val="28"/>
                <w:lang w:eastAsia="en-US" w:bidi="ar-SA"/>
              </w:rPr>
            </w:pPr>
            <w:r w:rsidRPr="00727C34">
              <w:rPr>
                <w:rFonts w:ascii="Times New Roman" w:hAnsi="Times New Roman" w:cs="Times New Roman"/>
                <w:color w:val="000000"/>
                <w:sz w:val="28"/>
                <w:lang w:eastAsia="en-US" w:bidi="ar-SA"/>
              </w:rPr>
              <w:t>обеспечение акад</w:t>
            </w:r>
            <w:r w:rsidRPr="00727C34">
              <w:rPr>
                <w:rFonts w:ascii="Times New Roman" w:hAnsi="Times New Roman" w:cs="Times New Roman"/>
                <w:color w:val="000000"/>
                <w:sz w:val="28"/>
                <w:lang w:eastAsia="en-US" w:bidi="ar-SA"/>
              </w:rPr>
              <w:t>е</w:t>
            </w:r>
            <w:r w:rsidRPr="00727C34">
              <w:rPr>
                <w:rFonts w:ascii="Times New Roman" w:hAnsi="Times New Roman" w:cs="Times New Roman"/>
                <w:color w:val="000000"/>
                <w:sz w:val="28"/>
                <w:lang w:eastAsia="en-US" w:bidi="ar-SA"/>
              </w:rPr>
              <w:t>мической мобильн</w:t>
            </w:r>
            <w:r w:rsidRPr="00727C34">
              <w:rPr>
                <w:rFonts w:ascii="Times New Roman" w:hAnsi="Times New Roman" w:cs="Times New Roman"/>
                <w:color w:val="000000"/>
                <w:sz w:val="28"/>
                <w:lang w:eastAsia="en-US" w:bidi="ar-SA"/>
              </w:rPr>
              <w:t>о</w:t>
            </w:r>
            <w:r w:rsidRPr="00727C34">
              <w:rPr>
                <w:rFonts w:ascii="Times New Roman" w:hAnsi="Times New Roman" w:cs="Times New Roman"/>
                <w:color w:val="000000"/>
                <w:sz w:val="28"/>
                <w:lang w:eastAsia="en-US" w:bidi="ar-SA"/>
              </w:rPr>
              <w:t>сти и (или) возмо</w:t>
            </w:r>
            <w:r w:rsidRPr="00727C34">
              <w:rPr>
                <w:rFonts w:ascii="Times New Roman" w:hAnsi="Times New Roman" w:cs="Times New Roman"/>
                <w:color w:val="000000"/>
                <w:sz w:val="28"/>
                <w:lang w:eastAsia="en-US" w:bidi="ar-SA"/>
              </w:rPr>
              <w:t>ж</w:t>
            </w:r>
            <w:r w:rsidRPr="00727C34">
              <w:rPr>
                <w:rFonts w:ascii="Times New Roman" w:hAnsi="Times New Roman" w:cs="Times New Roman"/>
                <w:color w:val="000000"/>
                <w:sz w:val="28"/>
                <w:lang w:eastAsia="en-US" w:bidi="ar-SA"/>
              </w:rPr>
              <w:t>ности поддерживать избранное напра</w:t>
            </w:r>
            <w:r w:rsidRPr="00727C34">
              <w:rPr>
                <w:rFonts w:ascii="Times New Roman" w:hAnsi="Times New Roman" w:cs="Times New Roman"/>
                <w:color w:val="000000"/>
                <w:sz w:val="28"/>
                <w:lang w:eastAsia="en-US" w:bidi="ar-SA"/>
              </w:rPr>
              <w:t>в</w:t>
            </w:r>
            <w:r w:rsidRPr="00727C34">
              <w:rPr>
                <w:rFonts w:ascii="Times New Roman" w:hAnsi="Times New Roman" w:cs="Times New Roman"/>
                <w:color w:val="000000"/>
                <w:sz w:val="28"/>
                <w:lang w:eastAsia="en-US" w:bidi="ar-SA"/>
              </w:rPr>
              <w:t>ление образования</w:t>
            </w:r>
          </w:p>
        </w:tc>
        <w:tc>
          <w:tcPr>
            <w:tcW w:w="3260" w:type="dxa"/>
            <w:shd w:val="clear" w:color="auto" w:fill="auto"/>
          </w:tcPr>
          <w:p w:rsidR="003241F0" w:rsidRDefault="003241F0" w:rsidP="00772863">
            <w:pPr>
              <w:suppressAutoHyphens w:val="0"/>
              <w:spacing w:after="200" w:line="276" w:lineRule="auto"/>
              <w:rPr>
                <w:rFonts w:ascii="Times New Roman" w:hAnsi="Times New Roman" w:cs="Times New Roman"/>
                <w:bCs/>
                <w:color w:val="000000"/>
                <w:sz w:val="28"/>
                <w:lang w:eastAsia="ru-RU" w:bidi="ar-SA"/>
              </w:rPr>
            </w:pPr>
            <w:r w:rsidRPr="00727C34">
              <w:rPr>
                <w:rFonts w:ascii="Times New Roman" w:hAnsi="Times New Roman" w:cs="Times New Roman"/>
                <w:bCs/>
                <w:color w:val="000000"/>
                <w:sz w:val="28"/>
                <w:szCs w:val="28"/>
                <w:lang w:eastAsia="ru-RU" w:bidi="ar-SA"/>
              </w:rPr>
              <w:t>формирование интереса к основам черчения, ф</w:t>
            </w:r>
            <w:r w:rsidRPr="00727C34">
              <w:rPr>
                <w:rFonts w:ascii="Times New Roman" w:hAnsi="Times New Roman" w:cs="Times New Roman"/>
                <w:bCs/>
                <w:color w:val="000000"/>
                <w:sz w:val="28"/>
                <w:szCs w:val="28"/>
                <w:lang w:eastAsia="ru-RU" w:bidi="ar-SA"/>
              </w:rPr>
              <w:t>и</w:t>
            </w:r>
            <w:r w:rsidRPr="00727C34">
              <w:rPr>
                <w:rFonts w:ascii="Times New Roman" w:hAnsi="Times New Roman" w:cs="Times New Roman"/>
                <w:bCs/>
                <w:color w:val="000000"/>
                <w:sz w:val="28"/>
                <w:szCs w:val="28"/>
                <w:lang w:eastAsia="ru-RU" w:bidi="ar-SA"/>
              </w:rPr>
              <w:t>зике, информатике п</w:t>
            </w:r>
            <w:r w:rsidRPr="00727C34">
              <w:rPr>
                <w:rFonts w:ascii="Times New Roman" w:hAnsi="Times New Roman" w:cs="Times New Roman"/>
                <w:bCs/>
                <w:color w:val="000000"/>
                <w:sz w:val="28"/>
                <w:szCs w:val="28"/>
                <w:lang w:eastAsia="ru-RU" w:bidi="ar-SA"/>
              </w:rPr>
              <w:t>о</w:t>
            </w:r>
            <w:r w:rsidRPr="00727C34">
              <w:rPr>
                <w:rFonts w:ascii="Times New Roman" w:hAnsi="Times New Roman" w:cs="Times New Roman"/>
                <w:bCs/>
                <w:color w:val="000000"/>
                <w:sz w:val="28"/>
                <w:szCs w:val="28"/>
                <w:lang w:eastAsia="ru-RU" w:bidi="ar-SA"/>
              </w:rPr>
              <w:t>средством изобретател</w:t>
            </w:r>
            <w:r w:rsidRPr="00727C34">
              <w:rPr>
                <w:rFonts w:ascii="Times New Roman" w:hAnsi="Times New Roman" w:cs="Times New Roman"/>
                <w:bCs/>
                <w:color w:val="000000"/>
                <w:sz w:val="28"/>
                <w:szCs w:val="28"/>
                <w:lang w:eastAsia="ru-RU" w:bidi="ar-SA"/>
              </w:rPr>
              <w:t>ь</w:t>
            </w:r>
            <w:r w:rsidRPr="00727C34">
              <w:rPr>
                <w:rFonts w:ascii="Times New Roman" w:hAnsi="Times New Roman" w:cs="Times New Roman"/>
                <w:bCs/>
                <w:color w:val="000000"/>
                <w:sz w:val="28"/>
                <w:szCs w:val="28"/>
                <w:lang w:eastAsia="ru-RU" w:bidi="ar-SA"/>
              </w:rPr>
              <w:t>ской деятельности</w:t>
            </w:r>
            <w:r w:rsidRPr="00CC2FF2">
              <w:rPr>
                <w:rFonts w:ascii="Times New Roman" w:hAnsi="Times New Roman" w:cs="Times New Roman"/>
                <w:bCs/>
                <w:color w:val="000000"/>
                <w:sz w:val="28"/>
                <w:szCs w:val="28"/>
                <w:lang w:eastAsia="ru-RU" w:bidi="ar-SA"/>
              </w:rPr>
              <w:t>;</w:t>
            </w:r>
          </w:p>
          <w:p w:rsidR="003241F0" w:rsidRPr="00CC2FF2" w:rsidRDefault="003241F0" w:rsidP="00772863">
            <w:pPr>
              <w:suppressAutoHyphens w:val="0"/>
              <w:spacing w:after="200" w:line="276" w:lineRule="auto"/>
              <w:rPr>
                <w:rFonts w:ascii="Times New Roman" w:hAnsi="Times New Roman" w:cs="Times New Roman"/>
                <w:color w:val="000000"/>
                <w:sz w:val="28"/>
                <w:lang w:eastAsia="en-US" w:bidi="ar-SA"/>
              </w:rPr>
            </w:pPr>
            <w:r w:rsidRPr="00727C34">
              <w:rPr>
                <w:rFonts w:ascii="Times New Roman" w:hAnsi="Times New Roman" w:cs="Times New Roman"/>
                <w:color w:val="000000"/>
                <w:sz w:val="28"/>
                <w:lang w:eastAsia="en-US" w:bidi="ar-SA"/>
              </w:rPr>
              <w:t>овладение систематич</w:t>
            </w:r>
            <w:r w:rsidRPr="00727C34">
              <w:rPr>
                <w:rFonts w:ascii="Times New Roman" w:hAnsi="Times New Roman" w:cs="Times New Roman"/>
                <w:color w:val="000000"/>
                <w:sz w:val="28"/>
                <w:lang w:eastAsia="en-US" w:bidi="ar-SA"/>
              </w:rPr>
              <w:t>е</w:t>
            </w:r>
            <w:r w:rsidRPr="00727C34">
              <w:rPr>
                <w:rFonts w:ascii="Times New Roman" w:hAnsi="Times New Roman" w:cs="Times New Roman"/>
                <w:color w:val="000000"/>
                <w:sz w:val="28"/>
                <w:lang w:eastAsia="en-US" w:bidi="ar-SA"/>
              </w:rPr>
              <w:t>скими знаниями и пр</w:t>
            </w:r>
            <w:r w:rsidRPr="00727C34">
              <w:rPr>
                <w:rFonts w:ascii="Times New Roman" w:hAnsi="Times New Roman" w:cs="Times New Roman"/>
                <w:color w:val="000000"/>
                <w:sz w:val="28"/>
                <w:lang w:eastAsia="en-US" w:bidi="ar-SA"/>
              </w:rPr>
              <w:t>и</w:t>
            </w:r>
            <w:r w:rsidRPr="00727C34">
              <w:rPr>
                <w:rFonts w:ascii="Times New Roman" w:hAnsi="Times New Roman" w:cs="Times New Roman"/>
                <w:color w:val="000000"/>
                <w:sz w:val="28"/>
                <w:lang w:eastAsia="en-US" w:bidi="ar-SA"/>
              </w:rPr>
              <w:t>обретение опыта ос</w:t>
            </w:r>
            <w:r w:rsidRPr="00727C34">
              <w:rPr>
                <w:rFonts w:ascii="Times New Roman" w:hAnsi="Times New Roman" w:cs="Times New Roman"/>
                <w:color w:val="000000"/>
                <w:sz w:val="28"/>
                <w:lang w:eastAsia="en-US" w:bidi="ar-SA"/>
              </w:rPr>
              <w:t>у</w:t>
            </w:r>
            <w:r w:rsidRPr="00727C34">
              <w:rPr>
                <w:rFonts w:ascii="Times New Roman" w:hAnsi="Times New Roman" w:cs="Times New Roman"/>
                <w:color w:val="000000"/>
                <w:sz w:val="28"/>
                <w:lang w:eastAsia="en-US" w:bidi="ar-SA"/>
              </w:rPr>
              <w:t>ществления целесоо</w:t>
            </w:r>
            <w:r w:rsidRPr="00727C34">
              <w:rPr>
                <w:rFonts w:ascii="Times New Roman" w:hAnsi="Times New Roman" w:cs="Times New Roman"/>
                <w:color w:val="000000"/>
                <w:sz w:val="28"/>
                <w:lang w:eastAsia="en-US" w:bidi="ar-SA"/>
              </w:rPr>
              <w:t>б</w:t>
            </w:r>
            <w:r w:rsidRPr="00727C34">
              <w:rPr>
                <w:rFonts w:ascii="Times New Roman" w:hAnsi="Times New Roman" w:cs="Times New Roman"/>
                <w:color w:val="000000"/>
                <w:sz w:val="28"/>
                <w:lang w:eastAsia="en-US" w:bidi="ar-SA"/>
              </w:rPr>
              <w:t>разной и результативной деятельности;</w:t>
            </w:r>
            <w:r w:rsidRPr="00727C34">
              <w:rPr>
                <w:rFonts w:ascii="Times New Roman" w:eastAsia="Times New Roman" w:hAnsi="Times New Roman" w:cs="Times New Roman"/>
                <w:sz w:val="24"/>
                <w:szCs w:val="24"/>
                <w:lang w:eastAsia="en-US" w:bidi="ar-SA"/>
              </w:rPr>
              <w:t xml:space="preserve"> </w:t>
            </w:r>
          </w:p>
          <w:p w:rsidR="003241F0" w:rsidRPr="00727C34" w:rsidRDefault="003241F0" w:rsidP="00772863">
            <w:pPr>
              <w:suppressAutoHyphens w:val="0"/>
              <w:spacing w:after="200" w:line="276" w:lineRule="auto"/>
              <w:rPr>
                <w:rFonts w:ascii="Times New Roman" w:eastAsia="Times New Roman" w:hAnsi="Times New Roman" w:cs="Times New Roman"/>
                <w:sz w:val="28"/>
                <w:szCs w:val="24"/>
                <w:lang w:eastAsia="en-US" w:bidi="ar-SA"/>
              </w:rPr>
            </w:pPr>
            <w:r w:rsidRPr="00727C34">
              <w:rPr>
                <w:rFonts w:ascii="Times New Roman" w:eastAsia="Times New Roman" w:hAnsi="Times New Roman" w:cs="Times New Roman"/>
                <w:sz w:val="28"/>
                <w:szCs w:val="24"/>
                <w:lang w:eastAsia="en-US" w:bidi="ar-SA"/>
              </w:rPr>
              <w:lastRenderedPageBreak/>
              <w:t>умение работать с с</w:t>
            </w:r>
            <w:r w:rsidRPr="00727C34">
              <w:rPr>
                <w:rFonts w:ascii="Times New Roman" w:eastAsia="Times New Roman" w:hAnsi="Times New Roman" w:cs="Times New Roman"/>
                <w:sz w:val="28"/>
                <w:szCs w:val="24"/>
                <w:lang w:eastAsia="en-US" w:bidi="ar-SA"/>
              </w:rPr>
              <w:t>о</w:t>
            </w:r>
            <w:r w:rsidRPr="00727C34">
              <w:rPr>
                <w:rFonts w:ascii="Times New Roman" w:eastAsia="Times New Roman" w:hAnsi="Times New Roman" w:cs="Times New Roman"/>
                <w:sz w:val="28"/>
                <w:szCs w:val="24"/>
                <w:lang w:eastAsia="en-US" w:bidi="ar-SA"/>
              </w:rPr>
              <w:t>временным оборудов</w:t>
            </w:r>
            <w:r w:rsidRPr="00727C34">
              <w:rPr>
                <w:rFonts w:ascii="Times New Roman" w:eastAsia="Times New Roman" w:hAnsi="Times New Roman" w:cs="Times New Roman"/>
                <w:sz w:val="28"/>
                <w:szCs w:val="24"/>
                <w:lang w:eastAsia="en-US" w:bidi="ar-SA"/>
              </w:rPr>
              <w:t>а</w:t>
            </w:r>
            <w:r w:rsidRPr="00727C34">
              <w:rPr>
                <w:rFonts w:ascii="Times New Roman" w:eastAsia="Times New Roman" w:hAnsi="Times New Roman" w:cs="Times New Roman"/>
                <w:sz w:val="28"/>
                <w:szCs w:val="24"/>
                <w:lang w:eastAsia="en-US" w:bidi="ar-SA"/>
              </w:rPr>
              <w:t>нием;</w:t>
            </w:r>
          </w:p>
          <w:p w:rsidR="003241F0" w:rsidRPr="00727C34" w:rsidRDefault="003241F0" w:rsidP="00772863">
            <w:pPr>
              <w:suppressAutoHyphens w:val="0"/>
              <w:spacing w:after="200" w:line="276" w:lineRule="auto"/>
              <w:rPr>
                <w:rFonts w:ascii="Times New Roman" w:hAnsi="Times New Roman" w:cs="Times New Roman"/>
                <w:color w:val="000000"/>
                <w:sz w:val="28"/>
                <w:lang w:eastAsia="en-US" w:bidi="ar-SA"/>
              </w:rPr>
            </w:pPr>
            <w:r w:rsidRPr="00727C34">
              <w:rPr>
                <w:rFonts w:ascii="Times New Roman" w:eastAsia="Times New Roman" w:hAnsi="Times New Roman" w:cs="Times New Roman"/>
                <w:sz w:val="28"/>
                <w:szCs w:val="24"/>
                <w:lang w:eastAsia="en-US" w:bidi="ar-SA"/>
              </w:rPr>
              <w:t>умение определять пр</w:t>
            </w:r>
            <w:r w:rsidRPr="00727C34">
              <w:rPr>
                <w:rFonts w:ascii="Times New Roman" w:eastAsia="Times New Roman" w:hAnsi="Times New Roman" w:cs="Times New Roman"/>
                <w:sz w:val="28"/>
                <w:szCs w:val="24"/>
                <w:lang w:eastAsia="en-US" w:bidi="ar-SA"/>
              </w:rPr>
              <w:t>о</w:t>
            </w:r>
            <w:r w:rsidRPr="00727C34">
              <w:rPr>
                <w:rFonts w:ascii="Times New Roman" w:eastAsia="Times New Roman" w:hAnsi="Times New Roman" w:cs="Times New Roman"/>
                <w:sz w:val="28"/>
                <w:szCs w:val="24"/>
                <w:lang w:eastAsia="en-US" w:bidi="ar-SA"/>
              </w:rPr>
              <w:t>блему, ставить цель, з</w:t>
            </w:r>
            <w:r w:rsidRPr="00727C34">
              <w:rPr>
                <w:rFonts w:ascii="Times New Roman" w:eastAsia="Times New Roman" w:hAnsi="Times New Roman" w:cs="Times New Roman"/>
                <w:sz w:val="28"/>
                <w:szCs w:val="24"/>
                <w:lang w:eastAsia="en-US" w:bidi="ar-SA"/>
              </w:rPr>
              <w:t>а</w:t>
            </w:r>
            <w:r w:rsidRPr="00727C34">
              <w:rPr>
                <w:rFonts w:ascii="Times New Roman" w:eastAsia="Times New Roman" w:hAnsi="Times New Roman" w:cs="Times New Roman"/>
                <w:sz w:val="28"/>
                <w:szCs w:val="24"/>
                <w:lang w:eastAsia="en-US" w:bidi="ar-SA"/>
              </w:rPr>
              <w:t>дачи, составлять план действий, находить р</w:t>
            </w:r>
            <w:r w:rsidRPr="00727C34">
              <w:rPr>
                <w:rFonts w:ascii="Times New Roman" w:eastAsia="Times New Roman" w:hAnsi="Times New Roman" w:cs="Times New Roman"/>
                <w:sz w:val="28"/>
                <w:szCs w:val="24"/>
                <w:lang w:eastAsia="en-US" w:bidi="ar-SA"/>
              </w:rPr>
              <w:t>е</w:t>
            </w:r>
            <w:r w:rsidRPr="00727C34">
              <w:rPr>
                <w:rFonts w:ascii="Times New Roman" w:eastAsia="Times New Roman" w:hAnsi="Times New Roman" w:cs="Times New Roman"/>
                <w:sz w:val="28"/>
                <w:szCs w:val="24"/>
                <w:lang w:eastAsia="en-US" w:bidi="ar-SA"/>
              </w:rPr>
              <w:t xml:space="preserve">сурсы </w:t>
            </w:r>
          </w:p>
        </w:tc>
        <w:tc>
          <w:tcPr>
            <w:tcW w:w="4076" w:type="dxa"/>
            <w:shd w:val="clear" w:color="auto" w:fill="auto"/>
          </w:tcPr>
          <w:p w:rsidR="003241F0" w:rsidRPr="00727C34" w:rsidRDefault="003241F0" w:rsidP="00772863">
            <w:pPr>
              <w:suppressAutoHyphens w:val="0"/>
              <w:spacing w:after="200" w:line="276" w:lineRule="auto"/>
              <w:rPr>
                <w:rFonts w:ascii="Times New Roman" w:hAnsi="Times New Roman" w:cs="Times New Roman"/>
                <w:color w:val="000000"/>
                <w:sz w:val="28"/>
                <w:lang w:eastAsia="en-US" w:bidi="ar-SA"/>
              </w:rPr>
            </w:pPr>
            <w:r w:rsidRPr="00727C34">
              <w:rPr>
                <w:rFonts w:ascii="Times New Roman" w:hAnsi="Times New Roman" w:cs="Times New Roman"/>
                <w:color w:val="000000"/>
                <w:sz w:val="28"/>
                <w:lang w:eastAsia="en-US" w:bidi="ar-SA"/>
              </w:rPr>
              <w:lastRenderedPageBreak/>
              <w:t>развитие способности к непр</w:t>
            </w:r>
            <w:r w:rsidRPr="00727C34">
              <w:rPr>
                <w:rFonts w:ascii="Times New Roman" w:hAnsi="Times New Roman" w:cs="Times New Roman"/>
                <w:color w:val="000000"/>
                <w:sz w:val="28"/>
                <w:lang w:eastAsia="en-US" w:bidi="ar-SA"/>
              </w:rPr>
              <w:t>е</w:t>
            </w:r>
            <w:r w:rsidRPr="00727C34">
              <w:rPr>
                <w:rFonts w:ascii="Times New Roman" w:hAnsi="Times New Roman" w:cs="Times New Roman"/>
                <w:color w:val="000000"/>
                <w:sz w:val="28"/>
                <w:lang w:eastAsia="en-US" w:bidi="ar-SA"/>
              </w:rPr>
              <w:t>рывному самообразованию, овладению ключевыми комп</w:t>
            </w:r>
            <w:r w:rsidRPr="00727C34">
              <w:rPr>
                <w:rFonts w:ascii="Times New Roman" w:hAnsi="Times New Roman" w:cs="Times New Roman"/>
                <w:color w:val="000000"/>
                <w:sz w:val="28"/>
                <w:lang w:eastAsia="en-US" w:bidi="ar-SA"/>
              </w:rPr>
              <w:t>е</w:t>
            </w:r>
            <w:r w:rsidRPr="00727C34">
              <w:rPr>
                <w:rFonts w:ascii="Times New Roman" w:hAnsi="Times New Roman" w:cs="Times New Roman"/>
                <w:color w:val="000000"/>
                <w:sz w:val="28"/>
                <w:lang w:eastAsia="en-US" w:bidi="ar-SA"/>
              </w:rPr>
              <w:t>тентностями, составляющими основу умения: самостоятел</w:t>
            </w:r>
            <w:r w:rsidRPr="00727C34">
              <w:rPr>
                <w:rFonts w:ascii="Times New Roman" w:hAnsi="Times New Roman" w:cs="Times New Roman"/>
                <w:color w:val="000000"/>
                <w:sz w:val="28"/>
                <w:lang w:eastAsia="en-US" w:bidi="ar-SA"/>
              </w:rPr>
              <w:t>ь</w:t>
            </w:r>
            <w:r w:rsidRPr="00727C34">
              <w:rPr>
                <w:rFonts w:ascii="Times New Roman" w:hAnsi="Times New Roman" w:cs="Times New Roman"/>
                <w:color w:val="000000"/>
                <w:sz w:val="28"/>
                <w:lang w:eastAsia="en-US" w:bidi="ar-SA"/>
              </w:rPr>
              <w:t>ному приобретению и интегр</w:t>
            </w:r>
            <w:r w:rsidRPr="00727C34">
              <w:rPr>
                <w:rFonts w:ascii="Times New Roman" w:hAnsi="Times New Roman" w:cs="Times New Roman"/>
                <w:color w:val="000000"/>
                <w:sz w:val="28"/>
                <w:lang w:eastAsia="en-US" w:bidi="ar-SA"/>
              </w:rPr>
              <w:t>а</w:t>
            </w:r>
            <w:r w:rsidRPr="00727C34">
              <w:rPr>
                <w:rFonts w:ascii="Times New Roman" w:hAnsi="Times New Roman" w:cs="Times New Roman"/>
                <w:color w:val="000000"/>
                <w:sz w:val="28"/>
                <w:lang w:eastAsia="en-US" w:bidi="ar-SA"/>
              </w:rPr>
              <w:t>ции знаний, коммуникации и сотрудничеству, эффективному решению (разрешению) пр</w:t>
            </w:r>
            <w:r w:rsidRPr="00727C34">
              <w:rPr>
                <w:rFonts w:ascii="Times New Roman" w:hAnsi="Times New Roman" w:cs="Times New Roman"/>
                <w:color w:val="000000"/>
                <w:sz w:val="28"/>
                <w:lang w:eastAsia="en-US" w:bidi="ar-SA"/>
              </w:rPr>
              <w:t>о</w:t>
            </w:r>
            <w:r w:rsidRPr="00727C34">
              <w:rPr>
                <w:rFonts w:ascii="Times New Roman" w:hAnsi="Times New Roman" w:cs="Times New Roman"/>
                <w:color w:val="000000"/>
                <w:sz w:val="28"/>
                <w:lang w:eastAsia="en-US" w:bidi="ar-SA"/>
              </w:rPr>
              <w:t>блем, осознанному использов</w:t>
            </w:r>
            <w:r w:rsidRPr="00727C34">
              <w:rPr>
                <w:rFonts w:ascii="Times New Roman" w:hAnsi="Times New Roman" w:cs="Times New Roman"/>
                <w:color w:val="000000"/>
                <w:sz w:val="28"/>
                <w:lang w:eastAsia="en-US" w:bidi="ar-SA"/>
              </w:rPr>
              <w:t>а</w:t>
            </w:r>
            <w:r w:rsidRPr="00727C34">
              <w:rPr>
                <w:rFonts w:ascii="Times New Roman" w:hAnsi="Times New Roman" w:cs="Times New Roman"/>
                <w:color w:val="000000"/>
                <w:sz w:val="28"/>
                <w:lang w:eastAsia="en-US" w:bidi="ar-SA"/>
              </w:rPr>
              <w:t xml:space="preserve">нию информационных и </w:t>
            </w:r>
            <w:r w:rsidRPr="00727C34">
              <w:rPr>
                <w:rFonts w:ascii="Times New Roman" w:hAnsi="Times New Roman" w:cs="Times New Roman"/>
                <w:color w:val="000000"/>
                <w:sz w:val="28"/>
                <w:lang w:eastAsia="en-US" w:bidi="ar-SA"/>
              </w:rPr>
              <w:lastRenderedPageBreak/>
              <w:t>ко</w:t>
            </w:r>
            <w:r w:rsidRPr="00727C34">
              <w:rPr>
                <w:rFonts w:ascii="Times New Roman" w:hAnsi="Times New Roman" w:cs="Times New Roman"/>
                <w:color w:val="000000"/>
                <w:sz w:val="28"/>
                <w:lang w:eastAsia="en-US" w:bidi="ar-SA"/>
              </w:rPr>
              <w:t>м</w:t>
            </w:r>
            <w:r w:rsidRPr="00727C34">
              <w:rPr>
                <w:rFonts w:ascii="Times New Roman" w:hAnsi="Times New Roman" w:cs="Times New Roman"/>
                <w:color w:val="000000"/>
                <w:sz w:val="28"/>
                <w:lang w:eastAsia="en-US" w:bidi="ar-SA"/>
              </w:rPr>
              <w:t xml:space="preserve">муникационных технологий, самоорганизации и </w:t>
            </w:r>
            <w:proofErr w:type="spellStart"/>
            <w:r w:rsidRPr="00727C34">
              <w:rPr>
                <w:rFonts w:ascii="Times New Roman" w:hAnsi="Times New Roman" w:cs="Times New Roman"/>
                <w:color w:val="000000"/>
                <w:sz w:val="28"/>
                <w:lang w:eastAsia="en-US" w:bidi="ar-SA"/>
              </w:rPr>
              <w:t>саморег</w:t>
            </w:r>
            <w:r w:rsidRPr="00727C34">
              <w:rPr>
                <w:rFonts w:ascii="Times New Roman" w:hAnsi="Times New Roman" w:cs="Times New Roman"/>
                <w:color w:val="000000"/>
                <w:sz w:val="28"/>
                <w:lang w:eastAsia="en-US" w:bidi="ar-SA"/>
              </w:rPr>
              <w:t>у</w:t>
            </w:r>
            <w:r w:rsidRPr="00727C34">
              <w:rPr>
                <w:rFonts w:ascii="Times New Roman" w:hAnsi="Times New Roman" w:cs="Times New Roman"/>
                <w:color w:val="000000"/>
                <w:sz w:val="28"/>
                <w:lang w:eastAsia="en-US" w:bidi="ar-SA"/>
              </w:rPr>
              <w:t>ляции</w:t>
            </w:r>
            <w:proofErr w:type="spellEnd"/>
          </w:p>
        </w:tc>
      </w:tr>
      <w:tr w:rsidR="003241F0" w:rsidRPr="00C10653" w:rsidTr="00772863">
        <w:tc>
          <w:tcPr>
            <w:tcW w:w="2235" w:type="dxa"/>
            <w:shd w:val="clear" w:color="auto" w:fill="auto"/>
          </w:tcPr>
          <w:p w:rsidR="003241F0" w:rsidRPr="00727C34" w:rsidRDefault="003241F0" w:rsidP="00772863">
            <w:pPr>
              <w:suppressAutoHyphens w:val="0"/>
              <w:spacing w:after="200" w:line="276" w:lineRule="auto"/>
              <w:rPr>
                <w:rFonts w:ascii="Times New Roman" w:hAnsi="Times New Roman" w:cs="Times New Roman"/>
                <w:color w:val="000000"/>
                <w:sz w:val="28"/>
                <w:lang w:eastAsia="en-US" w:bidi="ar-SA"/>
              </w:rPr>
            </w:pPr>
            <w:r w:rsidRPr="00727C34">
              <w:rPr>
                <w:rFonts w:ascii="Times New Roman" w:hAnsi="Times New Roman" w:cs="Times New Roman"/>
                <w:color w:val="000000"/>
                <w:sz w:val="28"/>
                <w:lang w:eastAsia="en-US" w:bidi="ar-SA"/>
              </w:rPr>
              <w:lastRenderedPageBreak/>
              <w:t>приобретение баз</w:t>
            </w:r>
            <w:r w:rsidRPr="00727C34">
              <w:rPr>
                <w:rFonts w:ascii="Times New Roman" w:hAnsi="Times New Roman" w:cs="Times New Roman"/>
                <w:color w:val="000000"/>
                <w:sz w:val="28"/>
                <w:lang w:eastAsia="en-US" w:bidi="ar-SA"/>
              </w:rPr>
              <w:t>о</w:t>
            </w:r>
            <w:r w:rsidRPr="00727C34">
              <w:rPr>
                <w:rFonts w:ascii="Times New Roman" w:hAnsi="Times New Roman" w:cs="Times New Roman"/>
                <w:color w:val="000000"/>
                <w:sz w:val="28"/>
                <w:lang w:eastAsia="en-US" w:bidi="ar-SA"/>
              </w:rPr>
              <w:t>вых инженерных компетенций</w:t>
            </w:r>
          </w:p>
        </w:tc>
        <w:tc>
          <w:tcPr>
            <w:tcW w:w="3260" w:type="dxa"/>
            <w:shd w:val="clear" w:color="auto" w:fill="auto"/>
          </w:tcPr>
          <w:p w:rsidR="003241F0" w:rsidRPr="00727C34" w:rsidRDefault="003241F0" w:rsidP="00772863">
            <w:pPr>
              <w:suppressAutoHyphens w:val="0"/>
              <w:spacing w:after="200" w:line="276" w:lineRule="auto"/>
              <w:rPr>
                <w:rFonts w:ascii="Times New Roman" w:hAnsi="Times New Roman" w:cs="Times New Roman"/>
                <w:color w:val="000000"/>
                <w:sz w:val="28"/>
                <w:lang w:eastAsia="en-US" w:bidi="ar-SA"/>
              </w:rPr>
            </w:pPr>
            <w:r w:rsidRPr="00727C34">
              <w:rPr>
                <w:rFonts w:ascii="Times New Roman" w:eastAsia="Times New Roman" w:hAnsi="Times New Roman" w:cs="Times New Roman"/>
                <w:sz w:val="28"/>
                <w:szCs w:val="24"/>
                <w:lang w:eastAsia="en-US" w:bidi="ar-SA"/>
              </w:rPr>
              <w:t xml:space="preserve">умение решать </w:t>
            </w:r>
            <w:proofErr w:type="spellStart"/>
            <w:r w:rsidRPr="00727C34">
              <w:rPr>
                <w:rFonts w:ascii="Times New Roman" w:eastAsia="Times New Roman" w:hAnsi="Times New Roman" w:cs="Times New Roman"/>
                <w:sz w:val="28"/>
                <w:szCs w:val="24"/>
                <w:lang w:eastAsia="en-US" w:bidi="ar-SA"/>
              </w:rPr>
              <w:t>ме</w:t>
            </w:r>
            <w:r w:rsidRPr="00727C34">
              <w:rPr>
                <w:rFonts w:ascii="Times New Roman" w:eastAsia="Times New Roman" w:hAnsi="Times New Roman" w:cs="Times New Roman"/>
                <w:sz w:val="28"/>
                <w:szCs w:val="24"/>
                <w:lang w:eastAsia="en-US" w:bidi="ar-SA"/>
              </w:rPr>
              <w:t>ж</w:t>
            </w:r>
            <w:r w:rsidRPr="00727C34">
              <w:rPr>
                <w:rFonts w:ascii="Times New Roman" w:eastAsia="Times New Roman" w:hAnsi="Times New Roman" w:cs="Times New Roman"/>
                <w:sz w:val="28"/>
                <w:szCs w:val="24"/>
                <w:lang w:eastAsia="en-US" w:bidi="ar-SA"/>
              </w:rPr>
              <w:t>предметные</w:t>
            </w:r>
            <w:proofErr w:type="spellEnd"/>
            <w:r w:rsidRPr="00727C34">
              <w:rPr>
                <w:rFonts w:ascii="Times New Roman" w:eastAsia="Times New Roman" w:hAnsi="Times New Roman" w:cs="Times New Roman"/>
                <w:sz w:val="28"/>
                <w:szCs w:val="24"/>
                <w:lang w:eastAsia="en-US" w:bidi="ar-SA"/>
              </w:rPr>
              <w:t xml:space="preserve"> задачи</w:t>
            </w:r>
          </w:p>
        </w:tc>
        <w:tc>
          <w:tcPr>
            <w:tcW w:w="4076" w:type="dxa"/>
            <w:shd w:val="clear" w:color="auto" w:fill="auto"/>
          </w:tcPr>
          <w:p w:rsidR="003241F0" w:rsidRPr="00727C34" w:rsidRDefault="003241F0" w:rsidP="00772863">
            <w:pPr>
              <w:suppressAutoHyphens w:val="0"/>
              <w:spacing w:after="200" w:line="276" w:lineRule="auto"/>
              <w:rPr>
                <w:rFonts w:ascii="Times New Roman" w:hAnsi="Times New Roman" w:cs="Times New Roman"/>
                <w:color w:val="000000"/>
                <w:sz w:val="28"/>
                <w:lang w:eastAsia="en-US" w:bidi="ar-SA"/>
              </w:rPr>
            </w:pPr>
            <w:r w:rsidRPr="00727C34">
              <w:rPr>
                <w:rFonts w:ascii="Times New Roman" w:hAnsi="Times New Roman" w:cs="Times New Roman"/>
                <w:color w:val="000000"/>
                <w:sz w:val="28"/>
                <w:lang w:eastAsia="en-US" w:bidi="ar-SA"/>
              </w:rPr>
              <w:t>обеспечение профессиональной ориентации обучающихся</w:t>
            </w:r>
          </w:p>
        </w:tc>
      </w:tr>
      <w:tr w:rsidR="003241F0" w:rsidRPr="00C10653" w:rsidTr="00772863">
        <w:tc>
          <w:tcPr>
            <w:tcW w:w="2235" w:type="dxa"/>
            <w:shd w:val="clear" w:color="auto" w:fill="auto"/>
          </w:tcPr>
          <w:p w:rsidR="003241F0" w:rsidRPr="00727C34" w:rsidRDefault="003241F0" w:rsidP="00772863">
            <w:pPr>
              <w:suppressAutoHyphens w:val="0"/>
              <w:spacing w:after="200" w:line="276" w:lineRule="auto"/>
              <w:rPr>
                <w:rFonts w:ascii="Times New Roman" w:hAnsi="Times New Roman" w:cs="Times New Roman"/>
                <w:color w:val="000000"/>
                <w:sz w:val="28"/>
                <w:lang w:eastAsia="en-US" w:bidi="ar-SA"/>
              </w:rPr>
            </w:pPr>
            <w:r w:rsidRPr="00727C34">
              <w:rPr>
                <w:rFonts w:ascii="Times New Roman" w:hAnsi="Times New Roman" w:cs="Times New Roman"/>
                <w:bCs/>
                <w:color w:val="000000"/>
                <w:sz w:val="28"/>
                <w:szCs w:val="28"/>
                <w:lang w:eastAsia="ru-RU" w:bidi="ar-SA"/>
              </w:rPr>
              <w:t>приобретение зн</w:t>
            </w:r>
            <w:r w:rsidRPr="00727C34">
              <w:rPr>
                <w:rFonts w:ascii="Times New Roman" w:hAnsi="Times New Roman" w:cs="Times New Roman"/>
                <w:bCs/>
                <w:color w:val="000000"/>
                <w:sz w:val="28"/>
                <w:szCs w:val="28"/>
                <w:lang w:eastAsia="ru-RU" w:bidi="ar-SA"/>
              </w:rPr>
              <w:t>а</w:t>
            </w:r>
            <w:r w:rsidRPr="00727C34">
              <w:rPr>
                <w:rFonts w:ascii="Times New Roman" w:hAnsi="Times New Roman" w:cs="Times New Roman"/>
                <w:bCs/>
                <w:color w:val="000000"/>
                <w:sz w:val="28"/>
                <w:szCs w:val="28"/>
                <w:lang w:eastAsia="ru-RU" w:bidi="ar-SA"/>
              </w:rPr>
              <w:t>ния основ проект</w:t>
            </w:r>
            <w:r w:rsidRPr="00727C34">
              <w:rPr>
                <w:rFonts w:ascii="Times New Roman" w:hAnsi="Times New Roman" w:cs="Times New Roman"/>
                <w:bCs/>
                <w:color w:val="000000"/>
                <w:sz w:val="28"/>
                <w:szCs w:val="28"/>
                <w:lang w:eastAsia="ru-RU" w:bidi="ar-SA"/>
              </w:rPr>
              <w:t>и</w:t>
            </w:r>
            <w:r w:rsidRPr="00727C34">
              <w:rPr>
                <w:rFonts w:ascii="Times New Roman" w:hAnsi="Times New Roman" w:cs="Times New Roman"/>
                <w:bCs/>
                <w:color w:val="000000"/>
                <w:sz w:val="28"/>
                <w:szCs w:val="28"/>
                <w:lang w:eastAsia="ru-RU" w:bidi="ar-SA"/>
              </w:rPr>
              <w:t>рования и управл</w:t>
            </w:r>
            <w:r w:rsidRPr="00727C34">
              <w:rPr>
                <w:rFonts w:ascii="Times New Roman" w:hAnsi="Times New Roman" w:cs="Times New Roman"/>
                <w:bCs/>
                <w:color w:val="000000"/>
                <w:sz w:val="28"/>
                <w:szCs w:val="28"/>
                <w:lang w:eastAsia="ru-RU" w:bidi="ar-SA"/>
              </w:rPr>
              <w:t>е</w:t>
            </w:r>
            <w:r w:rsidRPr="00727C34">
              <w:rPr>
                <w:rFonts w:ascii="Times New Roman" w:hAnsi="Times New Roman" w:cs="Times New Roman"/>
                <w:bCs/>
                <w:color w:val="000000"/>
                <w:sz w:val="28"/>
                <w:szCs w:val="28"/>
                <w:lang w:eastAsia="ru-RU" w:bidi="ar-SA"/>
              </w:rPr>
              <w:t>ния проектами</w:t>
            </w:r>
          </w:p>
        </w:tc>
        <w:tc>
          <w:tcPr>
            <w:tcW w:w="3260" w:type="dxa"/>
            <w:shd w:val="clear" w:color="auto" w:fill="auto"/>
          </w:tcPr>
          <w:p w:rsidR="003241F0" w:rsidRPr="00727C34" w:rsidRDefault="003241F0" w:rsidP="00772863">
            <w:pPr>
              <w:suppressAutoHyphens w:val="0"/>
              <w:spacing w:after="200" w:line="276" w:lineRule="auto"/>
              <w:rPr>
                <w:rFonts w:ascii="Times New Roman" w:hAnsi="Times New Roman" w:cs="Times New Roman"/>
                <w:color w:val="000000"/>
                <w:sz w:val="28"/>
                <w:lang w:eastAsia="en-US" w:bidi="ar-SA"/>
              </w:rPr>
            </w:pPr>
            <w:r w:rsidRPr="00727C34">
              <w:rPr>
                <w:rFonts w:ascii="Times New Roman" w:eastAsia="Times New Roman" w:hAnsi="Times New Roman" w:cs="Times New Roman"/>
                <w:sz w:val="28"/>
                <w:szCs w:val="24"/>
                <w:lang w:eastAsia="en-US" w:bidi="ar-SA"/>
              </w:rPr>
              <w:t>умение использовать с</w:t>
            </w:r>
            <w:r w:rsidRPr="00727C34">
              <w:rPr>
                <w:rFonts w:ascii="Times New Roman" w:eastAsia="Times New Roman" w:hAnsi="Times New Roman" w:cs="Times New Roman"/>
                <w:sz w:val="28"/>
                <w:szCs w:val="24"/>
                <w:lang w:eastAsia="en-US" w:bidi="ar-SA"/>
              </w:rPr>
              <w:t>о</w:t>
            </w:r>
            <w:r w:rsidRPr="00727C34">
              <w:rPr>
                <w:rFonts w:ascii="Times New Roman" w:eastAsia="Times New Roman" w:hAnsi="Times New Roman" w:cs="Times New Roman"/>
                <w:sz w:val="28"/>
                <w:szCs w:val="24"/>
                <w:lang w:eastAsia="en-US" w:bidi="ar-SA"/>
              </w:rPr>
              <w:t>временные программные среды для решения пр</w:t>
            </w:r>
            <w:r w:rsidRPr="00727C34">
              <w:rPr>
                <w:rFonts w:ascii="Times New Roman" w:eastAsia="Times New Roman" w:hAnsi="Times New Roman" w:cs="Times New Roman"/>
                <w:sz w:val="28"/>
                <w:szCs w:val="24"/>
                <w:lang w:eastAsia="en-US" w:bidi="ar-SA"/>
              </w:rPr>
              <w:t>о</w:t>
            </w:r>
            <w:r w:rsidRPr="00727C34">
              <w:rPr>
                <w:rFonts w:ascii="Times New Roman" w:eastAsia="Times New Roman" w:hAnsi="Times New Roman" w:cs="Times New Roman"/>
                <w:sz w:val="28"/>
                <w:szCs w:val="24"/>
                <w:lang w:eastAsia="en-US" w:bidi="ar-SA"/>
              </w:rPr>
              <w:t>ектных задач</w:t>
            </w:r>
          </w:p>
        </w:tc>
        <w:tc>
          <w:tcPr>
            <w:tcW w:w="4076" w:type="dxa"/>
            <w:shd w:val="clear" w:color="auto" w:fill="auto"/>
          </w:tcPr>
          <w:p w:rsidR="003241F0" w:rsidRPr="00727C34" w:rsidRDefault="003241F0" w:rsidP="00772863">
            <w:pPr>
              <w:suppressAutoHyphens w:val="0"/>
              <w:spacing w:after="200" w:line="276" w:lineRule="auto"/>
              <w:rPr>
                <w:rFonts w:ascii="Times New Roman" w:hAnsi="Times New Roman" w:cs="Times New Roman"/>
                <w:color w:val="000000"/>
                <w:sz w:val="28"/>
                <w:lang w:eastAsia="en-US" w:bidi="ar-SA"/>
              </w:rPr>
            </w:pPr>
            <w:r w:rsidRPr="00727C34">
              <w:rPr>
                <w:rFonts w:ascii="Times New Roman" w:eastAsia="Times New Roman" w:hAnsi="Times New Roman" w:cs="Times New Roman"/>
                <w:sz w:val="28"/>
                <w:szCs w:val="24"/>
                <w:lang w:eastAsia="en-US" w:bidi="ar-SA"/>
              </w:rPr>
              <w:t>умение работать в команде, умение брать ответственность на себя</w:t>
            </w:r>
          </w:p>
        </w:tc>
      </w:tr>
      <w:tr w:rsidR="003241F0" w:rsidRPr="00C10653" w:rsidTr="00772863">
        <w:tc>
          <w:tcPr>
            <w:tcW w:w="2235" w:type="dxa"/>
            <w:shd w:val="clear" w:color="auto" w:fill="auto"/>
          </w:tcPr>
          <w:p w:rsidR="003241F0" w:rsidRPr="00727C34" w:rsidRDefault="003241F0" w:rsidP="00772863">
            <w:pPr>
              <w:suppressAutoHyphens w:val="0"/>
              <w:spacing w:after="200" w:line="276" w:lineRule="auto"/>
              <w:rPr>
                <w:rFonts w:ascii="Times New Roman" w:hAnsi="Times New Roman" w:cs="Times New Roman"/>
                <w:color w:val="000000"/>
                <w:sz w:val="28"/>
                <w:lang w:eastAsia="en-US" w:bidi="ar-SA"/>
              </w:rPr>
            </w:pPr>
            <w:r w:rsidRPr="00727C34">
              <w:rPr>
                <w:rFonts w:ascii="Times New Roman" w:hAnsi="Times New Roman" w:cs="Times New Roman"/>
                <w:bCs/>
                <w:color w:val="000000"/>
                <w:sz w:val="28"/>
                <w:szCs w:val="28"/>
                <w:lang w:eastAsia="ru-RU" w:bidi="ar-SA"/>
              </w:rPr>
              <w:t>обучение работе на специализированном оборудовании и в программных средах</w:t>
            </w:r>
          </w:p>
        </w:tc>
        <w:tc>
          <w:tcPr>
            <w:tcW w:w="3260" w:type="dxa"/>
            <w:shd w:val="clear" w:color="auto" w:fill="auto"/>
          </w:tcPr>
          <w:p w:rsidR="003241F0" w:rsidRPr="00727C34" w:rsidRDefault="003241F0" w:rsidP="00772863">
            <w:pPr>
              <w:suppressAutoHyphens w:val="0"/>
              <w:spacing w:after="200" w:line="276" w:lineRule="auto"/>
              <w:rPr>
                <w:rFonts w:ascii="Times New Roman" w:hAnsi="Times New Roman" w:cs="Times New Roman"/>
                <w:color w:val="000000"/>
                <w:sz w:val="28"/>
                <w:lang w:eastAsia="en-US" w:bidi="ar-SA"/>
              </w:rPr>
            </w:pPr>
            <w:r w:rsidRPr="00727C34">
              <w:rPr>
                <w:rFonts w:ascii="Times New Roman" w:eastAsia="Times New Roman" w:hAnsi="Times New Roman" w:cs="Times New Roman"/>
                <w:sz w:val="28"/>
                <w:szCs w:val="24"/>
                <w:lang w:eastAsia="en-US" w:bidi="ar-SA"/>
              </w:rPr>
              <w:t>умение работать с бол</w:t>
            </w:r>
            <w:r w:rsidRPr="00727C34">
              <w:rPr>
                <w:rFonts w:ascii="Times New Roman" w:eastAsia="Times New Roman" w:hAnsi="Times New Roman" w:cs="Times New Roman"/>
                <w:sz w:val="28"/>
                <w:szCs w:val="24"/>
                <w:lang w:eastAsia="en-US" w:bidi="ar-SA"/>
              </w:rPr>
              <w:t>ь</w:t>
            </w:r>
            <w:r w:rsidRPr="00727C34">
              <w:rPr>
                <w:rFonts w:ascii="Times New Roman" w:eastAsia="Times New Roman" w:hAnsi="Times New Roman" w:cs="Times New Roman"/>
                <w:sz w:val="28"/>
                <w:szCs w:val="24"/>
                <w:lang w:eastAsia="en-US" w:bidi="ar-SA"/>
              </w:rPr>
              <w:t>шим объёмом данных</w:t>
            </w:r>
          </w:p>
        </w:tc>
        <w:tc>
          <w:tcPr>
            <w:tcW w:w="4076" w:type="dxa"/>
            <w:shd w:val="clear" w:color="auto" w:fill="auto"/>
          </w:tcPr>
          <w:p w:rsidR="003241F0" w:rsidRPr="00727C34" w:rsidRDefault="003241F0" w:rsidP="00772863">
            <w:pPr>
              <w:suppressAutoHyphens w:val="0"/>
              <w:spacing w:after="200" w:line="276" w:lineRule="auto"/>
              <w:rPr>
                <w:rFonts w:ascii="Times New Roman" w:hAnsi="Times New Roman" w:cs="Times New Roman"/>
                <w:color w:val="000000"/>
                <w:sz w:val="28"/>
                <w:lang w:eastAsia="en-US" w:bidi="ar-SA"/>
              </w:rPr>
            </w:pPr>
            <w:r w:rsidRPr="00727C34">
              <w:rPr>
                <w:rFonts w:ascii="Times New Roman" w:eastAsia="Times New Roman" w:hAnsi="Times New Roman" w:cs="Times New Roman"/>
                <w:sz w:val="28"/>
                <w:szCs w:val="24"/>
                <w:lang w:eastAsia="en-US" w:bidi="ar-SA"/>
              </w:rPr>
              <w:t>самоорганизация и стремление работать на результат</w:t>
            </w:r>
          </w:p>
        </w:tc>
      </w:tr>
      <w:tr w:rsidR="003241F0" w:rsidRPr="00C10653" w:rsidTr="00772863">
        <w:tc>
          <w:tcPr>
            <w:tcW w:w="2235" w:type="dxa"/>
            <w:shd w:val="clear" w:color="auto" w:fill="auto"/>
          </w:tcPr>
          <w:p w:rsidR="003241F0" w:rsidRPr="00727C34" w:rsidRDefault="003241F0" w:rsidP="00772863">
            <w:pPr>
              <w:shd w:val="clear" w:color="auto" w:fill="FFFFFF"/>
              <w:suppressAutoHyphens w:val="0"/>
              <w:spacing w:line="276" w:lineRule="auto"/>
              <w:rPr>
                <w:rFonts w:ascii="Times New Roman" w:hAnsi="Times New Roman" w:cs="Times New Roman"/>
                <w:bCs/>
                <w:color w:val="000000"/>
                <w:sz w:val="28"/>
                <w:szCs w:val="28"/>
                <w:lang w:eastAsia="ru-RU" w:bidi="ar-SA"/>
              </w:rPr>
            </w:pPr>
            <w:r w:rsidRPr="00727C34">
              <w:rPr>
                <w:rFonts w:ascii="Times New Roman" w:hAnsi="Times New Roman" w:cs="Times New Roman"/>
                <w:bCs/>
                <w:color w:val="000000"/>
                <w:sz w:val="28"/>
                <w:szCs w:val="28"/>
                <w:lang w:eastAsia="ru-RU" w:bidi="ar-SA"/>
              </w:rPr>
              <w:t>создание и расчёт полётного плана для беспилотного лет</w:t>
            </w:r>
            <w:r w:rsidRPr="00727C34">
              <w:rPr>
                <w:rFonts w:ascii="Times New Roman" w:hAnsi="Times New Roman" w:cs="Times New Roman"/>
                <w:bCs/>
                <w:color w:val="000000"/>
                <w:sz w:val="28"/>
                <w:szCs w:val="28"/>
                <w:lang w:eastAsia="ru-RU" w:bidi="ar-SA"/>
              </w:rPr>
              <w:t>а</w:t>
            </w:r>
            <w:r w:rsidRPr="00727C34">
              <w:rPr>
                <w:rFonts w:ascii="Times New Roman" w:hAnsi="Times New Roman" w:cs="Times New Roman"/>
                <w:bCs/>
                <w:color w:val="000000"/>
                <w:sz w:val="28"/>
                <w:szCs w:val="28"/>
                <w:lang w:eastAsia="ru-RU" w:bidi="ar-SA"/>
              </w:rPr>
              <w:t>тельного аппарата</w:t>
            </w:r>
          </w:p>
          <w:p w:rsidR="003241F0" w:rsidRPr="00727C34" w:rsidRDefault="003241F0" w:rsidP="00772863">
            <w:pPr>
              <w:suppressAutoHyphens w:val="0"/>
              <w:spacing w:after="200" w:line="276" w:lineRule="auto"/>
              <w:rPr>
                <w:rFonts w:ascii="Times New Roman" w:hAnsi="Times New Roman" w:cs="Times New Roman"/>
                <w:color w:val="000000"/>
                <w:sz w:val="28"/>
                <w:lang w:eastAsia="en-US" w:bidi="ar-SA"/>
              </w:rPr>
            </w:pPr>
          </w:p>
        </w:tc>
        <w:tc>
          <w:tcPr>
            <w:tcW w:w="3260" w:type="dxa"/>
            <w:shd w:val="clear" w:color="auto" w:fill="auto"/>
          </w:tcPr>
          <w:p w:rsidR="003241F0" w:rsidRPr="00727C34" w:rsidRDefault="003241F0" w:rsidP="00772863">
            <w:pPr>
              <w:suppressAutoHyphens w:val="0"/>
              <w:spacing w:after="200" w:line="276" w:lineRule="auto"/>
              <w:rPr>
                <w:rFonts w:ascii="Times New Roman" w:hAnsi="Times New Roman" w:cs="Times New Roman"/>
                <w:color w:val="000000"/>
                <w:sz w:val="28"/>
                <w:lang w:eastAsia="en-US" w:bidi="ar-SA"/>
              </w:rPr>
            </w:pPr>
            <w:r w:rsidRPr="00727C34">
              <w:rPr>
                <w:rFonts w:ascii="Times New Roman" w:hAnsi="Times New Roman" w:cs="Times New Roman"/>
                <w:color w:val="000000"/>
                <w:sz w:val="28"/>
                <w:lang w:eastAsia="en-US" w:bidi="ar-SA"/>
              </w:rPr>
              <w:t>работающие прототипы по итогам проектной д</w:t>
            </w:r>
            <w:r w:rsidRPr="00727C34">
              <w:rPr>
                <w:rFonts w:ascii="Times New Roman" w:hAnsi="Times New Roman" w:cs="Times New Roman"/>
                <w:color w:val="000000"/>
                <w:sz w:val="28"/>
                <w:lang w:eastAsia="en-US" w:bidi="ar-SA"/>
              </w:rPr>
              <w:t>е</w:t>
            </w:r>
            <w:r w:rsidRPr="00727C34">
              <w:rPr>
                <w:rFonts w:ascii="Times New Roman" w:hAnsi="Times New Roman" w:cs="Times New Roman"/>
                <w:color w:val="000000"/>
                <w:sz w:val="28"/>
                <w:lang w:eastAsia="en-US" w:bidi="ar-SA"/>
              </w:rPr>
              <w:t>ятельности</w:t>
            </w:r>
          </w:p>
        </w:tc>
        <w:tc>
          <w:tcPr>
            <w:tcW w:w="4076" w:type="dxa"/>
            <w:shd w:val="clear" w:color="auto" w:fill="auto"/>
          </w:tcPr>
          <w:p w:rsidR="003241F0" w:rsidRPr="00727C34" w:rsidRDefault="003241F0" w:rsidP="00772863">
            <w:pPr>
              <w:suppressAutoHyphens w:val="0"/>
              <w:spacing w:after="200" w:line="276" w:lineRule="auto"/>
              <w:rPr>
                <w:rFonts w:ascii="Times New Roman" w:eastAsia="Times New Roman" w:hAnsi="Times New Roman" w:cs="Times New Roman"/>
                <w:sz w:val="28"/>
                <w:szCs w:val="24"/>
                <w:lang w:eastAsia="en-US" w:bidi="ar-SA"/>
              </w:rPr>
            </w:pPr>
            <w:r w:rsidRPr="00727C34">
              <w:rPr>
                <w:rFonts w:ascii="Times New Roman" w:eastAsia="Times New Roman" w:hAnsi="Times New Roman" w:cs="Times New Roman"/>
                <w:sz w:val="28"/>
                <w:szCs w:val="24"/>
                <w:lang w:eastAsia="en-US" w:bidi="ar-SA"/>
              </w:rPr>
              <w:t>творческий подход к решению задач</w:t>
            </w:r>
          </w:p>
        </w:tc>
      </w:tr>
      <w:tr w:rsidR="003241F0" w:rsidRPr="00C10653" w:rsidTr="00772863">
        <w:tc>
          <w:tcPr>
            <w:tcW w:w="2235" w:type="dxa"/>
            <w:shd w:val="clear" w:color="auto" w:fill="auto"/>
          </w:tcPr>
          <w:p w:rsidR="003241F0" w:rsidRPr="00727C34" w:rsidRDefault="003241F0" w:rsidP="00772863">
            <w:pPr>
              <w:suppressAutoHyphens w:val="0"/>
              <w:spacing w:line="276" w:lineRule="auto"/>
              <w:rPr>
                <w:rFonts w:ascii="Times New Roman" w:hAnsi="Times New Roman" w:cs="Times New Roman"/>
                <w:color w:val="000000"/>
                <w:sz w:val="28"/>
                <w:lang w:eastAsia="en-US" w:bidi="ar-SA"/>
              </w:rPr>
            </w:pPr>
            <w:r w:rsidRPr="00727C34">
              <w:rPr>
                <w:rFonts w:ascii="Times New Roman" w:hAnsi="Times New Roman" w:cs="Times New Roman"/>
                <w:bCs/>
                <w:color w:val="000000"/>
                <w:sz w:val="28"/>
                <w:szCs w:val="28"/>
                <w:lang w:eastAsia="ru-RU" w:bidi="ar-SA"/>
              </w:rPr>
              <w:t>правила безопасн</w:t>
            </w:r>
            <w:r w:rsidRPr="00727C34">
              <w:rPr>
                <w:rFonts w:ascii="Times New Roman" w:hAnsi="Times New Roman" w:cs="Times New Roman"/>
                <w:bCs/>
                <w:color w:val="000000"/>
                <w:sz w:val="28"/>
                <w:szCs w:val="28"/>
                <w:lang w:eastAsia="ru-RU" w:bidi="ar-SA"/>
              </w:rPr>
              <w:t>о</w:t>
            </w:r>
            <w:r w:rsidRPr="00727C34">
              <w:rPr>
                <w:rFonts w:ascii="Times New Roman" w:hAnsi="Times New Roman" w:cs="Times New Roman"/>
                <w:bCs/>
                <w:color w:val="000000"/>
                <w:sz w:val="28"/>
                <w:szCs w:val="28"/>
                <w:lang w:eastAsia="ru-RU" w:bidi="ar-SA"/>
              </w:rPr>
              <w:t>сти и охраны труда при работе с уче</w:t>
            </w:r>
            <w:r w:rsidRPr="00727C34">
              <w:rPr>
                <w:rFonts w:ascii="Times New Roman" w:hAnsi="Times New Roman" w:cs="Times New Roman"/>
                <w:bCs/>
                <w:color w:val="000000"/>
                <w:sz w:val="28"/>
                <w:szCs w:val="28"/>
                <w:lang w:eastAsia="ru-RU" w:bidi="ar-SA"/>
              </w:rPr>
              <w:t>б</w:t>
            </w:r>
            <w:r w:rsidRPr="00727C34">
              <w:rPr>
                <w:rFonts w:ascii="Times New Roman" w:hAnsi="Times New Roman" w:cs="Times New Roman"/>
                <w:bCs/>
                <w:color w:val="000000"/>
                <w:sz w:val="28"/>
                <w:szCs w:val="28"/>
                <w:lang w:eastAsia="ru-RU" w:bidi="ar-SA"/>
              </w:rPr>
              <w:t>ным и лаборато</w:t>
            </w:r>
            <w:r w:rsidRPr="00727C34">
              <w:rPr>
                <w:rFonts w:ascii="Times New Roman" w:hAnsi="Times New Roman" w:cs="Times New Roman"/>
                <w:bCs/>
                <w:color w:val="000000"/>
                <w:sz w:val="28"/>
                <w:szCs w:val="28"/>
                <w:lang w:eastAsia="ru-RU" w:bidi="ar-SA"/>
              </w:rPr>
              <w:t>р</w:t>
            </w:r>
            <w:r w:rsidRPr="00727C34">
              <w:rPr>
                <w:rFonts w:ascii="Times New Roman" w:hAnsi="Times New Roman" w:cs="Times New Roman"/>
                <w:bCs/>
                <w:color w:val="000000"/>
                <w:sz w:val="28"/>
                <w:szCs w:val="28"/>
                <w:lang w:eastAsia="ru-RU" w:bidi="ar-SA"/>
              </w:rPr>
              <w:t>ным оборудованием</w:t>
            </w:r>
          </w:p>
        </w:tc>
        <w:tc>
          <w:tcPr>
            <w:tcW w:w="3260" w:type="dxa"/>
            <w:shd w:val="clear" w:color="auto" w:fill="auto"/>
          </w:tcPr>
          <w:p w:rsidR="003241F0" w:rsidRPr="00727C34" w:rsidRDefault="003241F0" w:rsidP="00772863">
            <w:pPr>
              <w:shd w:val="clear" w:color="auto" w:fill="FFFFFF"/>
              <w:suppressAutoHyphens w:val="0"/>
              <w:spacing w:line="276" w:lineRule="auto"/>
              <w:rPr>
                <w:rFonts w:ascii="Times New Roman" w:hAnsi="Times New Roman" w:cs="Times New Roman"/>
                <w:bCs/>
                <w:color w:val="000000"/>
                <w:sz w:val="28"/>
                <w:szCs w:val="28"/>
                <w:lang w:eastAsia="ru-RU" w:bidi="ar-SA"/>
              </w:rPr>
            </w:pPr>
            <w:r w:rsidRPr="00727C34">
              <w:rPr>
                <w:rFonts w:ascii="Times New Roman" w:hAnsi="Times New Roman" w:cs="Times New Roman"/>
                <w:bCs/>
                <w:color w:val="000000"/>
                <w:sz w:val="28"/>
                <w:szCs w:val="28"/>
                <w:lang w:eastAsia="ru-RU" w:bidi="ar-SA"/>
              </w:rPr>
              <w:t xml:space="preserve">владение технологиями построения простейших летательных аппаратов, умение </w:t>
            </w:r>
            <w:r w:rsidRPr="00727C34">
              <w:rPr>
                <w:rFonts w:ascii="Times New Roman" w:hAnsi="Times New Roman" w:cs="Times New Roman"/>
                <w:bCs/>
                <w:color w:val="000000"/>
                <w:sz w:val="28"/>
                <w:szCs w:val="28"/>
                <w:lang w:eastAsia="ru-RU" w:bidi="ar-SA"/>
              </w:rPr>
              <w:lastRenderedPageBreak/>
              <w:t xml:space="preserve">производить сборку по образцу </w:t>
            </w:r>
          </w:p>
          <w:p w:rsidR="003241F0" w:rsidRPr="00727C34" w:rsidRDefault="003241F0" w:rsidP="00772863">
            <w:pPr>
              <w:suppressAutoHyphens w:val="0"/>
              <w:spacing w:line="276" w:lineRule="auto"/>
              <w:rPr>
                <w:rFonts w:ascii="Times New Roman" w:hAnsi="Times New Roman" w:cs="Times New Roman"/>
                <w:color w:val="000000"/>
                <w:sz w:val="28"/>
                <w:lang w:eastAsia="en-US" w:bidi="ar-SA"/>
              </w:rPr>
            </w:pPr>
          </w:p>
        </w:tc>
        <w:tc>
          <w:tcPr>
            <w:tcW w:w="4076" w:type="dxa"/>
            <w:shd w:val="clear" w:color="auto" w:fill="auto"/>
          </w:tcPr>
          <w:p w:rsidR="003241F0" w:rsidRPr="00727C34" w:rsidRDefault="003241F0" w:rsidP="00772863">
            <w:pPr>
              <w:shd w:val="clear" w:color="auto" w:fill="FFFFFF"/>
              <w:suppressAutoHyphens w:val="0"/>
              <w:spacing w:line="276" w:lineRule="auto"/>
              <w:rPr>
                <w:rFonts w:ascii="Times New Roman" w:hAnsi="Times New Roman" w:cs="Times New Roman"/>
                <w:bCs/>
                <w:color w:val="000000"/>
                <w:sz w:val="28"/>
                <w:szCs w:val="28"/>
                <w:lang w:eastAsia="ru-RU" w:bidi="ar-SA"/>
              </w:rPr>
            </w:pPr>
            <w:r w:rsidRPr="00727C34">
              <w:rPr>
                <w:rFonts w:ascii="Times New Roman" w:eastAsia="Times New Roman" w:hAnsi="Times New Roman" w:cs="Times New Roman"/>
                <w:sz w:val="28"/>
                <w:szCs w:val="24"/>
                <w:lang w:eastAsia="en-US" w:bidi="ar-SA"/>
              </w:rPr>
              <w:lastRenderedPageBreak/>
              <w:t>умение публично защищать р</w:t>
            </w:r>
            <w:r w:rsidRPr="00727C34">
              <w:rPr>
                <w:rFonts w:ascii="Times New Roman" w:eastAsia="Times New Roman" w:hAnsi="Times New Roman" w:cs="Times New Roman"/>
                <w:sz w:val="28"/>
                <w:szCs w:val="24"/>
                <w:lang w:eastAsia="en-US" w:bidi="ar-SA"/>
              </w:rPr>
              <w:t>а</w:t>
            </w:r>
            <w:r w:rsidRPr="00727C34">
              <w:rPr>
                <w:rFonts w:ascii="Times New Roman" w:eastAsia="Times New Roman" w:hAnsi="Times New Roman" w:cs="Times New Roman"/>
                <w:sz w:val="28"/>
                <w:szCs w:val="24"/>
                <w:lang w:eastAsia="en-US" w:bidi="ar-SA"/>
              </w:rPr>
              <w:t xml:space="preserve">боты, </w:t>
            </w:r>
            <w:r w:rsidRPr="00727C34">
              <w:rPr>
                <w:rFonts w:ascii="Times New Roman" w:hAnsi="Times New Roman" w:cs="Times New Roman"/>
                <w:bCs/>
                <w:color w:val="000000"/>
                <w:sz w:val="28"/>
                <w:szCs w:val="28"/>
                <w:lang w:val="ru" w:eastAsia="ru-RU" w:bidi="ar-SA"/>
              </w:rPr>
              <w:t>способность к конструктивному взаимодействию</w:t>
            </w:r>
            <w:r>
              <w:rPr>
                <w:rFonts w:ascii="Times New Roman" w:hAnsi="Times New Roman" w:cs="Times New Roman"/>
                <w:bCs/>
                <w:color w:val="000000"/>
                <w:sz w:val="28"/>
                <w:szCs w:val="28"/>
                <w:lang w:val="ru" w:eastAsia="ru-RU" w:bidi="ar-SA"/>
              </w:rPr>
              <w:t xml:space="preserve"> и </w:t>
            </w:r>
            <w:r w:rsidRPr="00727C34">
              <w:rPr>
                <w:rFonts w:ascii="Times New Roman" w:hAnsi="Times New Roman" w:cs="Times New Roman"/>
                <w:bCs/>
                <w:color w:val="000000"/>
                <w:sz w:val="28"/>
                <w:szCs w:val="28"/>
                <w:lang w:val="ru" w:eastAsia="ru-RU" w:bidi="ar-SA"/>
              </w:rPr>
              <w:t xml:space="preserve">адекватной оценке результатов своего труда </w:t>
            </w:r>
          </w:p>
          <w:p w:rsidR="003241F0" w:rsidRPr="00727C34" w:rsidRDefault="003241F0" w:rsidP="00772863">
            <w:pPr>
              <w:suppressAutoHyphens w:val="0"/>
              <w:spacing w:line="276" w:lineRule="auto"/>
              <w:rPr>
                <w:rFonts w:ascii="Times New Roman" w:eastAsia="Times New Roman" w:hAnsi="Times New Roman" w:cs="Times New Roman"/>
                <w:sz w:val="28"/>
                <w:szCs w:val="24"/>
                <w:lang w:eastAsia="en-US" w:bidi="ar-SA"/>
              </w:rPr>
            </w:pPr>
          </w:p>
        </w:tc>
      </w:tr>
    </w:tbl>
    <w:p w:rsidR="003241F0" w:rsidRDefault="003241F0" w:rsidP="003241F0">
      <w:pPr>
        <w:keepNext/>
        <w:keepLines/>
        <w:suppressAutoHyphens w:val="0"/>
        <w:spacing w:line="360" w:lineRule="auto"/>
        <w:outlineLvl w:val="1"/>
        <w:rPr>
          <w:rFonts w:ascii="Times New Roman" w:eastAsia="Times New Roman" w:hAnsi="Times New Roman" w:cs="Times New Roman"/>
          <w:b/>
          <w:bCs/>
          <w:i/>
          <w:color w:val="000000"/>
          <w:sz w:val="28"/>
          <w:szCs w:val="26"/>
          <w:lang w:eastAsia="ru-RU" w:bidi="ar-SA"/>
        </w:rPr>
      </w:pPr>
    </w:p>
    <w:p w:rsidR="003241F0" w:rsidRPr="00C10653" w:rsidRDefault="003241F0" w:rsidP="003241F0">
      <w:pPr>
        <w:keepNext/>
        <w:keepLines/>
        <w:suppressAutoHyphens w:val="0"/>
        <w:spacing w:line="360" w:lineRule="auto"/>
        <w:outlineLvl w:val="1"/>
        <w:rPr>
          <w:rFonts w:ascii="Times New Roman" w:eastAsia="Times New Roman" w:hAnsi="Times New Roman" w:cs="Times New Roman"/>
          <w:b/>
          <w:bCs/>
          <w:i/>
          <w:color w:val="000000"/>
          <w:sz w:val="28"/>
          <w:szCs w:val="26"/>
          <w:lang w:eastAsia="ru-RU" w:bidi="ar-SA"/>
        </w:rPr>
      </w:pPr>
      <w:r w:rsidRPr="00C10653">
        <w:rPr>
          <w:rFonts w:ascii="Times New Roman" w:eastAsia="Times New Roman" w:hAnsi="Times New Roman" w:cs="Times New Roman"/>
          <w:b/>
          <w:bCs/>
          <w:i/>
          <w:color w:val="000000"/>
          <w:sz w:val="28"/>
          <w:szCs w:val="26"/>
          <w:lang w:eastAsia="ru-RU" w:bidi="ar-SA"/>
        </w:rPr>
        <w:t>Учебный (тематический) план:</w:t>
      </w:r>
    </w:p>
    <w:p w:rsidR="003241F0" w:rsidRPr="00C10653" w:rsidRDefault="003241F0" w:rsidP="003241F0">
      <w:pPr>
        <w:keepNext/>
        <w:keepLines/>
        <w:suppressAutoHyphens w:val="0"/>
        <w:spacing w:line="360" w:lineRule="auto"/>
        <w:outlineLvl w:val="1"/>
        <w:rPr>
          <w:rFonts w:ascii="Times New Roman" w:eastAsia="Times New Roman" w:hAnsi="Times New Roman" w:cs="Times New Roman"/>
          <w:b/>
          <w:bCs/>
          <w:i/>
          <w:color w:val="000000"/>
          <w:sz w:val="28"/>
          <w:szCs w:val="26"/>
          <w:lang w:eastAsia="ru-RU" w:bidi="ar-SA"/>
        </w:rPr>
      </w:pPr>
      <w:r w:rsidRPr="00C10653">
        <w:rPr>
          <w:rFonts w:ascii="Times New Roman" w:eastAsia="Times New Roman" w:hAnsi="Times New Roman" w:cs="Times New Roman"/>
          <w:b/>
          <w:bCs/>
          <w:i/>
          <w:color w:val="000000"/>
          <w:sz w:val="28"/>
          <w:szCs w:val="26"/>
          <w:lang w:eastAsia="ru-RU" w:bidi="ar-SA"/>
        </w:rPr>
        <w:t>Содержание учебного (тематического) плана:</w:t>
      </w:r>
    </w:p>
    <w:tbl>
      <w:tblPr>
        <w:tblW w:w="10207"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828"/>
        <w:gridCol w:w="1134"/>
        <w:gridCol w:w="992"/>
        <w:gridCol w:w="850"/>
        <w:gridCol w:w="2694"/>
      </w:tblGrid>
      <w:tr w:rsidR="003241F0" w:rsidRPr="00C10653" w:rsidTr="00772863">
        <w:tc>
          <w:tcPr>
            <w:tcW w:w="709" w:type="dxa"/>
            <w:vMerge w:val="restart"/>
            <w:shd w:val="clear" w:color="auto" w:fill="auto"/>
          </w:tcPr>
          <w:p w:rsidR="003241F0" w:rsidRPr="009C1FE8" w:rsidRDefault="003241F0" w:rsidP="00772863">
            <w:pPr>
              <w:suppressAutoHyphens w:val="0"/>
              <w:spacing w:line="240" w:lineRule="auto"/>
              <w:jc w:val="center"/>
              <w:rPr>
                <w:rFonts w:ascii="Times New Roman" w:hAnsi="Times New Roman" w:cs="Times New Roman"/>
                <w:b/>
                <w:bCs/>
                <w:color w:val="000000"/>
                <w:sz w:val="28"/>
                <w:szCs w:val="28"/>
                <w:lang w:eastAsia="ru-RU" w:bidi="ar-SA"/>
              </w:rPr>
            </w:pPr>
            <w:r w:rsidRPr="009C1FE8">
              <w:rPr>
                <w:rFonts w:ascii="Times New Roman" w:hAnsi="Times New Roman" w:cs="Times New Roman"/>
                <w:b/>
                <w:bCs/>
                <w:color w:val="000000"/>
                <w:sz w:val="28"/>
                <w:szCs w:val="28"/>
                <w:lang w:eastAsia="ru-RU" w:bidi="ar-SA"/>
              </w:rPr>
              <w:t>№ п</w:t>
            </w:r>
            <w:r w:rsidRPr="009C1FE8">
              <w:rPr>
                <w:rFonts w:ascii="Times New Roman" w:hAnsi="Times New Roman" w:cs="Times New Roman"/>
                <w:b/>
                <w:bCs/>
                <w:color w:val="000000"/>
                <w:sz w:val="28"/>
                <w:szCs w:val="28"/>
                <w:lang w:val="en-US" w:eastAsia="ru-RU" w:bidi="ar-SA"/>
              </w:rPr>
              <w:t>/</w:t>
            </w:r>
            <w:r w:rsidRPr="009C1FE8">
              <w:rPr>
                <w:rFonts w:ascii="Times New Roman" w:hAnsi="Times New Roman" w:cs="Times New Roman"/>
                <w:b/>
                <w:bCs/>
                <w:color w:val="000000"/>
                <w:sz w:val="28"/>
                <w:szCs w:val="28"/>
                <w:lang w:eastAsia="ru-RU" w:bidi="ar-SA"/>
              </w:rPr>
              <w:t>п</w:t>
            </w:r>
          </w:p>
        </w:tc>
        <w:tc>
          <w:tcPr>
            <w:tcW w:w="3828" w:type="dxa"/>
            <w:vMerge w:val="restart"/>
            <w:shd w:val="clear" w:color="auto" w:fill="auto"/>
          </w:tcPr>
          <w:p w:rsidR="003241F0" w:rsidRPr="009C1FE8" w:rsidRDefault="003241F0" w:rsidP="00772863">
            <w:pPr>
              <w:suppressAutoHyphens w:val="0"/>
              <w:spacing w:line="240" w:lineRule="auto"/>
              <w:jc w:val="center"/>
              <w:rPr>
                <w:rFonts w:ascii="Times New Roman" w:hAnsi="Times New Roman" w:cs="Times New Roman"/>
                <w:b/>
                <w:bCs/>
                <w:color w:val="000000"/>
                <w:sz w:val="28"/>
                <w:szCs w:val="28"/>
                <w:lang w:eastAsia="ru-RU" w:bidi="ar-SA"/>
              </w:rPr>
            </w:pPr>
            <w:r w:rsidRPr="009C1FE8">
              <w:rPr>
                <w:rFonts w:ascii="Times New Roman" w:hAnsi="Times New Roman" w:cs="Times New Roman"/>
                <w:b/>
                <w:bCs/>
                <w:color w:val="000000"/>
                <w:sz w:val="28"/>
                <w:szCs w:val="28"/>
                <w:lang w:eastAsia="ru-RU" w:bidi="ar-SA"/>
              </w:rPr>
              <w:t>Наименование темы</w:t>
            </w:r>
          </w:p>
        </w:tc>
        <w:tc>
          <w:tcPr>
            <w:tcW w:w="2976" w:type="dxa"/>
            <w:gridSpan w:val="3"/>
            <w:shd w:val="clear" w:color="auto" w:fill="auto"/>
          </w:tcPr>
          <w:p w:rsidR="003241F0" w:rsidRPr="009C1FE8" w:rsidRDefault="003241F0" w:rsidP="00772863">
            <w:pPr>
              <w:suppressAutoHyphens w:val="0"/>
              <w:spacing w:line="240" w:lineRule="auto"/>
              <w:jc w:val="center"/>
              <w:rPr>
                <w:rFonts w:ascii="Times New Roman" w:hAnsi="Times New Roman" w:cs="Times New Roman"/>
                <w:b/>
                <w:bCs/>
                <w:color w:val="000000"/>
                <w:sz w:val="28"/>
                <w:szCs w:val="28"/>
                <w:lang w:eastAsia="ru-RU" w:bidi="ar-SA"/>
              </w:rPr>
            </w:pPr>
            <w:r w:rsidRPr="009C1FE8">
              <w:rPr>
                <w:rFonts w:ascii="Times New Roman" w:hAnsi="Times New Roman" w:cs="Times New Roman"/>
                <w:b/>
                <w:bCs/>
                <w:color w:val="000000"/>
                <w:sz w:val="28"/>
                <w:szCs w:val="28"/>
                <w:lang w:eastAsia="ru-RU" w:bidi="ar-SA"/>
              </w:rPr>
              <w:t>Количество часов</w:t>
            </w:r>
          </w:p>
        </w:tc>
        <w:tc>
          <w:tcPr>
            <w:tcW w:w="2694" w:type="dxa"/>
            <w:vMerge w:val="restart"/>
            <w:shd w:val="clear" w:color="auto" w:fill="auto"/>
          </w:tcPr>
          <w:p w:rsidR="003241F0" w:rsidRPr="009C1FE8" w:rsidRDefault="003241F0" w:rsidP="00772863">
            <w:pPr>
              <w:suppressAutoHyphens w:val="0"/>
              <w:spacing w:line="240" w:lineRule="auto"/>
              <w:jc w:val="center"/>
              <w:rPr>
                <w:rFonts w:ascii="Times New Roman" w:hAnsi="Times New Roman" w:cs="Times New Roman"/>
                <w:b/>
                <w:bCs/>
                <w:color w:val="000000"/>
                <w:sz w:val="28"/>
                <w:szCs w:val="28"/>
                <w:lang w:eastAsia="ru-RU" w:bidi="ar-SA"/>
              </w:rPr>
            </w:pPr>
            <w:r w:rsidRPr="009C1FE8">
              <w:rPr>
                <w:rFonts w:ascii="Times New Roman" w:hAnsi="Times New Roman" w:cs="Times New Roman"/>
                <w:b/>
                <w:bCs/>
                <w:color w:val="000000"/>
                <w:sz w:val="28"/>
                <w:szCs w:val="28"/>
                <w:lang w:eastAsia="ru-RU" w:bidi="ar-SA"/>
              </w:rPr>
              <w:t>Форма контроля</w:t>
            </w:r>
          </w:p>
        </w:tc>
      </w:tr>
      <w:tr w:rsidR="003241F0" w:rsidRPr="00C10653" w:rsidTr="00772863">
        <w:tc>
          <w:tcPr>
            <w:tcW w:w="709" w:type="dxa"/>
            <w:vMerge/>
            <w:shd w:val="clear" w:color="auto" w:fill="auto"/>
          </w:tcPr>
          <w:p w:rsidR="003241F0" w:rsidRPr="009C1FE8" w:rsidRDefault="003241F0" w:rsidP="00772863">
            <w:pPr>
              <w:suppressAutoHyphens w:val="0"/>
              <w:spacing w:line="240" w:lineRule="auto"/>
              <w:rPr>
                <w:rFonts w:ascii="Times New Roman" w:hAnsi="Times New Roman" w:cs="Times New Roman"/>
                <w:color w:val="000000"/>
                <w:sz w:val="28"/>
                <w:szCs w:val="28"/>
                <w:lang w:eastAsia="ru-RU" w:bidi="ar-SA"/>
              </w:rPr>
            </w:pPr>
          </w:p>
        </w:tc>
        <w:tc>
          <w:tcPr>
            <w:tcW w:w="3828" w:type="dxa"/>
            <w:vMerge/>
            <w:shd w:val="clear" w:color="auto" w:fill="auto"/>
          </w:tcPr>
          <w:p w:rsidR="003241F0" w:rsidRPr="009C1FE8" w:rsidRDefault="003241F0" w:rsidP="00772863">
            <w:pPr>
              <w:suppressAutoHyphens w:val="0"/>
              <w:spacing w:line="240" w:lineRule="auto"/>
              <w:rPr>
                <w:rFonts w:ascii="Times New Roman" w:hAnsi="Times New Roman" w:cs="Times New Roman"/>
                <w:color w:val="000000"/>
                <w:sz w:val="28"/>
                <w:szCs w:val="28"/>
                <w:lang w:eastAsia="ru-RU" w:bidi="ar-SA"/>
              </w:rPr>
            </w:pPr>
          </w:p>
        </w:tc>
        <w:tc>
          <w:tcPr>
            <w:tcW w:w="1134"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color w:val="000000"/>
                <w:sz w:val="28"/>
                <w:szCs w:val="28"/>
                <w:lang w:eastAsia="ru-RU" w:bidi="ar-SA"/>
              </w:rPr>
            </w:pPr>
            <w:r w:rsidRPr="009C1FE8">
              <w:rPr>
                <w:rFonts w:ascii="Times New Roman" w:hAnsi="Times New Roman" w:cs="Times New Roman"/>
                <w:color w:val="000000"/>
                <w:sz w:val="28"/>
                <w:szCs w:val="28"/>
                <w:lang w:eastAsia="ru-RU" w:bidi="ar-SA"/>
              </w:rPr>
              <w:t>Всего</w:t>
            </w:r>
          </w:p>
        </w:tc>
        <w:tc>
          <w:tcPr>
            <w:tcW w:w="992"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color w:val="000000"/>
                <w:sz w:val="28"/>
                <w:szCs w:val="28"/>
                <w:lang w:eastAsia="ru-RU" w:bidi="ar-SA"/>
              </w:rPr>
            </w:pPr>
            <w:r w:rsidRPr="009C1FE8">
              <w:rPr>
                <w:rFonts w:ascii="Times New Roman" w:hAnsi="Times New Roman" w:cs="Times New Roman"/>
                <w:color w:val="000000"/>
                <w:sz w:val="28"/>
                <w:szCs w:val="28"/>
                <w:lang w:eastAsia="ru-RU" w:bidi="ar-SA"/>
              </w:rPr>
              <w:t>Теория</w:t>
            </w:r>
          </w:p>
        </w:tc>
        <w:tc>
          <w:tcPr>
            <w:tcW w:w="850"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color w:val="000000"/>
                <w:sz w:val="28"/>
                <w:szCs w:val="28"/>
                <w:lang w:eastAsia="ru-RU" w:bidi="ar-SA"/>
              </w:rPr>
            </w:pPr>
            <w:r w:rsidRPr="009C1FE8">
              <w:rPr>
                <w:rFonts w:ascii="Times New Roman" w:hAnsi="Times New Roman" w:cs="Times New Roman"/>
                <w:color w:val="000000"/>
                <w:sz w:val="28"/>
                <w:szCs w:val="28"/>
                <w:lang w:eastAsia="ru-RU" w:bidi="ar-SA"/>
              </w:rPr>
              <w:t>Пра</w:t>
            </w:r>
            <w:r w:rsidRPr="009C1FE8">
              <w:rPr>
                <w:rFonts w:ascii="Times New Roman" w:hAnsi="Times New Roman" w:cs="Times New Roman"/>
                <w:color w:val="000000"/>
                <w:sz w:val="28"/>
                <w:szCs w:val="28"/>
                <w:lang w:eastAsia="ru-RU" w:bidi="ar-SA"/>
              </w:rPr>
              <w:t>к</w:t>
            </w:r>
            <w:r w:rsidRPr="009C1FE8">
              <w:rPr>
                <w:rFonts w:ascii="Times New Roman" w:hAnsi="Times New Roman" w:cs="Times New Roman"/>
                <w:color w:val="000000"/>
                <w:sz w:val="28"/>
                <w:szCs w:val="28"/>
                <w:lang w:eastAsia="ru-RU" w:bidi="ar-SA"/>
              </w:rPr>
              <w:t>тика</w:t>
            </w:r>
          </w:p>
        </w:tc>
        <w:tc>
          <w:tcPr>
            <w:tcW w:w="2694" w:type="dxa"/>
            <w:vMerge/>
            <w:shd w:val="clear" w:color="auto" w:fill="auto"/>
          </w:tcPr>
          <w:p w:rsidR="003241F0" w:rsidRPr="009C1FE8" w:rsidRDefault="003241F0" w:rsidP="00772863">
            <w:pPr>
              <w:suppressAutoHyphens w:val="0"/>
              <w:spacing w:line="240" w:lineRule="auto"/>
              <w:rPr>
                <w:rFonts w:ascii="Times New Roman" w:hAnsi="Times New Roman" w:cs="Times New Roman"/>
                <w:color w:val="000000"/>
                <w:sz w:val="28"/>
                <w:szCs w:val="28"/>
                <w:lang w:eastAsia="ru-RU" w:bidi="ar-SA"/>
              </w:rPr>
            </w:pPr>
          </w:p>
        </w:tc>
      </w:tr>
      <w:tr w:rsidR="003241F0" w:rsidRPr="00C10653" w:rsidTr="00772863">
        <w:tc>
          <w:tcPr>
            <w:tcW w:w="709"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b/>
                <w:bCs/>
                <w:color w:val="000000"/>
                <w:sz w:val="28"/>
                <w:szCs w:val="28"/>
                <w:lang w:eastAsia="ru-RU" w:bidi="ar-SA"/>
              </w:rPr>
            </w:pPr>
            <w:r w:rsidRPr="009C1FE8">
              <w:rPr>
                <w:rFonts w:ascii="Times New Roman" w:hAnsi="Times New Roman" w:cs="Times New Roman"/>
                <w:b/>
                <w:bCs/>
                <w:color w:val="000000"/>
                <w:sz w:val="28"/>
                <w:szCs w:val="28"/>
                <w:lang w:eastAsia="ru-RU" w:bidi="ar-SA"/>
              </w:rPr>
              <w:t>1</w:t>
            </w:r>
          </w:p>
        </w:tc>
        <w:tc>
          <w:tcPr>
            <w:tcW w:w="3828" w:type="dxa"/>
            <w:shd w:val="clear" w:color="auto" w:fill="auto"/>
          </w:tcPr>
          <w:p w:rsidR="003241F0" w:rsidRPr="009C1FE8" w:rsidRDefault="003241F0" w:rsidP="00772863">
            <w:pPr>
              <w:suppressAutoHyphens w:val="0"/>
              <w:spacing w:line="240" w:lineRule="auto"/>
              <w:rPr>
                <w:rFonts w:ascii="Times New Roman" w:hAnsi="Times New Roman" w:cs="Times New Roman"/>
                <w:b/>
                <w:color w:val="000000"/>
                <w:sz w:val="28"/>
                <w:szCs w:val="28"/>
                <w:lang w:eastAsia="ru-RU" w:bidi="ar-SA"/>
              </w:rPr>
            </w:pPr>
            <w:r w:rsidRPr="009C1FE8">
              <w:rPr>
                <w:rFonts w:ascii="Times New Roman" w:hAnsi="Times New Roman" w:cs="Times New Roman"/>
                <w:b/>
                <w:color w:val="000000"/>
                <w:sz w:val="28"/>
                <w:szCs w:val="28"/>
                <w:lang w:eastAsia="ru-RU" w:bidi="ar-SA"/>
              </w:rPr>
              <w:t xml:space="preserve">Введение в </w:t>
            </w:r>
            <w:r w:rsidRPr="009C1FE8">
              <w:rPr>
                <w:rFonts w:ascii="Times New Roman" w:hAnsi="Times New Roman" w:cs="Times New Roman"/>
                <w:b/>
                <w:color w:val="000000"/>
                <w:sz w:val="28"/>
                <w:szCs w:val="28"/>
                <w:lang w:eastAsia="en-US" w:bidi="ar-SA"/>
              </w:rPr>
              <w:t>космическое путеш</w:t>
            </w:r>
            <w:r w:rsidRPr="009C1FE8">
              <w:rPr>
                <w:rFonts w:ascii="Times New Roman" w:hAnsi="Times New Roman" w:cs="Times New Roman"/>
                <w:b/>
                <w:color w:val="000000"/>
                <w:sz w:val="28"/>
                <w:szCs w:val="28"/>
                <w:lang w:eastAsia="en-US" w:bidi="ar-SA"/>
              </w:rPr>
              <w:t>е</w:t>
            </w:r>
            <w:r w:rsidRPr="009C1FE8">
              <w:rPr>
                <w:rFonts w:ascii="Times New Roman" w:hAnsi="Times New Roman" w:cs="Times New Roman"/>
                <w:b/>
                <w:color w:val="000000"/>
                <w:sz w:val="28"/>
                <w:szCs w:val="28"/>
                <w:lang w:eastAsia="en-US" w:bidi="ar-SA"/>
              </w:rPr>
              <w:t>ствие</w:t>
            </w:r>
          </w:p>
        </w:tc>
        <w:tc>
          <w:tcPr>
            <w:tcW w:w="1134"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b/>
                <w:color w:val="000000"/>
                <w:sz w:val="28"/>
                <w:szCs w:val="28"/>
                <w:lang w:eastAsia="ru-RU" w:bidi="ar-SA"/>
              </w:rPr>
            </w:pPr>
            <w:r w:rsidRPr="009C1FE8">
              <w:rPr>
                <w:rFonts w:ascii="Times New Roman" w:hAnsi="Times New Roman" w:cs="Times New Roman"/>
                <w:b/>
                <w:color w:val="000000"/>
                <w:sz w:val="28"/>
                <w:szCs w:val="28"/>
                <w:lang w:eastAsia="ru-RU" w:bidi="ar-SA"/>
              </w:rPr>
              <w:t>2</w:t>
            </w:r>
          </w:p>
        </w:tc>
        <w:tc>
          <w:tcPr>
            <w:tcW w:w="992"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b/>
                <w:color w:val="000000"/>
                <w:sz w:val="28"/>
                <w:szCs w:val="28"/>
                <w:lang w:eastAsia="ru-RU" w:bidi="ar-SA"/>
              </w:rPr>
            </w:pPr>
          </w:p>
        </w:tc>
        <w:tc>
          <w:tcPr>
            <w:tcW w:w="850"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b/>
                <w:color w:val="000000"/>
                <w:sz w:val="28"/>
                <w:szCs w:val="28"/>
                <w:lang w:eastAsia="ru-RU" w:bidi="ar-SA"/>
              </w:rPr>
            </w:pPr>
          </w:p>
        </w:tc>
        <w:tc>
          <w:tcPr>
            <w:tcW w:w="2694" w:type="dxa"/>
            <w:shd w:val="clear" w:color="auto" w:fill="auto"/>
          </w:tcPr>
          <w:p w:rsidR="003241F0" w:rsidRPr="009C1FE8" w:rsidRDefault="003241F0" w:rsidP="00772863">
            <w:pPr>
              <w:suppressAutoHyphens w:val="0"/>
              <w:spacing w:line="240" w:lineRule="auto"/>
              <w:rPr>
                <w:rFonts w:ascii="Times New Roman" w:hAnsi="Times New Roman" w:cs="Times New Roman"/>
                <w:color w:val="000000"/>
                <w:sz w:val="28"/>
                <w:szCs w:val="28"/>
                <w:lang w:eastAsia="ru-RU" w:bidi="ar-SA"/>
              </w:rPr>
            </w:pPr>
          </w:p>
        </w:tc>
      </w:tr>
      <w:tr w:rsidR="003241F0" w:rsidRPr="00C10653" w:rsidTr="00772863">
        <w:tc>
          <w:tcPr>
            <w:tcW w:w="709"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bCs/>
                <w:color w:val="000000"/>
                <w:sz w:val="28"/>
                <w:szCs w:val="28"/>
                <w:lang w:eastAsia="ru-RU" w:bidi="ar-SA"/>
              </w:rPr>
            </w:pPr>
            <w:r w:rsidRPr="009C1FE8">
              <w:rPr>
                <w:rFonts w:ascii="Times New Roman" w:hAnsi="Times New Roman" w:cs="Times New Roman"/>
                <w:bCs/>
                <w:color w:val="000000"/>
                <w:sz w:val="28"/>
                <w:szCs w:val="28"/>
                <w:lang w:eastAsia="ru-RU" w:bidi="ar-SA"/>
              </w:rPr>
              <w:t>1.1</w:t>
            </w:r>
          </w:p>
        </w:tc>
        <w:tc>
          <w:tcPr>
            <w:tcW w:w="3828" w:type="dxa"/>
            <w:shd w:val="clear" w:color="auto" w:fill="auto"/>
          </w:tcPr>
          <w:p w:rsidR="003241F0" w:rsidRPr="009C1FE8" w:rsidRDefault="003241F0" w:rsidP="00772863">
            <w:pPr>
              <w:suppressAutoHyphens w:val="0"/>
              <w:rPr>
                <w:rFonts w:ascii="Times New Roman" w:hAnsi="Times New Roman" w:cs="Times New Roman"/>
                <w:bCs/>
                <w:color w:val="000000"/>
                <w:sz w:val="28"/>
                <w:szCs w:val="28"/>
                <w:lang w:eastAsia="ru-RU" w:bidi="ar-SA"/>
              </w:rPr>
            </w:pPr>
            <w:r w:rsidRPr="009C1FE8">
              <w:rPr>
                <w:rFonts w:ascii="Times New Roman" w:hAnsi="Times New Roman" w:cs="Times New Roman"/>
                <w:bCs/>
                <w:color w:val="000000"/>
                <w:sz w:val="28"/>
                <w:szCs w:val="28"/>
                <w:lang w:eastAsia="ru-RU" w:bidi="ar-SA"/>
              </w:rPr>
              <w:t>Экскурс в программу.</w:t>
            </w:r>
          </w:p>
          <w:p w:rsidR="003241F0" w:rsidRDefault="003241F0" w:rsidP="00772863">
            <w:pPr>
              <w:suppressAutoHyphens w:val="0"/>
              <w:rPr>
                <w:rFonts w:ascii="Times New Roman" w:hAnsi="Times New Roman" w:cs="Times New Roman"/>
                <w:color w:val="000000"/>
                <w:sz w:val="28"/>
                <w:szCs w:val="28"/>
                <w:lang w:eastAsia="ru-RU" w:bidi="ar-SA"/>
              </w:rPr>
            </w:pPr>
            <w:r w:rsidRPr="009C1FE8">
              <w:rPr>
                <w:rFonts w:ascii="Times New Roman" w:hAnsi="Times New Roman" w:cs="Times New Roman"/>
                <w:bCs/>
                <w:color w:val="000000"/>
                <w:sz w:val="28"/>
                <w:szCs w:val="28"/>
                <w:lang w:eastAsia="ru-RU" w:bidi="ar-SA"/>
              </w:rPr>
              <w:t>Рег</w:t>
            </w:r>
            <w:r w:rsidRPr="009C1FE8">
              <w:rPr>
                <w:rFonts w:ascii="Times New Roman" w:hAnsi="Times New Roman" w:cs="Times New Roman"/>
                <w:bCs/>
                <w:color w:val="000000"/>
                <w:sz w:val="28"/>
                <w:szCs w:val="28"/>
                <w:lang w:eastAsia="ru-RU" w:bidi="ar-SA"/>
              </w:rPr>
              <w:t>и</w:t>
            </w:r>
            <w:r w:rsidRPr="009C1FE8">
              <w:rPr>
                <w:rFonts w:ascii="Times New Roman" w:hAnsi="Times New Roman" w:cs="Times New Roman"/>
                <w:bCs/>
                <w:color w:val="000000"/>
                <w:sz w:val="28"/>
                <w:szCs w:val="28"/>
                <w:lang w:eastAsia="ru-RU" w:bidi="ar-SA"/>
              </w:rPr>
              <w:t xml:space="preserve">страция платформы </w:t>
            </w:r>
            <w:r w:rsidRPr="009C1FE8">
              <w:rPr>
                <w:rFonts w:ascii="Times New Roman" w:hAnsi="Times New Roman" w:cs="Times New Roman"/>
                <w:bCs/>
                <w:color w:val="000000"/>
                <w:sz w:val="28"/>
                <w:szCs w:val="28"/>
                <w:lang w:val="en-US" w:eastAsia="ru-RU" w:bidi="ar-SA"/>
              </w:rPr>
              <w:t>Trello</w:t>
            </w:r>
            <w:r>
              <w:rPr>
                <w:rFonts w:ascii="Times New Roman" w:hAnsi="Times New Roman" w:cs="Times New Roman"/>
                <w:color w:val="000000"/>
                <w:sz w:val="28"/>
                <w:szCs w:val="28"/>
                <w:lang w:eastAsia="ru-RU" w:bidi="ar-SA"/>
              </w:rPr>
              <w:t>.</w:t>
            </w:r>
          </w:p>
          <w:p w:rsidR="003241F0" w:rsidRPr="009C1FE8" w:rsidRDefault="003241F0" w:rsidP="00772863">
            <w:pPr>
              <w:suppressAutoHyphens w:val="0"/>
              <w:rPr>
                <w:rFonts w:ascii="Times New Roman" w:hAnsi="Times New Roman" w:cs="Times New Roman"/>
                <w:sz w:val="28"/>
                <w:szCs w:val="28"/>
                <w:lang w:val="ru" w:eastAsia="ru-RU" w:bidi="ar-SA"/>
              </w:rPr>
            </w:pPr>
            <w:r>
              <w:rPr>
                <w:rFonts w:ascii="Times New Roman" w:hAnsi="Times New Roman" w:cs="Times New Roman"/>
                <w:color w:val="000000"/>
                <w:sz w:val="28"/>
                <w:szCs w:val="28"/>
                <w:lang w:eastAsia="ru-RU" w:bidi="ar-SA"/>
              </w:rPr>
              <w:t>П</w:t>
            </w:r>
            <w:r w:rsidRPr="009C1FE8">
              <w:rPr>
                <w:rFonts w:ascii="Times New Roman" w:hAnsi="Times New Roman" w:cs="Times New Roman"/>
                <w:color w:val="000000"/>
                <w:sz w:val="28"/>
                <w:szCs w:val="28"/>
                <w:lang w:eastAsia="ru-RU" w:bidi="ar-SA"/>
              </w:rPr>
              <w:t>о</w:t>
            </w:r>
            <w:r w:rsidRPr="009C1FE8">
              <w:rPr>
                <w:rFonts w:ascii="Times New Roman" w:hAnsi="Times New Roman" w:cs="Times New Roman"/>
                <w:color w:val="000000"/>
                <w:sz w:val="28"/>
                <w:szCs w:val="28"/>
                <w:lang w:eastAsia="ru-RU" w:bidi="ar-SA"/>
              </w:rPr>
              <w:t xml:space="preserve">вторение </w:t>
            </w:r>
            <w:r w:rsidRPr="009C1FE8">
              <w:rPr>
                <w:rFonts w:ascii="Times New Roman" w:hAnsi="Times New Roman" w:cs="Times New Roman"/>
                <w:sz w:val="28"/>
                <w:szCs w:val="28"/>
                <w:lang w:val="ru" w:eastAsia="ru-RU" w:bidi="ar-SA"/>
              </w:rPr>
              <w:t>правил техники безопасности при работе с различными инструментами и материалами, повторение темы «Этапы проекта», информационное погружение в космическую область.</w:t>
            </w:r>
          </w:p>
          <w:p w:rsidR="003241F0" w:rsidRPr="009C1FE8" w:rsidRDefault="003241F0" w:rsidP="00772863">
            <w:pPr>
              <w:suppressAutoHyphens w:val="0"/>
              <w:spacing w:line="240" w:lineRule="auto"/>
              <w:rPr>
                <w:rFonts w:ascii="Times New Roman" w:hAnsi="Times New Roman" w:cs="Times New Roman"/>
                <w:bCs/>
                <w:color w:val="000000"/>
                <w:sz w:val="28"/>
                <w:szCs w:val="28"/>
                <w:lang w:val="ru" w:eastAsia="ru-RU" w:bidi="ar-SA"/>
              </w:rPr>
            </w:pPr>
          </w:p>
        </w:tc>
        <w:tc>
          <w:tcPr>
            <w:tcW w:w="1134"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color w:val="000000"/>
                <w:sz w:val="28"/>
                <w:szCs w:val="28"/>
                <w:lang w:eastAsia="ru-RU" w:bidi="ar-SA"/>
              </w:rPr>
            </w:pPr>
            <w:r w:rsidRPr="009C1FE8">
              <w:rPr>
                <w:rFonts w:ascii="Times New Roman" w:hAnsi="Times New Roman" w:cs="Times New Roman"/>
                <w:color w:val="000000"/>
                <w:sz w:val="28"/>
                <w:szCs w:val="28"/>
                <w:lang w:eastAsia="ru-RU" w:bidi="ar-SA"/>
              </w:rPr>
              <w:t>2</w:t>
            </w:r>
          </w:p>
        </w:tc>
        <w:tc>
          <w:tcPr>
            <w:tcW w:w="992"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color w:val="000000"/>
                <w:sz w:val="28"/>
                <w:szCs w:val="28"/>
                <w:lang w:eastAsia="ru-RU" w:bidi="ar-SA"/>
              </w:rPr>
            </w:pPr>
            <w:r w:rsidRPr="009C1FE8">
              <w:rPr>
                <w:rFonts w:ascii="Times New Roman" w:hAnsi="Times New Roman" w:cs="Times New Roman"/>
                <w:color w:val="000000"/>
                <w:sz w:val="28"/>
                <w:szCs w:val="28"/>
                <w:lang w:eastAsia="ru-RU" w:bidi="ar-SA"/>
              </w:rPr>
              <w:t>1</w:t>
            </w:r>
          </w:p>
        </w:tc>
        <w:tc>
          <w:tcPr>
            <w:tcW w:w="850"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color w:val="000000"/>
                <w:sz w:val="28"/>
                <w:szCs w:val="28"/>
                <w:lang w:eastAsia="ru-RU" w:bidi="ar-SA"/>
              </w:rPr>
            </w:pPr>
            <w:r w:rsidRPr="009C1FE8">
              <w:rPr>
                <w:rFonts w:ascii="Times New Roman" w:hAnsi="Times New Roman" w:cs="Times New Roman"/>
                <w:color w:val="000000"/>
                <w:sz w:val="28"/>
                <w:szCs w:val="28"/>
                <w:lang w:eastAsia="ru-RU" w:bidi="ar-SA"/>
              </w:rPr>
              <w:t>1</w:t>
            </w:r>
          </w:p>
        </w:tc>
        <w:tc>
          <w:tcPr>
            <w:tcW w:w="2694" w:type="dxa"/>
            <w:shd w:val="clear" w:color="auto" w:fill="auto"/>
          </w:tcPr>
          <w:p w:rsidR="003241F0" w:rsidRDefault="003241F0" w:rsidP="00772863">
            <w:pPr>
              <w:suppressAutoHyphens w:val="0"/>
              <w:spacing w:line="240" w:lineRule="auto"/>
              <w:rPr>
                <w:rFonts w:ascii="Times New Roman" w:hAnsi="Times New Roman" w:cs="Times New Roman"/>
                <w:color w:val="000000"/>
                <w:sz w:val="28"/>
                <w:szCs w:val="28"/>
                <w:lang w:eastAsia="ru-RU" w:bidi="ar-SA"/>
              </w:rPr>
            </w:pPr>
            <w:r w:rsidRPr="009C1FE8">
              <w:rPr>
                <w:rFonts w:ascii="Times New Roman" w:hAnsi="Times New Roman" w:cs="Times New Roman"/>
                <w:color w:val="000000"/>
                <w:sz w:val="28"/>
                <w:szCs w:val="28"/>
                <w:lang w:eastAsia="ru-RU" w:bidi="ar-SA"/>
              </w:rPr>
              <w:t xml:space="preserve">Повторение ТБ. </w:t>
            </w:r>
          </w:p>
          <w:p w:rsidR="003241F0" w:rsidRDefault="003241F0" w:rsidP="00772863">
            <w:pPr>
              <w:suppressAutoHyphens w:val="0"/>
              <w:spacing w:line="240" w:lineRule="auto"/>
              <w:rPr>
                <w:rFonts w:ascii="Times New Roman" w:hAnsi="Times New Roman" w:cs="Times New Roman"/>
                <w:bCs/>
                <w:color w:val="000000"/>
                <w:sz w:val="28"/>
                <w:szCs w:val="28"/>
                <w:lang w:eastAsia="ru-RU" w:bidi="ar-SA"/>
              </w:rPr>
            </w:pPr>
            <w:r w:rsidRPr="009C1FE8">
              <w:rPr>
                <w:rFonts w:ascii="Times New Roman" w:hAnsi="Times New Roman" w:cs="Times New Roman"/>
                <w:color w:val="000000"/>
                <w:sz w:val="28"/>
                <w:szCs w:val="28"/>
                <w:lang w:eastAsia="ru-RU" w:bidi="ar-SA"/>
              </w:rPr>
              <w:t>Созд</w:t>
            </w:r>
            <w:r w:rsidRPr="009C1FE8">
              <w:rPr>
                <w:rFonts w:ascii="Times New Roman" w:hAnsi="Times New Roman" w:cs="Times New Roman"/>
                <w:color w:val="000000"/>
                <w:sz w:val="28"/>
                <w:szCs w:val="28"/>
                <w:lang w:eastAsia="ru-RU" w:bidi="ar-SA"/>
              </w:rPr>
              <w:t>а</w:t>
            </w:r>
            <w:r w:rsidRPr="009C1FE8">
              <w:rPr>
                <w:rFonts w:ascii="Times New Roman" w:hAnsi="Times New Roman" w:cs="Times New Roman"/>
                <w:color w:val="000000"/>
                <w:sz w:val="28"/>
                <w:szCs w:val="28"/>
                <w:lang w:eastAsia="ru-RU" w:bidi="ar-SA"/>
              </w:rPr>
              <w:t xml:space="preserve">ние </w:t>
            </w:r>
            <w:r w:rsidRPr="009C1FE8">
              <w:rPr>
                <w:rFonts w:ascii="Times New Roman" w:hAnsi="Times New Roman" w:cs="Times New Roman"/>
                <w:bCs/>
                <w:color w:val="000000"/>
                <w:sz w:val="28"/>
                <w:szCs w:val="28"/>
                <w:lang w:eastAsia="ru-RU" w:bidi="ar-SA"/>
              </w:rPr>
              <w:t>плакатов с изо</w:t>
            </w:r>
            <w:r w:rsidRPr="009C1FE8">
              <w:rPr>
                <w:rFonts w:ascii="Times New Roman" w:hAnsi="Times New Roman" w:cs="Times New Roman"/>
                <w:bCs/>
                <w:color w:val="000000"/>
                <w:sz w:val="28"/>
                <w:szCs w:val="28"/>
                <w:lang w:eastAsia="ru-RU" w:bidi="ar-SA"/>
              </w:rPr>
              <w:t>б</w:t>
            </w:r>
            <w:r w:rsidRPr="009C1FE8">
              <w:rPr>
                <w:rFonts w:ascii="Times New Roman" w:hAnsi="Times New Roman" w:cs="Times New Roman"/>
                <w:bCs/>
                <w:color w:val="000000"/>
                <w:sz w:val="28"/>
                <w:szCs w:val="28"/>
                <w:lang w:eastAsia="ru-RU" w:bidi="ar-SA"/>
              </w:rPr>
              <w:t>ражениями по осно</w:t>
            </w:r>
            <w:r w:rsidRPr="009C1FE8">
              <w:rPr>
                <w:rFonts w:ascii="Times New Roman" w:hAnsi="Times New Roman" w:cs="Times New Roman"/>
                <w:bCs/>
                <w:color w:val="000000"/>
                <w:sz w:val="28"/>
                <w:szCs w:val="28"/>
                <w:lang w:eastAsia="ru-RU" w:bidi="ar-SA"/>
              </w:rPr>
              <w:t>в</w:t>
            </w:r>
            <w:r w:rsidRPr="009C1FE8">
              <w:rPr>
                <w:rFonts w:ascii="Times New Roman" w:hAnsi="Times New Roman" w:cs="Times New Roman"/>
                <w:bCs/>
                <w:color w:val="000000"/>
                <w:sz w:val="28"/>
                <w:szCs w:val="28"/>
                <w:lang w:eastAsia="ru-RU" w:bidi="ar-SA"/>
              </w:rPr>
              <w:t>ным блокам при работе с разными правилами ТБ в своих ко</w:t>
            </w:r>
            <w:r w:rsidRPr="009C1FE8">
              <w:rPr>
                <w:rFonts w:ascii="Times New Roman" w:hAnsi="Times New Roman" w:cs="Times New Roman"/>
                <w:bCs/>
                <w:color w:val="000000"/>
                <w:sz w:val="28"/>
                <w:szCs w:val="28"/>
                <w:lang w:eastAsia="ru-RU" w:bidi="ar-SA"/>
              </w:rPr>
              <w:t>н</w:t>
            </w:r>
            <w:r w:rsidRPr="009C1FE8">
              <w:rPr>
                <w:rFonts w:ascii="Times New Roman" w:hAnsi="Times New Roman" w:cs="Times New Roman"/>
                <w:bCs/>
                <w:color w:val="000000"/>
                <w:sz w:val="28"/>
                <w:szCs w:val="28"/>
                <w:lang w:eastAsia="ru-RU" w:bidi="ar-SA"/>
              </w:rPr>
              <w:t xml:space="preserve">структорских бюро. </w:t>
            </w:r>
          </w:p>
          <w:p w:rsidR="003241F0" w:rsidRPr="009C1FE8" w:rsidRDefault="003241F0" w:rsidP="00772863">
            <w:pPr>
              <w:suppressAutoHyphens w:val="0"/>
              <w:spacing w:line="240" w:lineRule="auto"/>
              <w:rPr>
                <w:rFonts w:ascii="Times New Roman" w:hAnsi="Times New Roman" w:cs="Times New Roman"/>
                <w:color w:val="000000"/>
                <w:sz w:val="28"/>
                <w:szCs w:val="28"/>
                <w:lang w:eastAsia="ru-RU" w:bidi="ar-SA"/>
              </w:rPr>
            </w:pPr>
            <w:r w:rsidRPr="009C1FE8">
              <w:rPr>
                <w:rFonts w:ascii="Times New Roman" w:hAnsi="Times New Roman" w:cs="Times New Roman"/>
                <w:bCs/>
                <w:color w:val="000000"/>
                <w:sz w:val="28"/>
                <w:szCs w:val="28"/>
                <w:lang w:eastAsia="ru-RU" w:bidi="ar-SA"/>
              </w:rPr>
              <w:t>Конструкторские бюро могут быть в том же командном составе, как в 7 классе. Команды также повторяют мат</w:t>
            </w:r>
            <w:r w:rsidRPr="009C1FE8">
              <w:rPr>
                <w:rFonts w:ascii="Times New Roman" w:hAnsi="Times New Roman" w:cs="Times New Roman"/>
                <w:bCs/>
                <w:color w:val="000000"/>
                <w:sz w:val="28"/>
                <w:szCs w:val="28"/>
                <w:lang w:eastAsia="ru-RU" w:bidi="ar-SA"/>
              </w:rPr>
              <w:t>е</w:t>
            </w:r>
            <w:r w:rsidRPr="009C1FE8">
              <w:rPr>
                <w:rFonts w:ascii="Times New Roman" w:hAnsi="Times New Roman" w:cs="Times New Roman"/>
                <w:bCs/>
                <w:color w:val="000000"/>
                <w:sz w:val="28"/>
                <w:szCs w:val="28"/>
                <w:lang w:eastAsia="ru-RU" w:bidi="ar-SA"/>
              </w:rPr>
              <w:t>риал по теме «Этапы проекта». После данн</w:t>
            </w:r>
            <w:r w:rsidRPr="009C1FE8">
              <w:rPr>
                <w:rFonts w:ascii="Times New Roman" w:hAnsi="Times New Roman" w:cs="Times New Roman"/>
                <w:bCs/>
                <w:color w:val="000000"/>
                <w:sz w:val="28"/>
                <w:szCs w:val="28"/>
                <w:lang w:eastAsia="ru-RU" w:bidi="ar-SA"/>
              </w:rPr>
              <w:t>о</w:t>
            </w:r>
            <w:r w:rsidRPr="009C1FE8">
              <w:rPr>
                <w:rFonts w:ascii="Times New Roman" w:hAnsi="Times New Roman" w:cs="Times New Roman"/>
                <w:bCs/>
                <w:color w:val="000000"/>
                <w:sz w:val="28"/>
                <w:szCs w:val="28"/>
                <w:lang w:eastAsia="ru-RU" w:bidi="ar-SA"/>
              </w:rPr>
              <w:t>го материала кома</w:t>
            </w:r>
            <w:r w:rsidRPr="009C1FE8">
              <w:rPr>
                <w:rFonts w:ascii="Times New Roman" w:hAnsi="Times New Roman" w:cs="Times New Roman"/>
                <w:bCs/>
                <w:color w:val="000000"/>
                <w:sz w:val="28"/>
                <w:szCs w:val="28"/>
                <w:lang w:eastAsia="ru-RU" w:bidi="ar-SA"/>
              </w:rPr>
              <w:t>н</w:t>
            </w:r>
            <w:r w:rsidRPr="009C1FE8">
              <w:rPr>
                <w:rFonts w:ascii="Times New Roman" w:hAnsi="Times New Roman" w:cs="Times New Roman"/>
                <w:bCs/>
                <w:color w:val="000000"/>
                <w:sz w:val="28"/>
                <w:szCs w:val="28"/>
                <w:lang w:eastAsia="ru-RU" w:bidi="ar-SA"/>
              </w:rPr>
              <w:t>дам предлагается ср</w:t>
            </w:r>
            <w:r w:rsidRPr="009C1FE8">
              <w:rPr>
                <w:rFonts w:ascii="Times New Roman" w:hAnsi="Times New Roman" w:cs="Times New Roman"/>
                <w:bCs/>
                <w:color w:val="000000"/>
                <w:sz w:val="28"/>
                <w:szCs w:val="28"/>
                <w:lang w:eastAsia="ru-RU" w:bidi="ar-SA"/>
              </w:rPr>
              <w:t>а</w:t>
            </w:r>
            <w:r w:rsidRPr="009C1FE8">
              <w:rPr>
                <w:rFonts w:ascii="Times New Roman" w:hAnsi="Times New Roman" w:cs="Times New Roman"/>
                <w:bCs/>
                <w:color w:val="000000"/>
                <w:sz w:val="28"/>
                <w:szCs w:val="28"/>
                <w:lang w:eastAsia="ru-RU" w:bidi="ar-SA"/>
              </w:rPr>
              <w:t>зиться в игре «Что? Где? Когда?» по теме «Освоение и развитие космической сферы».</w:t>
            </w:r>
          </w:p>
        </w:tc>
      </w:tr>
      <w:tr w:rsidR="003241F0" w:rsidRPr="00C10653" w:rsidTr="00772863">
        <w:tc>
          <w:tcPr>
            <w:tcW w:w="709"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b/>
                <w:color w:val="000000"/>
                <w:sz w:val="28"/>
                <w:szCs w:val="28"/>
                <w:lang w:eastAsia="ru-RU" w:bidi="ar-SA"/>
              </w:rPr>
            </w:pPr>
            <w:r w:rsidRPr="009C1FE8">
              <w:rPr>
                <w:rFonts w:ascii="Times New Roman" w:hAnsi="Times New Roman" w:cs="Times New Roman"/>
                <w:b/>
                <w:color w:val="000000"/>
                <w:sz w:val="28"/>
                <w:szCs w:val="28"/>
                <w:lang w:eastAsia="ru-RU" w:bidi="ar-SA"/>
              </w:rPr>
              <w:t>2</w:t>
            </w:r>
          </w:p>
        </w:tc>
        <w:tc>
          <w:tcPr>
            <w:tcW w:w="3828" w:type="dxa"/>
            <w:shd w:val="clear" w:color="auto" w:fill="auto"/>
          </w:tcPr>
          <w:p w:rsidR="003241F0" w:rsidRPr="009C1FE8" w:rsidRDefault="003241F0" w:rsidP="00772863">
            <w:pPr>
              <w:suppressAutoHyphens w:val="0"/>
              <w:spacing w:line="240" w:lineRule="auto"/>
              <w:rPr>
                <w:rFonts w:ascii="Times New Roman" w:hAnsi="Times New Roman" w:cs="Times New Roman"/>
                <w:b/>
                <w:color w:val="000000"/>
                <w:sz w:val="28"/>
                <w:szCs w:val="28"/>
                <w:lang w:eastAsia="ru-RU" w:bidi="ar-SA"/>
              </w:rPr>
            </w:pPr>
            <w:r w:rsidRPr="009C1FE8">
              <w:rPr>
                <w:rFonts w:ascii="Times New Roman" w:hAnsi="Times New Roman" w:cs="Times New Roman"/>
                <w:b/>
                <w:color w:val="000000"/>
                <w:sz w:val="28"/>
                <w:szCs w:val="28"/>
                <w:lang w:eastAsia="ru-RU" w:bidi="ar-SA"/>
              </w:rPr>
              <w:t>Кейс-задания. Жизненный цикл проектного продукта космического назначения.</w:t>
            </w:r>
          </w:p>
        </w:tc>
        <w:tc>
          <w:tcPr>
            <w:tcW w:w="1134"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b/>
                <w:color w:val="000000"/>
                <w:sz w:val="28"/>
                <w:szCs w:val="28"/>
                <w:lang w:eastAsia="ru-RU" w:bidi="ar-SA"/>
              </w:rPr>
            </w:pPr>
            <w:r w:rsidRPr="009C1FE8">
              <w:rPr>
                <w:rFonts w:ascii="Times New Roman" w:hAnsi="Times New Roman" w:cs="Times New Roman"/>
                <w:b/>
                <w:color w:val="000000"/>
                <w:sz w:val="28"/>
                <w:szCs w:val="28"/>
                <w:lang w:eastAsia="ru-RU" w:bidi="ar-SA"/>
              </w:rPr>
              <w:t>29</w:t>
            </w:r>
          </w:p>
        </w:tc>
        <w:tc>
          <w:tcPr>
            <w:tcW w:w="992"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b/>
                <w:color w:val="000000"/>
                <w:sz w:val="28"/>
                <w:szCs w:val="28"/>
                <w:lang w:eastAsia="ru-RU" w:bidi="ar-SA"/>
              </w:rPr>
            </w:pPr>
            <w:r w:rsidRPr="009C1FE8">
              <w:rPr>
                <w:rFonts w:ascii="Times New Roman" w:hAnsi="Times New Roman" w:cs="Times New Roman"/>
                <w:b/>
                <w:color w:val="000000"/>
                <w:sz w:val="28"/>
                <w:szCs w:val="28"/>
                <w:lang w:eastAsia="ru-RU" w:bidi="ar-SA"/>
              </w:rPr>
              <w:t>11</w:t>
            </w:r>
          </w:p>
        </w:tc>
        <w:tc>
          <w:tcPr>
            <w:tcW w:w="850"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b/>
                <w:color w:val="000000"/>
                <w:sz w:val="28"/>
                <w:szCs w:val="28"/>
                <w:lang w:eastAsia="ru-RU" w:bidi="ar-SA"/>
              </w:rPr>
            </w:pPr>
            <w:r w:rsidRPr="009C1FE8">
              <w:rPr>
                <w:rFonts w:ascii="Times New Roman" w:hAnsi="Times New Roman" w:cs="Times New Roman"/>
                <w:b/>
                <w:color w:val="000000"/>
                <w:sz w:val="28"/>
                <w:szCs w:val="28"/>
                <w:lang w:eastAsia="ru-RU" w:bidi="ar-SA"/>
              </w:rPr>
              <w:t>18</w:t>
            </w:r>
          </w:p>
        </w:tc>
        <w:tc>
          <w:tcPr>
            <w:tcW w:w="2694" w:type="dxa"/>
            <w:shd w:val="clear" w:color="auto" w:fill="auto"/>
          </w:tcPr>
          <w:p w:rsidR="003241F0" w:rsidRPr="009C1FE8" w:rsidRDefault="003241F0" w:rsidP="00772863">
            <w:pPr>
              <w:suppressAutoHyphens w:val="0"/>
              <w:spacing w:line="240" w:lineRule="auto"/>
              <w:rPr>
                <w:rFonts w:ascii="Times New Roman" w:hAnsi="Times New Roman" w:cs="Times New Roman"/>
                <w:color w:val="000000"/>
                <w:sz w:val="28"/>
                <w:szCs w:val="28"/>
                <w:lang w:eastAsia="ru-RU" w:bidi="ar-SA"/>
              </w:rPr>
            </w:pPr>
            <w:r w:rsidRPr="009C1FE8">
              <w:rPr>
                <w:rFonts w:ascii="Times New Roman" w:hAnsi="Times New Roman" w:cs="Times New Roman"/>
                <w:color w:val="000000"/>
                <w:sz w:val="28"/>
                <w:szCs w:val="28"/>
                <w:lang w:eastAsia="ru-RU" w:bidi="ar-SA"/>
              </w:rPr>
              <w:t>Создание проектн</w:t>
            </w:r>
            <w:r w:rsidRPr="009C1FE8">
              <w:rPr>
                <w:rFonts w:ascii="Times New Roman" w:hAnsi="Times New Roman" w:cs="Times New Roman"/>
                <w:color w:val="000000"/>
                <w:sz w:val="28"/>
                <w:szCs w:val="28"/>
                <w:lang w:eastAsia="ru-RU" w:bidi="ar-SA"/>
              </w:rPr>
              <w:t>о</w:t>
            </w:r>
            <w:r w:rsidRPr="009C1FE8">
              <w:rPr>
                <w:rFonts w:ascii="Times New Roman" w:hAnsi="Times New Roman" w:cs="Times New Roman"/>
                <w:color w:val="000000"/>
                <w:sz w:val="28"/>
                <w:szCs w:val="28"/>
                <w:lang w:eastAsia="ru-RU" w:bidi="ar-SA"/>
              </w:rPr>
              <w:t>го продукта.</w:t>
            </w:r>
          </w:p>
        </w:tc>
      </w:tr>
      <w:tr w:rsidR="003241F0" w:rsidRPr="00C10653" w:rsidTr="00772863">
        <w:tc>
          <w:tcPr>
            <w:tcW w:w="709"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bCs/>
                <w:color w:val="000000"/>
                <w:sz w:val="28"/>
                <w:szCs w:val="28"/>
                <w:lang w:eastAsia="ru-RU" w:bidi="ar-SA"/>
              </w:rPr>
            </w:pPr>
            <w:r w:rsidRPr="009C1FE8">
              <w:rPr>
                <w:rFonts w:ascii="Times New Roman" w:hAnsi="Times New Roman" w:cs="Times New Roman"/>
                <w:bCs/>
                <w:color w:val="000000"/>
                <w:sz w:val="28"/>
                <w:szCs w:val="28"/>
                <w:lang w:eastAsia="ru-RU" w:bidi="ar-SA"/>
              </w:rPr>
              <w:t>2.1</w:t>
            </w:r>
          </w:p>
        </w:tc>
        <w:tc>
          <w:tcPr>
            <w:tcW w:w="3828" w:type="dxa"/>
            <w:shd w:val="clear" w:color="auto" w:fill="auto"/>
          </w:tcPr>
          <w:p w:rsidR="003241F0" w:rsidRPr="009C1FE8" w:rsidRDefault="003241F0" w:rsidP="00772863">
            <w:pPr>
              <w:suppressAutoHyphens w:val="0"/>
              <w:spacing w:line="240" w:lineRule="auto"/>
              <w:rPr>
                <w:rFonts w:ascii="Times New Roman" w:eastAsia="Times New Roman" w:hAnsi="Times New Roman" w:cs="Times New Roman"/>
                <w:color w:val="000000"/>
                <w:sz w:val="28"/>
                <w:szCs w:val="28"/>
                <w:lang w:eastAsia="ru-RU" w:bidi="ar-SA"/>
              </w:rPr>
            </w:pPr>
            <w:r w:rsidRPr="009C1FE8">
              <w:rPr>
                <w:rFonts w:ascii="Times New Roman" w:eastAsia="Times New Roman" w:hAnsi="Times New Roman" w:cs="Times New Roman"/>
                <w:color w:val="000000"/>
                <w:sz w:val="28"/>
                <w:szCs w:val="28"/>
                <w:lang w:eastAsia="ru-RU" w:bidi="ar-SA"/>
              </w:rPr>
              <w:t>Кейс</w:t>
            </w:r>
            <w:r>
              <w:rPr>
                <w:rFonts w:ascii="Times New Roman" w:eastAsia="Times New Roman" w:hAnsi="Times New Roman" w:cs="Times New Roman"/>
                <w:color w:val="000000"/>
                <w:sz w:val="28"/>
                <w:szCs w:val="28"/>
                <w:lang w:eastAsia="ru-RU" w:bidi="ar-SA"/>
              </w:rPr>
              <w:t>-</w:t>
            </w:r>
            <w:r w:rsidRPr="009C1FE8">
              <w:rPr>
                <w:rFonts w:ascii="Times New Roman" w:eastAsia="Times New Roman" w:hAnsi="Times New Roman" w:cs="Times New Roman"/>
                <w:color w:val="000000"/>
                <w:sz w:val="28"/>
                <w:szCs w:val="28"/>
                <w:lang w:eastAsia="ru-RU" w:bidi="ar-SA"/>
              </w:rPr>
              <w:t>задание №1</w:t>
            </w:r>
          </w:p>
          <w:p w:rsidR="003241F0" w:rsidRPr="009C1FE8" w:rsidRDefault="003241F0" w:rsidP="00772863">
            <w:pPr>
              <w:suppressAutoHyphens w:val="0"/>
              <w:rPr>
                <w:rStyle w:val="apple-converted-space"/>
                <w:rFonts w:ascii="Times New Roman" w:hAnsi="Times New Roman" w:cs="Times New Roman"/>
                <w:iCs/>
                <w:color w:val="000000"/>
                <w:sz w:val="28"/>
                <w:szCs w:val="28"/>
                <w:bdr w:val="none" w:sz="0" w:space="0" w:color="auto" w:frame="1"/>
                <w:lang w:eastAsia="en-US" w:bidi="ar-SA"/>
              </w:rPr>
            </w:pPr>
            <w:bookmarkStart w:id="1" w:name="_Hlk72704540"/>
            <w:r w:rsidRPr="009C1FE8">
              <w:rPr>
                <w:rStyle w:val="apple-converted-space"/>
                <w:rFonts w:ascii="Times New Roman" w:hAnsi="Times New Roman" w:cs="Times New Roman"/>
                <w:iCs/>
                <w:color w:val="000000"/>
                <w:sz w:val="28"/>
                <w:szCs w:val="28"/>
                <w:bdr w:val="none" w:sz="0" w:space="0" w:color="auto" w:frame="1"/>
                <w:lang w:eastAsia="en-US" w:bidi="ar-SA"/>
              </w:rPr>
              <w:lastRenderedPageBreak/>
              <w:t xml:space="preserve">Модель Солнечной системы – методический тренажер для уроков </w:t>
            </w:r>
            <w:r>
              <w:rPr>
                <w:rStyle w:val="apple-converted-space"/>
                <w:rFonts w:ascii="Times New Roman" w:hAnsi="Times New Roman" w:cs="Times New Roman"/>
                <w:iCs/>
                <w:color w:val="000000"/>
                <w:sz w:val="28"/>
                <w:szCs w:val="28"/>
                <w:bdr w:val="none" w:sz="0" w:space="0" w:color="auto" w:frame="1"/>
                <w:lang w:eastAsia="en-US" w:bidi="ar-SA"/>
              </w:rPr>
              <w:t>а</w:t>
            </w:r>
            <w:r w:rsidRPr="009C1FE8">
              <w:rPr>
                <w:rStyle w:val="apple-converted-space"/>
                <w:rFonts w:ascii="Times New Roman" w:hAnsi="Times New Roman" w:cs="Times New Roman"/>
                <w:iCs/>
                <w:color w:val="000000"/>
                <w:sz w:val="28"/>
                <w:szCs w:val="28"/>
                <w:bdr w:val="none" w:sz="0" w:space="0" w:color="auto" w:frame="1"/>
                <w:lang w:eastAsia="en-US" w:bidi="ar-SA"/>
              </w:rPr>
              <w:t>строномии</w:t>
            </w:r>
            <w:bookmarkEnd w:id="1"/>
            <w:r>
              <w:rPr>
                <w:rStyle w:val="apple-converted-space"/>
                <w:rFonts w:ascii="Times New Roman" w:hAnsi="Times New Roman" w:cs="Times New Roman"/>
                <w:iCs/>
                <w:color w:val="000000"/>
                <w:sz w:val="28"/>
                <w:szCs w:val="28"/>
                <w:bdr w:val="none" w:sz="0" w:space="0" w:color="auto" w:frame="1"/>
                <w:lang w:eastAsia="en-US" w:bidi="ar-SA"/>
              </w:rPr>
              <w:t>.</w:t>
            </w:r>
          </w:p>
          <w:p w:rsidR="003241F0" w:rsidRPr="009C1FE8" w:rsidRDefault="003241F0" w:rsidP="00772863">
            <w:pPr>
              <w:suppressAutoHyphens w:val="0"/>
              <w:spacing w:line="240" w:lineRule="auto"/>
              <w:rPr>
                <w:rFonts w:ascii="Times New Roman" w:hAnsi="Times New Roman" w:cs="Times New Roman"/>
                <w:i/>
                <w:iCs/>
                <w:color w:val="000000"/>
                <w:sz w:val="28"/>
                <w:szCs w:val="28"/>
                <w:lang w:eastAsia="ru-RU" w:bidi="ar-SA"/>
              </w:rPr>
            </w:pPr>
          </w:p>
        </w:tc>
        <w:tc>
          <w:tcPr>
            <w:tcW w:w="1134"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color w:val="000000"/>
                <w:sz w:val="28"/>
                <w:szCs w:val="28"/>
                <w:lang w:eastAsia="ru-RU" w:bidi="ar-SA"/>
              </w:rPr>
            </w:pPr>
            <w:r w:rsidRPr="009C1FE8">
              <w:rPr>
                <w:rFonts w:ascii="Times New Roman" w:hAnsi="Times New Roman" w:cs="Times New Roman"/>
                <w:color w:val="000000"/>
                <w:sz w:val="28"/>
                <w:szCs w:val="28"/>
                <w:lang w:eastAsia="ru-RU" w:bidi="ar-SA"/>
              </w:rPr>
              <w:lastRenderedPageBreak/>
              <w:t>10</w:t>
            </w:r>
          </w:p>
        </w:tc>
        <w:tc>
          <w:tcPr>
            <w:tcW w:w="992"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color w:val="000000"/>
                <w:sz w:val="28"/>
                <w:szCs w:val="28"/>
                <w:lang w:eastAsia="ru-RU" w:bidi="ar-SA"/>
              </w:rPr>
            </w:pPr>
            <w:r w:rsidRPr="009C1FE8">
              <w:rPr>
                <w:rFonts w:ascii="Times New Roman" w:hAnsi="Times New Roman" w:cs="Times New Roman"/>
                <w:color w:val="000000"/>
                <w:sz w:val="28"/>
                <w:szCs w:val="28"/>
                <w:lang w:eastAsia="ru-RU" w:bidi="ar-SA"/>
              </w:rPr>
              <w:t>4</w:t>
            </w:r>
          </w:p>
        </w:tc>
        <w:tc>
          <w:tcPr>
            <w:tcW w:w="850"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color w:val="000000"/>
                <w:sz w:val="28"/>
                <w:szCs w:val="28"/>
                <w:lang w:eastAsia="ru-RU" w:bidi="ar-SA"/>
              </w:rPr>
            </w:pPr>
            <w:r w:rsidRPr="009C1FE8">
              <w:rPr>
                <w:rFonts w:ascii="Times New Roman" w:hAnsi="Times New Roman" w:cs="Times New Roman"/>
                <w:color w:val="000000"/>
                <w:sz w:val="28"/>
                <w:szCs w:val="28"/>
                <w:lang w:eastAsia="ru-RU" w:bidi="ar-SA"/>
              </w:rPr>
              <w:t>6</w:t>
            </w:r>
          </w:p>
        </w:tc>
        <w:tc>
          <w:tcPr>
            <w:tcW w:w="2694" w:type="dxa"/>
            <w:shd w:val="clear" w:color="auto" w:fill="auto"/>
          </w:tcPr>
          <w:p w:rsidR="003241F0" w:rsidRPr="009C1FE8" w:rsidRDefault="003241F0" w:rsidP="00772863">
            <w:pPr>
              <w:suppressAutoHyphens w:val="0"/>
              <w:spacing w:line="240" w:lineRule="auto"/>
              <w:rPr>
                <w:rFonts w:ascii="Times New Roman" w:hAnsi="Times New Roman" w:cs="Times New Roman"/>
                <w:color w:val="000000"/>
                <w:sz w:val="28"/>
                <w:szCs w:val="28"/>
                <w:lang w:eastAsia="ru-RU" w:bidi="ar-SA"/>
              </w:rPr>
            </w:pPr>
            <w:r w:rsidRPr="009C1FE8">
              <w:rPr>
                <w:rFonts w:ascii="Times New Roman" w:hAnsi="Times New Roman" w:cs="Times New Roman"/>
                <w:color w:val="000000"/>
                <w:sz w:val="28"/>
                <w:szCs w:val="28"/>
                <w:lang w:eastAsia="ru-RU" w:bidi="ar-SA"/>
              </w:rPr>
              <w:t>Создани</w:t>
            </w:r>
            <w:r>
              <w:rPr>
                <w:rFonts w:ascii="Times New Roman" w:hAnsi="Times New Roman" w:cs="Times New Roman"/>
                <w:color w:val="000000"/>
                <w:sz w:val="28"/>
                <w:szCs w:val="28"/>
                <w:lang w:eastAsia="ru-RU" w:bidi="ar-SA"/>
              </w:rPr>
              <w:t>е</w:t>
            </w:r>
            <w:r w:rsidRPr="009C1FE8">
              <w:rPr>
                <w:rFonts w:ascii="Times New Roman" w:hAnsi="Times New Roman" w:cs="Times New Roman"/>
                <w:color w:val="000000"/>
                <w:sz w:val="28"/>
                <w:szCs w:val="28"/>
                <w:lang w:eastAsia="ru-RU" w:bidi="ar-SA"/>
              </w:rPr>
              <w:t xml:space="preserve"> модели Солнца, Земли и Луны, </w:t>
            </w:r>
            <w:r w:rsidRPr="009C1FE8">
              <w:rPr>
                <w:rFonts w:ascii="Times New Roman" w:hAnsi="Times New Roman" w:cs="Times New Roman"/>
                <w:color w:val="000000"/>
                <w:sz w:val="28"/>
                <w:szCs w:val="28"/>
                <w:lang w:eastAsia="ru-RU" w:bidi="ar-SA"/>
              </w:rPr>
              <w:lastRenderedPageBreak/>
              <w:t>соверша</w:t>
            </w:r>
            <w:r w:rsidRPr="009C1FE8">
              <w:rPr>
                <w:rFonts w:ascii="Times New Roman" w:hAnsi="Times New Roman" w:cs="Times New Roman"/>
                <w:color w:val="000000"/>
                <w:sz w:val="28"/>
                <w:szCs w:val="28"/>
                <w:lang w:eastAsia="ru-RU" w:bidi="ar-SA"/>
              </w:rPr>
              <w:t>ю</w:t>
            </w:r>
            <w:r w:rsidRPr="009C1FE8">
              <w:rPr>
                <w:rFonts w:ascii="Times New Roman" w:hAnsi="Times New Roman" w:cs="Times New Roman"/>
                <w:color w:val="000000"/>
                <w:sz w:val="28"/>
                <w:szCs w:val="28"/>
                <w:lang w:eastAsia="ru-RU" w:bidi="ar-SA"/>
              </w:rPr>
              <w:t xml:space="preserve">щие свои движения по орбитам. </w:t>
            </w:r>
          </w:p>
        </w:tc>
      </w:tr>
      <w:tr w:rsidR="003241F0" w:rsidRPr="00C10653" w:rsidTr="00772863">
        <w:tc>
          <w:tcPr>
            <w:tcW w:w="709"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bCs/>
                <w:color w:val="000000"/>
                <w:sz w:val="28"/>
                <w:szCs w:val="28"/>
                <w:lang w:eastAsia="ru-RU" w:bidi="ar-SA"/>
              </w:rPr>
            </w:pPr>
            <w:r w:rsidRPr="009C1FE8">
              <w:rPr>
                <w:rFonts w:ascii="Times New Roman" w:hAnsi="Times New Roman" w:cs="Times New Roman"/>
                <w:bCs/>
                <w:color w:val="000000"/>
                <w:sz w:val="28"/>
                <w:szCs w:val="28"/>
                <w:lang w:eastAsia="ru-RU" w:bidi="ar-SA"/>
              </w:rPr>
              <w:lastRenderedPageBreak/>
              <w:t>2.2</w:t>
            </w:r>
          </w:p>
        </w:tc>
        <w:tc>
          <w:tcPr>
            <w:tcW w:w="3828" w:type="dxa"/>
            <w:shd w:val="clear" w:color="auto" w:fill="auto"/>
          </w:tcPr>
          <w:p w:rsidR="003241F0" w:rsidRPr="009C1FE8" w:rsidRDefault="003241F0" w:rsidP="00772863">
            <w:pPr>
              <w:suppressAutoHyphens w:val="0"/>
              <w:spacing w:line="240" w:lineRule="auto"/>
              <w:rPr>
                <w:rFonts w:ascii="Times New Roman" w:eastAsia="Times New Roman" w:hAnsi="Times New Roman" w:cs="Times New Roman"/>
                <w:bCs/>
                <w:color w:val="000000"/>
                <w:sz w:val="28"/>
                <w:szCs w:val="28"/>
                <w:lang w:eastAsia="ru-RU" w:bidi="ar-SA"/>
              </w:rPr>
            </w:pPr>
            <w:r w:rsidRPr="009C1FE8">
              <w:rPr>
                <w:rFonts w:ascii="Times New Roman" w:eastAsia="Times New Roman" w:hAnsi="Times New Roman" w:cs="Times New Roman"/>
                <w:bCs/>
                <w:color w:val="000000"/>
                <w:sz w:val="28"/>
                <w:szCs w:val="28"/>
                <w:lang w:eastAsia="ru-RU" w:bidi="ar-SA"/>
              </w:rPr>
              <w:t>Кейс-задание №2</w:t>
            </w:r>
          </w:p>
          <w:p w:rsidR="003241F0" w:rsidRPr="009C1FE8" w:rsidRDefault="003241F0" w:rsidP="00772863">
            <w:pPr>
              <w:suppressAutoHyphens w:val="0"/>
              <w:spacing w:line="240" w:lineRule="auto"/>
              <w:rPr>
                <w:rFonts w:ascii="Times New Roman" w:hAnsi="Times New Roman" w:cs="Times New Roman"/>
                <w:bCs/>
                <w:color w:val="000000"/>
                <w:sz w:val="28"/>
                <w:szCs w:val="28"/>
                <w:lang w:eastAsia="ru-RU" w:bidi="ar-SA"/>
              </w:rPr>
            </w:pPr>
            <w:r w:rsidRPr="009C1FE8">
              <w:rPr>
                <w:rFonts w:ascii="Times New Roman" w:hAnsi="Times New Roman" w:cs="Times New Roman"/>
                <w:bCs/>
                <w:sz w:val="28"/>
                <w:szCs w:val="28"/>
                <w:lang w:eastAsia="en-US" w:bidi="ar-SA"/>
              </w:rPr>
              <w:t>Все о спутниках.  Констру</w:t>
            </w:r>
            <w:r w:rsidRPr="009C1FE8">
              <w:rPr>
                <w:rFonts w:ascii="Times New Roman" w:hAnsi="Times New Roman" w:cs="Times New Roman"/>
                <w:bCs/>
                <w:sz w:val="28"/>
                <w:szCs w:val="28"/>
                <w:lang w:eastAsia="en-US" w:bidi="ar-SA"/>
              </w:rPr>
              <w:t>и</w:t>
            </w:r>
            <w:r w:rsidRPr="009C1FE8">
              <w:rPr>
                <w:rFonts w:ascii="Times New Roman" w:hAnsi="Times New Roman" w:cs="Times New Roman"/>
                <w:bCs/>
                <w:sz w:val="28"/>
                <w:szCs w:val="28"/>
                <w:lang w:eastAsia="en-US" w:bidi="ar-SA"/>
              </w:rPr>
              <w:t>рование модели несуществ</w:t>
            </w:r>
            <w:r w:rsidRPr="009C1FE8">
              <w:rPr>
                <w:rFonts w:ascii="Times New Roman" w:hAnsi="Times New Roman" w:cs="Times New Roman"/>
                <w:bCs/>
                <w:sz w:val="28"/>
                <w:szCs w:val="28"/>
                <w:lang w:eastAsia="en-US" w:bidi="ar-SA"/>
              </w:rPr>
              <w:t>у</w:t>
            </w:r>
            <w:r w:rsidRPr="009C1FE8">
              <w:rPr>
                <w:rFonts w:ascii="Times New Roman" w:hAnsi="Times New Roman" w:cs="Times New Roman"/>
                <w:bCs/>
                <w:sz w:val="28"/>
                <w:szCs w:val="28"/>
                <w:lang w:eastAsia="en-US" w:bidi="ar-SA"/>
              </w:rPr>
              <w:t>ющего спутника</w:t>
            </w:r>
            <w:r>
              <w:rPr>
                <w:rFonts w:ascii="Times New Roman" w:hAnsi="Times New Roman" w:cs="Times New Roman"/>
                <w:bCs/>
                <w:sz w:val="28"/>
                <w:szCs w:val="28"/>
                <w:lang w:eastAsia="en-US" w:bidi="ar-SA"/>
              </w:rPr>
              <w:t>.</w:t>
            </w:r>
          </w:p>
        </w:tc>
        <w:tc>
          <w:tcPr>
            <w:tcW w:w="1134"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color w:val="000000"/>
                <w:sz w:val="28"/>
                <w:szCs w:val="28"/>
                <w:lang w:eastAsia="ru-RU" w:bidi="ar-SA"/>
              </w:rPr>
            </w:pPr>
            <w:r w:rsidRPr="009C1FE8">
              <w:rPr>
                <w:rFonts w:ascii="Times New Roman" w:hAnsi="Times New Roman" w:cs="Times New Roman"/>
                <w:color w:val="000000"/>
                <w:sz w:val="28"/>
                <w:szCs w:val="28"/>
                <w:lang w:eastAsia="ru-RU" w:bidi="ar-SA"/>
              </w:rPr>
              <w:t>6</w:t>
            </w:r>
          </w:p>
        </w:tc>
        <w:tc>
          <w:tcPr>
            <w:tcW w:w="992"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color w:val="000000"/>
                <w:sz w:val="28"/>
                <w:szCs w:val="28"/>
                <w:lang w:eastAsia="ru-RU" w:bidi="ar-SA"/>
              </w:rPr>
            </w:pPr>
            <w:r w:rsidRPr="009C1FE8">
              <w:rPr>
                <w:rFonts w:ascii="Times New Roman" w:hAnsi="Times New Roman" w:cs="Times New Roman"/>
                <w:color w:val="000000"/>
                <w:sz w:val="28"/>
                <w:szCs w:val="28"/>
                <w:lang w:eastAsia="ru-RU" w:bidi="ar-SA"/>
              </w:rPr>
              <w:t>2</w:t>
            </w:r>
          </w:p>
        </w:tc>
        <w:tc>
          <w:tcPr>
            <w:tcW w:w="850"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color w:val="000000"/>
                <w:sz w:val="28"/>
                <w:szCs w:val="28"/>
                <w:lang w:eastAsia="ru-RU" w:bidi="ar-SA"/>
              </w:rPr>
            </w:pPr>
            <w:r w:rsidRPr="009C1FE8">
              <w:rPr>
                <w:rFonts w:ascii="Times New Roman" w:hAnsi="Times New Roman" w:cs="Times New Roman"/>
                <w:color w:val="000000"/>
                <w:sz w:val="28"/>
                <w:szCs w:val="28"/>
                <w:lang w:eastAsia="ru-RU" w:bidi="ar-SA"/>
              </w:rPr>
              <w:t>4</w:t>
            </w:r>
          </w:p>
        </w:tc>
        <w:tc>
          <w:tcPr>
            <w:tcW w:w="2694" w:type="dxa"/>
            <w:shd w:val="clear" w:color="auto" w:fill="auto"/>
          </w:tcPr>
          <w:p w:rsidR="003241F0" w:rsidRPr="009C1FE8" w:rsidRDefault="003241F0" w:rsidP="00772863">
            <w:pPr>
              <w:suppressAutoHyphens w:val="0"/>
              <w:spacing w:line="240" w:lineRule="auto"/>
              <w:rPr>
                <w:rFonts w:ascii="Times New Roman" w:hAnsi="Times New Roman" w:cs="Times New Roman"/>
                <w:color w:val="000000"/>
                <w:sz w:val="28"/>
                <w:szCs w:val="28"/>
                <w:lang w:eastAsia="ru-RU" w:bidi="ar-SA"/>
              </w:rPr>
            </w:pPr>
            <w:r w:rsidRPr="009C1FE8">
              <w:rPr>
                <w:rFonts w:ascii="Times New Roman" w:hAnsi="Times New Roman" w:cs="Times New Roman"/>
                <w:sz w:val="28"/>
                <w:szCs w:val="28"/>
                <w:lang w:eastAsia="ru-RU" w:bidi="ar-SA"/>
              </w:rPr>
              <w:t>Создание модели несуществующего спутника в виде прототипа.</w:t>
            </w:r>
          </w:p>
        </w:tc>
      </w:tr>
      <w:tr w:rsidR="003241F0" w:rsidRPr="00C10653" w:rsidTr="00772863">
        <w:tc>
          <w:tcPr>
            <w:tcW w:w="709"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bCs/>
                <w:color w:val="000000"/>
                <w:sz w:val="28"/>
                <w:szCs w:val="28"/>
                <w:lang w:eastAsia="ru-RU" w:bidi="ar-SA"/>
              </w:rPr>
            </w:pPr>
            <w:r w:rsidRPr="009C1FE8">
              <w:rPr>
                <w:rFonts w:ascii="Times New Roman" w:hAnsi="Times New Roman" w:cs="Times New Roman"/>
                <w:bCs/>
                <w:color w:val="000000"/>
                <w:sz w:val="28"/>
                <w:szCs w:val="28"/>
                <w:lang w:eastAsia="ru-RU" w:bidi="ar-SA"/>
              </w:rPr>
              <w:t>2.3</w:t>
            </w:r>
          </w:p>
        </w:tc>
        <w:tc>
          <w:tcPr>
            <w:tcW w:w="3828" w:type="dxa"/>
            <w:shd w:val="clear" w:color="auto" w:fill="auto"/>
          </w:tcPr>
          <w:p w:rsidR="003241F0" w:rsidRPr="009C1FE8" w:rsidRDefault="003241F0" w:rsidP="00772863">
            <w:pPr>
              <w:suppressAutoHyphens w:val="0"/>
              <w:spacing w:line="240" w:lineRule="auto"/>
              <w:rPr>
                <w:rFonts w:ascii="Times New Roman" w:hAnsi="Times New Roman" w:cs="Times New Roman"/>
                <w:bCs/>
                <w:color w:val="000000"/>
                <w:sz w:val="28"/>
                <w:szCs w:val="28"/>
                <w:lang w:eastAsia="en-US" w:bidi="ar-SA"/>
              </w:rPr>
            </w:pPr>
            <w:r w:rsidRPr="009C1FE8">
              <w:rPr>
                <w:rFonts w:ascii="Times New Roman" w:hAnsi="Times New Roman" w:cs="Times New Roman"/>
                <w:bCs/>
                <w:color w:val="000000"/>
                <w:sz w:val="28"/>
                <w:szCs w:val="28"/>
                <w:lang w:eastAsia="en-US" w:bidi="ar-SA"/>
              </w:rPr>
              <w:t>Кейс-задание №3</w:t>
            </w:r>
          </w:p>
          <w:p w:rsidR="003241F0" w:rsidRPr="009C1FE8" w:rsidRDefault="003241F0" w:rsidP="00772863">
            <w:pPr>
              <w:suppressAutoHyphens w:val="0"/>
              <w:spacing w:line="240" w:lineRule="auto"/>
              <w:rPr>
                <w:rFonts w:ascii="Times New Roman" w:hAnsi="Times New Roman" w:cs="Times New Roman"/>
                <w:bCs/>
                <w:color w:val="000000"/>
                <w:sz w:val="28"/>
                <w:szCs w:val="28"/>
                <w:lang w:eastAsia="ru-RU" w:bidi="ar-SA"/>
              </w:rPr>
            </w:pPr>
            <w:r w:rsidRPr="009C1FE8">
              <w:rPr>
                <w:rFonts w:ascii="Times New Roman" w:hAnsi="Times New Roman" w:cs="Times New Roman"/>
                <w:bCs/>
                <w:sz w:val="28"/>
                <w:szCs w:val="28"/>
                <w:lang w:eastAsia="en-US" w:bidi="ar-SA"/>
              </w:rPr>
              <w:t xml:space="preserve">Разработка ракеты-носителя для </w:t>
            </w:r>
            <w:proofErr w:type="spellStart"/>
            <w:r w:rsidRPr="009C1FE8">
              <w:rPr>
                <w:rFonts w:ascii="Times New Roman" w:hAnsi="Times New Roman" w:cs="Times New Roman"/>
                <w:bCs/>
                <w:sz w:val="28"/>
                <w:szCs w:val="28"/>
                <w:lang w:eastAsia="en-US" w:bidi="ar-SA"/>
              </w:rPr>
              <w:t>пикоспутника</w:t>
            </w:r>
            <w:proofErr w:type="spellEnd"/>
            <w:r w:rsidRPr="009C1FE8">
              <w:rPr>
                <w:rFonts w:ascii="Times New Roman" w:hAnsi="Times New Roman" w:cs="Times New Roman"/>
                <w:bCs/>
                <w:sz w:val="28"/>
                <w:szCs w:val="28"/>
                <w:lang w:eastAsia="en-US" w:bidi="ar-SA"/>
              </w:rPr>
              <w:t xml:space="preserve"> типа </w:t>
            </w:r>
            <w:proofErr w:type="spellStart"/>
            <w:r w:rsidRPr="009C1FE8">
              <w:rPr>
                <w:rFonts w:ascii="Times New Roman" w:hAnsi="Times New Roman" w:cs="Times New Roman"/>
                <w:bCs/>
                <w:sz w:val="28"/>
                <w:szCs w:val="28"/>
                <w:lang w:eastAsia="en-US" w:bidi="ar-SA"/>
              </w:rPr>
              <w:t>CanSat</w:t>
            </w:r>
            <w:proofErr w:type="spellEnd"/>
            <w:r>
              <w:rPr>
                <w:rFonts w:ascii="Times New Roman" w:hAnsi="Times New Roman" w:cs="Times New Roman"/>
                <w:bCs/>
                <w:sz w:val="28"/>
                <w:szCs w:val="28"/>
                <w:lang w:eastAsia="en-US" w:bidi="ar-SA"/>
              </w:rPr>
              <w:t>.</w:t>
            </w:r>
          </w:p>
        </w:tc>
        <w:tc>
          <w:tcPr>
            <w:tcW w:w="1134"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color w:val="000000"/>
                <w:sz w:val="28"/>
                <w:szCs w:val="28"/>
                <w:lang w:eastAsia="ru-RU" w:bidi="ar-SA"/>
              </w:rPr>
            </w:pPr>
            <w:r w:rsidRPr="009C1FE8">
              <w:rPr>
                <w:rFonts w:ascii="Times New Roman" w:hAnsi="Times New Roman" w:cs="Times New Roman"/>
                <w:color w:val="000000"/>
                <w:sz w:val="28"/>
                <w:szCs w:val="28"/>
                <w:lang w:eastAsia="ru-RU" w:bidi="ar-SA"/>
              </w:rPr>
              <w:t>13</w:t>
            </w:r>
          </w:p>
        </w:tc>
        <w:tc>
          <w:tcPr>
            <w:tcW w:w="992"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color w:val="000000"/>
                <w:sz w:val="28"/>
                <w:szCs w:val="28"/>
                <w:lang w:eastAsia="ru-RU" w:bidi="ar-SA"/>
              </w:rPr>
            </w:pPr>
            <w:r w:rsidRPr="009C1FE8">
              <w:rPr>
                <w:rFonts w:ascii="Times New Roman" w:hAnsi="Times New Roman" w:cs="Times New Roman"/>
                <w:color w:val="000000"/>
                <w:sz w:val="28"/>
                <w:szCs w:val="28"/>
                <w:lang w:eastAsia="ru-RU" w:bidi="ar-SA"/>
              </w:rPr>
              <w:t>5</w:t>
            </w:r>
          </w:p>
        </w:tc>
        <w:tc>
          <w:tcPr>
            <w:tcW w:w="850"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color w:val="000000"/>
                <w:sz w:val="28"/>
                <w:szCs w:val="28"/>
                <w:lang w:eastAsia="ru-RU" w:bidi="ar-SA"/>
              </w:rPr>
            </w:pPr>
            <w:r w:rsidRPr="009C1FE8">
              <w:rPr>
                <w:rFonts w:ascii="Times New Roman" w:hAnsi="Times New Roman" w:cs="Times New Roman"/>
                <w:color w:val="000000"/>
                <w:sz w:val="28"/>
                <w:szCs w:val="28"/>
                <w:lang w:eastAsia="ru-RU" w:bidi="ar-SA"/>
              </w:rPr>
              <w:t>8</w:t>
            </w:r>
          </w:p>
        </w:tc>
        <w:tc>
          <w:tcPr>
            <w:tcW w:w="2694" w:type="dxa"/>
            <w:shd w:val="clear" w:color="auto" w:fill="auto"/>
          </w:tcPr>
          <w:p w:rsidR="003241F0" w:rsidRPr="009C1FE8" w:rsidRDefault="003241F0" w:rsidP="00772863">
            <w:pPr>
              <w:suppressAutoHyphens w:val="0"/>
              <w:spacing w:line="240" w:lineRule="auto"/>
              <w:rPr>
                <w:rFonts w:ascii="Times New Roman" w:hAnsi="Times New Roman" w:cs="Times New Roman"/>
                <w:color w:val="000000"/>
                <w:sz w:val="28"/>
                <w:szCs w:val="28"/>
                <w:lang w:eastAsia="ru-RU" w:bidi="ar-SA"/>
              </w:rPr>
            </w:pPr>
            <w:r w:rsidRPr="009C1FE8">
              <w:rPr>
                <w:rFonts w:ascii="Times New Roman" w:hAnsi="Times New Roman" w:cs="Times New Roman"/>
                <w:sz w:val="28"/>
                <w:szCs w:val="28"/>
                <w:lang w:eastAsia="en-US" w:bidi="ar-SA"/>
              </w:rPr>
              <w:t>Разработка ракеты-носителя для д</w:t>
            </w:r>
            <w:r w:rsidRPr="009C1FE8">
              <w:rPr>
                <w:rFonts w:ascii="Times New Roman" w:hAnsi="Times New Roman" w:cs="Times New Roman"/>
                <w:sz w:val="28"/>
                <w:szCs w:val="28"/>
                <w:lang w:eastAsia="en-US" w:bidi="ar-SA"/>
              </w:rPr>
              <w:t>о</w:t>
            </w:r>
            <w:r w:rsidRPr="009C1FE8">
              <w:rPr>
                <w:rFonts w:ascii="Times New Roman" w:hAnsi="Times New Roman" w:cs="Times New Roman"/>
                <w:sz w:val="28"/>
                <w:szCs w:val="28"/>
                <w:lang w:eastAsia="en-US" w:bidi="ar-SA"/>
              </w:rPr>
              <w:t xml:space="preserve">ставки </w:t>
            </w:r>
            <w:proofErr w:type="spellStart"/>
            <w:r w:rsidRPr="009C1FE8">
              <w:rPr>
                <w:rFonts w:ascii="Times New Roman" w:hAnsi="Times New Roman" w:cs="Times New Roman"/>
                <w:sz w:val="28"/>
                <w:szCs w:val="28"/>
                <w:lang w:eastAsia="en-US" w:bidi="ar-SA"/>
              </w:rPr>
              <w:t>пикоспутн</w:t>
            </w:r>
            <w:r w:rsidRPr="009C1FE8">
              <w:rPr>
                <w:rFonts w:ascii="Times New Roman" w:hAnsi="Times New Roman" w:cs="Times New Roman"/>
                <w:sz w:val="28"/>
                <w:szCs w:val="28"/>
                <w:lang w:eastAsia="en-US" w:bidi="ar-SA"/>
              </w:rPr>
              <w:t>и</w:t>
            </w:r>
            <w:r w:rsidRPr="009C1FE8">
              <w:rPr>
                <w:rFonts w:ascii="Times New Roman" w:hAnsi="Times New Roman" w:cs="Times New Roman"/>
                <w:sz w:val="28"/>
                <w:szCs w:val="28"/>
                <w:lang w:eastAsia="en-US" w:bidi="ar-SA"/>
              </w:rPr>
              <w:t>ка</w:t>
            </w:r>
            <w:proofErr w:type="spellEnd"/>
            <w:r w:rsidRPr="009C1FE8">
              <w:rPr>
                <w:rFonts w:ascii="Times New Roman" w:hAnsi="Times New Roman" w:cs="Times New Roman"/>
                <w:sz w:val="28"/>
                <w:szCs w:val="28"/>
                <w:lang w:eastAsia="en-US" w:bidi="ar-SA"/>
              </w:rPr>
              <w:t xml:space="preserve"> типа </w:t>
            </w:r>
            <w:proofErr w:type="spellStart"/>
            <w:r w:rsidRPr="009C1FE8">
              <w:rPr>
                <w:rFonts w:ascii="Times New Roman" w:hAnsi="Times New Roman" w:cs="Times New Roman"/>
                <w:sz w:val="28"/>
                <w:szCs w:val="28"/>
                <w:lang w:eastAsia="en-US" w:bidi="ar-SA"/>
              </w:rPr>
              <w:t>CanSat</w:t>
            </w:r>
            <w:proofErr w:type="spellEnd"/>
            <w:r w:rsidRPr="009C1FE8">
              <w:rPr>
                <w:rFonts w:ascii="Times New Roman" w:hAnsi="Times New Roman" w:cs="Times New Roman"/>
                <w:sz w:val="28"/>
                <w:szCs w:val="28"/>
                <w:lang w:eastAsia="en-US" w:bidi="ar-SA"/>
              </w:rPr>
              <w:t xml:space="preserve"> на заданную высоту.</w:t>
            </w:r>
          </w:p>
        </w:tc>
      </w:tr>
      <w:tr w:rsidR="003241F0" w:rsidRPr="00C10653" w:rsidTr="00772863">
        <w:tc>
          <w:tcPr>
            <w:tcW w:w="709"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b/>
                <w:color w:val="000000"/>
                <w:sz w:val="28"/>
                <w:szCs w:val="28"/>
                <w:lang w:eastAsia="ru-RU" w:bidi="ar-SA"/>
              </w:rPr>
            </w:pPr>
            <w:r w:rsidRPr="009C1FE8">
              <w:rPr>
                <w:rFonts w:ascii="Times New Roman" w:hAnsi="Times New Roman" w:cs="Times New Roman"/>
                <w:b/>
                <w:color w:val="000000"/>
                <w:sz w:val="28"/>
                <w:szCs w:val="28"/>
                <w:lang w:eastAsia="ru-RU" w:bidi="ar-SA"/>
              </w:rPr>
              <w:t>3</w:t>
            </w:r>
          </w:p>
        </w:tc>
        <w:tc>
          <w:tcPr>
            <w:tcW w:w="3828" w:type="dxa"/>
            <w:shd w:val="clear" w:color="auto" w:fill="auto"/>
          </w:tcPr>
          <w:p w:rsidR="003241F0" w:rsidRPr="009C1FE8" w:rsidRDefault="003241F0" w:rsidP="00772863">
            <w:pPr>
              <w:suppressAutoHyphens w:val="0"/>
              <w:spacing w:line="240" w:lineRule="auto"/>
              <w:rPr>
                <w:rFonts w:ascii="Times New Roman" w:hAnsi="Times New Roman" w:cs="Times New Roman"/>
                <w:b/>
                <w:color w:val="000000"/>
                <w:sz w:val="28"/>
                <w:szCs w:val="28"/>
                <w:lang w:eastAsia="ru-RU" w:bidi="ar-SA"/>
              </w:rPr>
            </w:pPr>
            <w:r w:rsidRPr="009C1FE8">
              <w:rPr>
                <w:rFonts w:ascii="Times New Roman" w:hAnsi="Times New Roman" w:cs="Times New Roman"/>
                <w:b/>
                <w:color w:val="000000"/>
                <w:sz w:val="28"/>
                <w:szCs w:val="28"/>
                <w:lang w:eastAsia="ru-RU" w:bidi="ar-SA"/>
              </w:rPr>
              <w:t>Итоговое занятие</w:t>
            </w:r>
          </w:p>
          <w:p w:rsidR="003241F0" w:rsidRPr="009C1FE8" w:rsidRDefault="003241F0" w:rsidP="00772863">
            <w:pPr>
              <w:suppressAutoHyphens w:val="0"/>
              <w:spacing w:line="240" w:lineRule="auto"/>
              <w:rPr>
                <w:rFonts w:ascii="Times New Roman" w:hAnsi="Times New Roman" w:cs="Times New Roman"/>
                <w:b/>
                <w:color w:val="000000"/>
                <w:sz w:val="28"/>
                <w:szCs w:val="28"/>
                <w:lang w:eastAsia="ru-RU" w:bidi="ar-SA"/>
              </w:rPr>
            </w:pPr>
            <w:r w:rsidRPr="009C1FE8">
              <w:rPr>
                <w:rFonts w:ascii="Times New Roman" w:hAnsi="Times New Roman" w:cs="Times New Roman"/>
                <w:sz w:val="28"/>
                <w:szCs w:val="28"/>
                <w:lang w:eastAsia="en-US" w:bidi="ar-SA"/>
              </w:rPr>
              <w:t>«Рефлексия. Работа констру</w:t>
            </w:r>
            <w:r w:rsidRPr="009C1FE8">
              <w:rPr>
                <w:rFonts w:ascii="Times New Roman" w:hAnsi="Times New Roman" w:cs="Times New Roman"/>
                <w:sz w:val="28"/>
                <w:szCs w:val="28"/>
                <w:lang w:eastAsia="en-US" w:bidi="ar-SA"/>
              </w:rPr>
              <w:t>к</w:t>
            </w:r>
            <w:r w:rsidRPr="009C1FE8">
              <w:rPr>
                <w:rFonts w:ascii="Times New Roman" w:hAnsi="Times New Roman" w:cs="Times New Roman"/>
                <w:sz w:val="28"/>
                <w:szCs w:val="28"/>
                <w:lang w:eastAsia="en-US" w:bidi="ar-SA"/>
              </w:rPr>
              <w:t>торских бюро»</w:t>
            </w:r>
          </w:p>
        </w:tc>
        <w:tc>
          <w:tcPr>
            <w:tcW w:w="1134"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b/>
                <w:color w:val="000000"/>
                <w:sz w:val="28"/>
                <w:szCs w:val="28"/>
                <w:lang w:eastAsia="ru-RU" w:bidi="ar-SA"/>
              </w:rPr>
            </w:pPr>
            <w:r w:rsidRPr="009C1FE8">
              <w:rPr>
                <w:rFonts w:ascii="Times New Roman" w:hAnsi="Times New Roman" w:cs="Times New Roman"/>
                <w:b/>
                <w:color w:val="000000"/>
                <w:sz w:val="28"/>
                <w:szCs w:val="28"/>
                <w:lang w:eastAsia="ru-RU" w:bidi="ar-SA"/>
              </w:rPr>
              <w:t>1</w:t>
            </w:r>
          </w:p>
        </w:tc>
        <w:tc>
          <w:tcPr>
            <w:tcW w:w="992"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b/>
                <w:color w:val="000000"/>
                <w:sz w:val="28"/>
                <w:szCs w:val="28"/>
                <w:lang w:eastAsia="ru-RU" w:bidi="ar-SA"/>
              </w:rPr>
            </w:pPr>
          </w:p>
        </w:tc>
        <w:tc>
          <w:tcPr>
            <w:tcW w:w="850"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b/>
                <w:color w:val="000000"/>
                <w:sz w:val="28"/>
                <w:szCs w:val="28"/>
                <w:lang w:eastAsia="ru-RU" w:bidi="ar-SA"/>
              </w:rPr>
            </w:pPr>
          </w:p>
        </w:tc>
        <w:tc>
          <w:tcPr>
            <w:tcW w:w="2694" w:type="dxa"/>
            <w:shd w:val="clear" w:color="auto" w:fill="auto"/>
          </w:tcPr>
          <w:p w:rsidR="003241F0" w:rsidRPr="009C1FE8" w:rsidRDefault="003241F0" w:rsidP="00772863">
            <w:pPr>
              <w:suppressAutoHyphens w:val="0"/>
              <w:spacing w:line="240" w:lineRule="auto"/>
              <w:rPr>
                <w:rFonts w:ascii="Times New Roman" w:hAnsi="Times New Roman" w:cs="Times New Roman"/>
                <w:bCs/>
                <w:color w:val="000000"/>
                <w:sz w:val="28"/>
                <w:szCs w:val="28"/>
                <w:lang w:eastAsia="ru-RU" w:bidi="ar-SA"/>
              </w:rPr>
            </w:pPr>
            <w:r w:rsidRPr="009C1FE8">
              <w:rPr>
                <w:rFonts w:ascii="Times New Roman" w:hAnsi="Times New Roman" w:cs="Times New Roman"/>
                <w:bCs/>
                <w:color w:val="000000"/>
                <w:sz w:val="28"/>
                <w:szCs w:val="28"/>
                <w:lang w:eastAsia="ru-RU" w:bidi="ar-SA"/>
              </w:rPr>
              <w:t>Выбор лучшего конструкторского бюро</w:t>
            </w:r>
            <w:r>
              <w:rPr>
                <w:rFonts w:ascii="Times New Roman" w:hAnsi="Times New Roman" w:cs="Times New Roman"/>
                <w:bCs/>
                <w:color w:val="000000"/>
                <w:sz w:val="28"/>
                <w:szCs w:val="28"/>
                <w:lang w:eastAsia="ru-RU" w:bidi="ar-SA"/>
              </w:rPr>
              <w:t>.</w:t>
            </w:r>
          </w:p>
        </w:tc>
      </w:tr>
      <w:tr w:rsidR="003241F0" w:rsidRPr="00C10653" w:rsidTr="00772863">
        <w:tc>
          <w:tcPr>
            <w:tcW w:w="709"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bCs/>
                <w:color w:val="000000"/>
                <w:sz w:val="28"/>
                <w:szCs w:val="28"/>
                <w:lang w:eastAsia="ru-RU" w:bidi="ar-SA"/>
              </w:rPr>
            </w:pPr>
            <w:r w:rsidRPr="009C1FE8">
              <w:rPr>
                <w:rFonts w:ascii="Times New Roman" w:hAnsi="Times New Roman" w:cs="Times New Roman"/>
                <w:bCs/>
                <w:color w:val="000000"/>
                <w:sz w:val="28"/>
                <w:szCs w:val="28"/>
                <w:lang w:eastAsia="ru-RU" w:bidi="ar-SA"/>
              </w:rPr>
              <w:t>3.1</w:t>
            </w:r>
          </w:p>
        </w:tc>
        <w:tc>
          <w:tcPr>
            <w:tcW w:w="3828" w:type="dxa"/>
            <w:shd w:val="clear" w:color="auto" w:fill="auto"/>
          </w:tcPr>
          <w:p w:rsidR="003241F0" w:rsidRPr="009C1FE8" w:rsidRDefault="003241F0" w:rsidP="00772863">
            <w:pPr>
              <w:suppressAutoHyphens w:val="0"/>
              <w:spacing w:line="240" w:lineRule="auto"/>
              <w:rPr>
                <w:rFonts w:ascii="Times New Roman" w:hAnsi="Times New Roman" w:cs="Times New Roman"/>
                <w:color w:val="000000"/>
                <w:sz w:val="28"/>
                <w:szCs w:val="28"/>
                <w:lang w:eastAsia="ru-RU" w:bidi="ar-SA"/>
              </w:rPr>
            </w:pPr>
            <w:r w:rsidRPr="009C1FE8">
              <w:rPr>
                <w:rFonts w:ascii="Times New Roman" w:hAnsi="Times New Roman" w:cs="Times New Roman"/>
                <w:color w:val="000000"/>
                <w:sz w:val="28"/>
                <w:szCs w:val="28"/>
                <w:lang w:eastAsia="ru-RU" w:bidi="ar-SA"/>
              </w:rPr>
              <w:t>Интеллектуальная игра «</w:t>
            </w:r>
            <w:proofErr w:type="spellStart"/>
            <w:r w:rsidRPr="009C1FE8">
              <w:rPr>
                <w:rFonts w:ascii="Times New Roman" w:hAnsi="Times New Roman" w:cs="Times New Roman"/>
                <w:color w:val="000000"/>
                <w:sz w:val="28"/>
                <w:szCs w:val="28"/>
                <w:lang w:eastAsia="ru-RU" w:bidi="ar-SA"/>
              </w:rPr>
              <w:t>Брейн</w:t>
            </w:r>
            <w:proofErr w:type="spellEnd"/>
            <w:r w:rsidRPr="009C1FE8">
              <w:rPr>
                <w:rFonts w:ascii="Times New Roman" w:hAnsi="Times New Roman" w:cs="Times New Roman"/>
                <w:color w:val="000000"/>
                <w:sz w:val="28"/>
                <w:szCs w:val="28"/>
                <w:lang w:eastAsia="ru-RU" w:bidi="ar-SA"/>
              </w:rPr>
              <w:t>-ринг»</w:t>
            </w:r>
            <w:r>
              <w:rPr>
                <w:rFonts w:ascii="Times New Roman" w:hAnsi="Times New Roman" w:cs="Times New Roman"/>
                <w:color w:val="000000"/>
                <w:sz w:val="28"/>
                <w:szCs w:val="28"/>
                <w:lang w:eastAsia="ru-RU" w:bidi="ar-SA"/>
              </w:rPr>
              <w:t>.</w:t>
            </w:r>
          </w:p>
        </w:tc>
        <w:tc>
          <w:tcPr>
            <w:tcW w:w="1134"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color w:val="000000"/>
                <w:sz w:val="28"/>
                <w:szCs w:val="28"/>
                <w:lang w:eastAsia="ru-RU" w:bidi="ar-SA"/>
              </w:rPr>
            </w:pPr>
            <w:r w:rsidRPr="009C1FE8">
              <w:rPr>
                <w:rFonts w:ascii="Times New Roman" w:hAnsi="Times New Roman" w:cs="Times New Roman"/>
                <w:color w:val="000000"/>
                <w:sz w:val="28"/>
                <w:szCs w:val="28"/>
                <w:lang w:eastAsia="ru-RU" w:bidi="ar-SA"/>
              </w:rPr>
              <w:t>1</w:t>
            </w:r>
          </w:p>
        </w:tc>
        <w:tc>
          <w:tcPr>
            <w:tcW w:w="992"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color w:val="000000"/>
                <w:sz w:val="28"/>
                <w:szCs w:val="28"/>
                <w:lang w:eastAsia="ru-RU" w:bidi="ar-SA"/>
              </w:rPr>
            </w:pPr>
          </w:p>
        </w:tc>
        <w:tc>
          <w:tcPr>
            <w:tcW w:w="850" w:type="dxa"/>
            <w:shd w:val="clear" w:color="auto" w:fill="auto"/>
          </w:tcPr>
          <w:p w:rsidR="003241F0" w:rsidRPr="009C1FE8" w:rsidRDefault="003241F0" w:rsidP="00772863">
            <w:pPr>
              <w:suppressAutoHyphens w:val="0"/>
              <w:spacing w:line="240" w:lineRule="auto"/>
              <w:jc w:val="center"/>
              <w:rPr>
                <w:rFonts w:ascii="Times New Roman" w:hAnsi="Times New Roman" w:cs="Times New Roman"/>
                <w:color w:val="000000"/>
                <w:sz w:val="28"/>
                <w:szCs w:val="28"/>
                <w:lang w:eastAsia="ru-RU" w:bidi="ar-SA"/>
              </w:rPr>
            </w:pPr>
            <w:r w:rsidRPr="009C1FE8">
              <w:rPr>
                <w:rFonts w:ascii="Times New Roman" w:hAnsi="Times New Roman" w:cs="Times New Roman"/>
                <w:color w:val="000000"/>
                <w:sz w:val="28"/>
                <w:szCs w:val="28"/>
                <w:lang w:eastAsia="ru-RU" w:bidi="ar-SA"/>
              </w:rPr>
              <w:t>1</w:t>
            </w:r>
          </w:p>
        </w:tc>
        <w:tc>
          <w:tcPr>
            <w:tcW w:w="2694" w:type="dxa"/>
            <w:shd w:val="clear" w:color="auto" w:fill="auto"/>
          </w:tcPr>
          <w:p w:rsidR="003241F0" w:rsidRPr="009C1FE8" w:rsidRDefault="003241F0" w:rsidP="00772863">
            <w:pPr>
              <w:suppressAutoHyphens w:val="0"/>
              <w:spacing w:line="240" w:lineRule="auto"/>
              <w:rPr>
                <w:rFonts w:ascii="Times New Roman" w:hAnsi="Times New Roman" w:cs="Times New Roman"/>
                <w:bCs/>
                <w:color w:val="000000"/>
                <w:sz w:val="28"/>
                <w:szCs w:val="28"/>
                <w:lang w:eastAsia="ru-RU" w:bidi="ar-SA"/>
              </w:rPr>
            </w:pPr>
            <w:r w:rsidRPr="009C1FE8">
              <w:rPr>
                <w:rFonts w:ascii="Times New Roman" w:hAnsi="Times New Roman" w:cs="Times New Roman"/>
                <w:bCs/>
                <w:color w:val="000000"/>
                <w:sz w:val="28"/>
                <w:szCs w:val="28"/>
                <w:lang w:eastAsia="ru-RU" w:bidi="ar-SA"/>
              </w:rPr>
              <w:t>Выбор лучшего конструкторского бюро</w:t>
            </w:r>
            <w:r>
              <w:rPr>
                <w:rFonts w:ascii="Times New Roman" w:hAnsi="Times New Roman" w:cs="Times New Roman"/>
                <w:bCs/>
                <w:color w:val="000000"/>
                <w:sz w:val="28"/>
                <w:szCs w:val="28"/>
                <w:lang w:eastAsia="ru-RU" w:bidi="ar-SA"/>
              </w:rPr>
              <w:t>.</w:t>
            </w:r>
          </w:p>
        </w:tc>
      </w:tr>
      <w:tr w:rsidR="003241F0" w:rsidRPr="00C10653" w:rsidTr="00772863">
        <w:tc>
          <w:tcPr>
            <w:tcW w:w="709" w:type="dxa"/>
            <w:shd w:val="clear" w:color="auto" w:fill="auto"/>
          </w:tcPr>
          <w:p w:rsidR="003241F0" w:rsidRPr="009C1FE8" w:rsidRDefault="003241F0" w:rsidP="00772863">
            <w:pPr>
              <w:suppressAutoHyphens w:val="0"/>
              <w:spacing w:line="360" w:lineRule="auto"/>
              <w:jc w:val="center"/>
              <w:rPr>
                <w:rFonts w:ascii="Times New Roman" w:hAnsi="Times New Roman" w:cs="Times New Roman"/>
                <w:color w:val="000000"/>
                <w:sz w:val="28"/>
                <w:szCs w:val="28"/>
                <w:lang w:eastAsia="ru-RU" w:bidi="ar-SA"/>
              </w:rPr>
            </w:pPr>
          </w:p>
        </w:tc>
        <w:tc>
          <w:tcPr>
            <w:tcW w:w="3828" w:type="dxa"/>
            <w:shd w:val="clear" w:color="auto" w:fill="auto"/>
          </w:tcPr>
          <w:p w:rsidR="003241F0" w:rsidRPr="009C1FE8" w:rsidRDefault="003241F0" w:rsidP="00772863">
            <w:pPr>
              <w:suppressAutoHyphens w:val="0"/>
              <w:spacing w:line="360" w:lineRule="auto"/>
              <w:jc w:val="center"/>
              <w:rPr>
                <w:rFonts w:ascii="Times New Roman" w:hAnsi="Times New Roman" w:cs="Times New Roman"/>
                <w:b/>
                <w:bCs/>
                <w:color w:val="000000"/>
                <w:sz w:val="28"/>
                <w:szCs w:val="28"/>
                <w:lang w:eastAsia="ru-RU" w:bidi="ar-SA"/>
              </w:rPr>
            </w:pPr>
            <w:r w:rsidRPr="009C1FE8">
              <w:rPr>
                <w:rFonts w:ascii="Times New Roman" w:hAnsi="Times New Roman" w:cs="Times New Roman"/>
                <w:b/>
                <w:bCs/>
                <w:color w:val="000000"/>
                <w:sz w:val="28"/>
                <w:szCs w:val="28"/>
                <w:lang w:eastAsia="ru-RU" w:bidi="ar-SA"/>
              </w:rPr>
              <w:t>Итого:</w:t>
            </w:r>
          </w:p>
        </w:tc>
        <w:tc>
          <w:tcPr>
            <w:tcW w:w="1134" w:type="dxa"/>
            <w:shd w:val="clear" w:color="auto" w:fill="auto"/>
          </w:tcPr>
          <w:p w:rsidR="003241F0" w:rsidRPr="009C1FE8" w:rsidRDefault="003241F0" w:rsidP="00772863">
            <w:pPr>
              <w:suppressAutoHyphens w:val="0"/>
              <w:spacing w:line="360" w:lineRule="auto"/>
              <w:jc w:val="center"/>
              <w:rPr>
                <w:rFonts w:ascii="Times New Roman" w:hAnsi="Times New Roman" w:cs="Times New Roman"/>
                <w:b/>
                <w:bCs/>
                <w:color w:val="000000"/>
                <w:sz w:val="28"/>
                <w:szCs w:val="28"/>
                <w:lang w:eastAsia="ru-RU" w:bidi="ar-SA"/>
              </w:rPr>
            </w:pPr>
            <w:r w:rsidRPr="009C1FE8">
              <w:rPr>
                <w:rFonts w:ascii="Times New Roman" w:hAnsi="Times New Roman" w:cs="Times New Roman"/>
                <w:b/>
                <w:bCs/>
                <w:color w:val="000000"/>
                <w:sz w:val="28"/>
                <w:szCs w:val="28"/>
                <w:lang w:eastAsia="ru-RU" w:bidi="ar-SA"/>
              </w:rPr>
              <w:t>32</w:t>
            </w:r>
          </w:p>
        </w:tc>
        <w:tc>
          <w:tcPr>
            <w:tcW w:w="992" w:type="dxa"/>
            <w:shd w:val="clear" w:color="auto" w:fill="auto"/>
          </w:tcPr>
          <w:p w:rsidR="003241F0" w:rsidRPr="009C1FE8" w:rsidRDefault="003241F0" w:rsidP="00772863">
            <w:pPr>
              <w:suppressAutoHyphens w:val="0"/>
              <w:spacing w:line="360" w:lineRule="auto"/>
              <w:jc w:val="center"/>
              <w:rPr>
                <w:rFonts w:ascii="Times New Roman" w:hAnsi="Times New Roman" w:cs="Times New Roman"/>
                <w:b/>
                <w:bCs/>
                <w:color w:val="000000"/>
                <w:sz w:val="28"/>
                <w:szCs w:val="28"/>
                <w:lang w:eastAsia="ru-RU" w:bidi="ar-SA"/>
              </w:rPr>
            </w:pPr>
            <w:r w:rsidRPr="009C1FE8">
              <w:rPr>
                <w:rFonts w:ascii="Times New Roman" w:hAnsi="Times New Roman" w:cs="Times New Roman"/>
                <w:b/>
                <w:bCs/>
                <w:color w:val="000000"/>
                <w:sz w:val="28"/>
                <w:szCs w:val="28"/>
                <w:lang w:eastAsia="ru-RU" w:bidi="ar-SA"/>
              </w:rPr>
              <w:t>11</w:t>
            </w:r>
          </w:p>
        </w:tc>
        <w:tc>
          <w:tcPr>
            <w:tcW w:w="850" w:type="dxa"/>
            <w:shd w:val="clear" w:color="auto" w:fill="auto"/>
          </w:tcPr>
          <w:p w:rsidR="003241F0" w:rsidRPr="009C1FE8" w:rsidRDefault="003241F0" w:rsidP="00772863">
            <w:pPr>
              <w:suppressAutoHyphens w:val="0"/>
              <w:spacing w:line="360" w:lineRule="auto"/>
              <w:jc w:val="center"/>
              <w:rPr>
                <w:rFonts w:ascii="Times New Roman" w:hAnsi="Times New Roman" w:cs="Times New Roman"/>
                <w:b/>
                <w:bCs/>
                <w:color w:val="000000"/>
                <w:sz w:val="28"/>
                <w:szCs w:val="28"/>
                <w:lang w:eastAsia="ru-RU" w:bidi="ar-SA"/>
              </w:rPr>
            </w:pPr>
            <w:r w:rsidRPr="009C1FE8">
              <w:rPr>
                <w:rFonts w:ascii="Times New Roman" w:hAnsi="Times New Roman" w:cs="Times New Roman"/>
                <w:b/>
                <w:bCs/>
                <w:color w:val="000000"/>
                <w:sz w:val="28"/>
                <w:szCs w:val="28"/>
                <w:lang w:eastAsia="ru-RU" w:bidi="ar-SA"/>
              </w:rPr>
              <w:t>18</w:t>
            </w:r>
          </w:p>
        </w:tc>
        <w:tc>
          <w:tcPr>
            <w:tcW w:w="2694" w:type="dxa"/>
            <w:shd w:val="clear" w:color="auto" w:fill="auto"/>
          </w:tcPr>
          <w:p w:rsidR="003241F0" w:rsidRPr="009C1FE8" w:rsidRDefault="003241F0" w:rsidP="00772863">
            <w:pPr>
              <w:suppressAutoHyphens w:val="0"/>
              <w:spacing w:line="360" w:lineRule="auto"/>
              <w:jc w:val="center"/>
              <w:rPr>
                <w:rFonts w:ascii="Times New Roman" w:hAnsi="Times New Roman" w:cs="Times New Roman"/>
                <w:b/>
                <w:bCs/>
                <w:color w:val="000000"/>
                <w:sz w:val="28"/>
                <w:szCs w:val="28"/>
                <w:lang w:eastAsia="ru-RU" w:bidi="ar-SA"/>
              </w:rPr>
            </w:pPr>
          </w:p>
        </w:tc>
      </w:tr>
    </w:tbl>
    <w:p w:rsidR="003241F0" w:rsidRDefault="003241F0" w:rsidP="003241F0">
      <w:pPr>
        <w:widowControl w:val="0"/>
        <w:spacing w:line="360" w:lineRule="auto"/>
        <w:ind w:left="837" w:right="-20"/>
        <w:rPr>
          <w:rFonts w:ascii="Times New Roman" w:eastAsia="Times New Roman" w:hAnsi="Times New Roman" w:cs="Times New Roman"/>
          <w:color w:val="000000"/>
          <w:sz w:val="28"/>
          <w:szCs w:val="28"/>
        </w:rPr>
      </w:pPr>
    </w:p>
    <w:p w:rsidR="003241F0" w:rsidRPr="00C10653" w:rsidRDefault="003241F0" w:rsidP="003241F0">
      <w:pPr>
        <w:keepNext/>
        <w:keepLines/>
        <w:tabs>
          <w:tab w:val="left" w:pos="1050"/>
          <w:tab w:val="center" w:pos="4677"/>
        </w:tabs>
        <w:suppressAutoHyphens w:val="0"/>
        <w:spacing w:line="360" w:lineRule="auto"/>
        <w:ind w:firstLine="709"/>
        <w:jc w:val="both"/>
        <w:outlineLvl w:val="0"/>
        <w:rPr>
          <w:rFonts w:ascii="Times New Roman" w:eastAsia="Times New Roman" w:hAnsi="Times New Roman" w:cs="Times New Roman"/>
          <w:b/>
          <w:bCs/>
          <w:color w:val="000000"/>
          <w:sz w:val="28"/>
          <w:szCs w:val="28"/>
          <w:lang w:eastAsia="ru-RU" w:bidi="ar-SA"/>
        </w:rPr>
      </w:pPr>
      <w:r w:rsidRPr="00C10653">
        <w:rPr>
          <w:rFonts w:ascii="Times New Roman" w:eastAsia="Times New Roman" w:hAnsi="Times New Roman" w:cs="Times New Roman"/>
          <w:b/>
          <w:bCs/>
          <w:color w:val="000000"/>
          <w:sz w:val="28"/>
          <w:szCs w:val="28"/>
          <w:lang w:eastAsia="ru-RU" w:bidi="ar-SA"/>
        </w:rPr>
        <w:t>Содержание программы</w:t>
      </w:r>
    </w:p>
    <w:p w:rsidR="003241F0" w:rsidRPr="00C10653" w:rsidRDefault="003241F0" w:rsidP="003241F0">
      <w:pPr>
        <w:suppressAutoHyphens w:val="0"/>
        <w:spacing w:after="200" w:line="276" w:lineRule="auto"/>
        <w:ind w:firstLine="709"/>
        <w:jc w:val="both"/>
        <w:rPr>
          <w:rFonts w:ascii="Times New Roman" w:hAnsi="Times New Roman" w:cs="Times New Roman"/>
          <w:color w:val="000000"/>
          <w:sz w:val="28"/>
          <w:lang w:eastAsia="ru-RU" w:bidi="ar-SA"/>
        </w:rPr>
      </w:pPr>
      <w:r w:rsidRPr="00C10653">
        <w:rPr>
          <w:rFonts w:ascii="Times New Roman" w:hAnsi="Times New Roman" w:cs="Times New Roman"/>
          <w:color w:val="000000"/>
          <w:sz w:val="28"/>
          <w:lang w:eastAsia="ru-RU" w:bidi="ar-SA"/>
        </w:rPr>
        <w:t xml:space="preserve">Раздел 1. </w:t>
      </w:r>
      <w:r w:rsidRPr="00C10653">
        <w:rPr>
          <w:rFonts w:ascii="Times New Roman" w:hAnsi="Times New Roman" w:cs="Times New Roman"/>
          <w:b/>
          <w:color w:val="000000"/>
          <w:sz w:val="28"/>
          <w:lang w:eastAsia="ru-RU" w:bidi="ar-SA"/>
        </w:rPr>
        <w:t>«</w:t>
      </w:r>
      <w:r w:rsidRPr="00C10653">
        <w:rPr>
          <w:rFonts w:ascii="Times New Roman" w:hAnsi="Times New Roman" w:cs="Times New Roman"/>
          <w:b/>
          <w:color w:val="000000"/>
          <w:sz w:val="32"/>
          <w:szCs w:val="36"/>
          <w:lang w:eastAsia="ru-RU" w:bidi="ar-SA"/>
        </w:rPr>
        <w:t xml:space="preserve">Введение в </w:t>
      </w:r>
      <w:r w:rsidRPr="001D6008">
        <w:rPr>
          <w:rFonts w:ascii="Times New Roman" w:hAnsi="Times New Roman" w:cs="Times New Roman"/>
          <w:b/>
          <w:color w:val="000000"/>
          <w:sz w:val="28"/>
          <w:szCs w:val="36"/>
        </w:rPr>
        <w:t>космическое путешествие</w:t>
      </w:r>
      <w:r w:rsidRPr="00C10653">
        <w:rPr>
          <w:rFonts w:ascii="Times New Roman" w:hAnsi="Times New Roman" w:cs="Times New Roman"/>
          <w:b/>
          <w:color w:val="000000"/>
          <w:sz w:val="28"/>
          <w:lang w:eastAsia="ru-RU" w:bidi="ar-SA"/>
        </w:rPr>
        <w:t>»</w:t>
      </w:r>
      <w:r>
        <w:rPr>
          <w:rFonts w:ascii="Times New Roman" w:hAnsi="Times New Roman" w:cs="Times New Roman"/>
          <w:b/>
          <w:color w:val="000000"/>
          <w:sz w:val="28"/>
          <w:lang w:eastAsia="ru-RU" w:bidi="ar-SA"/>
        </w:rPr>
        <w:t>.</w:t>
      </w:r>
    </w:p>
    <w:p w:rsidR="003241F0" w:rsidRPr="001D6008" w:rsidRDefault="003241F0" w:rsidP="003241F0">
      <w:pPr>
        <w:pStyle w:val="ae"/>
        <w:shd w:val="clear" w:color="auto" w:fill="FFFFFF"/>
        <w:spacing w:line="360" w:lineRule="auto"/>
        <w:ind w:firstLine="709"/>
        <w:jc w:val="both"/>
        <w:rPr>
          <w:rFonts w:cs="Times New Roman"/>
          <w:b/>
          <w:i/>
          <w:color w:val="000000"/>
          <w:sz w:val="28"/>
          <w:szCs w:val="28"/>
          <w:lang w:eastAsia="ru-RU" w:bidi="ar-SA"/>
        </w:rPr>
      </w:pPr>
      <w:r w:rsidRPr="00C10653">
        <w:rPr>
          <w:rFonts w:cs="Times New Roman"/>
          <w:color w:val="000000"/>
          <w:sz w:val="28"/>
          <w:lang w:eastAsia="ru-RU" w:bidi="ar-SA"/>
        </w:rPr>
        <w:t xml:space="preserve">Тема 1.1. </w:t>
      </w:r>
      <w:r w:rsidRPr="001D6008">
        <w:rPr>
          <w:rFonts w:eastAsia="Times New Roman" w:cs="Times New Roman"/>
          <w:b/>
          <w:bCs/>
          <w:iCs/>
          <w:color w:val="000000"/>
          <w:sz w:val="28"/>
          <w:szCs w:val="28"/>
          <w:bdr w:val="none" w:sz="0" w:space="0" w:color="auto" w:frame="1"/>
          <w:lang w:eastAsia="ru-RU" w:bidi="ar-SA"/>
        </w:rPr>
        <w:t xml:space="preserve">Погружаемся в космическую сферу. </w:t>
      </w:r>
      <w:r w:rsidRPr="001D6008">
        <w:rPr>
          <w:rFonts w:eastAsia="Times New Roman" w:cs="Times New Roman"/>
          <w:b/>
          <w:sz w:val="28"/>
          <w:szCs w:val="28"/>
          <w:lang w:val="ru" w:eastAsia="ru-RU" w:bidi="ar-SA"/>
        </w:rPr>
        <w:t>Техника безопасности при проведении практических работ</w:t>
      </w:r>
      <w:r w:rsidRPr="001D6008">
        <w:rPr>
          <w:rFonts w:eastAsia="Times New Roman" w:cs="Times New Roman"/>
          <w:b/>
          <w:bCs/>
          <w:i/>
          <w:color w:val="000000"/>
          <w:sz w:val="28"/>
          <w:szCs w:val="28"/>
          <w:bdr w:val="none" w:sz="0" w:space="0" w:color="auto" w:frame="1"/>
          <w:lang w:eastAsia="ru-RU" w:bidi="ar-SA"/>
        </w:rPr>
        <w:t>.</w:t>
      </w:r>
    </w:p>
    <w:p w:rsidR="003241F0" w:rsidRPr="00C10653" w:rsidRDefault="003241F0" w:rsidP="003241F0">
      <w:pPr>
        <w:suppressAutoHyphens w:val="0"/>
        <w:spacing w:after="240" w:line="276" w:lineRule="auto"/>
        <w:ind w:firstLine="709"/>
        <w:jc w:val="both"/>
        <w:rPr>
          <w:rFonts w:ascii="Times New Roman" w:hAnsi="Times New Roman" w:cs="Times New Roman"/>
          <w:color w:val="000000"/>
          <w:sz w:val="28"/>
          <w:lang w:eastAsia="ru-RU" w:bidi="ar-SA"/>
        </w:rPr>
      </w:pPr>
      <w:r w:rsidRPr="00C10653">
        <w:rPr>
          <w:rFonts w:ascii="Times New Roman" w:hAnsi="Times New Roman" w:cs="Times New Roman"/>
          <w:b/>
          <w:color w:val="000000"/>
          <w:sz w:val="28"/>
          <w:lang w:eastAsia="ru-RU" w:bidi="ar-SA"/>
        </w:rPr>
        <w:t>Экскурс в программу.</w:t>
      </w:r>
      <w:r w:rsidRPr="00C10653">
        <w:rPr>
          <w:rFonts w:ascii="Times New Roman" w:hAnsi="Times New Roman" w:cs="Times New Roman"/>
          <w:color w:val="000000"/>
          <w:sz w:val="28"/>
          <w:lang w:eastAsia="ru-RU" w:bidi="ar-SA"/>
        </w:rPr>
        <w:t xml:space="preserve"> </w:t>
      </w:r>
    </w:p>
    <w:p w:rsidR="003241F0" w:rsidRPr="00676538" w:rsidRDefault="003241F0" w:rsidP="003241F0">
      <w:pPr>
        <w:shd w:val="clear" w:color="auto" w:fill="FFFFFF"/>
        <w:spacing w:line="360" w:lineRule="auto"/>
        <w:ind w:firstLine="709"/>
        <w:jc w:val="both"/>
        <w:rPr>
          <w:rFonts w:ascii="Times New Roman" w:hAnsi="Times New Roman"/>
          <w:bCs/>
          <w:color w:val="000000"/>
          <w:sz w:val="28"/>
          <w:szCs w:val="28"/>
          <w:lang w:eastAsia="ru-RU"/>
        </w:rPr>
      </w:pPr>
      <w:r w:rsidRPr="00C10653">
        <w:rPr>
          <w:rFonts w:ascii="Times New Roman" w:hAnsi="Times New Roman" w:cs="Times New Roman"/>
          <w:b/>
          <w:color w:val="000000"/>
          <w:sz w:val="28"/>
          <w:lang w:eastAsia="ru-RU" w:bidi="ar-SA"/>
        </w:rPr>
        <w:t>Теоретическое занятие (1</w:t>
      </w:r>
      <w:r>
        <w:rPr>
          <w:rFonts w:ascii="Times New Roman" w:hAnsi="Times New Roman" w:cs="Times New Roman"/>
          <w:b/>
          <w:color w:val="000000"/>
          <w:sz w:val="28"/>
          <w:lang w:eastAsia="ru-RU" w:bidi="ar-SA"/>
        </w:rPr>
        <w:t xml:space="preserve"> </w:t>
      </w:r>
      <w:proofErr w:type="spellStart"/>
      <w:r w:rsidRPr="00C10653">
        <w:rPr>
          <w:rFonts w:ascii="Times New Roman" w:hAnsi="Times New Roman" w:cs="Times New Roman"/>
          <w:b/>
          <w:color w:val="000000"/>
          <w:sz w:val="28"/>
          <w:lang w:eastAsia="ru-RU" w:bidi="ar-SA"/>
        </w:rPr>
        <w:t>ак</w:t>
      </w:r>
      <w:proofErr w:type="spellEnd"/>
      <w:r w:rsidRPr="00C10653">
        <w:rPr>
          <w:rFonts w:ascii="Times New Roman" w:hAnsi="Times New Roman" w:cs="Times New Roman"/>
          <w:b/>
          <w:color w:val="000000"/>
          <w:sz w:val="28"/>
          <w:lang w:eastAsia="ru-RU" w:bidi="ar-SA"/>
        </w:rPr>
        <w:t>.</w:t>
      </w:r>
      <w:r>
        <w:rPr>
          <w:rFonts w:ascii="Times New Roman" w:hAnsi="Times New Roman" w:cs="Times New Roman"/>
          <w:b/>
          <w:color w:val="000000"/>
          <w:sz w:val="28"/>
          <w:lang w:eastAsia="ru-RU" w:bidi="ar-SA"/>
        </w:rPr>
        <w:t xml:space="preserve"> </w:t>
      </w:r>
      <w:r w:rsidRPr="00C10653">
        <w:rPr>
          <w:rFonts w:ascii="Times New Roman" w:hAnsi="Times New Roman" w:cs="Times New Roman"/>
          <w:b/>
          <w:color w:val="000000"/>
          <w:sz w:val="28"/>
          <w:lang w:eastAsia="ru-RU" w:bidi="ar-SA"/>
        </w:rPr>
        <w:t>ч</w:t>
      </w:r>
      <w:r>
        <w:rPr>
          <w:rFonts w:ascii="Times New Roman" w:hAnsi="Times New Roman" w:cs="Times New Roman"/>
          <w:b/>
          <w:color w:val="000000"/>
          <w:sz w:val="28"/>
          <w:lang w:eastAsia="ru-RU" w:bidi="ar-SA"/>
        </w:rPr>
        <w:t>.</w:t>
      </w:r>
      <w:r w:rsidRPr="00C10653">
        <w:rPr>
          <w:rFonts w:ascii="Times New Roman" w:hAnsi="Times New Roman" w:cs="Times New Roman"/>
          <w:b/>
          <w:color w:val="000000"/>
          <w:sz w:val="28"/>
          <w:lang w:eastAsia="ru-RU" w:bidi="ar-SA"/>
        </w:rPr>
        <w:t>).</w:t>
      </w:r>
      <w:r w:rsidRPr="00C10653">
        <w:rPr>
          <w:rFonts w:ascii="Times New Roman" w:hAnsi="Times New Roman" w:cs="Times New Roman"/>
          <w:color w:val="000000"/>
          <w:sz w:val="28"/>
          <w:lang w:eastAsia="ru-RU" w:bidi="ar-SA"/>
        </w:rPr>
        <w:t xml:space="preserve"> Проектная команда.</w:t>
      </w:r>
      <w:r w:rsidRPr="00C10653">
        <w:rPr>
          <w:rFonts w:ascii="Times New Roman" w:hAnsi="Times New Roman" w:cs="Times New Roman"/>
          <w:color w:val="000000"/>
          <w:sz w:val="28"/>
          <w:szCs w:val="32"/>
          <w:lang w:eastAsia="ru-RU" w:bidi="ar-SA"/>
        </w:rPr>
        <w:t xml:space="preserve"> Особенности выполнения проектов и кейс-заданий. </w:t>
      </w:r>
      <w:r>
        <w:rPr>
          <w:rFonts w:ascii="Times New Roman" w:hAnsi="Times New Roman"/>
          <w:bCs/>
          <w:color w:val="000000"/>
          <w:sz w:val="28"/>
          <w:szCs w:val="28"/>
          <w:lang w:eastAsia="ru-RU"/>
        </w:rPr>
        <w:t>Занятие направлено на з</w:t>
      </w:r>
      <w:r w:rsidRPr="00676538">
        <w:rPr>
          <w:rFonts w:ascii="Times New Roman" w:hAnsi="Times New Roman"/>
          <w:bCs/>
          <w:color w:val="000000"/>
          <w:sz w:val="28"/>
          <w:szCs w:val="28"/>
          <w:lang w:eastAsia="ru-RU"/>
        </w:rPr>
        <w:t xml:space="preserve">акрепление </w:t>
      </w:r>
      <w:r>
        <w:rPr>
          <w:rFonts w:ascii="Times New Roman" w:hAnsi="Times New Roman"/>
          <w:bCs/>
          <w:color w:val="000000"/>
          <w:sz w:val="28"/>
          <w:szCs w:val="28"/>
          <w:lang w:eastAsia="ru-RU"/>
        </w:rPr>
        <w:t>материала по технике безопасности</w:t>
      </w:r>
      <w:r w:rsidRPr="006723ED">
        <w:rPr>
          <w:rFonts w:ascii="Times New Roman" w:hAnsi="Times New Roman"/>
          <w:bCs/>
          <w:color w:val="000000"/>
          <w:sz w:val="28"/>
          <w:szCs w:val="28"/>
          <w:lang w:eastAsia="ru-RU"/>
        </w:rPr>
        <w:t>;</w:t>
      </w:r>
      <w:r>
        <w:rPr>
          <w:rFonts w:ascii="Times New Roman" w:hAnsi="Times New Roman"/>
          <w:bCs/>
          <w:color w:val="000000"/>
          <w:sz w:val="28"/>
          <w:szCs w:val="28"/>
          <w:lang w:eastAsia="ru-RU"/>
        </w:rPr>
        <w:t xml:space="preserve"> работа заключается в компоновке раздаточного материала. </w:t>
      </w:r>
      <w:r w:rsidRPr="00676538">
        <w:rPr>
          <w:rFonts w:ascii="Times New Roman" w:hAnsi="Times New Roman"/>
          <w:bCs/>
          <w:color w:val="000000"/>
          <w:sz w:val="28"/>
          <w:szCs w:val="28"/>
          <w:lang w:eastAsia="ru-RU"/>
        </w:rPr>
        <w:t xml:space="preserve">Как следствие, обучающиеся должны </w:t>
      </w:r>
      <w:r>
        <w:rPr>
          <w:rFonts w:ascii="Times New Roman" w:hAnsi="Times New Roman"/>
          <w:bCs/>
          <w:color w:val="000000"/>
          <w:sz w:val="28"/>
          <w:szCs w:val="28"/>
          <w:lang w:eastAsia="ru-RU"/>
        </w:rPr>
        <w:t xml:space="preserve">создать плакаты с изображениями по основным блокам при работе с разными правилами ТБ в своих конструкторских бюро. Команды повторяют материал по теме «Этапы проекта». </w:t>
      </w:r>
    </w:p>
    <w:p w:rsidR="003241F0" w:rsidRPr="00C10653" w:rsidRDefault="003241F0" w:rsidP="003241F0">
      <w:pPr>
        <w:suppressAutoHyphens w:val="0"/>
        <w:spacing w:line="360" w:lineRule="auto"/>
        <w:ind w:firstLine="709"/>
        <w:jc w:val="both"/>
        <w:rPr>
          <w:rFonts w:ascii="Times New Roman" w:hAnsi="Times New Roman" w:cs="Times New Roman"/>
          <w:color w:val="000000"/>
          <w:sz w:val="28"/>
          <w:szCs w:val="32"/>
          <w:lang w:eastAsia="ru-RU" w:bidi="ar-SA"/>
        </w:rPr>
      </w:pPr>
      <w:r w:rsidRPr="00C10653">
        <w:rPr>
          <w:rFonts w:ascii="Times New Roman" w:hAnsi="Times New Roman" w:cs="Times New Roman"/>
          <w:b/>
          <w:bCs/>
          <w:color w:val="000000"/>
          <w:sz w:val="28"/>
          <w:szCs w:val="32"/>
          <w:lang w:eastAsia="ru-RU" w:bidi="ar-SA"/>
        </w:rPr>
        <w:lastRenderedPageBreak/>
        <w:t xml:space="preserve">Практическое занятие (1 </w:t>
      </w:r>
      <w:proofErr w:type="spellStart"/>
      <w:r w:rsidRPr="00C10653">
        <w:rPr>
          <w:rFonts w:ascii="Times New Roman" w:hAnsi="Times New Roman" w:cs="Times New Roman"/>
          <w:b/>
          <w:bCs/>
          <w:color w:val="000000"/>
          <w:sz w:val="28"/>
          <w:szCs w:val="32"/>
          <w:lang w:eastAsia="ru-RU" w:bidi="ar-SA"/>
        </w:rPr>
        <w:t>ак</w:t>
      </w:r>
      <w:proofErr w:type="spellEnd"/>
      <w:r w:rsidRPr="00C10653">
        <w:rPr>
          <w:rFonts w:ascii="Times New Roman" w:hAnsi="Times New Roman" w:cs="Times New Roman"/>
          <w:b/>
          <w:bCs/>
          <w:color w:val="000000"/>
          <w:sz w:val="28"/>
          <w:szCs w:val="32"/>
          <w:lang w:eastAsia="ru-RU" w:bidi="ar-SA"/>
        </w:rPr>
        <w:t>.</w:t>
      </w:r>
      <w:r>
        <w:rPr>
          <w:rFonts w:ascii="Times New Roman" w:hAnsi="Times New Roman" w:cs="Times New Roman"/>
          <w:b/>
          <w:bCs/>
          <w:color w:val="000000"/>
          <w:sz w:val="28"/>
          <w:szCs w:val="32"/>
          <w:lang w:eastAsia="ru-RU" w:bidi="ar-SA"/>
        </w:rPr>
        <w:t xml:space="preserve"> </w:t>
      </w:r>
      <w:r w:rsidRPr="00C10653">
        <w:rPr>
          <w:rFonts w:ascii="Times New Roman" w:hAnsi="Times New Roman" w:cs="Times New Roman"/>
          <w:b/>
          <w:bCs/>
          <w:color w:val="000000"/>
          <w:sz w:val="28"/>
          <w:szCs w:val="32"/>
          <w:lang w:eastAsia="ru-RU" w:bidi="ar-SA"/>
        </w:rPr>
        <w:t>ч</w:t>
      </w:r>
      <w:r>
        <w:rPr>
          <w:rFonts w:ascii="Times New Roman" w:hAnsi="Times New Roman" w:cs="Times New Roman"/>
          <w:b/>
          <w:bCs/>
          <w:color w:val="000000"/>
          <w:sz w:val="28"/>
          <w:szCs w:val="32"/>
          <w:lang w:eastAsia="ru-RU" w:bidi="ar-SA"/>
        </w:rPr>
        <w:t>.</w:t>
      </w:r>
      <w:r w:rsidRPr="00C10653">
        <w:rPr>
          <w:rFonts w:ascii="Times New Roman" w:hAnsi="Times New Roman" w:cs="Times New Roman"/>
          <w:b/>
          <w:bCs/>
          <w:color w:val="000000"/>
          <w:sz w:val="28"/>
          <w:szCs w:val="32"/>
          <w:lang w:eastAsia="ru-RU" w:bidi="ar-SA"/>
        </w:rPr>
        <w:t xml:space="preserve">) </w:t>
      </w:r>
      <w:r>
        <w:rPr>
          <w:rFonts w:ascii="Times New Roman" w:hAnsi="Times New Roman"/>
          <w:bCs/>
          <w:color w:val="000000"/>
          <w:sz w:val="28"/>
          <w:szCs w:val="28"/>
          <w:lang w:eastAsia="ru-RU"/>
        </w:rPr>
        <w:t xml:space="preserve">После данного материала командам предлагается сразиться в игре «Что? Где? Когда?». Игра охватывает вопросы по теме </w:t>
      </w:r>
      <w:r w:rsidRPr="00676538">
        <w:rPr>
          <w:rFonts w:ascii="Times New Roman" w:hAnsi="Times New Roman"/>
          <w:bCs/>
          <w:color w:val="000000"/>
          <w:sz w:val="28"/>
          <w:szCs w:val="28"/>
          <w:lang w:eastAsia="ru-RU"/>
        </w:rPr>
        <w:t>«Освоение и развитие космической сферы»</w:t>
      </w:r>
      <w:r>
        <w:rPr>
          <w:rFonts w:ascii="Times New Roman" w:hAnsi="Times New Roman"/>
          <w:bCs/>
          <w:color w:val="000000"/>
          <w:sz w:val="28"/>
          <w:szCs w:val="28"/>
          <w:lang w:eastAsia="ru-RU"/>
        </w:rPr>
        <w:t xml:space="preserve">. </w:t>
      </w:r>
    </w:p>
    <w:p w:rsidR="003241F0" w:rsidRPr="00C10653" w:rsidRDefault="003241F0" w:rsidP="003241F0">
      <w:pPr>
        <w:suppressAutoHyphens w:val="0"/>
        <w:spacing w:line="360" w:lineRule="auto"/>
        <w:ind w:firstLine="709"/>
        <w:jc w:val="both"/>
        <w:rPr>
          <w:rFonts w:ascii="Times New Roman" w:hAnsi="Times New Roman" w:cs="Times New Roman"/>
          <w:color w:val="000000"/>
          <w:sz w:val="28"/>
          <w:szCs w:val="32"/>
          <w:lang w:eastAsia="ru-RU" w:bidi="ar-SA"/>
        </w:rPr>
      </w:pPr>
      <w:r w:rsidRPr="00C10653">
        <w:rPr>
          <w:rFonts w:ascii="Times New Roman" w:hAnsi="Times New Roman" w:cs="Times New Roman"/>
          <w:color w:val="000000"/>
          <w:sz w:val="28"/>
          <w:szCs w:val="32"/>
          <w:lang w:eastAsia="ru-RU" w:bidi="ar-SA"/>
        </w:rPr>
        <w:t xml:space="preserve">Раздел 2. </w:t>
      </w:r>
      <w:r w:rsidRPr="00C10653">
        <w:rPr>
          <w:rFonts w:ascii="Times New Roman" w:hAnsi="Times New Roman" w:cs="Times New Roman"/>
          <w:b/>
          <w:color w:val="000000"/>
          <w:sz w:val="28"/>
          <w:szCs w:val="32"/>
          <w:lang w:eastAsia="ru-RU" w:bidi="ar-SA"/>
        </w:rPr>
        <w:t>Кейс-задания. Жизненный цикл проектного продукта космического назначения.</w:t>
      </w:r>
      <w:r w:rsidRPr="00C10653">
        <w:rPr>
          <w:rFonts w:ascii="Times New Roman" w:hAnsi="Times New Roman" w:cs="Times New Roman"/>
          <w:color w:val="000000"/>
          <w:sz w:val="28"/>
          <w:szCs w:val="32"/>
          <w:lang w:eastAsia="ru-RU" w:bidi="ar-SA"/>
        </w:rPr>
        <w:t xml:space="preserve"> </w:t>
      </w:r>
    </w:p>
    <w:p w:rsidR="003241F0" w:rsidRDefault="003241F0" w:rsidP="003241F0">
      <w:pPr>
        <w:suppressAutoHyphens w:val="0"/>
        <w:spacing w:line="360" w:lineRule="auto"/>
        <w:ind w:firstLine="709"/>
        <w:jc w:val="both"/>
        <w:rPr>
          <w:rFonts w:ascii="Times New Roman" w:hAnsi="Times New Roman" w:cs="Times New Roman"/>
          <w:b/>
          <w:color w:val="000000"/>
          <w:sz w:val="28"/>
          <w:szCs w:val="32"/>
          <w:lang w:eastAsia="ru-RU" w:bidi="ar-SA"/>
        </w:rPr>
      </w:pPr>
      <w:r w:rsidRPr="00C10653">
        <w:rPr>
          <w:rFonts w:ascii="Times New Roman" w:hAnsi="Times New Roman" w:cs="Times New Roman"/>
          <w:color w:val="000000"/>
          <w:sz w:val="28"/>
          <w:szCs w:val="32"/>
          <w:lang w:eastAsia="ru-RU" w:bidi="ar-SA"/>
        </w:rPr>
        <w:t xml:space="preserve">Тема 2.1. </w:t>
      </w:r>
      <w:bookmarkStart w:id="2" w:name="_Hlk72214247"/>
      <w:r w:rsidRPr="00C10653">
        <w:rPr>
          <w:rFonts w:ascii="Times New Roman" w:eastAsia="Times New Roman" w:hAnsi="Times New Roman" w:cs="Times New Roman"/>
          <w:b/>
          <w:color w:val="000000"/>
          <w:sz w:val="28"/>
          <w:szCs w:val="24"/>
          <w:lang w:eastAsia="ru-RU" w:bidi="ar-SA"/>
        </w:rPr>
        <w:t>Кейс</w:t>
      </w:r>
      <w:r>
        <w:rPr>
          <w:rFonts w:ascii="Times New Roman" w:eastAsia="Times New Roman" w:hAnsi="Times New Roman" w:cs="Times New Roman"/>
          <w:b/>
          <w:color w:val="000000"/>
          <w:sz w:val="28"/>
          <w:szCs w:val="24"/>
          <w:lang w:eastAsia="ru-RU" w:bidi="ar-SA"/>
        </w:rPr>
        <w:t>-</w:t>
      </w:r>
      <w:r w:rsidRPr="00C10653">
        <w:rPr>
          <w:rFonts w:ascii="Times New Roman" w:eastAsia="Times New Roman" w:hAnsi="Times New Roman" w:cs="Times New Roman"/>
          <w:b/>
          <w:color w:val="000000"/>
          <w:sz w:val="28"/>
          <w:szCs w:val="24"/>
          <w:lang w:eastAsia="ru-RU" w:bidi="ar-SA"/>
        </w:rPr>
        <w:t xml:space="preserve">задание №1. </w:t>
      </w:r>
      <w:r w:rsidRPr="00B40CF2">
        <w:rPr>
          <w:rStyle w:val="apple-converted-space"/>
          <w:rFonts w:ascii="Times New Roman" w:hAnsi="Times New Roman"/>
          <w:b/>
          <w:bCs/>
          <w:iCs/>
          <w:color w:val="000000"/>
          <w:sz w:val="28"/>
          <w:szCs w:val="28"/>
          <w:bdr w:val="none" w:sz="0" w:space="0" w:color="auto" w:frame="1"/>
        </w:rPr>
        <w:t xml:space="preserve">Модель Солнечной системы – методический тренажер для уроков </w:t>
      </w:r>
      <w:r>
        <w:rPr>
          <w:rStyle w:val="apple-converted-space"/>
          <w:rFonts w:ascii="Times New Roman" w:hAnsi="Times New Roman"/>
          <w:b/>
          <w:bCs/>
          <w:iCs/>
          <w:color w:val="000000"/>
          <w:sz w:val="28"/>
          <w:szCs w:val="28"/>
          <w:bdr w:val="none" w:sz="0" w:space="0" w:color="auto" w:frame="1"/>
        </w:rPr>
        <w:t>а</w:t>
      </w:r>
      <w:r w:rsidRPr="00B40CF2">
        <w:rPr>
          <w:rStyle w:val="apple-converted-space"/>
          <w:rFonts w:ascii="Times New Roman" w:hAnsi="Times New Roman"/>
          <w:b/>
          <w:bCs/>
          <w:iCs/>
          <w:color w:val="000000"/>
          <w:sz w:val="28"/>
          <w:szCs w:val="28"/>
          <w:bdr w:val="none" w:sz="0" w:space="0" w:color="auto" w:frame="1"/>
        </w:rPr>
        <w:t>строномии</w:t>
      </w:r>
      <w:r>
        <w:rPr>
          <w:rStyle w:val="apple-converted-space"/>
          <w:rFonts w:ascii="Times New Roman" w:hAnsi="Times New Roman"/>
          <w:b/>
          <w:bCs/>
          <w:iCs/>
          <w:color w:val="000000"/>
          <w:sz w:val="28"/>
          <w:szCs w:val="28"/>
          <w:bdr w:val="none" w:sz="0" w:space="0" w:color="auto" w:frame="1"/>
        </w:rPr>
        <w:t>.</w:t>
      </w:r>
      <w:r w:rsidRPr="00C10653">
        <w:rPr>
          <w:rFonts w:ascii="Times New Roman" w:hAnsi="Times New Roman" w:cs="Times New Roman"/>
          <w:b/>
          <w:color w:val="000000"/>
          <w:sz w:val="28"/>
          <w:szCs w:val="32"/>
          <w:lang w:eastAsia="ru-RU" w:bidi="ar-SA"/>
        </w:rPr>
        <w:t xml:space="preserve"> </w:t>
      </w:r>
    </w:p>
    <w:p w:rsidR="003241F0" w:rsidRPr="00C10653" w:rsidRDefault="003241F0" w:rsidP="003241F0">
      <w:pPr>
        <w:suppressAutoHyphens w:val="0"/>
        <w:spacing w:after="200" w:line="360" w:lineRule="auto"/>
        <w:ind w:firstLine="709"/>
        <w:jc w:val="both"/>
        <w:rPr>
          <w:rFonts w:ascii="Times New Roman" w:hAnsi="Times New Roman" w:cs="Times New Roman"/>
          <w:color w:val="000000"/>
          <w:sz w:val="28"/>
          <w:szCs w:val="32"/>
          <w:lang w:eastAsia="ru-RU" w:bidi="ar-SA"/>
        </w:rPr>
      </w:pPr>
      <w:r w:rsidRPr="00C10653">
        <w:rPr>
          <w:rFonts w:ascii="Times New Roman" w:hAnsi="Times New Roman" w:cs="Times New Roman"/>
          <w:b/>
          <w:color w:val="000000"/>
          <w:sz w:val="28"/>
          <w:szCs w:val="32"/>
          <w:lang w:eastAsia="ru-RU" w:bidi="ar-SA"/>
        </w:rPr>
        <w:t>Теоретическое занятие (</w:t>
      </w:r>
      <w:r>
        <w:rPr>
          <w:rFonts w:ascii="Times New Roman" w:hAnsi="Times New Roman" w:cs="Times New Roman"/>
          <w:b/>
          <w:color w:val="000000"/>
          <w:sz w:val="28"/>
          <w:szCs w:val="32"/>
          <w:lang w:eastAsia="ru-RU" w:bidi="ar-SA"/>
        </w:rPr>
        <w:t>4</w:t>
      </w:r>
      <w:r w:rsidRPr="00C10653">
        <w:rPr>
          <w:rFonts w:ascii="Times New Roman" w:hAnsi="Times New Roman" w:cs="Times New Roman"/>
          <w:b/>
          <w:color w:val="000000"/>
          <w:sz w:val="28"/>
          <w:szCs w:val="32"/>
          <w:lang w:eastAsia="ru-RU" w:bidi="ar-SA"/>
        </w:rPr>
        <w:t xml:space="preserve"> </w:t>
      </w:r>
      <w:proofErr w:type="spellStart"/>
      <w:r w:rsidRPr="00C10653">
        <w:rPr>
          <w:rFonts w:ascii="Times New Roman" w:hAnsi="Times New Roman" w:cs="Times New Roman"/>
          <w:b/>
          <w:color w:val="000000"/>
          <w:sz w:val="28"/>
          <w:szCs w:val="32"/>
          <w:lang w:eastAsia="ru-RU" w:bidi="ar-SA"/>
        </w:rPr>
        <w:t>ак</w:t>
      </w:r>
      <w:proofErr w:type="spellEnd"/>
      <w:r w:rsidRPr="00C10653">
        <w:rPr>
          <w:rFonts w:ascii="Times New Roman" w:hAnsi="Times New Roman" w:cs="Times New Roman"/>
          <w:b/>
          <w:color w:val="000000"/>
          <w:sz w:val="28"/>
          <w:szCs w:val="32"/>
          <w:lang w:eastAsia="ru-RU" w:bidi="ar-SA"/>
        </w:rPr>
        <w:t xml:space="preserve">. ч.). </w:t>
      </w:r>
      <w:bookmarkEnd w:id="2"/>
      <w:r w:rsidRPr="00B1745D">
        <w:rPr>
          <w:rFonts w:ascii="Times New Roman" w:hAnsi="Times New Roman"/>
          <w:color w:val="000000"/>
          <w:sz w:val="28"/>
          <w:szCs w:val="28"/>
          <w:lang w:eastAsia="ru-RU"/>
        </w:rPr>
        <w:t>Познакомиться с существующими моделями</w:t>
      </w:r>
      <w:r>
        <w:rPr>
          <w:rFonts w:ascii="Times New Roman" w:hAnsi="Times New Roman"/>
          <w:color w:val="000000"/>
          <w:sz w:val="28"/>
          <w:szCs w:val="28"/>
          <w:lang w:eastAsia="ru-RU"/>
        </w:rPr>
        <w:t xml:space="preserve"> Солнечной системы</w:t>
      </w:r>
      <w:r w:rsidRPr="00B1745D">
        <w:rPr>
          <w:rFonts w:ascii="Times New Roman" w:hAnsi="Times New Roman"/>
          <w:color w:val="000000"/>
          <w:sz w:val="28"/>
          <w:szCs w:val="28"/>
          <w:lang w:eastAsia="ru-RU"/>
        </w:rPr>
        <w:t>, созданными школьниками</w:t>
      </w:r>
      <w:r>
        <w:rPr>
          <w:rFonts w:ascii="Times New Roman" w:hAnsi="Times New Roman"/>
          <w:color w:val="000000"/>
          <w:sz w:val="28"/>
          <w:szCs w:val="28"/>
          <w:lang w:eastAsia="ru-RU"/>
        </w:rPr>
        <w:t xml:space="preserve"> или взрослыми.</w:t>
      </w:r>
      <w:r w:rsidRPr="00D402EE">
        <w:rPr>
          <w:rFonts w:ascii="Times New Roman" w:hAnsi="Times New Roman"/>
          <w:sz w:val="28"/>
          <w:szCs w:val="28"/>
          <w:lang w:eastAsia="ru-RU"/>
        </w:rPr>
        <w:t xml:space="preserve"> Разработать принципиальную схему конструкци</w:t>
      </w:r>
      <w:r>
        <w:rPr>
          <w:rFonts w:ascii="Times New Roman" w:hAnsi="Times New Roman"/>
          <w:sz w:val="28"/>
          <w:szCs w:val="28"/>
          <w:lang w:eastAsia="ru-RU"/>
        </w:rPr>
        <w:t>и</w:t>
      </w:r>
      <w:r w:rsidRPr="00D402EE">
        <w:rPr>
          <w:rFonts w:ascii="Times New Roman" w:hAnsi="Times New Roman"/>
          <w:sz w:val="28"/>
          <w:szCs w:val="28"/>
          <w:lang w:eastAsia="ru-RU"/>
        </w:rPr>
        <w:t xml:space="preserve">. </w:t>
      </w:r>
      <w:r>
        <w:rPr>
          <w:rFonts w:ascii="Times New Roman" w:hAnsi="Times New Roman"/>
          <w:sz w:val="28"/>
          <w:szCs w:val="28"/>
          <w:lang w:eastAsia="ru-RU"/>
        </w:rPr>
        <w:t>Изучить темы «</w:t>
      </w:r>
      <w:r w:rsidRPr="00D402EE">
        <w:rPr>
          <w:rFonts w:ascii="Times New Roman" w:hAnsi="Times New Roman"/>
          <w:bCs/>
          <w:sz w:val="28"/>
          <w:szCs w:val="28"/>
          <w:lang w:eastAsia="ru-RU"/>
        </w:rPr>
        <w:t>Механизмы передачи вр</w:t>
      </w:r>
      <w:r w:rsidRPr="00D402EE">
        <w:rPr>
          <w:rFonts w:ascii="Times New Roman" w:hAnsi="Times New Roman"/>
          <w:bCs/>
          <w:sz w:val="28"/>
          <w:szCs w:val="28"/>
          <w:lang w:eastAsia="ru-RU"/>
        </w:rPr>
        <w:t>а</w:t>
      </w:r>
      <w:r w:rsidRPr="00D402EE">
        <w:rPr>
          <w:rFonts w:ascii="Times New Roman" w:hAnsi="Times New Roman"/>
          <w:bCs/>
          <w:sz w:val="28"/>
          <w:szCs w:val="28"/>
          <w:lang w:eastAsia="ru-RU"/>
        </w:rPr>
        <w:t>щательного движения</w:t>
      </w:r>
      <w:r>
        <w:rPr>
          <w:rFonts w:ascii="Times New Roman" w:hAnsi="Times New Roman"/>
          <w:bCs/>
          <w:sz w:val="28"/>
          <w:szCs w:val="28"/>
          <w:lang w:eastAsia="ru-RU"/>
        </w:rPr>
        <w:t>», «</w:t>
      </w:r>
      <w:r w:rsidRPr="00487499">
        <w:rPr>
          <w:rFonts w:ascii="Times New Roman" w:hAnsi="Times New Roman"/>
          <w:color w:val="000000"/>
          <w:sz w:val="28"/>
          <w:szCs w:val="28"/>
          <w:lang w:eastAsia="ru-RU"/>
        </w:rPr>
        <w:t>Управление электродвигателем постоянного тока</w:t>
      </w:r>
      <w:r>
        <w:rPr>
          <w:rFonts w:ascii="Times New Roman" w:hAnsi="Times New Roman"/>
          <w:color w:val="000000"/>
          <w:sz w:val="28"/>
          <w:szCs w:val="28"/>
          <w:lang w:eastAsia="ru-RU"/>
        </w:rPr>
        <w:t xml:space="preserve">», </w:t>
      </w:r>
      <w:r>
        <w:rPr>
          <w:rFonts w:ascii="Times New Roman" w:hAnsi="Times New Roman"/>
          <w:bCs/>
          <w:sz w:val="28"/>
          <w:szCs w:val="28"/>
          <w:lang w:eastAsia="ru-RU"/>
        </w:rPr>
        <w:t>«</w:t>
      </w:r>
      <w:r w:rsidRPr="005928E9">
        <w:rPr>
          <w:rFonts w:ascii="Times New Roman" w:hAnsi="Times New Roman"/>
          <w:bCs/>
          <w:sz w:val="28"/>
          <w:szCs w:val="28"/>
          <w:lang w:eastAsia="ru-RU"/>
        </w:rPr>
        <w:t>Управление сервоприводом</w:t>
      </w:r>
      <w:r>
        <w:rPr>
          <w:rFonts w:ascii="Times New Roman" w:hAnsi="Times New Roman"/>
          <w:bCs/>
          <w:sz w:val="28"/>
          <w:szCs w:val="28"/>
          <w:lang w:eastAsia="ru-RU"/>
        </w:rPr>
        <w:t>», «</w:t>
      </w:r>
      <w:bookmarkStart w:id="3" w:name="_Hlk72700445"/>
      <w:r w:rsidRPr="005928E9">
        <w:rPr>
          <w:rFonts w:ascii="Times New Roman" w:hAnsi="Times New Roman"/>
          <w:bCs/>
          <w:sz w:val="28"/>
          <w:szCs w:val="28"/>
          <w:lang w:eastAsia="ru-RU"/>
        </w:rPr>
        <w:t>Управление шаговым двигателем</w:t>
      </w:r>
      <w:bookmarkEnd w:id="3"/>
      <w:r>
        <w:rPr>
          <w:rFonts w:ascii="Times New Roman" w:hAnsi="Times New Roman"/>
          <w:bCs/>
          <w:sz w:val="28"/>
          <w:szCs w:val="28"/>
          <w:lang w:eastAsia="ru-RU"/>
        </w:rPr>
        <w:t>».</w:t>
      </w:r>
    </w:p>
    <w:p w:rsidR="003241F0" w:rsidRDefault="003241F0" w:rsidP="003241F0">
      <w:pPr>
        <w:shd w:val="clear" w:color="auto" w:fill="FFFFFF"/>
        <w:suppressAutoHyphens w:val="0"/>
        <w:spacing w:line="360" w:lineRule="auto"/>
        <w:ind w:firstLine="709"/>
        <w:jc w:val="both"/>
        <w:rPr>
          <w:rFonts w:ascii="Times New Roman" w:hAnsi="Times New Roman"/>
          <w:color w:val="000000"/>
          <w:sz w:val="28"/>
          <w:szCs w:val="28"/>
          <w:lang w:eastAsia="ru-RU"/>
        </w:rPr>
      </w:pPr>
      <w:r w:rsidRPr="00C10653">
        <w:rPr>
          <w:rFonts w:ascii="Times New Roman" w:hAnsi="Times New Roman" w:cs="Times New Roman"/>
          <w:b/>
          <w:color w:val="000000"/>
          <w:sz w:val="28"/>
          <w:szCs w:val="32"/>
          <w:lang w:eastAsia="ru-RU" w:bidi="ar-SA"/>
        </w:rPr>
        <w:t>Практическое занятие (</w:t>
      </w:r>
      <w:r>
        <w:rPr>
          <w:rFonts w:ascii="Times New Roman" w:hAnsi="Times New Roman" w:cs="Times New Roman"/>
          <w:b/>
          <w:color w:val="000000"/>
          <w:sz w:val="28"/>
          <w:szCs w:val="32"/>
          <w:lang w:eastAsia="ru-RU" w:bidi="ar-SA"/>
        </w:rPr>
        <w:t>6</w:t>
      </w:r>
      <w:r w:rsidRPr="00C10653">
        <w:rPr>
          <w:rFonts w:ascii="Times New Roman" w:hAnsi="Times New Roman" w:cs="Times New Roman"/>
          <w:b/>
          <w:color w:val="000000"/>
          <w:sz w:val="28"/>
          <w:szCs w:val="32"/>
          <w:lang w:eastAsia="ru-RU" w:bidi="ar-SA"/>
        </w:rPr>
        <w:t xml:space="preserve"> </w:t>
      </w:r>
      <w:proofErr w:type="spellStart"/>
      <w:r w:rsidRPr="00C10653">
        <w:rPr>
          <w:rFonts w:ascii="Times New Roman" w:hAnsi="Times New Roman" w:cs="Times New Roman"/>
          <w:b/>
          <w:color w:val="000000"/>
          <w:sz w:val="28"/>
          <w:szCs w:val="32"/>
          <w:lang w:eastAsia="ru-RU" w:bidi="ar-SA"/>
        </w:rPr>
        <w:t>ак</w:t>
      </w:r>
      <w:proofErr w:type="spellEnd"/>
      <w:r w:rsidRPr="00C10653">
        <w:rPr>
          <w:rFonts w:ascii="Times New Roman" w:hAnsi="Times New Roman" w:cs="Times New Roman"/>
          <w:b/>
          <w:color w:val="000000"/>
          <w:sz w:val="28"/>
          <w:szCs w:val="32"/>
          <w:lang w:eastAsia="ru-RU" w:bidi="ar-SA"/>
        </w:rPr>
        <w:t>. ч</w:t>
      </w:r>
      <w:r>
        <w:rPr>
          <w:rFonts w:ascii="Times New Roman" w:hAnsi="Times New Roman" w:cs="Times New Roman"/>
          <w:b/>
          <w:color w:val="000000"/>
          <w:sz w:val="28"/>
          <w:szCs w:val="32"/>
          <w:lang w:eastAsia="ru-RU" w:bidi="ar-SA"/>
        </w:rPr>
        <w:t>.</w:t>
      </w:r>
      <w:r w:rsidRPr="00C10653">
        <w:rPr>
          <w:rFonts w:ascii="Times New Roman" w:hAnsi="Times New Roman" w:cs="Times New Roman"/>
          <w:b/>
          <w:color w:val="000000"/>
          <w:sz w:val="28"/>
          <w:szCs w:val="32"/>
          <w:lang w:eastAsia="ru-RU" w:bidi="ar-SA"/>
        </w:rPr>
        <w:t>)</w:t>
      </w:r>
      <w:r>
        <w:rPr>
          <w:rFonts w:ascii="Times New Roman" w:hAnsi="Times New Roman" w:cs="Times New Roman"/>
          <w:b/>
          <w:color w:val="000000"/>
          <w:sz w:val="28"/>
          <w:szCs w:val="32"/>
          <w:lang w:eastAsia="ru-RU" w:bidi="ar-SA"/>
        </w:rPr>
        <w:t>.</w:t>
      </w:r>
      <w:r w:rsidRPr="00C10653">
        <w:rPr>
          <w:rFonts w:ascii="Times New Roman" w:hAnsi="Times New Roman" w:cs="Times New Roman"/>
          <w:b/>
          <w:color w:val="000000"/>
          <w:sz w:val="28"/>
          <w:szCs w:val="32"/>
          <w:lang w:eastAsia="ru-RU" w:bidi="ar-SA"/>
        </w:rPr>
        <w:t xml:space="preserve"> </w:t>
      </w:r>
      <w:r>
        <w:rPr>
          <w:rFonts w:ascii="Times New Roman" w:hAnsi="Times New Roman" w:cs="Times New Roman"/>
          <w:bCs/>
          <w:color w:val="000000"/>
          <w:sz w:val="28"/>
          <w:szCs w:val="32"/>
          <w:lang w:eastAsia="ru-RU" w:bidi="ar-SA"/>
        </w:rPr>
        <w:t>В кейсе все теоретические материалы сопр</w:t>
      </w:r>
      <w:r>
        <w:rPr>
          <w:rFonts w:ascii="Times New Roman" w:hAnsi="Times New Roman" w:cs="Times New Roman"/>
          <w:bCs/>
          <w:color w:val="000000"/>
          <w:sz w:val="28"/>
          <w:szCs w:val="32"/>
          <w:lang w:eastAsia="ru-RU" w:bidi="ar-SA"/>
        </w:rPr>
        <w:t>о</w:t>
      </w:r>
      <w:r>
        <w:rPr>
          <w:rFonts w:ascii="Times New Roman" w:hAnsi="Times New Roman" w:cs="Times New Roman"/>
          <w:bCs/>
          <w:color w:val="000000"/>
          <w:sz w:val="28"/>
          <w:szCs w:val="32"/>
          <w:lang w:eastAsia="ru-RU" w:bidi="ar-SA"/>
        </w:rPr>
        <w:t>вождаются практическим заданием: разработать</w:t>
      </w:r>
      <w:r w:rsidRPr="00B1745D">
        <w:rPr>
          <w:rFonts w:ascii="Times New Roman" w:hAnsi="Times New Roman"/>
          <w:color w:val="000000"/>
          <w:sz w:val="28"/>
          <w:szCs w:val="28"/>
          <w:lang w:eastAsia="ru-RU"/>
        </w:rPr>
        <w:t xml:space="preserve"> принципиальную схему и ко</w:t>
      </w:r>
      <w:r w:rsidRPr="00B1745D">
        <w:rPr>
          <w:rFonts w:ascii="Times New Roman" w:hAnsi="Times New Roman"/>
          <w:color w:val="000000"/>
          <w:sz w:val="28"/>
          <w:szCs w:val="28"/>
          <w:lang w:eastAsia="ru-RU"/>
        </w:rPr>
        <w:t>н</w:t>
      </w:r>
      <w:r w:rsidRPr="00B1745D">
        <w:rPr>
          <w:rFonts w:ascii="Times New Roman" w:hAnsi="Times New Roman"/>
          <w:color w:val="000000"/>
          <w:sz w:val="28"/>
          <w:szCs w:val="28"/>
          <w:lang w:eastAsia="ru-RU"/>
        </w:rPr>
        <w:t>струкцию</w:t>
      </w:r>
      <w:r>
        <w:rPr>
          <w:rFonts w:ascii="Times New Roman" w:hAnsi="Times New Roman"/>
          <w:color w:val="000000"/>
          <w:sz w:val="28"/>
          <w:szCs w:val="28"/>
          <w:lang w:eastAsia="ru-RU"/>
        </w:rPr>
        <w:t xml:space="preserve">, </w:t>
      </w:r>
      <w:r w:rsidRPr="00B1745D">
        <w:rPr>
          <w:rFonts w:ascii="Times New Roman" w:hAnsi="Times New Roman"/>
          <w:color w:val="000000"/>
          <w:sz w:val="28"/>
          <w:szCs w:val="28"/>
          <w:lang w:eastAsia="ru-RU"/>
        </w:rPr>
        <w:t>чертежи и схемы</w:t>
      </w:r>
      <w:r>
        <w:rPr>
          <w:rFonts w:ascii="Times New Roman" w:hAnsi="Times New Roman"/>
          <w:color w:val="000000"/>
          <w:sz w:val="28"/>
          <w:szCs w:val="28"/>
          <w:lang w:eastAsia="ru-RU"/>
        </w:rPr>
        <w:t xml:space="preserve"> собственных моделей</w:t>
      </w:r>
      <w:r w:rsidRPr="00907068">
        <w:rPr>
          <w:rFonts w:ascii="Times New Roman" w:hAnsi="Times New Roman"/>
          <w:color w:val="000000"/>
          <w:sz w:val="28"/>
          <w:szCs w:val="28"/>
          <w:lang w:eastAsia="ru-RU"/>
        </w:rPr>
        <w:t>;</w:t>
      </w:r>
      <w:r w:rsidRPr="00E338BA">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отработать на практике т</w:t>
      </w:r>
      <w:r>
        <w:rPr>
          <w:rFonts w:ascii="Times New Roman" w:hAnsi="Times New Roman"/>
          <w:color w:val="000000"/>
          <w:sz w:val="28"/>
          <w:szCs w:val="28"/>
          <w:lang w:eastAsia="ru-RU"/>
        </w:rPr>
        <w:t>е</w:t>
      </w:r>
      <w:r>
        <w:rPr>
          <w:rFonts w:ascii="Times New Roman" w:hAnsi="Times New Roman"/>
          <w:color w:val="000000"/>
          <w:sz w:val="28"/>
          <w:szCs w:val="28"/>
          <w:lang w:eastAsia="ru-RU"/>
        </w:rPr>
        <w:t>му «</w:t>
      </w:r>
      <w:r w:rsidRPr="00A67897">
        <w:rPr>
          <w:rFonts w:ascii="Times New Roman" w:hAnsi="Times New Roman"/>
          <w:color w:val="000000"/>
          <w:sz w:val="28"/>
          <w:szCs w:val="28"/>
          <w:lang w:eastAsia="ru-RU"/>
        </w:rPr>
        <w:t>Механизмы передачи вращательного движения</w:t>
      </w:r>
      <w:r>
        <w:rPr>
          <w:rFonts w:ascii="Times New Roman" w:hAnsi="Times New Roman"/>
          <w:color w:val="000000"/>
          <w:sz w:val="28"/>
          <w:szCs w:val="28"/>
          <w:lang w:eastAsia="ru-RU"/>
        </w:rPr>
        <w:t>»</w:t>
      </w:r>
      <w:r w:rsidRPr="00907068">
        <w:rPr>
          <w:rFonts w:ascii="Times New Roman" w:hAnsi="Times New Roman"/>
          <w:color w:val="000000"/>
          <w:sz w:val="28"/>
          <w:szCs w:val="28"/>
          <w:lang w:eastAsia="ru-RU"/>
        </w:rPr>
        <w:t>;</w:t>
      </w:r>
      <w:r>
        <w:rPr>
          <w:rFonts w:ascii="Times New Roman" w:hAnsi="Times New Roman"/>
          <w:color w:val="000000"/>
          <w:sz w:val="28"/>
          <w:szCs w:val="28"/>
          <w:lang w:eastAsia="ru-RU"/>
        </w:rPr>
        <w:t xml:space="preserve"> создать свой механизм в модели</w:t>
      </w:r>
      <w:r w:rsidRPr="00907068">
        <w:rPr>
          <w:rFonts w:ascii="Times New Roman" w:hAnsi="Times New Roman"/>
          <w:color w:val="000000"/>
          <w:sz w:val="28"/>
          <w:szCs w:val="28"/>
          <w:lang w:eastAsia="ru-RU"/>
        </w:rPr>
        <w:t>;</w:t>
      </w:r>
      <w:r>
        <w:rPr>
          <w:rFonts w:ascii="Times New Roman" w:hAnsi="Times New Roman"/>
          <w:color w:val="000000"/>
          <w:sz w:val="28"/>
          <w:szCs w:val="28"/>
          <w:lang w:eastAsia="ru-RU"/>
        </w:rPr>
        <w:t xml:space="preserve"> с</w:t>
      </w:r>
      <w:r w:rsidRPr="00521E6B">
        <w:rPr>
          <w:rFonts w:ascii="Times New Roman" w:hAnsi="Times New Roman"/>
          <w:color w:val="000000"/>
          <w:sz w:val="28"/>
          <w:szCs w:val="28"/>
          <w:lang w:eastAsia="ru-RU"/>
        </w:rPr>
        <w:t>озда</w:t>
      </w:r>
      <w:r>
        <w:rPr>
          <w:rFonts w:ascii="Times New Roman" w:hAnsi="Times New Roman"/>
          <w:color w:val="000000"/>
          <w:sz w:val="28"/>
          <w:szCs w:val="28"/>
          <w:lang w:eastAsia="ru-RU"/>
        </w:rPr>
        <w:t>ть</w:t>
      </w:r>
      <w:r w:rsidRPr="00521E6B">
        <w:rPr>
          <w:rFonts w:ascii="Times New Roman" w:hAnsi="Times New Roman"/>
          <w:color w:val="000000"/>
          <w:sz w:val="28"/>
          <w:szCs w:val="28"/>
          <w:lang w:eastAsia="ru-RU"/>
        </w:rPr>
        <w:t xml:space="preserve"> модели тренажера</w:t>
      </w:r>
      <w:r w:rsidRPr="00E338BA">
        <w:rPr>
          <w:rFonts w:ascii="Times New Roman" w:hAnsi="Times New Roman"/>
          <w:b/>
          <w:bCs/>
          <w:iCs/>
          <w:color w:val="000000"/>
          <w:sz w:val="28"/>
          <w:szCs w:val="28"/>
          <w:bdr w:val="none" w:sz="0" w:space="0" w:color="auto" w:frame="1"/>
        </w:rPr>
        <w:t xml:space="preserve"> </w:t>
      </w:r>
      <w:r>
        <w:rPr>
          <w:rFonts w:ascii="Times New Roman" w:hAnsi="Times New Roman"/>
          <w:b/>
          <w:bCs/>
          <w:iCs/>
          <w:color w:val="000000"/>
          <w:sz w:val="28"/>
          <w:szCs w:val="28"/>
          <w:bdr w:val="none" w:sz="0" w:space="0" w:color="auto" w:frame="1"/>
        </w:rPr>
        <w:t>«</w:t>
      </w:r>
      <w:r w:rsidRPr="00B40CF2">
        <w:rPr>
          <w:rStyle w:val="apple-converted-space"/>
          <w:rFonts w:ascii="Times New Roman" w:hAnsi="Times New Roman"/>
          <w:b/>
          <w:bCs/>
          <w:iCs/>
          <w:color w:val="000000"/>
          <w:sz w:val="28"/>
          <w:szCs w:val="28"/>
          <w:bdr w:val="none" w:sz="0" w:space="0" w:color="auto" w:frame="1"/>
        </w:rPr>
        <w:t>Солнечной системы</w:t>
      </w:r>
      <w:r>
        <w:rPr>
          <w:rStyle w:val="apple-converted-space"/>
          <w:rFonts w:ascii="Times New Roman" w:hAnsi="Times New Roman"/>
          <w:b/>
          <w:bCs/>
          <w:iCs/>
          <w:color w:val="000000"/>
          <w:sz w:val="28"/>
          <w:szCs w:val="28"/>
          <w:bdr w:val="none" w:sz="0" w:space="0" w:color="auto" w:frame="1"/>
        </w:rPr>
        <w:t>»</w:t>
      </w:r>
      <w:r w:rsidRPr="00521E6B">
        <w:rPr>
          <w:rFonts w:ascii="Times New Roman" w:hAnsi="Times New Roman"/>
          <w:color w:val="000000"/>
          <w:sz w:val="28"/>
          <w:szCs w:val="28"/>
          <w:lang w:eastAsia="ru-RU"/>
        </w:rPr>
        <w:t xml:space="preserve"> и пров</w:t>
      </w:r>
      <w:r>
        <w:rPr>
          <w:rFonts w:ascii="Times New Roman" w:hAnsi="Times New Roman"/>
          <w:color w:val="000000"/>
          <w:sz w:val="28"/>
          <w:szCs w:val="28"/>
          <w:lang w:eastAsia="ru-RU"/>
        </w:rPr>
        <w:t>ести</w:t>
      </w:r>
      <w:r w:rsidRPr="00521E6B">
        <w:rPr>
          <w:rFonts w:ascii="Times New Roman" w:hAnsi="Times New Roman"/>
          <w:color w:val="000000"/>
          <w:sz w:val="28"/>
          <w:szCs w:val="28"/>
          <w:lang w:eastAsia="ru-RU"/>
        </w:rPr>
        <w:t xml:space="preserve"> испыт</w:t>
      </w:r>
      <w:r w:rsidRPr="00521E6B">
        <w:rPr>
          <w:rFonts w:ascii="Times New Roman" w:hAnsi="Times New Roman"/>
          <w:color w:val="000000"/>
          <w:sz w:val="28"/>
          <w:szCs w:val="28"/>
          <w:lang w:eastAsia="ru-RU"/>
        </w:rPr>
        <w:t>а</w:t>
      </w:r>
      <w:r w:rsidRPr="00521E6B">
        <w:rPr>
          <w:rFonts w:ascii="Times New Roman" w:hAnsi="Times New Roman"/>
          <w:color w:val="000000"/>
          <w:sz w:val="28"/>
          <w:szCs w:val="28"/>
          <w:lang w:eastAsia="ru-RU"/>
        </w:rPr>
        <w:t>ния</w:t>
      </w:r>
      <w:r w:rsidRPr="00907068">
        <w:rPr>
          <w:rFonts w:ascii="Times New Roman" w:hAnsi="Times New Roman"/>
          <w:color w:val="000000"/>
          <w:sz w:val="28"/>
          <w:szCs w:val="28"/>
          <w:lang w:eastAsia="ru-RU"/>
        </w:rPr>
        <w:t xml:space="preserve">; </w:t>
      </w:r>
      <w:r>
        <w:rPr>
          <w:rFonts w:ascii="Times New Roman" w:hAnsi="Times New Roman"/>
          <w:color w:val="000000"/>
          <w:sz w:val="28"/>
          <w:szCs w:val="28"/>
          <w:lang w:val="en-US" w:eastAsia="ru-RU"/>
        </w:rPr>
        <w:t>c</w:t>
      </w:r>
      <w:r w:rsidRPr="00521E6B">
        <w:rPr>
          <w:rFonts w:ascii="Times New Roman" w:hAnsi="Times New Roman"/>
          <w:color w:val="000000"/>
          <w:sz w:val="28"/>
          <w:szCs w:val="28"/>
          <w:lang w:eastAsia="ru-RU"/>
        </w:rPr>
        <w:t>остав</w:t>
      </w:r>
      <w:r>
        <w:rPr>
          <w:rFonts w:ascii="Times New Roman" w:hAnsi="Times New Roman"/>
          <w:color w:val="000000"/>
          <w:sz w:val="28"/>
          <w:szCs w:val="28"/>
          <w:lang w:eastAsia="ru-RU"/>
        </w:rPr>
        <w:t>ить</w:t>
      </w:r>
      <w:r w:rsidRPr="00521E6B">
        <w:rPr>
          <w:rFonts w:ascii="Times New Roman" w:hAnsi="Times New Roman"/>
          <w:color w:val="000000"/>
          <w:sz w:val="28"/>
          <w:szCs w:val="28"/>
          <w:lang w:eastAsia="ru-RU"/>
        </w:rPr>
        <w:t xml:space="preserve"> проектн</w:t>
      </w:r>
      <w:r>
        <w:rPr>
          <w:rFonts w:ascii="Times New Roman" w:hAnsi="Times New Roman"/>
          <w:color w:val="000000"/>
          <w:sz w:val="28"/>
          <w:szCs w:val="28"/>
          <w:lang w:eastAsia="ru-RU"/>
        </w:rPr>
        <w:t>ую</w:t>
      </w:r>
      <w:r w:rsidRPr="00521E6B">
        <w:rPr>
          <w:rFonts w:ascii="Times New Roman" w:hAnsi="Times New Roman"/>
          <w:color w:val="000000"/>
          <w:sz w:val="28"/>
          <w:szCs w:val="28"/>
          <w:lang w:eastAsia="ru-RU"/>
        </w:rPr>
        <w:t xml:space="preserve"> документаци</w:t>
      </w:r>
      <w:r>
        <w:rPr>
          <w:rFonts w:ascii="Times New Roman" w:hAnsi="Times New Roman"/>
          <w:color w:val="000000"/>
          <w:sz w:val="28"/>
          <w:szCs w:val="28"/>
          <w:lang w:eastAsia="ru-RU"/>
        </w:rPr>
        <w:t xml:space="preserve">ю и </w:t>
      </w:r>
      <w:r w:rsidRPr="00521E6B">
        <w:rPr>
          <w:rFonts w:ascii="Times New Roman" w:hAnsi="Times New Roman"/>
          <w:color w:val="000000"/>
          <w:sz w:val="28"/>
          <w:szCs w:val="28"/>
          <w:lang w:eastAsia="ru-RU"/>
        </w:rPr>
        <w:t>публичн</w:t>
      </w:r>
      <w:r>
        <w:rPr>
          <w:rFonts w:ascii="Times New Roman" w:hAnsi="Times New Roman"/>
          <w:color w:val="000000"/>
          <w:sz w:val="28"/>
          <w:szCs w:val="28"/>
          <w:lang w:eastAsia="ru-RU"/>
        </w:rPr>
        <w:t>о</w:t>
      </w:r>
      <w:r w:rsidRPr="00521E6B">
        <w:rPr>
          <w:rFonts w:ascii="Times New Roman" w:hAnsi="Times New Roman"/>
          <w:color w:val="000000"/>
          <w:sz w:val="28"/>
          <w:szCs w:val="28"/>
          <w:lang w:eastAsia="ru-RU"/>
        </w:rPr>
        <w:t xml:space="preserve"> защи</w:t>
      </w:r>
      <w:r>
        <w:rPr>
          <w:rFonts w:ascii="Times New Roman" w:hAnsi="Times New Roman"/>
          <w:color w:val="000000"/>
          <w:sz w:val="28"/>
          <w:szCs w:val="28"/>
          <w:lang w:eastAsia="ru-RU"/>
        </w:rPr>
        <w:t>титься</w:t>
      </w:r>
      <w:r w:rsidRPr="00521E6B">
        <w:rPr>
          <w:rFonts w:ascii="Times New Roman" w:hAnsi="Times New Roman"/>
          <w:color w:val="000000"/>
          <w:sz w:val="28"/>
          <w:szCs w:val="28"/>
          <w:lang w:eastAsia="ru-RU"/>
        </w:rPr>
        <w:t xml:space="preserve">. </w:t>
      </w:r>
    </w:p>
    <w:p w:rsidR="003241F0" w:rsidRPr="00C10653" w:rsidRDefault="003241F0" w:rsidP="003241F0">
      <w:pPr>
        <w:suppressAutoHyphens w:val="0"/>
        <w:spacing w:line="360" w:lineRule="auto"/>
        <w:ind w:firstLine="709"/>
        <w:jc w:val="both"/>
        <w:rPr>
          <w:rFonts w:ascii="Times New Roman" w:eastAsia="Times New Roman" w:hAnsi="Times New Roman" w:cs="Times New Roman"/>
          <w:bCs/>
          <w:color w:val="000000"/>
          <w:sz w:val="28"/>
          <w:szCs w:val="24"/>
          <w:lang w:eastAsia="ru-RU" w:bidi="ar-SA"/>
        </w:rPr>
      </w:pPr>
      <w:r>
        <w:rPr>
          <w:rFonts w:ascii="Times New Roman" w:hAnsi="Times New Roman" w:cs="Times New Roman"/>
          <w:bCs/>
          <w:color w:val="000000"/>
          <w:sz w:val="28"/>
          <w:szCs w:val="32"/>
          <w:lang w:eastAsia="ru-RU" w:bidi="ar-SA"/>
        </w:rPr>
        <w:t xml:space="preserve">Таким образом, школьники поэтапно создают будущий методический тренажер. </w:t>
      </w:r>
    </w:p>
    <w:p w:rsidR="003241F0" w:rsidRPr="00C10653" w:rsidRDefault="003241F0" w:rsidP="003241F0">
      <w:pPr>
        <w:suppressAutoHyphens w:val="0"/>
        <w:spacing w:line="360" w:lineRule="auto"/>
        <w:ind w:firstLine="709"/>
        <w:jc w:val="both"/>
        <w:rPr>
          <w:rFonts w:ascii="Times New Roman" w:eastAsia="Times New Roman" w:hAnsi="Times New Roman" w:cs="Times New Roman"/>
          <w:b/>
          <w:color w:val="000000"/>
          <w:sz w:val="28"/>
          <w:szCs w:val="24"/>
          <w:lang w:eastAsia="ru-RU" w:bidi="ar-SA"/>
        </w:rPr>
      </w:pPr>
      <w:r w:rsidRPr="00C10653">
        <w:rPr>
          <w:rFonts w:ascii="Times New Roman" w:eastAsia="Times New Roman" w:hAnsi="Times New Roman" w:cs="Times New Roman"/>
          <w:color w:val="000000"/>
          <w:sz w:val="28"/>
          <w:szCs w:val="24"/>
          <w:lang w:eastAsia="ru-RU" w:bidi="ar-SA"/>
        </w:rPr>
        <w:t>Тема 2.</w:t>
      </w:r>
      <w:r>
        <w:rPr>
          <w:rFonts w:ascii="Times New Roman" w:eastAsia="Times New Roman" w:hAnsi="Times New Roman" w:cs="Times New Roman"/>
          <w:color w:val="000000"/>
          <w:sz w:val="28"/>
          <w:szCs w:val="24"/>
          <w:lang w:eastAsia="ru-RU" w:bidi="ar-SA"/>
        </w:rPr>
        <w:t>2</w:t>
      </w:r>
      <w:r w:rsidRPr="00C10653">
        <w:rPr>
          <w:rFonts w:ascii="Times New Roman" w:eastAsia="Times New Roman" w:hAnsi="Times New Roman" w:cs="Times New Roman"/>
          <w:color w:val="000000"/>
          <w:sz w:val="28"/>
          <w:szCs w:val="24"/>
          <w:lang w:eastAsia="ru-RU" w:bidi="ar-SA"/>
        </w:rPr>
        <w:t xml:space="preserve">. </w:t>
      </w:r>
      <w:r w:rsidRPr="00C10653">
        <w:rPr>
          <w:rFonts w:ascii="Times New Roman" w:eastAsia="Times New Roman" w:hAnsi="Times New Roman" w:cs="Times New Roman"/>
          <w:b/>
          <w:bCs/>
          <w:color w:val="000000"/>
          <w:sz w:val="28"/>
          <w:szCs w:val="28"/>
          <w:lang w:eastAsia="ru-RU" w:bidi="ar-SA"/>
        </w:rPr>
        <w:t xml:space="preserve">Кейс-задание №2. </w:t>
      </w:r>
      <w:r w:rsidRPr="004D06A2">
        <w:rPr>
          <w:rFonts w:ascii="Times New Roman" w:hAnsi="Times New Roman"/>
          <w:b/>
          <w:sz w:val="28"/>
          <w:szCs w:val="28"/>
        </w:rPr>
        <w:t>Все о спутниках.  Конструирование модели нес</w:t>
      </w:r>
      <w:r w:rsidRPr="004D06A2">
        <w:rPr>
          <w:rFonts w:ascii="Times New Roman" w:hAnsi="Times New Roman"/>
          <w:b/>
          <w:sz w:val="28"/>
          <w:szCs w:val="28"/>
        </w:rPr>
        <w:t>у</w:t>
      </w:r>
      <w:r w:rsidRPr="004D06A2">
        <w:rPr>
          <w:rFonts w:ascii="Times New Roman" w:hAnsi="Times New Roman"/>
          <w:b/>
          <w:sz w:val="28"/>
          <w:szCs w:val="28"/>
        </w:rPr>
        <w:t>ществующего спутника</w:t>
      </w:r>
      <w:r>
        <w:rPr>
          <w:rFonts w:ascii="Times New Roman" w:hAnsi="Times New Roman"/>
          <w:b/>
          <w:sz w:val="28"/>
          <w:szCs w:val="28"/>
        </w:rPr>
        <w:t xml:space="preserve">. </w:t>
      </w:r>
      <w:r w:rsidRPr="00C10653">
        <w:rPr>
          <w:rFonts w:ascii="Times New Roman" w:eastAsia="Times New Roman" w:hAnsi="Times New Roman" w:cs="Times New Roman"/>
          <w:b/>
          <w:bCs/>
          <w:color w:val="000000"/>
          <w:sz w:val="28"/>
          <w:szCs w:val="28"/>
          <w:lang w:eastAsia="ru-RU" w:bidi="ar-SA"/>
        </w:rPr>
        <w:t xml:space="preserve"> </w:t>
      </w:r>
    </w:p>
    <w:p w:rsidR="003241F0" w:rsidRPr="00C10653" w:rsidRDefault="003241F0" w:rsidP="003241F0">
      <w:pPr>
        <w:suppressAutoHyphens w:val="0"/>
        <w:spacing w:line="360" w:lineRule="auto"/>
        <w:ind w:firstLine="709"/>
        <w:jc w:val="both"/>
        <w:rPr>
          <w:rFonts w:ascii="Times New Roman" w:hAnsi="Times New Roman" w:cs="Times New Roman"/>
          <w:color w:val="000000"/>
          <w:sz w:val="28"/>
          <w:szCs w:val="32"/>
          <w:lang w:eastAsia="ru-RU" w:bidi="ar-SA"/>
        </w:rPr>
      </w:pPr>
      <w:r w:rsidRPr="00C10653">
        <w:rPr>
          <w:rFonts w:ascii="Times New Roman" w:hAnsi="Times New Roman" w:cs="Times New Roman"/>
          <w:b/>
          <w:color w:val="000000"/>
          <w:sz w:val="28"/>
          <w:szCs w:val="32"/>
          <w:lang w:eastAsia="ru-RU" w:bidi="ar-SA"/>
        </w:rPr>
        <w:t>Теоретическое занятие (</w:t>
      </w:r>
      <w:r>
        <w:rPr>
          <w:rFonts w:ascii="Times New Roman" w:hAnsi="Times New Roman" w:cs="Times New Roman"/>
          <w:b/>
          <w:color w:val="000000"/>
          <w:sz w:val="28"/>
          <w:szCs w:val="32"/>
          <w:lang w:eastAsia="ru-RU" w:bidi="ar-SA"/>
        </w:rPr>
        <w:t>2</w:t>
      </w:r>
      <w:r w:rsidRPr="00C10653">
        <w:rPr>
          <w:rFonts w:ascii="Times New Roman" w:hAnsi="Times New Roman" w:cs="Times New Roman"/>
          <w:b/>
          <w:color w:val="000000"/>
          <w:sz w:val="28"/>
          <w:szCs w:val="32"/>
          <w:lang w:eastAsia="ru-RU" w:bidi="ar-SA"/>
        </w:rPr>
        <w:t xml:space="preserve"> </w:t>
      </w:r>
      <w:proofErr w:type="spellStart"/>
      <w:r w:rsidRPr="00C10653">
        <w:rPr>
          <w:rFonts w:ascii="Times New Roman" w:hAnsi="Times New Roman" w:cs="Times New Roman"/>
          <w:b/>
          <w:color w:val="000000"/>
          <w:sz w:val="28"/>
          <w:szCs w:val="32"/>
          <w:lang w:eastAsia="ru-RU" w:bidi="ar-SA"/>
        </w:rPr>
        <w:t>ак</w:t>
      </w:r>
      <w:proofErr w:type="spellEnd"/>
      <w:r w:rsidRPr="00C10653">
        <w:rPr>
          <w:rFonts w:ascii="Times New Roman" w:hAnsi="Times New Roman" w:cs="Times New Roman"/>
          <w:b/>
          <w:color w:val="000000"/>
          <w:sz w:val="28"/>
          <w:szCs w:val="32"/>
          <w:lang w:eastAsia="ru-RU" w:bidi="ar-SA"/>
        </w:rPr>
        <w:t>. ч.).</w:t>
      </w:r>
      <w:r w:rsidRPr="00C10653">
        <w:rPr>
          <w:rFonts w:ascii="Times New Roman" w:hAnsi="Times New Roman" w:cs="Times New Roman"/>
          <w:color w:val="000000"/>
          <w:sz w:val="28"/>
          <w:szCs w:val="32"/>
          <w:lang w:eastAsia="ru-RU" w:bidi="ar-SA"/>
        </w:rPr>
        <w:t xml:space="preserve"> </w:t>
      </w:r>
      <w:r>
        <w:rPr>
          <w:rFonts w:ascii="Times New Roman" w:hAnsi="Times New Roman"/>
          <w:sz w:val="28"/>
          <w:szCs w:val="28"/>
        </w:rPr>
        <w:t>О</w:t>
      </w:r>
      <w:r w:rsidRPr="00EB427D">
        <w:rPr>
          <w:rFonts w:ascii="Times New Roman" w:hAnsi="Times New Roman"/>
          <w:sz w:val="28"/>
          <w:szCs w:val="28"/>
        </w:rPr>
        <w:t>пределить назначение (</w:t>
      </w:r>
      <w:r>
        <w:rPr>
          <w:rFonts w:ascii="Times New Roman" w:hAnsi="Times New Roman"/>
          <w:sz w:val="28"/>
          <w:szCs w:val="28"/>
        </w:rPr>
        <w:t>виды выполняемых задач</w:t>
      </w:r>
      <w:r w:rsidRPr="00EB427D">
        <w:rPr>
          <w:rFonts w:ascii="Times New Roman" w:hAnsi="Times New Roman"/>
          <w:sz w:val="28"/>
          <w:szCs w:val="28"/>
        </w:rPr>
        <w:t>) проектируемого космического аппарата (КА), разработать концепцию создания и поряд</w:t>
      </w:r>
      <w:r>
        <w:rPr>
          <w:rFonts w:ascii="Times New Roman" w:hAnsi="Times New Roman"/>
          <w:sz w:val="28"/>
          <w:szCs w:val="28"/>
        </w:rPr>
        <w:t>ок</w:t>
      </w:r>
      <w:r w:rsidRPr="00EB427D">
        <w:rPr>
          <w:rFonts w:ascii="Times New Roman" w:hAnsi="Times New Roman"/>
          <w:sz w:val="28"/>
          <w:szCs w:val="28"/>
        </w:rPr>
        <w:t xml:space="preserve"> </w:t>
      </w:r>
      <w:r>
        <w:rPr>
          <w:rFonts w:ascii="Times New Roman" w:hAnsi="Times New Roman"/>
          <w:sz w:val="28"/>
          <w:szCs w:val="28"/>
        </w:rPr>
        <w:t>ее</w:t>
      </w:r>
      <w:r w:rsidRPr="00EB427D">
        <w:rPr>
          <w:rFonts w:ascii="Times New Roman" w:hAnsi="Times New Roman"/>
          <w:sz w:val="28"/>
          <w:szCs w:val="28"/>
        </w:rPr>
        <w:t xml:space="preserve"> реализации</w:t>
      </w:r>
      <w:r>
        <w:rPr>
          <w:rFonts w:ascii="Times New Roman" w:hAnsi="Times New Roman"/>
          <w:sz w:val="28"/>
          <w:szCs w:val="28"/>
        </w:rPr>
        <w:t>.</w:t>
      </w:r>
      <w:r w:rsidRPr="00C10653">
        <w:rPr>
          <w:rFonts w:ascii="Times New Roman" w:hAnsi="Times New Roman" w:cs="Times New Roman"/>
          <w:color w:val="000000"/>
          <w:sz w:val="28"/>
          <w:szCs w:val="32"/>
          <w:lang w:eastAsia="ru-RU" w:bidi="ar-SA"/>
        </w:rPr>
        <w:t xml:space="preserve"> </w:t>
      </w:r>
      <w:r>
        <w:rPr>
          <w:rFonts w:ascii="Times New Roman" w:hAnsi="Times New Roman" w:cs="Times New Roman"/>
          <w:color w:val="000000"/>
          <w:sz w:val="28"/>
          <w:szCs w:val="32"/>
          <w:lang w:eastAsia="ru-RU" w:bidi="ar-SA"/>
        </w:rPr>
        <w:t>Из</w:t>
      </w:r>
      <w:r>
        <w:rPr>
          <w:rFonts w:ascii="Times New Roman" w:hAnsi="Times New Roman" w:cs="Times New Roman"/>
          <w:color w:val="000000"/>
          <w:sz w:val="28"/>
          <w:szCs w:val="32"/>
          <w:lang w:eastAsia="ru-RU" w:bidi="ar-SA"/>
        </w:rPr>
        <w:t>у</w:t>
      </w:r>
      <w:r>
        <w:rPr>
          <w:rFonts w:ascii="Times New Roman" w:hAnsi="Times New Roman" w:cs="Times New Roman"/>
          <w:color w:val="000000"/>
          <w:sz w:val="28"/>
          <w:szCs w:val="32"/>
          <w:lang w:eastAsia="ru-RU" w:bidi="ar-SA"/>
        </w:rPr>
        <w:t>чить и проанализировать раздаточный материал по темам: «Виды спутников», «Назначения», «Из чего состоит спутник», «Размеры», «Технические возможности модели».</w:t>
      </w:r>
    </w:p>
    <w:p w:rsidR="003241F0" w:rsidRPr="00C10653" w:rsidRDefault="003241F0" w:rsidP="003241F0">
      <w:pPr>
        <w:suppressAutoHyphens w:val="0"/>
        <w:spacing w:line="360" w:lineRule="auto"/>
        <w:ind w:firstLine="709"/>
        <w:jc w:val="both"/>
        <w:rPr>
          <w:rFonts w:ascii="Times New Roman" w:hAnsi="Times New Roman" w:cs="Times New Roman"/>
          <w:color w:val="000000"/>
          <w:sz w:val="28"/>
          <w:szCs w:val="32"/>
          <w:lang w:eastAsia="ru-RU" w:bidi="ar-SA"/>
        </w:rPr>
      </w:pPr>
      <w:r w:rsidRPr="00C10653">
        <w:rPr>
          <w:rFonts w:ascii="Times New Roman" w:hAnsi="Times New Roman" w:cs="Times New Roman"/>
          <w:b/>
          <w:color w:val="000000"/>
          <w:sz w:val="28"/>
          <w:szCs w:val="32"/>
          <w:lang w:eastAsia="ru-RU" w:bidi="ar-SA"/>
        </w:rPr>
        <w:lastRenderedPageBreak/>
        <w:t>Практическое занятие (</w:t>
      </w:r>
      <w:r>
        <w:rPr>
          <w:rFonts w:ascii="Times New Roman" w:hAnsi="Times New Roman" w:cs="Times New Roman"/>
          <w:b/>
          <w:color w:val="000000"/>
          <w:sz w:val="28"/>
          <w:szCs w:val="32"/>
          <w:lang w:eastAsia="ru-RU" w:bidi="ar-SA"/>
        </w:rPr>
        <w:t>4</w:t>
      </w:r>
      <w:r w:rsidRPr="00C10653">
        <w:rPr>
          <w:rFonts w:ascii="Times New Roman" w:hAnsi="Times New Roman" w:cs="Times New Roman"/>
          <w:b/>
          <w:color w:val="000000"/>
          <w:sz w:val="28"/>
          <w:szCs w:val="32"/>
          <w:lang w:eastAsia="ru-RU" w:bidi="ar-SA"/>
        </w:rPr>
        <w:t xml:space="preserve"> </w:t>
      </w:r>
      <w:proofErr w:type="spellStart"/>
      <w:r w:rsidRPr="00C10653">
        <w:rPr>
          <w:rFonts w:ascii="Times New Roman" w:hAnsi="Times New Roman" w:cs="Times New Roman"/>
          <w:b/>
          <w:color w:val="000000"/>
          <w:sz w:val="28"/>
          <w:szCs w:val="32"/>
          <w:lang w:eastAsia="ru-RU" w:bidi="ar-SA"/>
        </w:rPr>
        <w:t>ак</w:t>
      </w:r>
      <w:proofErr w:type="spellEnd"/>
      <w:r w:rsidRPr="00C10653">
        <w:rPr>
          <w:rFonts w:ascii="Times New Roman" w:hAnsi="Times New Roman" w:cs="Times New Roman"/>
          <w:b/>
          <w:color w:val="000000"/>
          <w:sz w:val="28"/>
          <w:szCs w:val="32"/>
          <w:lang w:eastAsia="ru-RU" w:bidi="ar-SA"/>
        </w:rPr>
        <w:t>.</w:t>
      </w:r>
      <w:r>
        <w:rPr>
          <w:rFonts w:ascii="Times New Roman" w:hAnsi="Times New Roman" w:cs="Times New Roman"/>
          <w:b/>
          <w:color w:val="000000"/>
          <w:sz w:val="28"/>
          <w:szCs w:val="32"/>
          <w:lang w:eastAsia="ru-RU" w:bidi="ar-SA"/>
        </w:rPr>
        <w:t xml:space="preserve"> </w:t>
      </w:r>
      <w:r w:rsidRPr="00C10653">
        <w:rPr>
          <w:rFonts w:ascii="Times New Roman" w:hAnsi="Times New Roman" w:cs="Times New Roman"/>
          <w:b/>
          <w:color w:val="000000"/>
          <w:sz w:val="28"/>
          <w:szCs w:val="32"/>
          <w:lang w:eastAsia="ru-RU" w:bidi="ar-SA"/>
        </w:rPr>
        <w:t>ч</w:t>
      </w:r>
      <w:r>
        <w:rPr>
          <w:rFonts w:ascii="Times New Roman" w:hAnsi="Times New Roman" w:cs="Times New Roman"/>
          <w:b/>
          <w:color w:val="000000"/>
          <w:sz w:val="28"/>
          <w:szCs w:val="32"/>
          <w:lang w:eastAsia="ru-RU" w:bidi="ar-SA"/>
        </w:rPr>
        <w:t>.</w:t>
      </w:r>
      <w:r w:rsidRPr="00C10653">
        <w:rPr>
          <w:rFonts w:ascii="Times New Roman" w:hAnsi="Times New Roman" w:cs="Times New Roman"/>
          <w:b/>
          <w:color w:val="000000"/>
          <w:sz w:val="28"/>
          <w:szCs w:val="32"/>
          <w:lang w:eastAsia="ru-RU" w:bidi="ar-SA"/>
        </w:rPr>
        <w:t>).</w:t>
      </w:r>
      <w:r w:rsidRPr="00C10653">
        <w:rPr>
          <w:rFonts w:ascii="Times New Roman" w:hAnsi="Times New Roman" w:cs="Times New Roman"/>
          <w:color w:val="000000"/>
          <w:sz w:val="28"/>
          <w:szCs w:val="32"/>
          <w:lang w:eastAsia="ru-RU" w:bidi="ar-SA"/>
        </w:rPr>
        <w:t xml:space="preserve"> Кейс-задание «Разработка прототипа </w:t>
      </w:r>
      <w:r>
        <w:rPr>
          <w:rFonts w:ascii="Times New Roman" w:hAnsi="Times New Roman" w:cs="Times New Roman"/>
          <w:color w:val="000000"/>
          <w:sz w:val="28"/>
          <w:szCs w:val="32"/>
          <w:lang w:eastAsia="ru-RU" w:bidi="ar-SA"/>
        </w:rPr>
        <w:t>несущ</w:t>
      </w:r>
      <w:r>
        <w:rPr>
          <w:rFonts w:ascii="Times New Roman" w:hAnsi="Times New Roman" w:cs="Times New Roman"/>
          <w:color w:val="000000"/>
          <w:sz w:val="28"/>
          <w:szCs w:val="32"/>
          <w:lang w:eastAsia="ru-RU" w:bidi="ar-SA"/>
        </w:rPr>
        <w:t>е</w:t>
      </w:r>
      <w:r>
        <w:rPr>
          <w:rFonts w:ascii="Times New Roman" w:hAnsi="Times New Roman" w:cs="Times New Roman"/>
          <w:color w:val="000000"/>
          <w:sz w:val="28"/>
          <w:szCs w:val="32"/>
          <w:lang w:eastAsia="ru-RU" w:bidi="ar-SA"/>
        </w:rPr>
        <w:t xml:space="preserve">ствующего </w:t>
      </w:r>
      <w:r w:rsidRPr="00C10653">
        <w:rPr>
          <w:rFonts w:ascii="Times New Roman" w:hAnsi="Times New Roman" w:cs="Times New Roman"/>
          <w:color w:val="000000"/>
          <w:sz w:val="28"/>
          <w:szCs w:val="32"/>
          <w:lang w:eastAsia="ru-RU" w:bidi="ar-SA"/>
        </w:rPr>
        <w:t>спутника» в соответствии с техническими рисунками.  Цель и задачи. Проектный продукт.</w:t>
      </w:r>
      <w:r>
        <w:rPr>
          <w:rFonts w:ascii="Times New Roman" w:hAnsi="Times New Roman" w:cs="Times New Roman"/>
          <w:color w:val="000000"/>
          <w:sz w:val="28"/>
          <w:szCs w:val="32"/>
          <w:lang w:eastAsia="ru-RU" w:bidi="ar-SA"/>
        </w:rPr>
        <w:t xml:space="preserve"> Раскрытие спутника, вращение, спутник должен содержать один из предложенных узлов.</w:t>
      </w:r>
    </w:p>
    <w:p w:rsidR="003241F0" w:rsidRPr="00C10653" w:rsidRDefault="003241F0" w:rsidP="003241F0">
      <w:pPr>
        <w:suppressAutoHyphens w:val="0"/>
        <w:spacing w:line="360" w:lineRule="auto"/>
        <w:ind w:firstLine="709"/>
        <w:jc w:val="both"/>
        <w:rPr>
          <w:rFonts w:ascii="Times New Roman" w:hAnsi="Times New Roman" w:cs="Times New Roman"/>
          <w:color w:val="000000"/>
          <w:sz w:val="28"/>
          <w:szCs w:val="32"/>
          <w:lang w:eastAsia="ru-RU" w:bidi="ar-SA"/>
        </w:rPr>
      </w:pPr>
      <w:r w:rsidRPr="00C10653">
        <w:rPr>
          <w:rFonts w:ascii="Times New Roman" w:hAnsi="Times New Roman" w:cs="Times New Roman"/>
          <w:color w:val="000000"/>
          <w:sz w:val="28"/>
          <w:szCs w:val="32"/>
          <w:lang w:eastAsia="ru-RU" w:bidi="ar-SA"/>
        </w:rPr>
        <w:t>Тема 2.</w:t>
      </w:r>
      <w:r>
        <w:rPr>
          <w:rFonts w:ascii="Times New Roman" w:hAnsi="Times New Roman" w:cs="Times New Roman"/>
          <w:color w:val="000000"/>
          <w:sz w:val="28"/>
          <w:szCs w:val="32"/>
          <w:lang w:eastAsia="ru-RU" w:bidi="ar-SA"/>
        </w:rPr>
        <w:t>3</w:t>
      </w:r>
      <w:r w:rsidRPr="00C10653">
        <w:rPr>
          <w:rFonts w:ascii="Times New Roman" w:hAnsi="Times New Roman" w:cs="Times New Roman"/>
          <w:color w:val="000000"/>
          <w:sz w:val="28"/>
          <w:szCs w:val="32"/>
          <w:lang w:eastAsia="ru-RU" w:bidi="ar-SA"/>
        </w:rPr>
        <w:t xml:space="preserve">. </w:t>
      </w:r>
      <w:r w:rsidRPr="00C10653">
        <w:rPr>
          <w:rFonts w:ascii="Times New Roman" w:hAnsi="Times New Roman" w:cs="Times New Roman"/>
          <w:b/>
          <w:bCs/>
          <w:color w:val="000000"/>
          <w:sz w:val="28"/>
          <w:szCs w:val="28"/>
          <w:lang w:eastAsia="en-US" w:bidi="ar-SA"/>
        </w:rPr>
        <w:t xml:space="preserve">Кейс-задание №3. </w:t>
      </w:r>
      <w:r w:rsidRPr="006E50D1">
        <w:rPr>
          <w:rFonts w:ascii="Times New Roman" w:hAnsi="Times New Roman"/>
          <w:b/>
          <w:sz w:val="28"/>
          <w:szCs w:val="28"/>
        </w:rPr>
        <w:t xml:space="preserve">Разработка ракеты-носителя для </w:t>
      </w:r>
      <w:proofErr w:type="spellStart"/>
      <w:r w:rsidRPr="006E50D1">
        <w:rPr>
          <w:rFonts w:ascii="Times New Roman" w:hAnsi="Times New Roman"/>
          <w:b/>
          <w:sz w:val="28"/>
          <w:szCs w:val="28"/>
        </w:rPr>
        <w:t>пикоспутника</w:t>
      </w:r>
      <w:proofErr w:type="spellEnd"/>
      <w:r w:rsidRPr="006E50D1">
        <w:rPr>
          <w:rFonts w:ascii="Times New Roman" w:hAnsi="Times New Roman"/>
          <w:b/>
          <w:sz w:val="28"/>
          <w:szCs w:val="28"/>
        </w:rPr>
        <w:t xml:space="preserve"> типа </w:t>
      </w:r>
      <w:proofErr w:type="spellStart"/>
      <w:r w:rsidRPr="006E50D1">
        <w:rPr>
          <w:rFonts w:ascii="Times New Roman" w:hAnsi="Times New Roman"/>
          <w:b/>
          <w:sz w:val="28"/>
          <w:szCs w:val="28"/>
        </w:rPr>
        <w:t>CanSat</w:t>
      </w:r>
      <w:proofErr w:type="spellEnd"/>
      <w:r>
        <w:rPr>
          <w:rFonts w:ascii="Times New Roman" w:hAnsi="Times New Roman" w:cs="Times New Roman"/>
          <w:b/>
          <w:bCs/>
          <w:color w:val="000000"/>
          <w:sz w:val="28"/>
          <w:szCs w:val="28"/>
          <w:lang w:eastAsia="en-US" w:bidi="ar-SA"/>
        </w:rPr>
        <w:t>.</w:t>
      </w:r>
    </w:p>
    <w:p w:rsidR="003241F0" w:rsidRPr="00D4580A" w:rsidRDefault="003241F0" w:rsidP="003241F0">
      <w:pPr>
        <w:suppressAutoHyphens w:val="0"/>
        <w:spacing w:line="360" w:lineRule="auto"/>
        <w:ind w:firstLine="709"/>
        <w:jc w:val="both"/>
        <w:rPr>
          <w:rFonts w:ascii="Times New Roman" w:hAnsi="Times New Roman"/>
          <w:sz w:val="28"/>
          <w:szCs w:val="28"/>
        </w:rPr>
      </w:pPr>
      <w:r w:rsidRPr="00C10653">
        <w:rPr>
          <w:rFonts w:ascii="Times New Roman" w:hAnsi="Times New Roman" w:cs="Times New Roman"/>
          <w:b/>
          <w:color w:val="000000"/>
          <w:sz w:val="28"/>
          <w:szCs w:val="32"/>
          <w:lang w:eastAsia="ru-RU" w:bidi="ar-SA"/>
        </w:rPr>
        <w:t>Теоретическое занятие</w:t>
      </w:r>
      <w:r>
        <w:rPr>
          <w:rFonts w:ascii="Times New Roman" w:hAnsi="Times New Roman" w:cs="Times New Roman"/>
          <w:b/>
          <w:color w:val="000000"/>
          <w:sz w:val="28"/>
          <w:szCs w:val="32"/>
          <w:lang w:eastAsia="ru-RU" w:bidi="ar-SA"/>
        </w:rPr>
        <w:t xml:space="preserve"> </w:t>
      </w:r>
      <w:r w:rsidRPr="00C10653">
        <w:rPr>
          <w:rFonts w:ascii="Times New Roman" w:hAnsi="Times New Roman" w:cs="Times New Roman"/>
          <w:b/>
          <w:color w:val="000000"/>
          <w:sz w:val="28"/>
          <w:szCs w:val="32"/>
          <w:lang w:eastAsia="ru-RU" w:bidi="ar-SA"/>
        </w:rPr>
        <w:t>(</w:t>
      </w:r>
      <w:r>
        <w:rPr>
          <w:rFonts w:ascii="Times New Roman" w:hAnsi="Times New Roman" w:cs="Times New Roman"/>
          <w:b/>
          <w:color w:val="000000"/>
          <w:sz w:val="28"/>
          <w:szCs w:val="32"/>
          <w:lang w:eastAsia="ru-RU" w:bidi="ar-SA"/>
        </w:rPr>
        <w:t>5</w:t>
      </w:r>
      <w:r w:rsidRPr="00C10653">
        <w:rPr>
          <w:rFonts w:ascii="Times New Roman" w:hAnsi="Times New Roman" w:cs="Times New Roman"/>
          <w:b/>
          <w:color w:val="000000"/>
          <w:sz w:val="28"/>
          <w:szCs w:val="32"/>
          <w:lang w:eastAsia="ru-RU" w:bidi="ar-SA"/>
        </w:rPr>
        <w:t xml:space="preserve"> </w:t>
      </w:r>
      <w:proofErr w:type="spellStart"/>
      <w:r w:rsidRPr="00C10653">
        <w:rPr>
          <w:rFonts w:ascii="Times New Roman" w:hAnsi="Times New Roman" w:cs="Times New Roman"/>
          <w:b/>
          <w:color w:val="000000"/>
          <w:sz w:val="28"/>
          <w:szCs w:val="32"/>
          <w:lang w:eastAsia="ru-RU" w:bidi="ar-SA"/>
        </w:rPr>
        <w:t>ак</w:t>
      </w:r>
      <w:proofErr w:type="spellEnd"/>
      <w:r w:rsidRPr="00C10653">
        <w:rPr>
          <w:rFonts w:ascii="Times New Roman" w:hAnsi="Times New Roman" w:cs="Times New Roman"/>
          <w:b/>
          <w:color w:val="000000"/>
          <w:sz w:val="28"/>
          <w:szCs w:val="32"/>
          <w:lang w:eastAsia="ru-RU" w:bidi="ar-SA"/>
        </w:rPr>
        <w:t>. ч.).</w:t>
      </w:r>
      <w:r w:rsidRPr="00C10653">
        <w:rPr>
          <w:rFonts w:ascii="Times New Roman" w:hAnsi="Times New Roman" w:cs="Times New Roman"/>
          <w:color w:val="000000"/>
          <w:sz w:val="28"/>
          <w:szCs w:val="32"/>
          <w:lang w:eastAsia="ru-RU" w:bidi="ar-SA"/>
        </w:rPr>
        <w:t xml:space="preserve"> </w:t>
      </w:r>
      <w:r w:rsidRPr="00C30759">
        <w:rPr>
          <w:rFonts w:ascii="Times New Roman" w:hAnsi="Times New Roman"/>
          <w:sz w:val="28"/>
          <w:szCs w:val="28"/>
        </w:rPr>
        <w:t xml:space="preserve">Спроектировать ракету в программе </w:t>
      </w:r>
      <w:proofErr w:type="spellStart"/>
      <w:r w:rsidRPr="00C30759">
        <w:rPr>
          <w:rFonts w:ascii="Times New Roman" w:hAnsi="Times New Roman"/>
          <w:sz w:val="28"/>
          <w:szCs w:val="28"/>
        </w:rPr>
        <w:t>OpenRocket</w:t>
      </w:r>
      <w:proofErr w:type="spellEnd"/>
      <w:r>
        <w:rPr>
          <w:rFonts w:ascii="Times New Roman" w:hAnsi="Times New Roman" w:cs="Times New Roman"/>
          <w:color w:val="000000"/>
          <w:sz w:val="28"/>
          <w:szCs w:val="32"/>
          <w:lang w:eastAsia="ru-RU" w:bidi="ar-SA"/>
        </w:rPr>
        <w:t>. Познакомиться с программой. Изучить ее характеристики, возмо</w:t>
      </w:r>
      <w:r>
        <w:rPr>
          <w:rFonts w:ascii="Times New Roman" w:hAnsi="Times New Roman" w:cs="Times New Roman"/>
          <w:color w:val="000000"/>
          <w:sz w:val="28"/>
          <w:szCs w:val="32"/>
          <w:lang w:eastAsia="ru-RU" w:bidi="ar-SA"/>
        </w:rPr>
        <w:t>ж</w:t>
      </w:r>
      <w:r>
        <w:rPr>
          <w:rFonts w:ascii="Times New Roman" w:hAnsi="Times New Roman" w:cs="Times New Roman"/>
          <w:color w:val="000000"/>
          <w:sz w:val="28"/>
          <w:szCs w:val="32"/>
          <w:lang w:eastAsia="ru-RU" w:bidi="ar-SA"/>
        </w:rPr>
        <w:t xml:space="preserve">ности. </w:t>
      </w:r>
      <w:r w:rsidRPr="00C30759">
        <w:rPr>
          <w:rFonts w:ascii="Times New Roman" w:hAnsi="Times New Roman"/>
          <w:sz w:val="28"/>
          <w:szCs w:val="28"/>
        </w:rPr>
        <w:t>Создать 3D модель конструкции ракеты, в том числе системы спасения.</w:t>
      </w:r>
    </w:p>
    <w:p w:rsidR="003241F0" w:rsidRPr="00C30759" w:rsidRDefault="003241F0" w:rsidP="003241F0">
      <w:pPr>
        <w:spacing w:line="360" w:lineRule="auto"/>
        <w:ind w:firstLine="709"/>
        <w:jc w:val="both"/>
        <w:rPr>
          <w:rFonts w:ascii="Times New Roman" w:hAnsi="Times New Roman"/>
          <w:sz w:val="28"/>
          <w:szCs w:val="28"/>
        </w:rPr>
      </w:pPr>
      <w:r w:rsidRPr="00C10653">
        <w:rPr>
          <w:rFonts w:ascii="Times New Roman" w:hAnsi="Times New Roman" w:cs="Times New Roman"/>
          <w:b/>
          <w:color w:val="000000"/>
          <w:sz w:val="28"/>
          <w:szCs w:val="32"/>
          <w:lang w:eastAsia="ru-RU" w:bidi="ar-SA"/>
        </w:rPr>
        <w:t>Практическое занятие (</w:t>
      </w:r>
      <w:r>
        <w:rPr>
          <w:rFonts w:ascii="Times New Roman" w:hAnsi="Times New Roman" w:cs="Times New Roman"/>
          <w:b/>
          <w:color w:val="000000"/>
          <w:sz w:val="28"/>
          <w:szCs w:val="32"/>
          <w:lang w:eastAsia="ru-RU" w:bidi="ar-SA"/>
        </w:rPr>
        <w:t>8</w:t>
      </w:r>
      <w:r w:rsidRPr="00C10653">
        <w:rPr>
          <w:rFonts w:ascii="Times New Roman" w:hAnsi="Times New Roman" w:cs="Times New Roman"/>
          <w:b/>
          <w:color w:val="000000"/>
          <w:sz w:val="28"/>
          <w:szCs w:val="32"/>
          <w:lang w:eastAsia="ru-RU" w:bidi="ar-SA"/>
        </w:rPr>
        <w:t xml:space="preserve"> </w:t>
      </w:r>
      <w:proofErr w:type="spellStart"/>
      <w:r w:rsidRPr="00C10653">
        <w:rPr>
          <w:rFonts w:ascii="Times New Roman" w:hAnsi="Times New Roman" w:cs="Times New Roman"/>
          <w:b/>
          <w:color w:val="000000"/>
          <w:sz w:val="28"/>
          <w:szCs w:val="32"/>
          <w:lang w:eastAsia="ru-RU" w:bidi="ar-SA"/>
        </w:rPr>
        <w:t>ак</w:t>
      </w:r>
      <w:proofErr w:type="spellEnd"/>
      <w:r w:rsidRPr="00C10653">
        <w:rPr>
          <w:rFonts w:ascii="Times New Roman" w:hAnsi="Times New Roman" w:cs="Times New Roman"/>
          <w:b/>
          <w:color w:val="000000"/>
          <w:sz w:val="28"/>
          <w:szCs w:val="32"/>
          <w:lang w:eastAsia="ru-RU" w:bidi="ar-SA"/>
        </w:rPr>
        <w:t>.</w:t>
      </w:r>
      <w:r>
        <w:rPr>
          <w:rFonts w:ascii="Times New Roman" w:hAnsi="Times New Roman" w:cs="Times New Roman"/>
          <w:b/>
          <w:color w:val="000000"/>
          <w:sz w:val="28"/>
          <w:szCs w:val="32"/>
          <w:lang w:eastAsia="ru-RU" w:bidi="ar-SA"/>
        </w:rPr>
        <w:t xml:space="preserve"> </w:t>
      </w:r>
      <w:r w:rsidRPr="00C10653">
        <w:rPr>
          <w:rFonts w:ascii="Times New Roman" w:hAnsi="Times New Roman" w:cs="Times New Roman"/>
          <w:b/>
          <w:color w:val="000000"/>
          <w:sz w:val="28"/>
          <w:szCs w:val="32"/>
          <w:lang w:eastAsia="ru-RU" w:bidi="ar-SA"/>
        </w:rPr>
        <w:t>ч</w:t>
      </w:r>
      <w:r>
        <w:rPr>
          <w:rFonts w:ascii="Times New Roman" w:hAnsi="Times New Roman" w:cs="Times New Roman"/>
          <w:b/>
          <w:color w:val="000000"/>
          <w:sz w:val="28"/>
          <w:szCs w:val="32"/>
          <w:lang w:eastAsia="ru-RU" w:bidi="ar-SA"/>
        </w:rPr>
        <w:t>.</w:t>
      </w:r>
      <w:r w:rsidRPr="00C10653">
        <w:rPr>
          <w:rFonts w:ascii="Times New Roman" w:hAnsi="Times New Roman" w:cs="Times New Roman"/>
          <w:b/>
          <w:color w:val="000000"/>
          <w:sz w:val="28"/>
          <w:szCs w:val="32"/>
          <w:lang w:eastAsia="ru-RU" w:bidi="ar-SA"/>
        </w:rPr>
        <w:t>).</w:t>
      </w:r>
      <w:r w:rsidRPr="00C10653">
        <w:rPr>
          <w:rFonts w:ascii="Times New Roman" w:hAnsi="Times New Roman" w:cs="Times New Roman"/>
          <w:color w:val="000000"/>
          <w:sz w:val="28"/>
          <w:szCs w:val="32"/>
          <w:lang w:eastAsia="ru-RU" w:bidi="ar-SA"/>
        </w:rPr>
        <w:t xml:space="preserve"> </w:t>
      </w:r>
      <w:r w:rsidRPr="00C30759">
        <w:rPr>
          <w:rFonts w:ascii="Times New Roman" w:hAnsi="Times New Roman"/>
          <w:sz w:val="28"/>
          <w:szCs w:val="28"/>
        </w:rPr>
        <w:t>Изготовить корпус ракеты</w:t>
      </w:r>
      <w:r>
        <w:rPr>
          <w:rFonts w:ascii="Times New Roman" w:hAnsi="Times New Roman"/>
          <w:sz w:val="28"/>
          <w:szCs w:val="28"/>
        </w:rPr>
        <w:t>, с</w:t>
      </w:r>
      <w:r w:rsidRPr="00C30759">
        <w:rPr>
          <w:rFonts w:ascii="Times New Roman" w:hAnsi="Times New Roman"/>
          <w:sz w:val="28"/>
          <w:szCs w:val="28"/>
        </w:rPr>
        <w:t>обрать и отработать систему спасения.</w:t>
      </w:r>
      <w:r>
        <w:rPr>
          <w:rFonts w:ascii="Times New Roman" w:hAnsi="Times New Roman"/>
          <w:sz w:val="28"/>
          <w:szCs w:val="28"/>
        </w:rPr>
        <w:t xml:space="preserve"> </w:t>
      </w:r>
      <w:r w:rsidRPr="00C30759">
        <w:rPr>
          <w:rFonts w:ascii="Times New Roman" w:hAnsi="Times New Roman"/>
          <w:sz w:val="28"/>
          <w:szCs w:val="28"/>
        </w:rPr>
        <w:t>Осуществить сборку электронных компонентов бортового компьютера</w:t>
      </w:r>
      <w:r>
        <w:rPr>
          <w:rFonts w:ascii="Times New Roman" w:hAnsi="Times New Roman"/>
          <w:sz w:val="28"/>
          <w:szCs w:val="28"/>
        </w:rPr>
        <w:t xml:space="preserve"> и п</w:t>
      </w:r>
      <w:r w:rsidRPr="00C30759">
        <w:rPr>
          <w:rFonts w:ascii="Times New Roman" w:hAnsi="Times New Roman"/>
          <w:sz w:val="28"/>
          <w:szCs w:val="28"/>
        </w:rPr>
        <w:t xml:space="preserve">ровести программирование бортового компьютера в программной среде </w:t>
      </w:r>
      <w:proofErr w:type="spellStart"/>
      <w:r w:rsidRPr="00C30759">
        <w:rPr>
          <w:rFonts w:ascii="Times New Roman" w:hAnsi="Times New Roman"/>
          <w:sz w:val="28"/>
          <w:szCs w:val="28"/>
        </w:rPr>
        <w:t>Arduino</w:t>
      </w:r>
      <w:proofErr w:type="spellEnd"/>
      <w:r w:rsidRPr="00C30759">
        <w:rPr>
          <w:rFonts w:ascii="Times New Roman" w:hAnsi="Times New Roman"/>
          <w:sz w:val="28"/>
          <w:szCs w:val="28"/>
        </w:rPr>
        <w:t xml:space="preserve">. </w:t>
      </w:r>
      <w:r>
        <w:rPr>
          <w:rFonts w:ascii="Times New Roman" w:hAnsi="Times New Roman"/>
          <w:sz w:val="28"/>
          <w:szCs w:val="28"/>
        </w:rPr>
        <w:t>П</w:t>
      </w:r>
      <w:r w:rsidRPr="00C30759">
        <w:rPr>
          <w:rFonts w:ascii="Times New Roman" w:hAnsi="Times New Roman"/>
          <w:sz w:val="28"/>
          <w:szCs w:val="28"/>
        </w:rPr>
        <w:t>ровести отладку работы программных алгоритмов</w:t>
      </w:r>
      <w:r>
        <w:rPr>
          <w:rFonts w:ascii="Times New Roman" w:hAnsi="Times New Roman"/>
          <w:sz w:val="28"/>
          <w:szCs w:val="28"/>
        </w:rPr>
        <w:t xml:space="preserve"> и </w:t>
      </w:r>
      <w:r w:rsidRPr="00C30759">
        <w:rPr>
          <w:rFonts w:ascii="Times New Roman" w:hAnsi="Times New Roman"/>
          <w:sz w:val="28"/>
          <w:szCs w:val="28"/>
        </w:rPr>
        <w:t xml:space="preserve">испытания ракеты. </w:t>
      </w:r>
    </w:p>
    <w:p w:rsidR="003241F0" w:rsidRPr="00C10653" w:rsidRDefault="003241F0" w:rsidP="003241F0">
      <w:pPr>
        <w:suppressAutoHyphens w:val="0"/>
        <w:spacing w:line="360" w:lineRule="auto"/>
        <w:ind w:firstLine="709"/>
        <w:jc w:val="both"/>
        <w:rPr>
          <w:rFonts w:ascii="Times New Roman" w:hAnsi="Times New Roman" w:cs="Times New Roman"/>
          <w:sz w:val="28"/>
          <w:szCs w:val="28"/>
          <w:lang w:eastAsia="en-US" w:bidi="ar-SA"/>
        </w:rPr>
      </w:pPr>
      <w:r w:rsidRPr="00C10653">
        <w:rPr>
          <w:rFonts w:ascii="Times New Roman" w:hAnsi="Times New Roman" w:cs="Times New Roman"/>
          <w:sz w:val="28"/>
          <w:szCs w:val="28"/>
          <w:lang w:eastAsia="en-US" w:bidi="ar-SA"/>
        </w:rPr>
        <w:t xml:space="preserve">Раздел 3. </w:t>
      </w:r>
      <w:r>
        <w:rPr>
          <w:rFonts w:ascii="Times New Roman" w:hAnsi="Times New Roman" w:cs="Times New Roman"/>
          <w:b/>
          <w:sz w:val="28"/>
          <w:szCs w:val="28"/>
          <w:lang w:eastAsia="en-US" w:bidi="ar-SA"/>
        </w:rPr>
        <w:t>Заключительное занятие</w:t>
      </w:r>
      <w:r w:rsidRPr="00C10653">
        <w:rPr>
          <w:rFonts w:ascii="Times New Roman" w:hAnsi="Times New Roman" w:cs="Times New Roman"/>
          <w:b/>
          <w:sz w:val="28"/>
          <w:szCs w:val="28"/>
          <w:lang w:eastAsia="en-US" w:bidi="ar-SA"/>
        </w:rPr>
        <w:t>.</w:t>
      </w:r>
      <w:r w:rsidRPr="00C10653">
        <w:rPr>
          <w:rFonts w:ascii="Times New Roman" w:hAnsi="Times New Roman" w:cs="Times New Roman"/>
          <w:sz w:val="28"/>
          <w:szCs w:val="28"/>
          <w:lang w:eastAsia="en-US" w:bidi="ar-SA"/>
        </w:rPr>
        <w:t xml:space="preserve"> </w:t>
      </w:r>
    </w:p>
    <w:p w:rsidR="003241F0" w:rsidRPr="00C10653" w:rsidRDefault="003241F0" w:rsidP="003241F0">
      <w:pPr>
        <w:suppressAutoHyphens w:val="0"/>
        <w:spacing w:line="360" w:lineRule="auto"/>
        <w:ind w:firstLine="709"/>
        <w:jc w:val="both"/>
        <w:rPr>
          <w:rFonts w:ascii="Times New Roman" w:hAnsi="Times New Roman" w:cs="Times New Roman"/>
          <w:b/>
          <w:sz w:val="28"/>
          <w:szCs w:val="28"/>
          <w:lang w:eastAsia="en-US" w:bidi="ar-SA"/>
        </w:rPr>
      </w:pPr>
      <w:r w:rsidRPr="00C10653">
        <w:rPr>
          <w:rFonts w:ascii="Times New Roman" w:hAnsi="Times New Roman" w:cs="Times New Roman"/>
          <w:sz w:val="28"/>
          <w:szCs w:val="28"/>
          <w:lang w:eastAsia="en-US" w:bidi="ar-SA"/>
        </w:rPr>
        <w:t xml:space="preserve">Тема 3.1 </w:t>
      </w:r>
      <w:r w:rsidRPr="00A859F9">
        <w:rPr>
          <w:rFonts w:ascii="Times New Roman" w:hAnsi="Times New Roman" w:cs="Times New Roman"/>
          <w:b/>
          <w:bCs/>
          <w:sz w:val="28"/>
          <w:szCs w:val="28"/>
        </w:rPr>
        <w:t>Рефлексия. Работа конструкторских бюро</w:t>
      </w:r>
      <w:r>
        <w:rPr>
          <w:rFonts w:ascii="Times New Roman" w:hAnsi="Times New Roman" w:cs="Times New Roman"/>
          <w:b/>
          <w:bCs/>
          <w:sz w:val="28"/>
          <w:szCs w:val="28"/>
        </w:rPr>
        <w:t>.</w:t>
      </w:r>
      <w:r w:rsidRPr="00C10653">
        <w:rPr>
          <w:rFonts w:ascii="Times New Roman" w:hAnsi="Times New Roman" w:cs="Times New Roman"/>
          <w:b/>
          <w:sz w:val="28"/>
          <w:szCs w:val="28"/>
          <w:lang w:eastAsia="en-US" w:bidi="ar-SA"/>
        </w:rPr>
        <w:t xml:space="preserve"> </w:t>
      </w:r>
    </w:p>
    <w:p w:rsidR="003241F0" w:rsidRPr="00D4580A" w:rsidRDefault="003241F0" w:rsidP="003241F0">
      <w:pPr>
        <w:suppressAutoHyphens w:val="0"/>
        <w:spacing w:line="360" w:lineRule="auto"/>
        <w:ind w:firstLine="709"/>
        <w:jc w:val="both"/>
        <w:rPr>
          <w:rFonts w:ascii="Times New Roman" w:hAnsi="Times New Roman" w:cs="Times New Roman"/>
          <w:sz w:val="28"/>
          <w:szCs w:val="28"/>
          <w:lang w:eastAsia="en-US" w:bidi="ar-SA"/>
        </w:rPr>
      </w:pPr>
      <w:r>
        <w:rPr>
          <w:rFonts w:ascii="Times New Roman" w:hAnsi="Times New Roman" w:cs="Times New Roman"/>
          <w:b/>
          <w:sz w:val="28"/>
          <w:szCs w:val="28"/>
          <w:lang w:eastAsia="en-US" w:bidi="ar-SA"/>
        </w:rPr>
        <w:t xml:space="preserve"> </w:t>
      </w:r>
      <w:r w:rsidRPr="00C10653">
        <w:rPr>
          <w:rFonts w:ascii="Times New Roman" w:hAnsi="Times New Roman" w:cs="Times New Roman"/>
          <w:b/>
          <w:sz w:val="28"/>
          <w:szCs w:val="28"/>
          <w:lang w:eastAsia="en-US" w:bidi="ar-SA"/>
        </w:rPr>
        <w:t xml:space="preserve">Практическое занятие (1 </w:t>
      </w:r>
      <w:proofErr w:type="spellStart"/>
      <w:r w:rsidRPr="00C10653">
        <w:rPr>
          <w:rFonts w:ascii="Times New Roman" w:hAnsi="Times New Roman" w:cs="Times New Roman"/>
          <w:b/>
          <w:sz w:val="28"/>
          <w:szCs w:val="28"/>
          <w:lang w:eastAsia="en-US" w:bidi="ar-SA"/>
        </w:rPr>
        <w:t>ак</w:t>
      </w:r>
      <w:proofErr w:type="spellEnd"/>
      <w:r w:rsidRPr="00C10653">
        <w:rPr>
          <w:rFonts w:ascii="Times New Roman" w:hAnsi="Times New Roman" w:cs="Times New Roman"/>
          <w:b/>
          <w:sz w:val="28"/>
          <w:szCs w:val="28"/>
          <w:lang w:eastAsia="en-US" w:bidi="ar-SA"/>
        </w:rPr>
        <w:t>.</w:t>
      </w:r>
      <w:r>
        <w:rPr>
          <w:rFonts w:ascii="Times New Roman" w:hAnsi="Times New Roman" w:cs="Times New Roman"/>
          <w:b/>
          <w:sz w:val="28"/>
          <w:szCs w:val="28"/>
          <w:lang w:eastAsia="en-US" w:bidi="ar-SA"/>
        </w:rPr>
        <w:t xml:space="preserve"> </w:t>
      </w:r>
      <w:r w:rsidRPr="00C10653">
        <w:rPr>
          <w:rFonts w:ascii="Times New Roman" w:hAnsi="Times New Roman" w:cs="Times New Roman"/>
          <w:b/>
          <w:sz w:val="28"/>
          <w:szCs w:val="28"/>
          <w:lang w:eastAsia="en-US" w:bidi="ar-SA"/>
        </w:rPr>
        <w:t>ч</w:t>
      </w:r>
      <w:r>
        <w:rPr>
          <w:rFonts w:ascii="Times New Roman" w:hAnsi="Times New Roman" w:cs="Times New Roman"/>
          <w:b/>
          <w:sz w:val="28"/>
          <w:szCs w:val="28"/>
          <w:lang w:eastAsia="en-US" w:bidi="ar-SA"/>
        </w:rPr>
        <w:t>.</w:t>
      </w:r>
      <w:r w:rsidRPr="00C10653">
        <w:rPr>
          <w:rFonts w:ascii="Times New Roman" w:hAnsi="Times New Roman" w:cs="Times New Roman"/>
          <w:b/>
          <w:sz w:val="28"/>
          <w:szCs w:val="28"/>
          <w:lang w:eastAsia="en-US" w:bidi="ar-SA"/>
        </w:rPr>
        <w:t>).</w:t>
      </w:r>
      <w:r w:rsidRPr="00C10653">
        <w:rPr>
          <w:rFonts w:ascii="Times New Roman" w:hAnsi="Times New Roman" w:cs="Times New Roman"/>
          <w:sz w:val="28"/>
          <w:szCs w:val="28"/>
          <w:lang w:eastAsia="en-US" w:bidi="ar-SA"/>
        </w:rPr>
        <w:t xml:space="preserve"> </w:t>
      </w:r>
      <w:proofErr w:type="spellStart"/>
      <w:r w:rsidRPr="00A859F9">
        <w:rPr>
          <w:rFonts w:ascii="Times New Roman" w:hAnsi="Times New Roman" w:cs="Times New Roman"/>
          <w:sz w:val="28"/>
          <w:szCs w:val="28"/>
        </w:rPr>
        <w:t>Брэйн</w:t>
      </w:r>
      <w:proofErr w:type="spellEnd"/>
      <w:r w:rsidRPr="00A859F9">
        <w:rPr>
          <w:rFonts w:ascii="Times New Roman" w:hAnsi="Times New Roman" w:cs="Times New Roman"/>
          <w:sz w:val="28"/>
          <w:szCs w:val="28"/>
        </w:rPr>
        <w:t xml:space="preserve">-ринг с командами по ранее изученным темам. </w:t>
      </w:r>
      <w:proofErr w:type="spellStart"/>
      <w:r w:rsidRPr="00A859F9">
        <w:rPr>
          <w:rFonts w:ascii="Times New Roman" w:hAnsi="Times New Roman" w:cs="Times New Roman"/>
          <w:sz w:val="28"/>
          <w:szCs w:val="28"/>
        </w:rPr>
        <w:t>Номинирова</w:t>
      </w:r>
      <w:r>
        <w:rPr>
          <w:rFonts w:ascii="Times New Roman" w:hAnsi="Times New Roman" w:cs="Times New Roman"/>
          <w:sz w:val="28"/>
          <w:szCs w:val="28"/>
        </w:rPr>
        <w:t>ние</w:t>
      </w:r>
      <w:proofErr w:type="spellEnd"/>
      <w:r w:rsidRPr="00A859F9">
        <w:rPr>
          <w:rFonts w:ascii="Times New Roman" w:hAnsi="Times New Roman" w:cs="Times New Roman"/>
          <w:sz w:val="28"/>
          <w:szCs w:val="28"/>
        </w:rPr>
        <w:t xml:space="preserve"> КБ по итогам работы.</w:t>
      </w:r>
      <w:r>
        <w:rPr>
          <w:rFonts w:ascii="Times New Roman" w:hAnsi="Times New Roman" w:cs="Times New Roman"/>
          <w:sz w:val="28"/>
          <w:szCs w:val="28"/>
        </w:rPr>
        <w:t xml:space="preserve"> </w:t>
      </w:r>
      <w:r w:rsidRPr="00C10653">
        <w:rPr>
          <w:rFonts w:ascii="Times New Roman" w:hAnsi="Times New Roman" w:cs="Times New Roman"/>
          <w:sz w:val="28"/>
          <w:szCs w:val="28"/>
          <w:lang w:eastAsia="en-US" w:bidi="ar-SA"/>
        </w:rPr>
        <w:t xml:space="preserve">Рефлексия. Удачные моменты работы КБ. </w:t>
      </w:r>
      <w:r w:rsidRPr="00C10653">
        <w:rPr>
          <w:rFonts w:ascii="Times New Roman" w:hAnsi="Times New Roman" w:cs="Times New Roman"/>
          <w:color w:val="000000"/>
          <w:sz w:val="28"/>
          <w:szCs w:val="32"/>
          <w:lang w:eastAsia="ru-RU" w:bidi="ar-SA"/>
        </w:rPr>
        <w:t>Повторение пройденного материала. Вручение грамот по номинациям.</w:t>
      </w:r>
    </w:p>
    <w:p w:rsidR="003241F0" w:rsidRPr="00C10653" w:rsidRDefault="003241F0" w:rsidP="003241F0">
      <w:pPr>
        <w:suppressAutoHyphens w:val="0"/>
        <w:spacing w:line="360" w:lineRule="auto"/>
        <w:ind w:left="360"/>
        <w:jc w:val="center"/>
        <w:rPr>
          <w:rFonts w:ascii="Times New Roman" w:hAnsi="Times New Roman" w:cs="Times New Roman"/>
          <w:b/>
          <w:color w:val="000000"/>
          <w:sz w:val="32"/>
          <w:szCs w:val="32"/>
          <w:lang w:eastAsia="en-US" w:bidi="ar-SA"/>
        </w:rPr>
      </w:pPr>
      <w:r w:rsidRPr="00C10653">
        <w:rPr>
          <w:rFonts w:ascii="Times New Roman" w:hAnsi="Times New Roman" w:cs="Times New Roman"/>
          <w:b/>
          <w:color w:val="000000"/>
          <w:sz w:val="32"/>
          <w:szCs w:val="32"/>
          <w:lang w:eastAsia="en-US" w:bidi="ar-SA"/>
        </w:rPr>
        <w:t>Планируемые результаты</w:t>
      </w:r>
    </w:p>
    <w:p w:rsidR="003241F0" w:rsidRPr="00C10653" w:rsidRDefault="003241F0" w:rsidP="003241F0">
      <w:pPr>
        <w:suppressAutoHyphens w:val="0"/>
        <w:spacing w:line="360" w:lineRule="auto"/>
        <w:ind w:firstLine="709"/>
        <w:contextualSpacing/>
        <w:jc w:val="both"/>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t xml:space="preserve">В результате освоения образовательной программы обучающиеся должны </w:t>
      </w:r>
      <w:r w:rsidRPr="00C10653">
        <w:rPr>
          <w:rFonts w:ascii="Times New Roman" w:hAnsi="Times New Roman" w:cs="Times New Roman"/>
          <w:b/>
          <w:color w:val="000000"/>
          <w:sz w:val="28"/>
          <w:szCs w:val="28"/>
          <w:lang w:eastAsia="en-US" w:bidi="ar-SA"/>
        </w:rPr>
        <w:t>знать:</w:t>
      </w:r>
    </w:p>
    <w:p w:rsidR="003241F0" w:rsidRPr="00C10653" w:rsidRDefault="003241F0" w:rsidP="006560B3">
      <w:pPr>
        <w:numPr>
          <w:ilvl w:val="0"/>
          <w:numId w:val="6"/>
        </w:numPr>
        <w:suppressAutoHyphens w:val="0"/>
        <w:spacing w:after="200" w:line="360" w:lineRule="auto"/>
        <w:ind w:left="0" w:firstLine="709"/>
        <w:contextualSpacing/>
        <w:jc w:val="both"/>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t>исторические аспекты космонавтики;</w:t>
      </w:r>
    </w:p>
    <w:p w:rsidR="003241F0" w:rsidRPr="00C10653" w:rsidRDefault="003241F0" w:rsidP="006560B3">
      <w:pPr>
        <w:numPr>
          <w:ilvl w:val="0"/>
          <w:numId w:val="6"/>
        </w:numPr>
        <w:suppressAutoHyphens w:val="0"/>
        <w:spacing w:after="200" w:line="360" w:lineRule="auto"/>
        <w:ind w:left="0" w:firstLine="709"/>
        <w:contextualSpacing/>
        <w:jc w:val="both"/>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t>основы аэродинамики и баллистики;</w:t>
      </w:r>
    </w:p>
    <w:p w:rsidR="003241F0" w:rsidRPr="00C10653" w:rsidRDefault="003241F0" w:rsidP="006560B3">
      <w:pPr>
        <w:numPr>
          <w:ilvl w:val="0"/>
          <w:numId w:val="6"/>
        </w:numPr>
        <w:suppressAutoHyphens w:val="0"/>
        <w:spacing w:after="200" w:line="360" w:lineRule="auto"/>
        <w:ind w:left="0" w:firstLine="709"/>
        <w:contextualSpacing/>
        <w:jc w:val="both"/>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t>основные принципы ракетостроения;</w:t>
      </w:r>
    </w:p>
    <w:p w:rsidR="003241F0" w:rsidRPr="00C10653" w:rsidRDefault="003241F0" w:rsidP="006560B3">
      <w:pPr>
        <w:numPr>
          <w:ilvl w:val="0"/>
          <w:numId w:val="6"/>
        </w:numPr>
        <w:suppressAutoHyphens w:val="0"/>
        <w:spacing w:after="200" w:line="360" w:lineRule="auto"/>
        <w:ind w:left="0" w:firstLine="709"/>
        <w:contextualSpacing/>
        <w:jc w:val="both"/>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t>базовые понятия в небесной механике;</w:t>
      </w:r>
    </w:p>
    <w:p w:rsidR="003241F0" w:rsidRPr="00C10653" w:rsidRDefault="003241F0" w:rsidP="006560B3">
      <w:pPr>
        <w:numPr>
          <w:ilvl w:val="0"/>
          <w:numId w:val="6"/>
        </w:numPr>
        <w:suppressAutoHyphens w:val="0"/>
        <w:spacing w:after="200" w:line="360" w:lineRule="auto"/>
        <w:ind w:left="0" w:firstLine="709"/>
        <w:contextualSpacing/>
        <w:jc w:val="both"/>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t>особенности выведения спутников на орбиту;</w:t>
      </w:r>
    </w:p>
    <w:p w:rsidR="003241F0" w:rsidRPr="00C10653" w:rsidRDefault="003241F0" w:rsidP="006560B3">
      <w:pPr>
        <w:numPr>
          <w:ilvl w:val="0"/>
          <w:numId w:val="6"/>
        </w:numPr>
        <w:suppressAutoHyphens w:val="0"/>
        <w:spacing w:after="200" w:line="360" w:lineRule="auto"/>
        <w:ind w:left="0" w:firstLine="709"/>
        <w:contextualSpacing/>
        <w:jc w:val="both"/>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lastRenderedPageBreak/>
        <w:t>основы построения системы электропитания на космических аппаратах и управления ею;</w:t>
      </w:r>
    </w:p>
    <w:p w:rsidR="003241F0" w:rsidRPr="00C10653" w:rsidRDefault="003241F0" w:rsidP="006560B3">
      <w:pPr>
        <w:numPr>
          <w:ilvl w:val="0"/>
          <w:numId w:val="6"/>
        </w:numPr>
        <w:suppressAutoHyphens w:val="0"/>
        <w:spacing w:after="200" w:line="360" w:lineRule="auto"/>
        <w:ind w:left="0" w:firstLine="709"/>
        <w:contextualSpacing/>
        <w:jc w:val="both"/>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t>физические принципы построения систем электропитания;</w:t>
      </w:r>
    </w:p>
    <w:p w:rsidR="003241F0" w:rsidRPr="00C10653" w:rsidRDefault="003241F0" w:rsidP="006560B3">
      <w:pPr>
        <w:numPr>
          <w:ilvl w:val="0"/>
          <w:numId w:val="6"/>
        </w:numPr>
        <w:suppressAutoHyphens w:val="0"/>
        <w:spacing w:after="200" w:line="360" w:lineRule="auto"/>
        <w:ind w:left="0" w:firstLine="709"/>
        <w:contextualSpacing/>
        <w:jc w:val="both"/>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t>состав типового космического аппарата, виды полезной нагрузки,</w:t>
      </w:r>
    </w:p>
    <w:p w:rsidR="003241F0" w:rsidRPr="00C10653" w:rsidRDefault="003241F0" w:rsidP="006560B3">
      <w:pPr>
        <w:numPr>
          <w:ilvl w:val="0"/>
          <w:numId w:val="6"/>
        </w:numPr>
        <w:suppressAutoHyphens w:val="0"/>
        <w:spacing w:after="200" w:line="360" w:lineRule="auto"/>
        <w:ind w:left="0" w:firstLine="709"/>
        <w:contextualSpacing/>
        <w:jc w:val="both"/>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t>состав модуля служебных систем и специфику его</w:t>
      </w:r>
      <w:r w:rsidRPr="00464E2C">
        <w:rPr>
          <w:rFonts w:ascii="Times New Roman" w:hAnsi="Times New Roman" w:cs="Times New Roman"/>
          <w:color w:val="000000"/>
          <w:sz w:val="28"/>
          <w:szCs w:val="28"/>
          <w:lang w:eastAsia="en-US" w:bidi="ar-SA"/>
        </w:rPr>
        <w:t xml:space="preserve"> </w:t>
      </w:r>
      <w:r w:rsidRPr="00C10653">
        <w:rPr>
          <w:rFonts w:ascii="Times New Roman" w:hAnsi="Times New Roman" w:cs="Times New Roman"/>
          <w:color w:val="000000"/>
          <w:sz w:val="28"/>
          <w:szCs w:val="28"/>
          <w:lang w:eastAsia="en-US" w:bidi="ar-SA"/>
        </w:rPr>
        <w:t>элементов;</w:t>
      </w:r>
    </w:p>
    <w:p w:rsidR="003241F0" w:rsidRPr="00C10653" w:rsidRDefault="003241F0" w:rsidP="006560B3">
      <w:pPr>
        <w:numPr>
          <w:ilvl w:val="0"/>
          <w:numId w:val="6"/>
        </w:numPr>
        <w:suppressAutoHyphens w:val="0"/>
        <w:spacing w:after="200" w:line="360" w:lineRule="auto"/>
        <w:ind w:left="0" w:firstLine="709"/>
        <w:contextualSpacing/>
        <w:jc w:val="both"/>
        <w:rPr>
          <w:rFonts w:ascii="Times New Roman" w:hAnsi="Times New Roman" w:cs="Times New Roman"/>
          <w:sz w:val="28"/>
          <w:szCs w:val="28"/>
          <w:lang w:eastAsia="en-US" w:bidi="ar-SA"/>
        </w:rPr>
      </w:pPr>
      <w:r w:rsidRPr="00C10653">
        <w:rPr>
          <w:rFonts w:ascii="Times New Roman" w:hAnsi="Times New Roman" w:cs="Times New Roman"/>
          <w:sz w:val="28"/>
          <w:szCs w:val="28"/>
          <w:lang w:eastAsia="en-US" w:bidi="ar-SA"/>
        </w:rPr>
        <w:t>конструктивные особенности космических аппаратов;</w:t>
      </w:r>
    </w:p>
    <w:p w:rsidR="003241F0" w:rsidRDefault="003241F0" w:rsidP="006560B3">
      <w:pPr>
        <w:numPr>
          <w:ilvl w:val="0"/>
          <w:numId w:val="6"/>
        </w:numPr>
        <w:suppressAutoHyphens w:val="0"/>
        <w:spacing w:after="200" w:line="360" w:lineRule="auto"/>
        <w:ind w:left="0" w:firstLine="709"/>
        <w:contextualSpacing/>
        <w:jc w:val="both"/>
        <w:rPr>
          <w:rFonts w:ascii="Times New Roman" w:hAnsi="Times New Roman" w:cs="Times New Roman"/>
          <w:sz w:val="28"/>
          <w:szCs w:val="28"/>
          <w:lang w:eastAsia="en-US" w:bidi="ar-SA"/>
        </w:rPr>
      </w:pPr>
      <w:r>
        <w:rPr>
          <w:rFonts w:ascii="Times New Roman" w:hAnsi="Times New Roman" w:cs="Times New Roman"/>
          <w:sz w:val="28"/>
          <w:szCs w:val="28"/>
          <w:lang w:eastAsia="en-US" w:bidi="ar-SA"/>
        </w:rPr>
        <w:t>принципы</w:t>
      </w:r>
      <w:r w:rsidRPr="00C10653">
        <w:rPr>
          <w:rFonts w:ascii="Times New Roman" w:hAnsi="Times New Roman" w:cs="Times New Roman"/>
          <w:sz w:val="28"/>
          <w:szCs w:val="28"/>
          <w:lang w:eastAsia="en-US" w:bidi="ar-SA"/>
        </w:rPr>
        <w:t xml:space="preserve"> работ</w:t>
      </w:r>
      <w:r>
        <w:rPr>
          <w:rFonts w:ascii="Times New Roman" w:hAnsi="Times New Roman" w:cs="Times New Roman"/>
          <w:sz w:val="28"/>
          <w:szCs w:val="28"/>
          <w:lang w:eastAsia="en-US" w:bidi="ar-SA"/>
        </w:rPr>
        <w:t xml:space="preserve">ы </w:t>
      </w:r>
      <w:r w:rsidRPr="00C10653">
        <w:rPr>
          <w:rFonts w:ascii="Times New Roman" w:hAnsi="Times New Roman" w:cs="Times New Roman"/>
          <w:sz w:val="28"/>
          <w:szCs w:val="28"/>
          <w:lang w:eastAsia="en-US" w:bidi="ar-SA"/>
        </w:rPr>
        <w:t>в средах 3D-моделирования</w:t>
      </w:r>
      <w:r w:rsidRPr="00D4580A">
        <w:rPr>
          <w:rFonts w:ascii="Times New Roman" w:hAnsi="Times New Roman" w:cs="Times New Roman"/>
          <w:sz w:val="28"/>
          <w:szCs w:val="28"/>
          <w:lang w:eastAsia="en-US" w:bidi="ar-SA"/>
        </w:rPr>
        <w:t>;</w:t>
      </w:r>
    </w:p>
    <w:p w:rsidR="003241F0" w:rsidRPr="00464E2C" w:rsidRDefault="003241F0" w:rsidP="006560B3">
      <w:pPr>
        <w:numPr>
          <w:ilvl w:val="0"/>
          <w:numId w:val="6"/>
        </w:numPr>
        <w:suppressAutoHyphens w:val="0"/>
        <w:spacing w:after="200" w:line="360" w:lineRule="auto"/>
        <w:ind w:left="0" w:firstLine="709"/>
        <w:contextualSpacing/>
        <w:jc w:val="both"/>
        <w:rPr>
          <w:rFonts w:ascii="Times New Roman" w:hAnsi="Times New Roman" w:cs="Times New Roman"/>
          <w:sz w:val="28"/>
          <w:szCs w:val="28"/>
          <w:lang w:eastAsia="en-US" w:bidi="ar-SA"/>
        </w:rPr>
      </w:pPr>
      <w:r>
        <w:rPr>
          <w:rFonts w:ascii="Times New Roman" w:hAnsi="Times New Roman" w:cs="Times New Roman"/>
          <w:sz w:val="28"/>
          <w:szCs w:val="28"/>
          <w:lang w:eastAsia="en-US" w:bidi="ar-SA"/>
        </w:rPr>
        <w:t>о</w:t>
      </w:r>
      <w:r w:rsidRPr="00464E2C">
        <w:rPr>
          <w:rFonts w:ascii="Times New Roman" w:hAnsi="Times New Roman" w:cs="Times New Roman"/>
          <w:sz w:val="28"/>
          <w:szCs w:val="28"/>
          <w:lang w:eastAsia="en-US" w:bidi="ar-SA"/>
        </w:rPr>
        <w:t>сновную аэрокосмическую терминологию (планеты Солнечной</w:t>
      </w:r>
    </w:p>
    <w:p w:rsidR="003241F0" w:rsidRPr="00464E2C" w:rsidRDefault="003241F0" w:rsidP="003241F0">
      <w:pPr>
        <w:suppressAutoHyphens w:val="0"/>
        <w:spacing w:after="200" w:line="360" w:lineRule="auto"/>
        <w:ind w:firstLine="709"/>
        <w:contextualSpacing/>
        <w:jc w:val="both"/>
        <w:rPr>
          <w:rFonts w:ascii="Times New Roman" w:hAnsi="Times New Roman" w:cs="Times New Roman"/>
          <w:sz w:val="28"/>
          <w:szCs w:val="28"/>
          <w:lang w:eastAsia="en-US" w:bidi="ar-SA"/>
        </w:rPr>
      </w:pPr>
      <w:r w:rsidRPr="00464E2C">
        <w:rPr>
          <w:rFonts w:ascii="Times New Roman" w:hAnsi="Times New Roman" w:cs="Times New Roman"/>
          <w:sz w:val="28"/>
          <w:szCs w:val="28"/>
          <w:lang w:eastAsia="en-US" w:bidi="ar-SA"/>
        </w:rPr>
        <w:t>системы, элементы орбиты, основные элементы модельных ракетных дв</w:t>
      </w:r>
      <w:r w:rsidRPr="00464E2C">
        <w:rPr>
          <w:rFonts w:ascii="Times New Roman" w:hAnsi="Times New Roman" w:cs="Times New Roman"/>
          <w:sz w:val="28"/>
          <w:szCs w:val="28"/>
          <w:lang w:eastAsia="en-US" w:bidi="ar-SA"/>
        </w:rPr>
        <w:t>и</w:t>
      </w:r>
      <w:r w:rsidRPr="00464E2C">
        <w:rPr>
          <w:rFonts w:ascii="Times New Roman" w:hAnsi="Times New Roman" w:cs="Times New Roman"/>
          <w:sz w:val="28"/>
          <w:szCs w:val="28"/>
          <w:lang w:eastAsia="en-US" w:bidi="ar-SA"/>
        </w:rPr>
        <w:t>гателей)</w:t>
      </w:r>
      <w:r w:rsidRPr="00D4580A">
        <w:rPr>
          <w:rFonts w:ascii="Times New Roman" w:hAnsi="Times New Roman" w:cs="Times New Roman"/>
          <w:sz w:val="28"/>
          <w:szCs w:val="28"/>
          <w:lang w:eastAsia="en-US" w:bidi="ar-SA"/>
        </w:rPr>
        <w:t>;</w:t>
      </w:r>
    </w:p>
    <w:p w:rsidR="003241F0" w:rsidRPr="00D4580A" w:rsidRDefault="003241F0" w:rsidP="003241F0">
      <w:pPr>
        <w:suppressAutoHyphens w:val="0"/>
        <w:spacing w:after="200" w:line="360" w:lineRule="auto"/>
        <w:ind w:firstLine="709"/>
        <w:contextualSpacing/>
        <w:jc w:val="both"/>
        <w:rPr>
          <w:rFonts w:ascii="Times New Roman" w:hAnsi="Times New Roman" w:cs="Times New Roman"/>
          <w:sz w:val="28"/>
          <w:szCs w:val="28"/>
          <w:lang w:eastAsia="en-US" w:bidi="ar-SA"/>
        </w:rPr>
      </w:pPr>
      <w:r w:rsidRPr="00D4580A">
        <w:rPr>
          <w:rFonts w:ascii="Times New Roman" w:hAnsi="Times New Roman" w:cs="Times New Roman"/>
          <w:sz w:val="28"/>
          <w:szCs w:val="28"/>
          <w:lang w:eastAsia="en-US" w:bidi="ar-SA"/>
        </w:rPr>
        <w:t xml:space="preserve">– </w:t>
      </w:r>
      <w:r>
        <w:rPr>
          <w:rFonts w:ascii="Times New Roman" w:hAnsi="Times New Roman" w:cs="Times New Roman"/>
          <w:sz w:val="28"/>
          <w:szCs w:val="28"/>
          <w:lang w:eastAsia="en-US" w:bidi="ar-SA"/>
        </w:rPr>
        <w:t xml:space="preserve">  ф</w:t>
      </w:r>
      <w:r w:rsidRPr="00464E2C">
        <w:rPr>
          <w:rFonts w:ascii="Times New Roman" w:hAnsi="Times New Roman" w:cs="Times New Roman"/>
          <w:sz w:val="28"/>
          <w:szCs w:val="28"/>
          <w:lang w:eastAsia="en-US" w:bidi="ar-SA"/>
        </w:rPr>
        <w:t>изические и энергетические основы космонавтики и ракетно-космической техники, области современного использования ракетных те</w:t>
      </w:r>
      <w:r w:rsidRPr="00464E2C">
        <w:rPr>
          <w:rFonts w:ascii="Times New Roman" w:hAnsi="Times New Roman" w:cs="Times New Roman"/>
          <w:sz w:val="28"/>
          <w:szCs w:val="28"/>
          <w:lang w:eastAsia="en-US" w:bidi="ar-SA"/>
        </w:rPr>
        <w:t>х</w:t>
      </w:r>
      <w:r>
        <w:rPr>
          <w:rFonts w:ascii="Times New Roman" w:hAnsi="Times New Roman" w:cs="Times New Roman"/>
          <w:sz w:val="28"/>
          <w:szCs w:val="28"/>
          <w:lang w:eastAsia="en-US" w:bidi="ar-SA"/>
        </w:rPr>
        <w:t>ноло</w:t>
      </w:r>
      <w:r w:rsidRPr="00464E2C">
        <w:rPr>
          <w:rFonts w:ascii="Times New Roman" w:hAnsi="Times New Roman" w:cs="Times New Roman"/>
          <w:sz w:val="28"/>
          <w:szCs w:val="28"/>
          <w:lang w:eastAsia="en-US" w:bidi="ar-SA"/>
        </w:rPr>
        <w:t>гий</w:t>
      </w:r>
      <w:r w:rsidRPr="00D4580A">
        <w:rPr>
          <w:rFonts w:ascii="Times New Roman" w:hAnsi="Times New Roman" w:cs="Times New Roman"/>
          <w:sz w:val="28"/>
          <w:szCs w:val="28"/>
          <w:lang w:eastAsia="en-US" w:bidi="ar-SA"/>
        </w:rPr>
        <w:t>;</w:t>
      </w:r>
    </w:p>
    <w:p w:rsidR="003241F0" w:rsidRPr="00C10653" w:rsidRDefault="003241F0" w:rsidP="006560B3">
      <w:pPr>
        <w:numPr>
          <w:ilvl w:val="0"/>
          <w:numId w:val="6"/>
        </w:numPr>
        <w:suppressAutoHyphens w:val="0"/>
        <w:spacing w:after="200" w:line="360" w:lineRule="auto"/>
        <w:ind w:left="0" w:firstLine="709"/>
        <w:contextualSpacing/>
        <w:jc w:val="both"/>
        <w:rPr>
          <w:rFonts w:ascii="Times New Roman" w:hAnsi="Times New Roman" w:cs="Times New Roman"/>
          <w:sz w:val="28"/>
          <w:szCs w:val="28"/>
          <w:lang w:eastAsia="en-US" w:bidi="ar-SA"/>
        </w:rPr>
      </w:pPr>
      <w:r>
        <w:rPr>
          <w:rFonts w:ascii="Times New Roman" w:hAnsi="Times New Roman" w:cs="Times New Roman"/>
          <w:sz w:val="28"/>
          <w:szCs w:val="28"/>
          <w:lang w:eastAsia="en-US" w:bidi="ar-SA"/>
        </w:rPr>
        <w:t>п</w:t>
      </w:r>
      <w:r w:rsidRPr="00464E2C">
        <w:rPr>
          <w:rFonts w:ascii="Times New Roman" w:hAnsi="Times New Roman" w:cs="Times New Roman"/>
          <w:sz w:val="28"/>
          <w:szCs w:val="28"/>
          <w:lang w:eastAsia="en-US" w:bidi="ar-SA"/>
        </w:rPr>
        <w:t>онятие технического рисунка, эскиза, чертежа</w:t>
      </w:r>
      <w:r w:rsidRPr="00163C90">
        <w:rPr>
          <w:rFonts w:ascii="Times New Roman" w:hAnsi="Times New Roman" w:cs="Times New Roman"/>
          <w:sz w:val="28"/>
          <w:szCs w:val="28"/>
          <w:lang w:eastAsia="en-US" w:bidi="ar-SA"/>
        </w:rPr>
        <w:t>.</w:t>
      </w:r>
    </w:p>
    <w:p w:rsidR="003241F0" w:rsidRPr="00C10653" w:rsidRDefault="003241F0" w:rsidP="003241F0">
      <w:pPr>
        <w:suppressAutoHyphens w:val="0"/>
        <w:spacing w:line="360" w:lineRule="auto"/>
        <w:ind w:firstLine="709"/>
        <w:contextualSpacing/>
        <w:jc w:val="both"/>
        <w:rPr>
          <w:rFonts w:ascii="Times New Roman" w:hAnsi="Times New Roman" w:cs="Times New Roman"/>
          <w:b/>
          <w:color w:val="000000"/>
          <w:sz w:val="28"/>
          <w:szCs w:val="28"/>
          <w:lang w:eastAsia="en-US" w:bidi="ar-SA"/>
        </w:rPr>
      </w:pPr>
      <w:r w:rsidRPr="00C10653">
        <w:rPr>
          <w:rFonts w:ascii="Times New Roman" w:hAnsi="Times New Roman" w:cs="Times New Roman"/>
          <w:color w:val="000000"/>
          <w:sz w:val="28"/>
          <w:szCs w:val="28"/>
          <w:lang w:eastAsia="en-US" w:bidi="ar-SA"/>
        </w:rPr>
        <w:t xml:space="preserve">В результате освоения образовательной программы обучающиеся должны </w:t>
      </w:r>
      <w:r w:rsidRPr="00C10653">
        <w:rPr>
          <w:rFonts w:ascii="Times New Roman" w:hAnsi="Times New Roman" w:cs="Times New Roman"/>
          <w:b/>
          <w:color w:val="000000"/>
          <w:sz w:val="28"/>
          <w:szCs w:val="28"/>
          <w:lang w:eastAsia="en-US" w:bidi="ar-SA"/>
        </w:rPr>
        <w:t>уметь:</w:t>
      </w:r>
    </w:p>
    <w:p w:rsidR="003241F0" w:rsidRPr="00C10653" w:rsidRDefault="003241F0" w:rsidP="006560B3">
      <w:pPr>
        <w:numPr>
          <w:ilvl w:val="1"/>
          <w:numId w:val="7"/>
        </w:numPr>
        <w:suppressAutoHyphens w:val="0"/>
        <w:spacing w:after="200" w:line="360" w:lineRule="auto"/>
        <w:ind w:left="0" w:firstLine="709"/>
        <w:contextualSpacing/>
        <w:jc w:val="both"/>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t>принимать или намечать учебную задачу, её конечную цель;</w:t>
      </w:r>
    </w:p>
    <w:p w:rsidR="003241F0" w:rsidRPr="00C10653" w:rsidRDefault="003241F0" w:rsidP="006560B3">
      <w:pPr>
        <w:numPr>
          <w:ilvl w:val="1"/>
          <w:numId w:val="7"/>
        </w:numPr>
        <w:suppressAutoHyphens w:val="0"/>
        <w:spacing w:after="200" w:line="360" w:lineRule="auto"/>
        <w:ind w:left="0" w:firstLine="709"/>
        <w:contextualSpacing/>
        <w:jc w:val="both"/>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t>представлять и понимать физику процессов поставленной задачи;</w:t>
      </w:r>
    </w:p>
    <w:p w:rsidR="003241F0" w:rsidRPr="00C10653" w:rsidRDefault="003241F0" w:rsidP="006560B3">
      <w:pPr>
        <w:numPr>
          <w:ilvl w:val="1"/>
          <w:numId w:val="7"/>
        </w:numPr>
        <w:suppressAutoHyphens w:val="0"/>
        <w:spacing w:after="200" w:line="360" w:lineRule="auto"/>
        <w:ind w:left="0" w:firstLine="709"/>
        <w:contextualSpacing/>
        <w:jc w:val="both"/>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t>разрабатывать алгоритмы управления простейшими системами и датчик</w:t>
      </w:r>
      <w:r w:rsidRPr="00C10653">
        <w:rPr>
          <w:rFonts w:ascii="Times New Roman" w:hAnsi="Times New Roman" w:cs="Times New Roman"/>
          <w:color w:val="000000"/>
          <w:sz w:val="28"/>
          <w:szCs w:val="28"/>
          <w:lang w:eastAsia="en-US" w:bidi="ar-SA"/>
        </w:rPr>
        <w:t>а</w:t>
      </w:r>
      <w:r w:rsidRPr="00C10653">
        <w:rPr>
          <w:rFonts w:ascii="Times New Roman" w:hAnsi="Times New Roman" w:cs="Times New Roman"/>
          <w:color w:val="000000"/>
          <w:sz w:val="28"/>
          <w:szCs w:val="28"/>
          <w:lang w:eastAsia="en-US" w:bidi="ar-SA"/>
        </w:rPr>
        <w:t>ми, интегрирования их с моделью спутника;</w:t>
      </w:r>
    </w:p>
    <w:p w:rsidR="003241F0" w:rsidRPr="00C10653" w:rsidRDefault="003241F0" w:rsidP="006560B3">
      <w:pPr>
        <w:numPr>
          <w:ilvl w:val="1"/>
          <w:numId w:val="7"/>
        </w:numPr>
        <w:suppressAutoHyphens w:val="0"/>
        <w:spacing w:after="200" w:line="360" w:lineRule="auto"/>
        <w:ind w:left="0" w:firstLine="709"/>
        <w:contextualSpacing/>
        <w:jc w:val="both"/>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t>прогнозировать результаты работы;</w:t>
      </w:r>
    </w:p>
    <w:p w:rsidR="003241F0" w:rsidRPr="00C10653" w:rsidRDefault="003241F0" w:rsidP="006560B3">
      <w:pPr>
        <w:numPr>
          <w:ilvl w:val="1"/>
          <w:numId w:val="7"/>
        </w:numPr>
        <w:suppressAutoHyphens w:val="0"/>
        <w:spacing w:after="200" w:line="360" w:lineRule="auto"/>
        <w:ind w:left="0" w:firstLine="709"/>
        <w:contextualSpacing/>
        <w:jc w:val="both"/>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t>планировать ход выполнения задания;</w:t>
      </w:r>
    </w:p>
    <w:p w:rsidR="003241F0" w:rsidRPr="00C10653" w:rsidRDefault="003241F0" w:rsidP="006560B3">
      <w:pPr>
        <w:numPr>
          <w:ilvl w:val="1"/>
          <w:numId w:val="7"/>
        </w:numPr>
        <w:suppressAutoHyphens w:val="0"/>
        <w:spacing w:after="200" w:line="360" w:lineRule="auto"/>
        <w:ind w:left="0" w:firstLine="709"/>
        <w:contextualSpacing/>
        <w:jc w:val="both"/>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t>рационально выполнять задание;</w:t>
      </w:r>
    </w:p>
    <w:p w:rsidR="003241F0" w:rsidRPr="00C10653" w:rsidRDefault="003241F0" w:rsidP="006560B3">
      <w:pPr>
        <w:numPr>
          <w:ilvl w:val="1"/>
          <w:numId w:val="7"/>
        </w:numPr>
        <w:suppressAutoHyphens w:val="0"/>
        <w:spacing w:after="200" w:line="360" w:lineRule="auto"/>
        <w:ind w:left="0" w:firstLine="709"/>
        <w:contextualSpacing/>
        <w:jc w:val="both"/>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t>руководить работой группы или коллектива;</w:t>
      </w:r>
    </w:p>
    <w:p w:rsidR="003241F0" w:rsidRPr="00C10653" w:rsidRDefault="003241F0" w:rsidP="006560B3">
      <w:pPr>
        <w:numPr>
          <w:ilvl w:val="1"/>
          <w:numId w:val="7"/>
        </w:numPr>
        <w:suppressAutoHyphens w:val="0"/>
        <w:spacing w:after="200" w:line="360" w:lineRule="auto"/>
        <w:ind w:left="0" w:firstLine="709"/>
        <w:contextualSpacing/>
        <w:jc w:val="both"/>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t>высказываться устно в виде сообщения или доклада;</w:t>
      </w:r>
    </w:p>
    <w:p w:rsidR="003241F0" w:rsidRPr="00C10653" w:rsidRDefault="003241F0" w:rsidP="006560B3">
      <w:pPr>
        <w:numPr>
          <w:ilvl w:val="1"/>
          <w:numId w:val="7"/>
        </w:numPr>
        <w:suppressAutoHyphens w:val="0"/>
        <w:spacing w:after="200" w:line="360" w:lineRule="auto"/>
        <w:ind w:left="0" w:firstLine="709"/>
        <w:contextualSpacing/>
        <w:jc w:val="both"/>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t>высказываться устно в виде рецензии на ответ товарища;</w:t>
      </w:r>
    </w:p>
    <w:p w:rsidR="003241F0" w:rsidRPr="00C10653" w:rsidRDefault="003241F0" w:rsidP="006560B3">
      <w:pPr>
        <w:numPr>
          <w:ilvl w:val="1"/>
          <w:numId w:val="7"/>
        </w:numPr>
        <w:suppressAutoHyphens w:val="0"/>
        <w:spacing w:after="200" w:line="360" w:lineRule="auto"/>
        <w:ind w:left="0" w:firstLine="709"/>
        <w:contextualSpacing/>
        <w:jc w:val="both"/>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t>представлять одну и ту же информацию различными способами.</w:t>
      </w:r>
    </w:p>
    <w:p w:rsidR="003241F0" w:rsidRPr="00C10653" w:rsidRDefault="003241F0" w:rsidP="003241F0">
      <w:pPr>
        <w:suppressAutoHyphens w:val="0"/>
        <w:spacing w:line="360" w:lineRule="auto"/>
        <w:ind w:firstLine="709"/>
        <w:contextualSpacing/>
        <w:jc w:val="both"/>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t>Промежуточный контроль проводится по окончани</w:t>
      </w:r>
      <w:r>
        <w:rPr>
          <w:rFonts w:ascii="Times New Roman" w:hAnsi="Times New Roman" w:cs="Times New Roman"/>
          <w:color w:val="000000"/>
          <w:sz w:val="28"/>
          <w:szCs w:val="28"/>
          <w:lang w:eastAsia="en-US" w:bidi="ar-SA"/>
        </w:rPr>
        <w:t>и</w:t>
      </w:r>
      <w:r w:rsidRPr="00C10653">
        <w:rPr>
          <w:rFonts w:ascii="Times New Roman" w:hAnsi="Times New Roman" w:cs="Times New Roman"/>
          <w:color w:val="000000"/>
          <w:sz w:val="28"/>
          <w:szCs w:val="28"/>
          <w:lang w:eastAsia="en-US" w:bidi="ar-SA"/>
        </w:rPr>
        <w:t xml:space="preserve"> решения проблемы по кейсу и </w:t>
      </w:r>
      <w:r>
        <w:rPr>
          <w:rFonts w:ascii="Times New Roman" w:hAnsi="Times New Roman" w:cs="Times New Roman"/>
          <w:color w:val="000000"/>
          <w:sz w:val="28"/>
          <w:szCs w:val="28"/>
          <w:lang w:eastAsia="en-US" w:bidi="ar-SA"/>
        </w:rPr>
        <w:t xml:space="preserve">после </w:t>
      </w:r>
      <w:r w:rsidRPr="00C10653">
        <w:rPr>
          <w:rFonts w:ascii="Times New Roman" w:hAnsi="Times New Roman" w:cs="Times New Roman"/>
          <w:color w:val="000000"/>
          <w:sz w:val="28"/>
          <w:szCs w:val="28"/>
          <w:lang w:eastAsia="en-US" w:bidi="ar-SA"/>
        </w:rPr>
        <w:t xml:space="preserve">представления результатов. </w:t>
      </w:r>
    </w:p>
    <w:p w:rsidR="003241F0" w:rsidRPr="00C10653" w:rsidRDefault="003241F0" w:rsidP="003241F0">
      <w:pPr>
        <w:suppressAutoHyphens w:val="0"/>
        <w:spacing w:line="360" w:lineRule="auto"/>
        <w:ind w:firstLine="709"/>
        <w:jc w:val="both"/>
        <w:rPr>
          <w:rFonts w:ascii="Times New Roman" w:eastAsia="Times New Roman" w:hAnsi="Times New Roman" w:cs="Times New Roman"/>
          <w:color w:val="FF0000"/>
          <w:sz w:val="28"/>
          <w:szCs w:val="28"/>
          <w:highlight w:val="white"/>
          <w:lang w:eastAsia="ru-RU" w:bidi="ar-SA"/>
        </w:rPr>
      </w:pPr>
      <w:r w:rsidRPr="00C10653">
        <w:rPr>
          <w:rFonts w:ascii="Times New Roman" w:eastAsia="Times New Roman" w:hAnsi="Times New Roman" w:cs="Times New Roman"/>
          <w:b/>
          <w:color w:val="000000"/>
          <w:sz w:val="28"/>
          <w:szCs w:val="28"/>
          <w:highlight w:val="white"/>
          <w:lang w:eastAsia="ru-RU" w:bidi="ar-SA"/>
        </w:rPr>
        <w:lastRenderedPageBreak/>
        <w:t>Способы диагностики и контроля результатов</w:t>
      </w:r>
    </w:p>
    <w:p w:rsidR="003241F0" w:rsidRPr="00C10653" w:rsidRDefault="003241F0" w:rsidP="003241F0">
      <w:pPr>
        <w:suppressAutoHyphens w:val="0"/>
        <w:spacing w:line="360" w:lineRule="auto"/>
        <w:ind w:firstLine="709"/>
        <w:contextualSpacing/>
        <w:jc w:val="both"/>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t xml:space="preserve">Количественные результаты: </w:t>
      </w:r>
    </w:p>
    <w:p w:rsidR="003241F0" w:rsidRDefault="003241F0" w:rsidP="006560B3">
      <w:pPr>
        <w:numPr>
          <w:ilvl w:val="1"/>
          <w:numId w:val="8"/>
        </w:numPr>
        <w:suppressAutoHyphens w:val="0"/>
        <w:spacing w:after="200" w:line="360" w:lineRule="auto"/>
        <w:ind w:left="0" w:firstLine="709"/>
        <w:contextualSpacing/>
        <w:jc w:val="both"/>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t xml:space="preserve">работающие прототипы по итогам проектной деятельности. </w:t>
      </w:r>
    </w:p>
    <w:p w:rsidR="003241F0" w:rsidRPr="00C10653" w:rsidRDefault="003241F0" w:rsidP="003241F0">
      <w:pPr>
        <w:suppressAutoHyphens w:val="0"/>
        <w:spacing w:after="200" w:line="360" w:lineRule="auto"/>
        <w:ind w:left="709"/>
        <w:contextualSpacing/>
        <w:jc w:val="both"/>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t xml:space="preserve">Качественные результаты: </w:t>
      </w:r>
    </w:p>
    <w:p w:rsidR="003241F0" w:rsidRPr="00C10653" w:rsidRDefault="003241F0" w:rsidP="006560B3">
      <w:pPr>
        <w:numPr>
          <w:ilvl w:val="1"/>
          <w:numId w:val="8"/>
        </w:numPr>
        <w:suppressAutoHyphens w:val="0"/>
        <w:spacing w:after="200" w:line="360" w:lineRule="auto"/>
        <w:ind w:left="0" w:firstLine="709"/>
        <w:contextualSpacing/>
        <w:jc w:val="both"/>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t>сформированные проектные команды, члены которых обладают базовыми инженерными компетенциями и навыками работы по гибким методикам проектирования.</w:t>
      </w:r>
    </w:p>
    <w:p w:rsidR="003241F0" w:rsidRPr="00C10653" w:rsidRDefault="003241F0" w:rsidP="003241F0">
      <w:pPr>
        <w:suppressAutoHyphens w:val="0"/>
        <w:spacing w:line="360" w:lineRule="auto"/>
        <w:ind w:firstLine="709"/>
        <w:contextualSpacing/>
        <w:jc w:val="both"/>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t>Диагностика и контроль результатов по всему курсу производ</w:t>
      </w:r>
      <w:r>
        <w:rPr>
          <w:rFonts w:ascii="Times New Roman" w:hAnsi="Times New Roman" w:cs="Times New Roman"/>
          <w:color w:val="000000"/>
          <w:sz w:val="28"/>
          <w:szCs w:val="28"/>
          <w:lang w:eastAsia="en-US" w:bidi="ar-SA"/>
        </w:rPr>
        <w:t>я</w:t>
      </w:r>
      <w:r w:rsidRPr="00C10653">
        <w:rPr>
          <w:rFonts w:ascii="Times New Roman" w:hAnsi="Times New Roman" w:cs="Times New Roman"/>
          <w:color w:val="000000"/>
          <w:sz w:val="28"/>
          <w:szCs w:val="28"/>
          <w:lang w:eastAsia="en-US" w:bidi="ar-SA"/>
        </w:rPr>
        <w:t>тся на основе публичного представления результатов кейсов, являющихся обобщением де</w:t>
      </w:r>
      <w:r w:rsidRPr="00C10653">
        <w:rPr>
          <w:rFonts w:ascii="Times New Roman" w:hAnsi="Times New Roman" w:cs="Times New Roman"/>
          <w:color w:val="000000"/>
          <w:sz w:val="28"/>
          <w:szCs w:val="28"/>
          <w:lang w:eastAsia="en-US" w:bidi="ar-SA"/>
        </w:rPr>
        <w:t>я</w:t>
      </w:r>
      <w:r w:rsidRPr="00C10653">
        <w:rPr>
          <w:rFonts w:ascii="Times New Roman" w:hAnsi="Times New Roman" w:cs="Times New Roman"/>
          <w:color w:val="000000"/>
          <w:sz w:val="28"/>
          <w:szCs w:val="28"/>
          <w:lang w:eastAsia="en-US" w:bidi="ar-SA"/>
        </w:rPr>
        <w:t>тельности учащихся в рамках всего курса. Публичное представление результатов кейса рекомендуется производить в формате защиты внешним экспертам для формирования объективной обратной связи по результатам проекта.</w:t>
      </w:r>
    </w:p>
    <w:p w:rsidR="003241F0" w:rsidRPr="00C10653" w:rsidRDefault="003241F0" w:rsidP="003241F0">
      <w:pPr>
        <w:keepNext/>
        <w:keepLines/>
        <w:suppressAutoHyphens w:val="0"/>
        <w:spacing w:line="360" w:lineRule="auto"/>
        <w:jc w:val="center"/>
        <w:outlineLvl w:val="0"/>
        <w:rPr>
          <w:rFonts w:ascii="Times New Roman" w:eastAsia="Times New Roman" w:hAnsi="Times New Roman" w:cs="Times New Roman"/>
          <w:b/>
          <w:bCs/>
          <w:color w:val="000000"/>
          <w:sz w:val="28"/>
          <w:szCs w:val="28"/>
          <w:lang w:eastAsia="en-US" w:bidi="ar-SA"/>
        </w:rPr>
      </w:pPr>
      <w:r w:rsidRPr="00C10653">
        <w:rPr>
          <w:rFonts w:ascii="Times New Roman" w:eastAsia="Times New Roman" w:hAnsi="Times New Roman" w:cs="Times New Roman"/>
          <w:b/>
          <w:bCs/>
          <w:color w:val="000000"/>
          <w:sz w:val="28"/>
          <w:szCs w:val="28"/>
          <w:lang w:eastAsia="en-US" w:bidi="ar-SA"/>
        </w:rPr>
        <w:t>Форма аттестации и оценочные материалы</w:t>
      </w:r>
    </w:p>
    <w:p w:rsidR="003241F0" w:rsidRPr="00C10653" w:rsidRDefault="003241F0" w:rsidP="003241F0">
      <w:pPr>
        <w:suppressAutoHyphens w:val="0"/>
        <w:spacing w:line="360" w:lineRule="auto"/>
        <w:ind w:firstLine="708"/>
        <w:jc w:val="both"/>
        <w:rPr>
          <w:rFonts w:ascii="Times New Roman" w:eastAsia="Times New Roman" w:hAnsi="Times New Roman" w:cs="Times New Roman"/>
          <w:color w:val="000000"/>
          <w:sz w:val="28"/>
          <w:szCs w:val="28"/>
          <w:lang w:eastAsia="ru-RU" w:bidi="ar-SA"/>
        </w:rPr>
      </w:pPr>
      <w:r w:rsidRPr="00C10653">
        <w:rPr>
          <w:rFonts w:ascii="Times New Roman" w:hAnsi="Times New Roman" w:cs="Times New Roman"/>
          <w:color w:val="000000"/>
          <w:sz w:val="28"/>
          <w:lang w:eastAsia="en-US" w:bidi="ar-SA"/>
        </w:rPr>
        <w:t>В рамках программы применяются следующие формы контроля усвоения материала</w:t>
      </w:r>
      <w:r w:rsidRPr="00C10653">
        <w:rPr>
          <w:rFonts w:ascii="Times New Roman" w:hAnsi="Times New Roman" w:cs="Times New Roman"/>
          <w:b/>
          <w:color w:val="000000"/>
          <w:sz w:val="28"/>
          <w:lang w:eastAsia="en-US" w:bidi="ar-SA"/>
        </w:rPr>
        <w:t xml:space="preserve">: </w:t>
      </w:r>
      <w:r w:rsidRPr="00C10653">
        <w:rPr>
          <w:rFonts w:ascii="Times New Roman" w:eastAsia="Times New Roman" w:hAnsi="Times New Roman" w:cs="Times New Roman"/>
          <w:color w:val="000000"/>
          <w:sz w:val="28"/>
          <w:szCs w:val="28"/>
          <w:lang w:eastAsia="ru-RU" w:bidi="ar-SA"/>
        </w:rPr>
        <w:t>выполнение кейса, публичная презентация результатов проекта. Пр</w:t>
      </w:r>
      <w:r w:rsidRPr="00C10653">
        <w:rPr>
          <w:rFonts w:ascii="Times New Roman" w:eastAsia="Times New Roman" w:hAnsi="Times New Roman" w:cs="Times New Roman"/>
          <w:color w:val="000000"/>
          <w:sz w:val="28"/>
          <w:szCs w:val="28"/>
          <w:lang w:eastAsia="ru-RU" w:bidi="ar-SA"/>
        </w:rPr>
        <w:t>о</w:t>
      </w:r>
      <w:r w:rsidRPr="00C10653">
        <w:rPr>
          <w:rFonts w:ascii="Times New Roman" w:eastAsia="Times New Roman" w:hAnsi="Times New Roman" w:cs="Times New Roman"/>
          <w:color w:val="000000"/>
          <w:sz w:val="28"/>
          <w:szCs w:val="28"/>
          <w:lang w:eastAsia="ru-RU" w:bidi="ar-SA"/>
        </w:rPr>
        <w:t>межуточный контроль происходит в формате обсуждения результатов работы каждого учащегося в соответствии выполненного задания поставленным требов</w:t>
      </w:r>
      <w:r w:rsidRPr="00C10653">
        <w:rPr>
          <w:rFonts w:ascii="Times New Roman" w:eastAsia="Times New Roman" w:hAnsi="Times New Roman" w:cs="Times New Roman"/>
          <w:color w:val="000000"/>
          <w:sz w:val="28"/>
          <w:szCs w:val="28"/>
          <w:lang w:eastAsia="ru-RU" w:bidi="ar-SA"/>
        </w:rPr>
        <w:t>а</w:t>
      </w:r>
      <w:r w:rsidRPr="00C10653">
        <w:rPr>
          <w:rFonts w:ascii="Times New Roman" w:eastAsia="Times New Roman" w:hAnsi="Times New Roman" w:cs="Times New Roman"/>
          <w:color w:val="000000"/>
          <w:sz w:val="28"/>
          <w:szCs w:val="28"/>
          <w:lang w:eastAsia="ru-RU" w:bidi="ar-SA"/>
        </w:rPr>
        <w:t xml:space="preserve">ниям. </w:t>
      </w:r>
    </w:p>
    <w:p w:rsidR="003241F0" w:rsidRPr="00C10653" w:rsidRDefault="003241F0" w:rsidP="003241F0">
      <w:pPr>
        <w:suppressAutoHyphens w:val="0"/>
        <w:spacing w:line="360" w:lineRule="auto"/>
        <w:ind w:firstLine="708"/>
        <w:jc w:val="both"/>
        <w:rPr>
          <w:rFonts w:ascii="Times New Roman" w:eastAsia="Times New Roman" w:hAnsi="Times New Roman" w:cs="Times New Roman"/>
          <w:color w:val="000000"/>
          <w:sz w:val="28"/>
          <w:szCs w:val="28"/>
          <w:lang w:eastAsia="ru-RU" w:bidi="ar-SA"/>
        </w:rPr>
      </w:pPr>
      <w:r w:rsidRPr="00C10653">
        <w:rPr>
          <w:rFonts w:ascii="Times New Roman" w:eastAsia="Times New Roman" w:hAnsi="Times New Roman" w:cs="Times New Roman"/>
          <w:color w:val="000000"/>
          <w:sz w:val="28"/>
          <w:szCs w:val="28"/>
          <w:lang w:eastAsia="ru-RU" w:bidi="ar-SA"/>
        </w:rPr>
        <w:t>Итоговый контроль происходит по результатам выполнения кейс-задания и их публичной защит</w:t>
      </w:r>
      <w:r>
        <w:rPr>
          <w:rFonts w:ascii="Times New Roman" w:eastAsia="Times New Roman" w:hAnsi="Times New Roman" w:cs="Times New Roman"/>
          <w:color w:val="000000"/>
          <w:sz w:val="28"/>
          <w:szCs w:val="28"/>
          <w:lang w:eastAsia="ru-RU" w:bidi="ar-SA"/>
        </w:rPr>
        <w:t>е</w:t>
      </w:r>
      <w:r w:rsidRPr="00C10653">
        <w:rPr>
          <w:rFonts w:ascii="Times New Roman" w:eastAsia="Times New Roman" w:hAnsi="Times New Roman" w:cs="Times New Roman"/>
          <w:color w:val="000000"/>
          <w:sz w:val="28"/>
          <w:szCs w:val="28"/>
          <w:lang w:eastAsia="ru-RU" w:bidi="ar-SA"/>
        </w:rPr>
        <w:t xml:space="preserve">. Результаты работы оцениваются внешними экспертами. Критерием оценивания является презентация результатов проекта и их защита. </w:t>
      </w:r>
    </w:p>
    <w:p w:rsidR="003241F0" w:rsidRPr="00C10653" w:rsidRDefault="003241F0" w:rsidP="003241F0">
      <w:pPr>
        <w:keepNext/>
        <w:keepLines/>
        <w:suppressAutoHyphens w:val="0"/>
        <w:spacing w:line="360" w:lineRule="auto"/>
        <w:ind w:firstLine="709"/>
        <w:jc w:val="center"/>
        <w:outlineLvl w:val="0"/>
        <w:rPr>
          <w:rFonts w:ascii="Times New Roman" w:eastAsia="Times New Roman" w:hAnsi="Times New Roman" w:cs="Times New Roman"/>
          <w:b/>
          <w:bCs/>
          <w:color w:val="000000"/>
          <w:sz w:val="28"/>
          <w:szCs w:val="28"/>
          <w:lang w:eastAsia="en-US" w:bidi="ar-SA"/>
        </w:rPr>
      </w:pPr>
      <w:r w:rsidRPr="00C10653">
        <w:rPr>
          <w:rFonts w:ascii="Times New Roman" w:eastAsia="Times New Roman" w:hAnsi="Times New Roman" w:cs="Times New Roman"/>
          <w:b/>
          <w:bCs/>
          <w:color w:val="000000"/>
          <w:sz w:val="28"/>
          <w:szCs w:val="28"/>
          <w:lang w:eastAsia="en-US" w:bidi="ar-SA"/>
        </w:rPr>
        <w:t>Организационно-педагогические условия реализации программы</w:t>
      </w:r>
    </w:p>
    <w:p w:rsidR="003241F0" w:rsidRPr="00C10653" w:rsidRDefault="003241F0" w:rsidP="003241F0">
      <w:pPr>
        <w:suppressAutoHyphens w:val="0"/>
        <w:spacing w:line="360" w:lineRule="auto"/>
        <w:ind w:firstLine="709"/>
        <w:jc w:val="both"/>
        <w:rPr>
          <w:rFonts w:ascii="Times New Roman" w:eastAsia="Times New Roman" w:hAnsi="Times New Roman" w:cs="Times New Roman"/>
          <w:sz w:val="28"/>
          <w:szCs w:val="24"/>
          <w:lang w:eastAsia="en-US" w:bidi="ar-SA"/>
        </w:rPr>
      </w:pPr>
      <w:r w:rsidRPr="00C10653">
        <w:rPr>
          <w:rFonts w:ascii="Times New Roman" w:hAnsi="Times New Roman" w:cs="Times New Roman"/>
          <w:sz w:val="28"/>
          <w:szCs w:val="24"/>
          <w:lang w:eastAsia="en-US" w:bidi="ar-SA"/>
        </w:rPr>
        <w:t xml:space="preserve">Программа предназначена для обучающихся </w:t>
      </w:r>
      <w:r>
        <w:rPr>
          <w:rFonts w:ascii="Times New Roman" w:hAnsi="Times New Roman" w:cs="Times New Roman"/>
          <w:sz w:val="28"/>
          <w:szCs w:val="24"/>
          <w:lang w:eastAsia="en-US" w:bidi="ar-SA"/>
        </w:rPr>
        <w:t>8</w:t>
      </w:r>
      <w:r w:rsidRPr="00C10653">
        <w:rPr>
          <w:rFonts w:ascii="Times New Roman" w:hAnsi="Times New Roman" w:cs="Times New Roman"/>
          <w:sz w:val="28"/>
          <w:szCs w:val="24"/>
          <w:lang w:eastAsia="en-US" w:bidi="ar-SA"/>
        </w:rPr>
        <w:t xml:space="preserve"> класса, посвящена вводным осн</w:t>
      </w:r>
      <w:r w:rsidRPr="00C10653">
        <w:rPr>
          <w:rFonts w:ascii="Times New Roman" w:hAnsi="Times New Roman" w:cs="Times New Roman"/>
          <w:sz w:val="28"/>
          <w:szCs w:val="24"/>
          <w:lang w:eastAsia="en-US" w:bidi="ar-SA"/>
        </w:rPr>
        <w:t>о</w:t>
      </w:r>
      <w:r w:rsidRPr="00C10653">
        <w:rPr>
          <w:rFonts w:ascii="Times New Roman" w:hAnsi="Times New Roman" w:cs="Times New Roman"/>
          <w:sz w:val="28"/>
          <w:szCs w:val="24"/>
          <w:lang w:eastAsia="en-US" w:bidi="ar-SA"/>
        </w:rPr>
        <w:t>вам проектирования, конструирования и производства ракетно-космической те</w:t>
      </w:r>
      <w:r w:rsidRPr="00C10653">
        <w:rPr>
          <w:rFonts w:ascii="Times New Roman" w:hAnsi="Times New Roman" w:cs="Times New Roman"/>
          <w:sz w:val="28"/>
          <w:szCs w:val="24"/>
          <w:lang w:eastAsia="en-US" w:bidi="ar-SA"/>
        </w:rPr>
        <w:t>х</w:t>
      </w:r>
      <w:r w:rsidRPr="00C10653">
        <w:rPr>
          <w:rFonts w:ascii="Times New Roman" w:hAnsi="Times New Roman" w:cs="Times New Roman"/>
          <w:sz w:val="28"/>
          <w:szCs w:val="24"/>
          <w:lang w:eastAsia="en-US" w:bidi="ar-SA"/>
        </w:rPr>
        <w:t>ники. Программа также включает в себя авторские кейсы и подборку уже сущ</w:t>
      </w:r>
      <w:r w:rsidRPr="00C10653">
        <w:rPr>
          <w:rFonts w:ascii="Times New Roman" w:hAnsi="Times New Roman" w:cs="Times New Roman"/>
          <w:sz w:val="28"/>
          <w:szCs w:val="24"/>
          <w:lang w:eastAsia="en-US" w:bidi="ar-SA"/>
        </w:rPr>
        <w:t>е</w:t>
      </w:r>
      <w:r w:rsidRPr="00C10653">
        <w:rPr>
          <w:rFonts w:ascii="Times New Roman" w:hAnsi="Times New Roman" w:cs="Times New Roman"/>
          <w:sz w:val="28"/>
          <w:szCs w:val="24"/>
          <w:lang w:eastAsia="en-US" w:bidi="ar-SA"/>
        </w:rPr>
        <w:t>ствующих кейсов по физике, информатике, географии. Кейс</w:t>
      </w:r>
      <w:r>
        <w:rPr>
          <w:rFonts w:ascii="Times New Roman" w:hAnsi="Times New Roman" w:cs="Times New Roman"/>
          <w:sz w:val="28"/>
          <w:szCs w:val="24"/>
          <w:lang w:eastAsia="en-US" w:bidi="ar-SA"/>
        </w:rPr>
        <w:t xml:space="preserve"> </w:t>
      </w:r>
      <w:r w:rsidRPr="00C10653">
        <w:rPr>
          <w:rFonts w:ascii="Times New Roman" w:hAnsi="Times New Roman" w:cs="Times New Roman"/>
          <w:sz w:val="28"/>
          <w:szCs w:val="24"/>
          <w:lang w:eastAsia="en-US" w:bidi="ar-SA"/>
        </w:rPr>
        <w:t>–</w:t>
      </w:r>
      <w:r>
        <w:rPr>
          <w:rFonts w:ascii="Times New Roman" w:hAnsi="Times New Roman" w:cs="Times New Roman"/>
          <w:sz w:val="28"/>
          <w:szCs w:val="24"/>
          <w:lang w:eastAsia="en-US" w:bidi="ar-SA"/>
        </w:rPr>
        <w:t xml:space="preserve"> это</w:t>
      </w:r>
      <w:r w:rsidRPr="00C10653">
        <w:rPr>
          <w:rFonts w:ascii="Times New Roman" w:hAnsi="Times New Roman" w:cs="Times New Roman"/>
          <w:sz w:val="28"/>
          <w:szCs w:val="24"/>
          <w:lang w:eastAsia="en-US" w:bidi="ar-SA"/>
        </w:rPr>
        <w:t xml:space="preserve"> описание ко</w:t>
      </w:r>
      <w:r w:rsidRPr="00C10653">
        <w:rPr>
          <w:rFonts w:ascii="Times New Roman" w:hAnsi="Times New Roman" w:cs="Times New Roman"/>
          <w:sz w:val="28"/>
          <w:szCs w:val="24"/>
          <w:lang w:eastAsia="en-US" w:bidi="ar-SA"/>
        </w:rPr>
        <w:t>н</w:t>
      </w:r>
      <w:r w:rsidRPr="00C10653">
        <w:rPr>
          <w:rFonts w:ascii="Times New Roman" w:hAnsi="Times New Roman" w:cs="Times New Roman"/>
          <w:sz w:val="28"/>
          <w:szCs w:val="24"/>
          <w:lang w:eastAsia="en-US" w:bidi="ar-SA"/>
        </w:rPr>
        <w:t>кретной реальной ситуации, подготовленное по определенному формату и пре</w:t>
      </w:r>
      <w:r w:rsidRPr="00C10653">
        <w:rPr>
          <w:rFonts w:ascii="Times New Roman" w:hAnsi="Times New Roman" w:cs="Times New Roman"/>
          <w:sz w:val="28"/>
          <w:szCs w:val="24"/>
          <w:lang w:eastAsia="en-US" w:bidi="ar-SA"/>
        </w:rPr>
        <w:t>д</w:t>
      </w:r>
      <w:r w:rsidRPr="00C10653">
        <w:rPr>
          <w:rFonts w:ascii="Times New Roman" w:hAnsi="Times New Roman" w:cs="Times New Roman"/>
          <w:sz w:val="28"/>
          <w:szCs w:val="24"/>
          <w:lang w:eastAsia="en-US" w:bidi="ar-SA"/>
        </w:rPr>
        <w:t xml:space="preserve">назначенное для обучения </w:t>
      </w:r>
      <w:r>
        <w:rPr>
          <w:rFonts w:ascii="Times New Roman" w:hAnsi="Times New Roman" w:cs="Times New Roman"/>
          <w:sz w:val="28"/>
          <w:szCs w:val="24"/>
          <w:lang w:eastAsia="en-US" w:bidi="ar-SA"/>
        </w:rPr>
        <w:t>об</w:t>
      </w:r>
      <w:r w:rsidRPr="00C10653">
        <w:rPr>
          <w:rFonts w:ascii="Times New Roman" w:hAnsi="Times New Roman" w:cs="Times New Roman"/>
          <w:sz w:val="28"/>
          <w:szCs w:val="24"/>
          <w:lang w:eastAsia="en-US" w:bidi="ar-SA"/>
        </w:rPr>
        <w:t xml:space="preserve">учающихся </w:t>
      </w:r>
      <w:r w:rsidRPr="00C10653">
        <w:rPr>
          <w:rFonts w:ascii="Times New Roman" w:hAnsi="Times New Roman" w:cs="Times New Roman"/>
          <w:sz w:val="28"/>
          <w:szCs w:val="24"/>
          <w:lang w:eastAsia="en-US" w:bidi="ar-SA"/>
        </w:rPr>
        <w:lastRenderedPageBreak/>
        <w:t>анализу разных видов информации, ее обо</w:t>
      </w:r>
      <w:r w:rsidRPr="00C10653">
        <w:rPr>
          <w:rFonts w:ascii="Times New Roman" w:hAnsi="Times New Roman" w:cs="Times New Roman"/>
          <w:sz w:val="28"/>
          <w:szCs w:val="24"/>
          <w:lang w:eastAsia="en-US" w:bidi="ar-SA"/>
        </w:rPr>
        <w:t>б</w:t>
      </w:r>
      <w:r w:rsidRPr="00C10653">
        <w:rPr>
          <w:rFonts w:ascii="Times New Roman" w:hAnsi="Times New Roman" w:cs="Times New Roman"/>
          <w:sz w:val="28"/>
          <w:szCs w:val="24"/>
          <w:lang w:eastAsia="en-US" w:bidi="ar-SA"/>
        </w:rPr>
        <w:t xml:space="preserve">щению, навыкам формулирования проблемы и выработки возможных вариантов ее решения в соответствии с установленными критериями. </w:t>
      </w:r>
      <w:proofErr w:type="spellStart"/>
      <w:r w:rsidRPr="00C10653">
        <w:rPr>
          <w:rFonts w:ascii="Times New Roman" w:hAnsi="Times New Roman" w:cs="Times New Roman"/>
          <w:sz w:val="28"/>
          <w:szCs w:val="24"/>
          <w:lang w:eastAsia="en-US" w:bidi="ar-SA"/>
        </w:rPr>
        <w:t>Кейсовая</w:t>
      </w:r>
      <w:proofErr w:type="spellEnd"/>
      <w:r w:rsidRPr="00C10653">
        <w:rPr>
          <w:rFonts w:ascii="Times New Roman" w:hAnsi="Times New Roman" w:cs="Times New Roman"/>
          <w:sz w:val="28"/>
          <w:szCs w:val="24"/>
          <w:lang w:eastAsia="en-US" w:bidi="ar-SA"/>
        </w:rPr>
        <w:t xml:space="preserve"> технология (метод) обучения – это обучение действием. Суть кейс</w:t>
      </w:r>
      <w:r>
        <w:rPr>
          <w:rFonts w:ascii="Times New Roman" w:hAnsi="Times New Roman" w:cs="Times New Roman"/>
          <w:sz w:val="28"/>
          <w:szCs w:val="24"/>
          <w:lang w:eastAsia="en-US" w:bidi="ar-SA"/>
        </w:rPr>
        <w:t>-</w:t>
      </w:r>
      <w:r w:rsidRPr="00C10653">
        <w:rPr>
          <w:rFonts w:ascii="Times New Roman" w:hAnsi="Times New Roman" w:cs="Times New Roman"/>
          <w:sz w:val="28"/>
          <w:szCs w:val="24"/>
          <w:lang w:eastAsia="en-US" w:bidi="ar-SA"/>
        </w:rPr>
        <w:t>метода состоит в том, что усвоение знаний и формирование умений есть результат активной самостоятел</w:t>
      </w:r>
      <w:r w:rsidRPr="00C10653">
        <w:rPr>
          <w:rFonts w:ascii="Times New Roman" w:hAnsi="Times New Roman" w:cs="Times New Roman"/>
          <w:sz w:val="28"/>
          <w:szCs w:val="24"/>
          <w:lang w:eastAsia="en-US" w:bidi="ar-SA"/>
        </w:rPr>
        <w:t>ь</w:t>
      </w:r>
      <w:r w:rsidRPr="00C10653">
        <w:rPr>
          <w:rFonts w:ascii="Times New Roman" w:hAnsi="Times New Roman" w:cs="Times New Roman"/>
          <w:sz w:val="28"/>
          <w:szCs w:val="24"/>
          <w:lang w:eastAsia="en-US" w:bidi="ar-SA"/>
        </w:rPr>
        <w:t>ной деятельности учащихся по разрешению противоречий, в результате чего и происходит творческое овладение профессиональными знаниями, навыками, ум</w:t>
      </w:r>
      <w:r w:rsidRPr="00C10653">
        <w:rPr>
          <w:rFonts w:ascii="Times New Roman" w:hAnsi="Times New Roman" w:cs="Times New Roman"/>
          <w:sz w:val="28"/>
          <w:szCs w:val="24"/>
          <w:lang w:eastAsia="en-US" w:bidi="ar-SA"/>
        </w:rPr>
        <w:t>е</w:t>
      </w:r>
      <w:r w:rsidRPr="00C10653">
        <w:rPr>
          <w:rFonts w:ascii="Times New Roman" w:hAnsi="Times New Roman" w:cs="Times New Roman"/>
          <w:sz w:val="28"/>
          <w:szCs w:val="24"/>
          <w:lang w:eastAsia="en-US" w:bidi="ar-SA"/>
        </w:rPr>
        <w:t>ниями и развитие мыслительных способностей. Кейс-метод – это ситуативная м</w:t>
      </w:r>
      <w:r w:rsidRPr="00C10653">
        <w:rPr>
          <w:rFonts w:ascii="Times New Roman" w:hAnsi="Times New Roman" w:cs="Times New Roman"/>
          <w:sz w:val="28"/>
          <w:szCs w:val="24"/>
          <w:lang w:eastAsia="en-US" w:bidi="ar-SA"/>
        </w:rPr>
        <w:t>е</w:t>
      </w:r>
      <w:r w:rsidRPr="00C10653">
        <w:rPr>
          <w:rFonts w:ascii="Times New Roman" w:hAnsi="Times New Roman" w:cs="Times New Roman"/>
          <w:sz w:val="28"/>
          <w:szCs w:val="24"/>
          <w:lang w:eastAsia="en-US" w:bidi="ar-SA"/>
        </w:rPr>
        <w:t xml:space="preserve">тодика, которая позволяет увидеть неоднозначность решения проблем в реальной жизни. </w:t>
      </w:r>
      <w:proofErr w:type="spellStart"/>
      <w:r w:rsidRPr="00C10653">
        <w:rPr>
          <w:rFonts w:ascii="Times New Roman" w:hAnsi="Times New Roman" w:cs="Times New Roman"/>
          <w:sz w:val="28"/>
          <w:szCs w:val="24"/>
          <w:lang w:eastAsia="en-US" w:bidi="ar-SA"/>
        </w:rPr>
        <w:t>Кейсовая</w:t>
      </w:r>
      <w:proofErr w:type="spellEnd"/>
      <w:r w:rsidRPr="00C10653">
        <w:rPr>
          <w:rFonts w:ascii="Times New Roman" w:hAnsi="Times New Roman" w:cs="Times New Roman"/>
          <w:sz w:val="28"/>
          <w:szCs w:val="24"/>
          <w:lang w:eastAsia="en-US" w:bidi="ar-SA"/>
        </w:rPr>
        <w:t xml:space="preserve"> технология даёт возможность помочь школьникам в раскрытии для себя личностного смысла любого материала, а именно это является одним из основных требовани</w:t>
      </w:r>
      <w:r>
        <w:rPr>
          <w:rFonts w:ascii="Times New Roman" w:hAnsi="Times New Roman" w:cs="Times New Roman"/>
          <w:sz w:val="28"/>
          <w:szCs w:val="24"/>
          <w:lang w:eastAsia="en-US" w:bidi="ar-SA"/>
        </w:rPr>
        <w:t>й</w:t>
      </w:r>
      <w:r w:rsidRPr="00C10653">
        <w:rPr>
          <w:rFonts w:ascii="Times New Roman" w:hAnsi="Times New Roman" w:cs="Times New Roman"/>
          <w:sz w:val="28"/>
          <w:szCs w:val="24"/>
          <w:lang w:eastAsia="en-US" w:bidi="ar-SA"/>
        </w:rPr>
        <w:t xml:space="preserve"> новых стандартов. Кейс-метод – это ситуативная методика, которая позволяет увидеть неоднозначность решения проблем в реальной жизни. </w:t>
      </w:r>
      <w:r w:rsidRPr="00C10653">
        <w:rPr>
          <w:rFonts w:ascii="Times New Roman" w:eastAsia="Times New Roman" w:hAnsi="Times New Roman" w:cs="Times New Roman"/>
          <w:sz w:val="28"/>
          <w:szCs w:val="24"/>
          <w:lang w:eastAsia="en-US" w:bidi="ar-SA"/>
        </w:rPr>
        <w:t>Различают несколько методов работы с кейсами. Данная программа опирается на некоторые методы: метод разбора деловой или технической документации; игр</w:t>
      </w:r>
      <w:r w:rsidRPr="00C10653">
        <w:rPr>
          <w:rFonts w:ascii="Times New Roman" w:eastAsia="Times New Roman" w:hAnsi="Times New Roman" w:cs="Times New Roman"/>
          <w:sz w:val="28"/>
          <w:szCs w:val="24"/>
          <w:lang w:eastAsia="en-US" w:bidi="ar-SA"/>
        </w:rPr>
        <w:t>о</w:t>
      </w:r>
      <w:r w:rsidRPr="00C10653">
        <w:rPr>
          <w:rFonts w:ascii="Times New Roman" w:eastAsia="Times New Roman" w:hAnsi="Times New Roman" w:cs="Times New Roman"/>
          <w:sz w:val="28"/>
          <w:szCs w:val="24"/>
          <w:lang w:eastAsia="en-US" w:bidi="ar-SA"/>
        </w:rPr>
        <w:t xml:space="preserve">вое проектирование; ситуационно-ролевая игра. </w:t>
      </w:r>
    </w:p>
    <w:p w:rsidR="003241F0" w:rsidRPr="00C10653" w:rsidRDefault="003241F0" w:rsidP="003241F0">
      <w:pPr>
        <w:suppressAutoHyphens w:val="0"/>
        <w:spacing w:line="360" w:lineRule="auto"/>
        <w:ind w:left="-142" w:firstLine="851"/>
        <w:jc w:val="both"/>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t xml:space="preserve">Для реализации программы необходимо наличие следующих </w:t>
      </w:r>
      <w:r w:rsidRPr="00C10653">
        <w:rPr>
          <w:rFonts w:ascii="Times New Roman" w:hAnsi="Times New Roman" w:cs="Times New Roman"/>
          <w:i/>
          <w:iCs/>
          <w:color w:val="000000"/>
          <w:sz w:val="28"/>
          <w:szCs w:val="28"/>
          <w:lang w:eastAsia="en-US" w:bidi="ar-SA"/>
        </w:rPr>
        <w:t>технических средств</w:t>
      </w:r>
      <w:r w:rsidRPr="00C10653">
        <w:rPr>
          <w:rFonts w:ascii="Times New Roman" w:hAnsi="Times New Roman" w:cs="Times New Roman"/>
          <w:color w:val="000000"/>
          <w:sz w:val="28"/>
          <w:szCs w:val="28"/>
          <w:lang w:eastAsia="en-US" w:bidi="ar-SA"/>
        </w:rPr>
        <w:t>:</w:t>
      </w:r>
    </w:p>
    <w:p w:rsidR="003241F0" w:rsidRPr="0034695E" w:rsidRDefault="003241F0" w:rsidP="003241F0">
      <w:pPr>
        <w:spacing w:line="360" w:lineRule="auto"/>
        <w:ind w:firstLine="709"/>
        <w:jc w:val="both"/>
        <w:rPr>
          <w:rFonts w:ascii="Times New Roman" w:hAnsi="Times New Roman" w:cs="Times New Roman"/>
          <w:sz w:val="28"/>
          <w:szCs w:val="28"/>
        </w:rPr>
      </w:pPr>
      <w:r w:rsidRPr="0034695E">
        <w:rPr>
          <w:rFonts w:ascii="Times New Roman" w:hAnsi="Times New Roman" w:cs="Times New Roman"/>
          <w:sz w:val="28"/>
          <w:szCs w:val="28"/>
        </w:rPr>
        <w:t xml:space="preserve">– </w:t>
      </w:r>
      <w:r>
        <w:rPr>
          <w:rFonts w:ascii="Times New Roman" w:hAnsi="Times New Roman" w:cs="Times New Roman"/>
          <w:sz w:val="28"/>
          <w:szCs w:val="28"/>
        </w:rPr>
        <w:t>п</w:t>
      </w:r>
      <w:r w:rsidRPr="0034695E">
        <w:rPr>
          <w:rFonts w:ascii="Times New Roman" w:hAnsi="Times New Roman" w:cs="Times New Roman"/>
          <w:sz w:val="28"/>
          <w:szCs w:val="28"/>
        </w:rPr>
        <w:t>ерсональный компьютер;</w:t>
      </w:r>
    </w:p>
    <w:p w:rsidR="003241F0" w:rsidRPr="0034695E" w:rsidRDefault="003241F0" w:rsidP="003241F0">
      <w:pPr>
        <w:spacing w:line="360" w:lineRule="auto"/>
        <w:ind w:firstLine="709"/>
        <w:jc w:val="both"/>
        <w:rPr>
          <w:rFonts w:ascii="Times New Roman" w:hAnsi="Times New Roman" w:cs="Times New Roman"/>
          <w:sz w:val="28"/>
          <w:szCs w:val="28"/>
        </w:rPr>
      </w:pPr>
      <w:r w:rsidRPr="0034695E">
        <w:rPr>
          <w:rFonts w:ascii="Times New Roman" w:hAnsi="Times New Roman" w:cs="Times New Roman"/>
          <w:sz w:val="28"/>
          <w:szCs w:val="28"/>
        </w:rPr>
        <w:t xml:space="preserve">– </w:t>
      </w:r>
      <w:r>
        <w:rPr>
          <w:rFonts w:ascii="Times New Roman" w:hAnsi="Times New Roman" w:cs="Times New Roman"/>
          <w:sz w:val="28"/>
          <w:szCs w:val="28"/>
        </w:rPr>
        <w:t>п</w:t>
      </w:r>
      <w:r w:rsidRPr="0034695E">
        <w:rPr>
          <w:rFonts w:ascii="Times New Roman" w:hAnsi="Times New Roman" w:cs="Times New Roman"/>
          <w:sz w:val="28"/>
          <w:szCs w:val="28"/>
        </w:rPr>
        <w:t>роектор;</w:t>
      </w:r>
    </w:p>
    <w:p w:rsidR="003241F0" w:rsidRPr="0034695E" w:rsidRDefault="003241F0" w:rsidP="003241F0">
      <w:pPr>
        <w:spacing w:line="360" w:lineRule="auto"/>
        <w:ind w:firstLine="709"/>
        <w:jc w:val="both"/>
        <w:rPr>
          <w:rFonts w:ascii="Times New Roman" w:hAnsi="Times New Roman" w:cs="Times New Roman"/>
          <w:sz w:val="28"/>
          <w:szCs w:val="28"/>
        </w:rPr>
      </w:pPr>
      <w:r w:rsidRPr="0034695E">
        <w:rPr>
          <w:rFonts w:ascii="Times New Roman" w:hAnsi="Times New Roman" w:cs="Times New Roman"/>
          <w:sz w:val="28"/>
          <w:szCs w:val="28"/>
        </w:rPr>
        <w:t xml:space="preserve">– </w:t>
      </w:r>
      <w:r>
        <w:rPr>
          <w:rFonts w:ascii="Times New Roman" w:hAnsi="Times New Roman" w:cs="Times New Roman"/>
          <w:sz w:val="28"/>
          <w:szCs w:val="28"/>
        </w:rPr>
        <w:t>к</w:t>
      </w:r>
      <w:r w:rsidRPr="0034695E">
        <w:rPr>
          <w:rFonts w:ascii="Times New Roman" w:hAnsi="Times New Roman" w:cs="Times New Roman"/>
          <w:sz w:val="28"/>
          <w:szCs w:val="28"/>
        </w:rPr>
        <w:t>олонки для воспроизведения аудиоматериалов.</w:t>
      </w:r>
    </w:p>
    <w:p w:rsidR="003241F0" w:rsidRPr="00C10653" w:rsidRDefault="003241F0" w:rsidP="003241F0">
      <w:pPr>
        <w:suppressAutoHyphens w:val="0"/>
        <w:spacing w:line="360" w:lineRule="auto"/>
        <w:ind w:left="-142" w:firstLine="851"/>
        <w:rPr>
          <w:rFonts w:ascii="Times New Roman" w:hAnsi="Times New Roman" w:cs="Times New Roman"/>
          <w:color w:val="000000"/>
          <w:sz w:val="28"/>
          <w:szCs w:val="28"/>
          <w:lang w:eastAsia="en-US" w:bidi="ar-SA"/>
        </w:rPr>
      </w:pPr>
      <w:r w:rsidRPr="00C10653">
        <w:rPr>
          <w:rFonts w:ascii="Times New Roman" w:hAnsi="Times New Roman" w:cs="Times New Roman"/>
          <w:color w:val="000000"/>
          <w:sz w:val="28"/>
          <w:szCs w:val="28"/>
          <w:lang w:eastAsia="en-US" w:bidi="ar-SA"/>
        </w:rPr>
        <w:t xml:space="preserve">Для реализации программы необходимо наличие следующих </w:t>
      </w:r>
      <w:r w:rsidRPr="00C10653">
        <w:rPr>
          <w:rFonts w:ascii="Times New Roman" w:hAnsi="Times New Roman" w:cs="Times New Roman"/>
          <w:i/>
          <w:iCs/>
          <w:color w:val="000000"/>
          <w:sz w:val="28"/>
          <w:szCs w:val="28"/>
          <w:lang w:eastAsia="en-US" w:bidi="ar-SA"/>
        </w:rPr>
        <w:t>материально-технических средств</w:t>
      </w:r>
      <w:r w:rsidRPr="00C10653">
        <w:rPr>
          <w:rFonts w:ascii="Times New Roman" w:hAnsi="Times New Roman" w:cs="Times New Roman"/>
          <w:color w:val="000000"/>
          <w:sz w:val="28"/>
          <w:szCs w:val="28"/>
          <w:lang w:eastAsia="en-US" w:bidi="ar-SA"/>
        </w:rPr>
        <w:t>:</w:t>
      </w:r>
    </w:p>
    <w:p w:rsidR="003241F0" w:rsidRPr="006F3DED" w:rsidRDefault="003241F0" w:rsidP="006560B3">
      <w:pPr>
        <w:pStyle w:val="a9"/>
        <w:numPr>
          <w:ilvl w:val="0"/>
          <w:numId w:val="16"/>
        </w:numPr>
        <w:suppressAutoHyphens w:val="0"/>
        <w:spacing w:line="360" w:lineRule="auto"/>
        <w:ind w:left="0" w:firstLine="709"/>
        <w:rPr>
          <w:rFonts w:ascii="Times New Roman" w:hAnsi="Times New Roman"/>
          <w:color w:val="000000"/>
          <w:sz w:val="28"/>
          <w:szCs w:val="28"/>
          <w:lang w:val="en-US" w:eastAsia="ru-RU"/>
        </w:rPr>
      </w:pPr>
      <w:r w:rsidRPr="00465C89">
        <w:rPr>
          <w:rFonts w:ascii="Times New Roman" w:hAnsi="Times New Roman"/>
          <w:color w:val="000000"/>
          <w:sz w:val="28"/>
          <w:szCs w:val="28"/>
          <w:lang w:eastAsia="ru-RU"/>
        </w:rPr>
        <w:t>плата</w:t>
      </w:r>
      <w:r w:rsidRPr="006F3DED">
        <w:rPr>
          <w:rFonts w:ascii="Times New Roman" w:hAnsi="Times New Roman"/>
          <w:color w:val="000000"/>
          <w:sz w:val="28"/>
          <w:szCs w:val="28"/>
          <w:lang w:val="en-US" w:eastAsia="ru-RU"/>
        </w:rPr>
        <w:t xml:space="preserve"> Arduino Uno / Arduino Nano / Arduino Mega; </w:t>
      </w:r>
    </w:p>
    <w:p w:rsidR="003241F0" w:rsidRDefault="003241F0" w:rsidP="006560B3">
      <w:pPr>
        <w:pStyle w:val="a9"/>
        <w:numPr>
          <w:ilvl w:val="0"/>
          <w:numId w:val="16"/>
        </w:numPr>
        <w:suppressAutoHyphens w:val="0"/>
        <w:spacing w:line="360" w:lineRule="auto"/>
        <w:ind w:left="0" w:firstLine="709"/>
        <w:rPr>
          <w:rFonts w:ascii="Times New Roman" w:hAnsi="Times New Roman"/>
          <w:color w:val="000000"/>
          <w:sz w:val="28"/>
          <w:szCs w:val="28"/>
          <w:lang w:eastAsia="ru-RU"/>
        </w:rPr>
      </w:pPr>
      <w:r w:rsidRPr="00465C89">
        <w:rPr>
          <w:rFonts w:ascii="Times New Roman" w:hAnsi="Times New Roman"/>
          <w:color w:val="000000"/>
          <w:sz w:val="28"/>
          <w:szCs w:val="28"/>
          <w:lang w:eastAsia="ru-RU"/>
        </w:rPr>
        <w:t xml:space="preserve">драйвер шагового двигателя ULN2003; </w:t>
      </w:r>
    </w:p>
    <w:p w:rsidR="003241F0" w:rsidRDefault="003241F0" w:rsidP="006560B3">
      <w:pPr>
        <w:pStyle w:val="a9"/>
        <w:numPr>
          <w:ilvl w:val="0"/>
          <w:numId w:val="16"/>
        </w:numPr>
        <w:suppressAutoHyphens w:val="0"/>
        <w:spacing w:line="360" w:lineRule="auto"/>
        <w:ind w:left="0" w:firstLine="709"/>
        <w:rPr>
          <w:rFonts w:ascii="Times New Roman" w:hAnsi="Times New Roman"/>
          <w:color w:val="000000"/>
          <w:sz w:val="28"/>
          <w:szCs w:val="28"/>
          <w:lang w:eastAsia="ru-RU"/>
        </w:rPr>
      </w:pPr>
      <w:r w:rsidRPr="00465C89">
        <w:rPr>
          <w:rFonts w:ascii="Times New Roman" w:hAnsi="Times New Roman"/>
          <w:color w:val="000000"/>
          <w:sz w:val="28"/>
          <w:szCs w:val="28"/>
          <w:lang w:eastAsia="ru-RU"/>
        </w:rPr>
        <w:t xml:space="preserve">шаговый двигатель 28BYJ-48; </w:t>
      </w:r>
    </w:p>
    <w:p w:rsidR="003241F0" w:rsidRDefault="003241F0" w:rsidP="006560B3">
      <w:pPr>
        <w:pStyle w:val="a9"/>
        <w:numPr>
          <w:ilvl w:val="0"/>
          <w:numId w:val="16"/>
        </w:numPr>
        <w:suppressAutoHyphens w:val="0"/>
        <w:spacing w:line="360" w:lineRule="auto"/>
        <w:ind w:left="0" w:firstLine="709"/>
        <w:rPr>
          <w:rFonts w:ascii="Times New Roman" w:hAnsi="Times New Roman"/>
          <w:color w:val="000000"/>
          <w:sz w:val="28"/>
          <w:szCs w:val="28"/>
          <w:lang w:eastAsia="ru-RU"/>
        </w:rPr>
      </w:pPr>
      <w:r w:rsidRPr="00465C89">
        <w:rPr>
          <w:rFonts w:ascii="Times New Roman" w:hAnsi="Times New Roman"/>
          <w:color w:val="000000"/>
          <w:sz w:val="28"/>
          <w:szCs w:val="28"/>
          <w:lang w:eastAsia="ru-RU"/>
        </w:rPr>
        <w:t>провода «папа-мама»</w:t>
      </w:r>
      <w:r>
        <w:rPr>
          <w:rFonts w:ascii="Times New Roman" w:hAnsi="Times New Roman"/>
          <w:color w:val="000000"/>
          <w:sz w:val="28"/>
          <w:szCs w:val="28"/>
          <w:lang w:val="en-US" w:eastAsia="ru-RU"/>
        </w:rPr>
        <w:t>;</w:t>
      </w:r>
      <w:r w:rsidRPr="00465C89">
        <w:rPr>
          <w:rFonts w:ascii="Times New Roman" w:hAnsi="Times New Roman"/>
          <w:color w:val="000000"/>
          <w:sz w:val="28"/>
          <w:szCs w:val="28"/>
          <w:lang w:eastAsia="ru-RU"/>
        </w:rPr>
        <w:t xml:space="preserve"> </w:t>
      </w:r>
    </w:p>
    <w:p w:rsidR="003241F0" w:rsidRDefault="003241F0" w:rsidP="006560B3">
      <w:pPr>
        <w:pStyle w:val="a9"/>
        <w:numPr>
          <w:ilvl w:val="0"/>
          <w:numId w:val="16"/>
        </w:numPr>
        <w:suppressAutoHyphens w:val="0"/>
        <w:spacing w:line="360" w:lineRule="auto"/>
        <w:ind w:left="0" w:firstLine="709"/>
        <w:rPr>
          <w:rFonts w:ascii="Times New Roman" w:hAnsi="Times New Roman"/>
          <w:color w:val="000000"/>
          <w:sz w:val="28"/>
          <w:szCs w:val="28"/>
          <w:lang w:eastAsia="ru-RU"/>
        </w:rPr>
      </w:pPr>
      <w:r w:rsidRPr="00465C89">
        <w:rPr>
          <w:rFonts w:ascii="Times New Roman" w:hAnsi="Times New Roman"/>
          <w:color w:val="000000"/>
          <w:sz w:val="28"/>
          <w:szCs w:val="28"/>
          <w:lang w:eastAsia="ru-RU"/>
        </w:rPr>
        <w:t>мотор постоянного тока (</w:t>
      </w:r>
      <w:proofErr w:type="spellStart"/>
      <w:r w:rsidRPr="00465C89">
        <w:rPr>
          <w:rFonts w:ascii="Times New Roman" w:hAnsi="Times New Roman"/>
          <w:color w:val="000000"/>
          <w:sz w:val="28"/>
          <w:szCs w:val="28"/>
          <w:lang w:eastAsia="ru-RU"/>
        </w:rPr>
        <w:t>Motor</w:t>
      </w:r>
      <w:proofErr w:type="spellEnd"/>
      <w:r w:rsidRPr="00465C89">
        <w:rPr>
          <w:rFonts w:ascii="Times New Roman" w:hAnsi="Times New Roman"/>
          <w:color w:val="000000"/>
          <w:sz w:val="28"/>
          <w:szCs w:val="28"/>
          <w:lang w:eastAsia="ru-RU"/>
        </w:rPr>
        <w:t xml:space="preserve"> DC); </w:t>
      </w:r>
    </w:p>
    <w:p w:rsidR="003241F0" w:rsidRDefault="003241F0" w:rsidP="006560B3">
      <w:pPr>
        <w:pStyle w:val="a9"/>
        <w:numPr>
          <w:ilvl w:val="0"/>
          <w:numId w:val="16"/>
        </w:numPr>
        <w:suppressAutoHyphens w:val="0"/>
        <w:spacing w:line="360" w:lineRule="auto"/>
        <w:ind w:left="0" w:firstLine="709"/>
        <w:rPr>
          <w:rFonts w:ascii="Times New Roman" w:hAnsi="Times New Roman"/>
          <w:color w:val="000000"/>
          <w:sz w:val="28"/>
          <w:szCs w:val="28"/>
          <w:lang w:eastAsia="ru-RU"/>
        </w:rPr>
      </w:pPr>
      <w:r w:rsidRPr="00465C89">
        <w:rPr>
          <w:rFonts w:ascii="Times New Roman" w:hAnsi="Times New Roman"/>
          <w:color w:val="000000"/>
          <w:sz w:val="28"/>
          <w:szCs w:val="28"/>
          <w:lang w:eastAsia="ru-RU"/>
        </w:rPr>
        <w:t xml:space="preserve">транзистор полевой/биполярный; </w:t>
      </w:r>
    </w:p>
    <w:p w:rsidR="003241F0" w:rsidRDefault="003241F0" w:rsidP="006560B3">
      <w:pPr>
        <w:pStyle w:val="a9"/>
        <w:numPr>
          <w:ilvl w:val="0"/>
          <w:numId w:val="16"/>
        </w:numPr>
        <w:suppressAutoHyphens w:val="0"/>
        <w:spacing w:line="360" w:lineRule="auto"/>
        <w:ind w:left="0" w:firstLine="709"/>
        <w:rPr>
          <w:rFonts w:ascii="Times New Roman" w:hAnsi="Times New Roman"/>
          <w:color w:val="000000"/>
          <w:sz w:val="28"/>
          <w:szCs w:val="28"/>
          <w:lang w:eastAsia="ru-RU"/>
        </w:rPr>
      </w:pPr>
      <w:r w:rsidRPr="00465C89">
        <w:rPr>
          <w:rFonts w:ascii="Times New Roman" w:hAnsi="Times New Roman"/>
          <w:color w:val="000000"/>
          <w:sz w:val="28"/>
          <w:szCs w:val="28"/>
          <w:lang w:eastAsia="ru-RU"/>
        </w:rPr>
        <w:lastRenderedPageBreak/>
        <w:t xml:space="preserve">драйвер двигателей L298N; </w:t>
      </w:r>
    </w:p>
    <w:p w:rsidR="003241F0" w:rsidRDefault="003241F0" w:rsidP="006560B3">
      <w:pPr>
        <w:pStyle w:val="a9"/>
        <w:numPr>
          <w:ilvl w:val="0"/>
          <w:numId w:val="16"/>
        </w:numPr>
        <w:suppressAutoHyphens w:val="0"/>
        <w:spacing w:line="360" w:lineRule="auto"/>
        <w:ind w:left="0" w:firstLine="709"/>
        <w:rPr>
          <w:rFonts w:ascii="Times New Roman" w:hAnsi="Times New Roman"/>
          <w:color w:val="000000"/>
          <w:sz w:val="28"/>
          <w:szCs w:val="28"/>
          <w:lang w:eastAsia="ru-RU"/>
        </w:rPr>
      </w:pPr>
      <w:r w:rsidRPr="00465C89">
        <w:rPr>
          <w:rFonts w:ascii="Times New Roman" w:hAnsi="Times New Roman"/>
          <w:color w:val="000000"/>
          <w:sz w:val="28"/>
          <w:szCs w:val="28"/>
          <w:lang w:eastAsia="ru-RU"/>
        </w:rPr>
        <w:t xml:space="preserve">макетная плата; </w:t>
      </w:r>
    </w:p>
    <w:p w:rsidR="003241F0" w:rsidRPr="00465C89" w:rsidRDefault="003241F0" w:rsidP="006560B3">
      <w:pPr>
        <w:pStyle w:val="a9"/>
        <w:numPr>
          <w:ilvl w:val="0"/>
          <w:numId w:val="16"/>
        </w:numPr>
        <w:suppressAutoHyphens w:val="0"/>
        <w:spacing w:line="360" w:lineRule="auto"/>
        <w:ind w:left="0" w:firstLine="709"/>
        <w:rPr>
          <w:rFonts w:ascii="Times New Roman" w:hAnsi="Times New Roman"/>
          <w:color w:val="000000"/>
          <w:sz w:val="28"/>
          <w:szCs w:val="28"/>
          <w:lang w:eastAsia="ru-RU"/>
        </w:rPr>
      </w:pPr>
      <w:r w:rsidRPr="00465C89">
        <w:rPr>
          <w:rFonts w:ascii="Times New Roman" w:hAnsi="Times New Roman"/>
          <w:color w:val="000000"/>
          <w:sz w:val="28"/>
          <w:szCs w:val="28"/>
          <w:lang w:eastAsia="ru-RU"/>
        </w:rPr>
        <w:t>1 сервопривод и потенциометр</w:t>
      </w:r>
      <w:r>
        <w:rPr>
          <w:rFonts w:ascii="Times New Roman" w:hAnsi="Times New Roman"/>
          <w:color w:val="000000"/>
          <w:sz w:val="28"/>
          <w:szCs w:val="28"/>
          <w:lang w:val="en-US" w:eastAsia="ru-RU"/>
        </w:rPr>
        <w:t>;</w:t>
      </w:r>
    </w:p>
    <w:p w:rsidR="003241F0" w:rsidRDefault="003241F0" w:rsidP="006560B3">
      <w:pPr>
        <w:pStyle w:val="a9"/>
        <w:numPr>
          <w:ilvl w:val="0"/>
          <w:numId w:val="16"/>
        </w:numPr>
        <w:suppressAutoHyphens w:val="0"/>
        <w:spacing w:line="360" w:lineRule="auto"/>
        <w:ind w:left="0" w:firstLine="709"/>
        <w:rPr>
          <w:rFonts w:ascii="Times New Roman" w:hAnsi="Times New Roman"/>
          <w:sz w:val="28"/>
          <w:szCs w:val="28"/>
        </w:rPr>
      </w:pPr>
      <w:r>
        <w:rPr>
          <w:rFonts w:ascii="Times New Roman" w:hAnsi="Times New Roman"/>
          <w:sz w:val="28"/>
          <w:szCs w:val="28"/>
        </w:rPr>
        <w:t>к</w:t>
      </w:r>
      <w:r w:rsidRPr="00465C89">
        <w:rPr>
          <w:rFonts w:ascii="Times New Roman" w:hAnsi="Times New Roman"/>
          <w:sz w:val="28"/>
          <w:szCs w:val="28"/>
        </w:rPr>
        <w:t xml:space="preserve">лей-пистолет, </w:t>
      </w:r>
    </w:p>
    <w:p w:rsidR="003241F0" w:rsidRDefault="003241F0" w:rsidP="006560B3">
      <w:pPr>
        <w:pStyle w:val="a9"/>
        <w:numPr>
          <w:ilvl w:val="0"/>
          <w:numId w:val="16"/>
        </w:numPr>
        <w:suppressAutoHyphens w:val="0"/>
        <w:spacing w:line="360" w:lineRule="auto"/>
        <w:ind w:left="0" w:firstLine="709"/>
        <w:rPr>
          <w:rFonts w:ascii="Times New Roman" w:hAnsi="Times New Roman"/>
          <w:sz w:val="28"/>
          <w:szCs w:val="28"/>
        </w:rPr>
      </w:pPr>
      <w:r w:rsidRPr="00465C89">
        <w:rPr>
          <w:rFonts w:ascii="Times New Roman" w:hAnsi="Times New Roman"/>
          <w:sz w:val="28"/>
          <w:szCs w:val="28"/>
        </w:rPr>
        <w:t>паяльник,</w:t>
      </w:r>
      <w:r>
        <w:rPr>
          <w:rFonts w:ascii="Times New Roman" w:hAnsi="Times New Roman"/>
          <w:sz w:val="28"/>
          <w:szCs w:val="28"/>
        </w:rPr>
        <w:t xml:space="preserve"> флюс, припой</w:t>
      </w:r>
      <w:r>
        <w:rPr>
          <w:rFonts w:ascii="Times New Roman" w:hAnsi="Times New Roman"/>
          <w:sz w:val="28"/>
          <w:szCs w:val="28"/>
          <w:lang w:val="en-US"/>
        </w:rPr>
        <w:t>;</w:t>
      </w:r>
    </w:p>
    <w:p w:rsidR="003241F0" w:rsidRDefault="003241F0" w:rsidP="006560B3">
      <w:pPr>
        <w:pStyle w:val="a9"/>
        <w:numPr>
          <w:ilvl w:val="0"/>
          <w:numId w:val="16"/>
        </w:numPr>
        <w:suppressAutoHyphens w:val="0"/>
        <w:spacing w:line="360" w:lineRule="auto"/>
        <w:ind w:left="0" w:firstLine="709"/>
        <w:rPr>
          <w:rFonts w:ascii="Times New Roman" w:hAnsi="Times New Roman"/>
          <w:sz w:val="28"/>
          <w:szCs w:val="28"/>
        </w:rPr>
      </w:pPr>
      <w:r w:rsidRPr="00465C89">
        <w:rPr>
          <w:rFonts w:ascii="Times New Roman" w:hAnsi="Times New Roman"/>
          <w:sz w:val="28"/>
          <w:szCs w:val="28"/>
        </w:rPr>
        <w:t>шило, жидкие гвозди, 3D ручка, 3D принтер, надфили, напильники, р</w:t>
      </w:r>
      <w:r w:rsidRPr="00465C89">
        <w:rPr>
          <w:rFonts w:ascii="Times New Roman" w:hAnsi="Times New Roman"/>
          <w:sz w:val="28"/>
          <w:szCs w:val="28"/>
        </w:rPr>
        <w:t>е</w:t>
      </w:r>
      <w:r w:rsidRPr="00465C89">
        <w:rPr>
          <w:rFonts w:ascii="Times New Roman" w:hAnsi="Times New Roman"/>
          <w:sz w:val="28"/>
          <w:szCs w:val="28"/>
        </w:rPr>
        <w:t>заки, отвертка, дрель, молоток, гвозди</w:t>
      </w:r>
      <w:r w:rsidRPr="0034695E">
        <w:rPr>
          <w:rFonts w:ascii="Times New Roman" w:hAnsi="Times New Roman"/>
          <w:sz w:val="28"/>
          <w:szCs w:val="28"/>
        </w:rPr>
        <w:t>;</w:t>
      </w:r>
    </w:p>
    <w:p w:rsidR="003241F0" w:rsidRPr="00465C89" w:rsidRDefault="003241F0" w:rsidP="006560B3">
      <w:pPr>
        <w:pStyle w:val="a9"/>
        <w:numPr>
          <w:ilvl w:val="0"/>
          <w:numId w:val="16"/>
        </w:numPr>
        <w:suppressAutoHyphens w:val="0"/>
        <w:spacing w:line="360" w:lineRule="auto"/>
        <w:ind w:left="0" w:firstLine="709"/>
        <w:rPr>
          <w:rFonts w:ascii="Times New Roman" w:hAnsi="Times New Roman"/>
          <w:sz w:val="28"/>
          <w:szCs w:val="28"/>
        </w:rPr>
      </w:pPr>
      <w:r w:rsidRPr="00465C89">
        <w:rPr>
          <w:rFonts w:ascii="Times New Roman" w:hAnsi="Times New Roman"/>
          <w:sz w:val="28"/>
          <w:szCs w:val="28"/>
        </w:rPr>
        <w:t>лист ДСП, пластиковые трубы, потолочная плитка, веревка, пластик, пружинки, резинки, пластиковые бутылки, пластиковые трубы, пров</w:t>
      </w:r>
      <w:r w:rsidRPr="00465C89">
        <w:rPr>
          <w:rFonts w:ascii="Times New Roman" w:hAnsi="Times New Roman"/>
          <w:sz w:val="28"/>
          <w:szCs w:val="28"/>
        </w:rPr>
        <w:t>о</w:t>
      </w:r>
      <w:r w:rsidRPr="00465C89">
        <w:rPr>
          <w:rFonts w:ascii="Times New Roman" w:hAnsi="Times New Roman"/>
          <w:sz w:val="28"/>
          <w:szCs w:val="28"/>
        </w:rPr>
        <w:t>лока, бобины от пластика</w:t>
      </w:r>
      <w:r w:rsidRPr="0034695E">
        <w:rPr>
          <w:rFonts w:ascii="Times New Roman" w:hAnsi="Times New Roman"/>
          <w:sz w:val="28"/>
          <w:szCs w:val="28"/>
        </w:rPr>
        <w:t>;</w:t>
      </w:r>
    </w:p>
    <w:p w:rsidR="003241F0" w:rsidRPr="00465C89" w:rsidRDefault="003241F0" w:rsidP="006560B3">
      <w:pPr>
        <w:pStyle w:val="a9"/>
        <w:numPr>
          <w:ilvl w:val="0"/>
          <w:numId w:val="16"/>
        </w:numPr>
        <w:suppressAutoHyphens w:val="0"/>
        <w:spacing w:line="360" w:lineRule="auto"/>
        <w:ind w:left="0" w:firstLine="709"/>
        <w:rPr>
          <w:rFonts w:ascii="Times New Roman" w:hAnsi="Times New Roman" w:cs="Times New Roman"/>
          <w:color w:val="000000"/>
          <w:sz w:val="28"/>
          <w:szCs w:val="28"/>
          <w:lang w:eastAsia="en-US" w:bidi="ar-SA"/>
        </w:rPr>
      </w:pPr>
      <w:r w:rsidRPr="00465C89">
        <w:rPr>
          <w:rFonts w:ascii="Times New Roman" w:hAnsi="Times New Roman"/>
          <w:sz w:val="28"/>
          <w:szCs w:val="28"/>
        </w:rPr>
        <w:t xml:space="preserve">программа </w:t>
      </w:r>
      <w:proofErr w:type="spellStart"/>
      <w:r w:rsidRPr="00465C89">
        <w:rPr>
          <w:rFonts w:ascii="Times New Roman" w:hAnsi="Times New Roman"/>
          <w:sz w:val="28"/>
          <w:szCs w:val="28"/>
        </w:rPr>
        <w:t>OpenRocket</w:t>
      </w:r>
      <w:proofErr w:type="spellEnd"/>
      <w:r>
        <w:rPr>
          <w:rFonts w:ascii="Times New Roman" w:hAnsi="Times New Roman"/>
          <w:sz w:val="28"/>
          <w:szCs w:val="28"/>
          <w:lang w:val="en-US"/>
        </w:rPr>
        <w:t>;</w:t>
      </w:r>
      <w:r w:rsidRPr="00465C89">
        <w:rPr>
          <w:rFonts w:ascii="Times New Roman" w:hAnsi="Times New Roman"/>
          <w:sz w:val="28"/>
          <w:szCs w:val="28"/>
        </w:rPr>
        <w:t xml:space="preserve"> </w:t>
      </w:r>
    </w:p>
    <w:p w:rsidR="003241F0" w:rsidRPr="00465C89" w:rsidRDefault="003241F0" w:rsidP="006560B3">
      <w:pPr>
        <w:pStyle w:val="a9"/>
        <w:numPr>
          <w:ilvl w:val="0"/>
          <w:numId w:val="16"/>
        </w:numPr>
        <w:suppressAutoHyphens w:val="0"/>
        <w:spacing w:line="360" w:lineRule="auto"/>
        <w:ind w:left="0" w:firstLine="709"/>
        <w:rPr>
          <w:rFonts w:ascii="Times New Roman" w:hAnsi="Times New Roman" w:cs="Times New Roman"/>
          <w:color w:val="000000"/>
          <w:sz w:val="28"/>
          <w:szCs w:val="28"/>
          <w:lang w:eastAsia="en-US" w:bidi="ar-SA"/>
        </w:rPr>
      </w:pPr>
      <w:r w:rsidRPr="00465C89">
        <w:rPr>
          <w:rFonts w:ascii="Times New Roman" w:hAnsi="Times New Roman"/>
          <w:sz w:val="28"/>
          <w:szCs w:val="28"/>
        </w:rPr>
        <w:t>BLENDER</w:t>
      </w:r>
      <w:r>
        <w:rPr>
          <w:rFonts w:ascii="Times New Roman" w:hAnsi="Times New Roman"/>
          <w:sz w:val="28"/>
          <w:szCs w:val="28"/>
          <w:lang w:val="en-US"/>
        </w:rPr>
        <w:t>;</w:t>
      </w:r>
      <w:r w:rsidRPr="00465C89">
        <w:rPr>
          <w:rFonts w:ascii="Times New Roman" w:hAnsi="Times New Roman"/>
          <w:sz w:val="28"/>
          <w:szCs w:val="28"/>
        </w:rPr>
        <w:t xml:space="preserve"> </w:t>
      </w:r>
    </w:p>
    <w:p w:rsidR="003241F0" w:rsidRPr="00465C89" w:rsidRDefault="003241F0" w:rsidP="006560B3">
      <w:pPr>
        <w:pStyle w:val="a9"/>
        <w:numPr>
          <w:ilvl w:val="0"/>
          <w:numId w:val="16"/>
        </w:numPr>
        <w:suppressAutoHyphens w:val="0"/>
        <w:spacing w:line="360" w:lineRule="auto"/>
        <w:ind w:left="0" w:firstLine="709"/>
        <w:rPr>
          <w:rFonts w:ascii="Times New Roman" w:hAnsi="Times New Roman" w:cs="Times New Roman"/>
          <w:color w:val="000000"/>
          <w:sz w:val="28"/>
          <w:szCs w:val="28"/>
          <w:lang w:eastAsia="en-US" w:bidi="ar-SA"/>
        </w:rPr>
      </w:pPr>
      <w:r w:rsidRPr="00465C89">
        <w:rPr>
          <w:rFonts w:ascii="Times New Roman" w:hAnsi="Times New Roman"/>
          <w:sz w:val="28"/>
          <w:szCs w:val="28"/>
        </w:rPr>
        <w:t>Компас</w:t>
      </w:r>
      <w:r>
        <w:rPr>
          <w:rFonts w:ascii="Times New Roman" w:hAnsi="Times New Roman"/>
          <w:sz w:val="28"/>
          <w:szCs w:val="28"/>
          <w:lang w:val="en-US"/>
        </w:rPr>
        <w:t>;</w:t>
      </w:r>
    </w:p>
    <w:p w:rsidR="003241F0" w:rsidRPr="00465C89" w:rsidRDefault="003241F0" w:rsidP="006560B3">
      <w:pPr>
        <w:pStyle w:val="a9"/>
        <w:numPr>
          <w:ilvl w:val="0"/>
          <w:numId w:val="16"/>
        </w:numPr>
        <w:suppressAutoHyphens w:val="0"/>
        <w:spacing w:line="360" w:lineRule="auto"/>
        <w:ind w:left="0" w:firstLine="709"/>
        <w:rPr>
          <w:rFonts w:ascii="Times New Roman" w:hAnsi="Times New Roman" w:cs="Times New Roman"/>
          <w:color w:val="000000"/>
          <w:sz w:val="28"/>
          <w:szCs w:val="28"/>
          <w:lang w:eastAsia="en-US" w:bidi="ar-SA"/>
        </w:rPr>
      </w:pPr>
      <w:r w:rsidRPr="00465C89">
        <w:rPr>
          <w:rFonts w:ascii="Times New Roman" w:hAnsi="Times New Roman" w:cs="Times New Roman"/>
          <w:color w:val="000000"/>
          <w:sz w:val="28"/>
          <w:szCs w:val="28"/>
          <w:lang w:eastAsia="en-US" w:bidi="ar-SA"/>
        </w:rPr>
        <w:t>Персональный компьютер.</w:t>
      </w:r>
    </w:p>
    <w:p w:rsidR="003241F0" w:rsidRPr="00C10653" w:rsidRDefault="003241F0" w:rsidP="003241F0">
      <w:pPr>
        <w:keepNext/>
        <w:keepLines/>
        <w:suppressAutoHyphens w:val="0"/>
        <w:spacing w:before="200" w:line="360" w:lineRule="auto"/>
        <w:ind w:firstLine="709"/>
        <w:jc w:val="both"/>
        <w:outlineLvl w:val="1"/>
        <w:rPr>
          <w:rFonts w:ascii="Times New Roman" w:eastAsia="Times New Roman" w:hAnsi="Times New Roman" w:cs="Times New Roman"/>
          <w:b/>
          <w:bCs/>
          <w:i/>
          <w:color w:val="000000"/>
          <w:sz w:val="28"/>
          <w:szCs w:val="26"/>
          <w:lang w:eastAsia="ru-RU" w:bidi="ar-SA"/>
        </w:rPr>
      </w:pPr>
      <w:r w:rsidRPr="00C10653">
        <w:rPr>
          <w:rFonts w:ascii="Times New Roman" w:eastAsia="Times New Roman" w:hAnsi="Times New Roman" w:cs="Times New Roman"/>
          <w:b/>
          <w:bCs/>
          <w:i/>
          <w:color w:val="000000"/>
          <w:sz w:val="28"/>
          <w:szCs w:val="26"/>
          <w:lang w:eastAsia="ru-RU" w:bidi="ar-SA"/>
        </w:rPr>
        <w:t>Учебно-методическое и информационное обеспечение программы</w:t>
      </w:r>
    </w:p>
    <w:p w:rsidR="003241F0" w:rsidRPr="00C10653" w:rsidRDefault="003241F0" w:rsidP="003241F0">
      <w:pPr>
        <w:suppressAutoHyphens w:val="0"/>
        <w:spacing w:after="200" w:line="360" w:lineRule="auto"/>
        <w:ind w:firstLine="709"/>
        <w:jc w:val="both"/>
        <w:rPr>
          <w:rFonts w:ascii="Times New Roman" w:hAnsi="Times New Roman" w:cs="Times New Roman"/>
          <w:color w:val="000000"/>
          <w:sz w:val="28"/>
          <w:lang w:eastAsia="ru-RU" w:bidi="ar-SA"/>
        </w:rPr>
      </w:pPr>
      <w:r w:rsidRPr="00C10653">
        <w:rPr>
          <w:rFonts w:ascii="Times New Roman" w:hAnsi="Times New Roman" w:cs="Times New Roman"/>
          <w:color w:val="000000"/>
          <w:sz w:val="28"/>
          <w:lang w:eastAsia="ru-RU" w:bidi="ar-SA"/>
        </w:rPr>
        <w:t>Методические рекомендации по организации проектной деятельности и выполн</w:t>
      </w:r>
      <w:r w:rsidRPr="00C10653">
        <w:rPr>
          <w:rFonts w:ascii="Times New Roman" w:hAnsi="Times New Roman" w:cs="Times New Roman"/>
          <w:color w:val="000000"/>
          <w:sz w:val="28"/>
          <w:lang w:eastAsia="ru-RU" w:bidi="ar-SA"/>
        </w:rPr>
        <w:t>е</w:t>
      </w:r>
      <w:r w:rsidRPr="00C10653">
        <w:rPr>
          <w:rFonts w:ascii="Times New Roman" w:hAnsi="Times New Roman" w:cs="Times New Roman"/>
          <w:color w:val="000000"/>
          <w:sz w:val="28"/>
          <w:lang w:eastAsia="ru-RU" w:bidi="ar-SA"/>
        </w:rPr>
        <w:t>нию кейс-заданий учебной дисциплины.</w:t>
      </w:r>
    </w:p>
    <w:p w:rsidR="003241F0" w:rsidRPr="00C10653" w:rsidRDefault="003241F0" w:rsidP="003241F0">
      <w:pPr>
        <w:keepNext/>
        <w:keepLines/>
        <w:suppressAutoHyphens w:val="0"/>
        <w:spacing w:before="200" w:line="360" w:lineRule="auto"/>
        <w:ind w:hanging="142"/>
        <w:jc w:val="center"/>
        <w:outlineLvl w:val="1"/>
        <w:rPr>
          <w:rFonts w:ascii="Times New Roman" w:eastAsia="Times New Roman" w:hAnsi="Times New Roman" w:cs="Times New Roman"/>
          <w:b/>
          <w:bCs/>
          <w:iCs/>
          <w:color w:val="000000"/>
          <w:sz w:val="28"/>
          <w:szCs w:val="26"/>
          <w:lang w:eastAsia="ru-RU" w:bidi="ar-SA"/>
        </w:rPr>
      </w:pPr>
      <w:r w:rsidRPr="00C10653">
        <w:rPr>
          <w:rFonts w:ascii="Times New Roman" w:eastAsia="Times New Roman" w:hAnsi="Times New Roman" w:cs="Times New Roman"/>
          <w:b/>
          <w:bCs/>
          <w:iCs/>
          <w:color w:val="000000"/>
          <w:sz w:val="28"/>
          <w:szCs w:val="26"/>
          <w:lang w:eastAsia="ru-RU" w:bidi="ar-SA"/>
        </w:rPr>
        <w:t>Источники литературы:</w:t>
      </w:r>
    </w:p>
    <w:p w:rsidR="003241F0" w:rsidRPr="00C10653" w:rsidRDefault="003241F0" w:rsidP="003241F0">
      <w:pPr>
        <w:suppressAutoHyphens w:val="0"/>
        <w:spacing w:after="200" w:line="276" w:lineRule="auto"/>
        <w:jc w:val="center"/>
        <w:rPr>
          <w:rFonts w:ascii="Times New Roman" w:hAnsi="Times New Roman" w:cs="Times New Roman"/>
          <w:b/>
          <w:bCs/>
          <w:color w:val="000000"/>
          <w:sz w:val="28"/>
          <w:lang w:eastAsia="ru-RU" w:bidi="ar-SA"/>
        </w:rPr>
      </w:pPr>
      <w:r w:rsidRPr="00C10653">
        <w:rPr>
          <w:rFonts w:ascii="Times New Roman" w:hAnsi="Times New Roman" w:cs="Times New Roman"/>
          <w:b/>
          <w:bCs/>
          <w:color w:val="000000"/>
          <w:sz w:val="28"/>
          <w:lang w:eastAsia="ru-RU" w:bidi="ar-SA"/>
        </w:rPr>
        <w:t>Основная литература:</w:t>
      </w:r>
    </w:p>
    <w:p w:rsidR="003241F0" w:rsidRPr="00C10653" w:rsidRDefault="003241F0" w:rsidP="006560B3">
      <w:pPr>
        <w:numPr>
          <w:ilvl w:val="0"/>
          <w:numId w:val="5"/>
        </w:numPr>
        <w:suppressAutoHyphens w:val="0"/>
        <w:spacing w:after="160" w:line="360" w:lineRule="auto"/>
        <w:ind w:left="0" w:firstLine="709"/>
        <w:contextualSpacing/>
        <w:jc w:val="both"/>
        <w:rPr>
          <w:rFonts w:ascii="Times New Roman" w:hAnsi="Times New Roman" w:cs="Times New Roman"/>
          <w:sz w:val="28"/>
          <w:szCs w:val="24"/>
          <w:lang w:eastAsia="en-US" w:bidi="ar-SA"/>
        </w:rPr>
      </w:pPr>
      <w:r w:rsidRPr="00C10653">
        <w:rPr>
          <w:rFonts w:ascii="Times New Roman" w:hAnsi="Times New Roman" w:cs="Times New Roman"/>
          <w:sz w:val="28"/>
          <w:szCs w:val="24"/>
          <w:lang w:eastAsia="en-US" w:bidi="ar-SA"/>
        </w:rPr>
        <w:t>Овчинников И.А., Федосеев А. А., Якушина К. М. Базовая серия «Метод</w:t>
      </w:r>
      <w:r w:rsidRPr="00C10653">
        <w:rPr>
          <w:rFonts w:ascii="Times New Roman" w:hAnsi="Times New Roman" w:cs="Times New Roman"/>
          <w:sz w:val="28"/>
          <w:szCs w:val="24"/>
          <w:lang w:eastAsia="en-US" w:bidi="ar-SA"/>
        </w:rPr>
        <w:t>и</w:t>
      </w:r>
      <w:r w:rsidRPr="00C10653">
        <w:rPr>
          <w:rFonts w:ascii="Times New Roman" w:hAnsi="Times New Roman" w:cs="Times New Roman"/>
          <w:sz w:val="28"/>
          <w:szCs w:val="24"/>
          <w:lang w:eastAsia="en-US" w:bidi="ar-SA"/>
        </w:rPr>
        <w:t>ческий инструментарий наставника» /</w:t>
      </w:r>
      <w:r w:rsidRPr="00C10653">
        <w:rPr>
          <w:rFonts w:cs="Times New Roman"/>
          <w:sz w:val="24"/>
          <w:lang w:eastAsia="en-US" w:bidi="ar-SA"/>
        </w:rPr>
        <w:t xml:space="preserve"> </w:t>
      </w:r>
      <w:proofErr w:type="spellStart"/>
      <w:r w:rsidRPr="00C10653">
        <w:rPr>
          <w:rFonts w:ascii="Times New Roman" w:hAnsi="Times New Roman" w:cs="Times New Roman"/>
          <w:sz w:val="28"/>
          <w:szCs w:val="24"/>
          <w:lang w:eastAsia="en-US" w:bidi="ar-SA"/>
        </w:rPr>
        <w:t>Космоквантум</w:t>
      </w:r>
      <w:proofErr w:type="spellEnd"/>
      <w:r w:rsidRPr="00C10653">
        <w:rPr>
          <w:rFonts w:ascii="Times New Roman" w:hAnsi="Times New Roman" w:cs="Times New Roman"/>
          <w:sz w:val="28"/>
          <w:szCs w:val="24"/>
          <w:lang w:eastAsia="en-US" w:bidi="ar-SA"/>
        </w:rPr>
        <w:t xml:space="preserve"> «</w:t>
      </w:r>
      <w:proofErr w:type="spellStart"/>
      <w:r w:rsidRPr="00C10653">
        <w:rPr>
          <w:rFonts w:ascii="Times New Roman" w:hAnsi="Times New Roman" w:cs="Times New Roman"/>
          <w:sz w:val="28"/>
          <w:szCs w:val="24"/>
          <w:lang w:eastAsia="en-US" w:bidi="ar-SA"/>
        </w:rPr>
        <w:t>Тулкит</w:t>
      </w:r>
      <w:proofErr w:type="spellEnd"/>
      <w:r w:rsidRPr="00C10653">
        <w:rPr>
          <w:rFonts w:ascii="Times New Roman" w:hAnsi="Times New Roman" w:cs="Times New Roman"/>
          <w:sz w:val="28"/>
          <w:szCs w:val="24"/>
          <w:lang w:eastAsia="en-US" w:bidi="ar-SA"/>
        </w:rPr>
        <w:t xml:space="preserve">» / 2-е изд., </w:t>
      </w:r>
      <w:proofErr w:type="spellStart"/>
      <w:r w:rsidRPr="00C10653">
        <w:rPr>
          <w:rFonts w:ascii="Times New Roman" w:hAnsi="Times New Roman" w:cs="Times New Roman"/>
          <w:sz w:val="28"/>
          <w:szCs w:val="24"/>
          <w:lang w:eastAsia="en-US" w:bidi="ar-SA"/>
        </w:rPr>
        <w:t>перераб</w:t>
      </w:r>
      <w:proofErr w:type="spellEnd"/>
      <w:proofErr w:type="gramStart"/>
      <w:r w:rsidRPr="00C10653">
        <w:rPr>
          <w:rFonts w:ascii="Times New Roman" w:hAnsi="Times New Roman" w:cs="Times New Roman"/>
          <w:sz w:val="28"/>
          <w:szCs w:val="24"/>
          <w:lang w:eastAsia="en-US" w:bidi="ar-SA"/>
        </w:rPr>
        <w:t>.</w:t>
      </w:r>
      <w:proofErr w:type="gramEnd"/>
      <w:r w:rsidRPr="00C10653">
        <w:rPr>
          <w:rFonts w:ascii="Times New Roman" w:hAnsi="Times New Roman" w:cs="Times New Roman"/>
          <w:sz w:val="28"/>
          <w:szCs w:val="24"/>
          <w:lang w:eastAsia="en-US" w:bidi="ar-SA"/>
        </w:rPr>
        <w:t xml:space="preserve"> и доп.</w:t>
      </w:r>
      <w:r>
        <w:rPr>
          <w:rFonts w:ascii="Times New Roman" w:hAnsi="Times New Roman" w:cs="Times New Roman"/>
          <w:sz w:val="28"/>
          <w:szCs w:val="24"/>
          <w:lang w:eastAsia="en-US" w:bidi="ar-SA"/>
        </w:rPr>
        <w:t>,</w:t>
      </w:r>
      <w:r w:rsidRPr="00C10653">
        <w:rPr>
          <w:rFonts w:ascii="Times New Roman" w:hAnsi="Times New Roman" w:cs="Times New Roman"/>
          <w:sz w:val="28"/>
          <w:szCs w:val="24"/>
          <w:lang w:eastAsia="en-US" w:bidi="ar-SA"/>
        </w:rPr>
        <w:t xml:space="preserve"> М.: Фонд новых форм развития образования, 2019</w:t>
      </w:r>
      <w:r>
        <w:rPr>
          <w:rFonts w:ascii="Times New Roman" w:hAnsi="Times New Roman" w:cs="Times New Roman"/>
          <w:sz w:val="28"/>
          <w:szCs w:val="24"/>
          <w:lang w:eastAsia="en-US" w:bidi="ar-SA"/>
        </w:rPr>
        <w:t xml:space="preserve"> г</w:t>
      </w:r>
      <w:r w:rsidRPr="00C10653">
        <w:rPr>
          <w:rFonts w:ascii="Times New Roman" w:hAnsi="Times New Roman" w:cs="Times New Roman"/>
          <w:sz w:val="28"/>
          <w:szCs w:val="24"/>
          <w:lang w:eastAsia="en-US" w:bidi="ar-SA"/>
        </w:rPr>
        <w:t>.</w:t>
      </w:r>
    </w:p>
    <w:p w:rsidR="003241F0" w:rsidRPr="00C10653" w:rsidRDefault="003241F0" w:rsidP="006560B3">
      <w:pPr>
        <w:numPr>
          <w:ilvl w:val="0"/>
          <w:numId w:val="5"/>
        </w:numPr>
        <w:suppressAutoHyphens w:val="0"/>
        <w:spacing w:after="160" w:line="360" w:lineRule="auto"/>
        <w:ind w:left="0" w:firstLine="709"/>
        <w:contextualSpacing/>
        <w:jc w:val="both"/>
        <w:rPr>
          <w:rFonts w:ascii="Times New Roman" w:hAnsi="Times New Roman" w:cs="Times New Roman"/>
          <w:sz w:val="28"/>
          <w:szCs w:val="24"/>
          <w:lang w:eastAsia="en-US" w:bidi="ar-SA"/>
        </w:rPr>
      </w:pPr>
      <w:r w:rsidRPr="00C10653">
        <w:rPr>
          <w:rFonts w:ascii="Times New Roman" w:hAnsi="Times New Roman" w:cs="Times New Roman"/>
          <w:sz w:val="28"/>
          <w:szCs w:val="24"/>
          <w:lang w:eastAsia="en-US" w:bidi="ar-SA"/>
        </w:rPr>
        <w:t xml:space="preserve">Костюченко Т.Г., Баранников Е.А., </w:t>
      </w:r>
      <w:proofErr w:type="spellStart"/>
      <w:r w:rsidRPr="00C10653">
        <w:rPr>
          <w:rFonts w:ascii="Times New Roman" w:hAnsi="Times New Roman" w:cs="Times New Roman"/>
          <w:sz w:val="28"/>
          <w:szCs w:val="24"/>
          <w:lang w:eastAsia="en-US" w:bidi="ar-SA"/>
        </w:rPr>
        <w:t>Стасевский</w:t>
      </w:r>
      <w:proofErr w:type="spellEnd"/>
      <w:r w:rsidRPr="00C10653">
        <w:rPr>
          <w:rFonts w:ascii="Times New Roman" w:hAnsi="Times New Roman" w:cs="Times New Roman"/>
          <w:sz w:val="28"/>
          <w:szCs w:val="24"/>
          <w:lang w:eastAsia="en-US" w:bidi="ar-SA"/>
        </w:rPr>
        <w:t xml:space="preserve"> В.И., Зорина Е.В. «Через тернии к звездам: ракетостроение, космические технологии и искусстве</w:t>
      </w:r>
      <w:r w:rsidRPr="00C10653">
        <w:rPr>
          <w:rFonts w:ascii="Times New Roman" w:hAnsi="Times New Roman" w:cs="Times New Roman"/>
          <w:sz w:val="28"/>
          <w:szCs w:val="24"/>
          <w:lang w:eastAsia="en-US" w:bidi="ar-SA"/>
        </w:rPr>
        <w:t>н</w:t>
      </w:r>
      <w:r w:rsidRPr="00C10653">
        <w:rPr>
          <w:rFonts w:ascii="Times New Roman" w:hAnsi="Times New Roman" w:cs="Times New Roman"/>
          <w:sz w:val="28"/>
          <w:szCs w:val="24"/>
          <w:lang w:eastAsia="en-US" w:bidi="ar-SA"/>
        </w:rPr>
        <w:t>ные спутники на службе у человечества» / Дополнительная общеобразов</w:t>
      </w:r>
      <w:r w:rsidRPr="00C10653">
        <w:rPr>
          <w:rFonts w:ascii="Times New Roman" w:hAnsi="Times New Roman" w:cs="Times New Roman"/>
          <w:sz w:val="28"/>
          <w:szCs w:val="24"/>
          <w:lang w:eastAsia="en-US" w:bidi="ar-SA"/>
        </w:rPr>
        <w:t>а</w:t>
      </w:r>
      <w:r w:rsidRPr="00C10653">
        <w:rPr>
          <w:rFonts w:ascii="Times New Roman" w:hAnsi="Times New Roman" w:cs="Times New Roman"/>
          <w:sz w:val="28"/>
          <w:szCs w:val="24"/>
          <w:lang w:eastAsia="en-US" w:bidi="ar-SA"/>
        </w:rPr>
        <w:t>тельная общеразвивающая пр</w:t>
      </w:r>
      <w:r>
        <w:rPr>
          <w:rFonts w:ascii="Times New Roman" w:hAnsi="Times New Roman" w:cs="Times New Roman"/>
          <w:sz w:val="28"/>
          <w:szCs w:val="24"/>
          <w:lang w:eastAsia="en-US" w:bidi="ar-SA"/>
        </w:rPr>
        <w:t xml:space="preserve">ограмма; под ред. Лариной Л. Н., </w:t>
      </w:r>
      <w:r w:rsidRPr="00C10653">
        <w:rPr>
          <w:rFonts w:ascii="Times New Roman" w:hAnsi="Times New Roman" w:cs="Times New Roman"/>
          <w:sz w:val="28"/>
          <w:szCs w:val="24"/>
          <w:lang w:eastAsia="en-US" w:bidi="ar-SA"/>
        </w:rPr>
        <w:t>Томск: АНО ДО «Детский Технопарк «</w:t>
      </w:r>
      <w:proofErr w:type="spellStart"/>
      <w:r w:rsidRPr="00C10653">
        <w:rPr>
          <w:rFonts w:ascii="Times New Roman" w:hAnsi="Times New Roman" w:cs="Times New Roman"/>
          <w:sz w:val="28"/>
          <w:szCs w:val="24"/>
          <w:lang w:eastAsia="en-US" w:bidi="ar-SA"/>
        </w:rPr>
        <w:t>Кванториум</w:t>
      </w:r>
      <w:proofErr w:type="spellEnd"/>
      <w:r w:rsidRPr="00C10653">
        <w:rPr>
          <w:rFonts w:ascii="Times New Roman" w:hAnsi="Times New Roman" w:cs="Times New Roman"/>
          <w:sz w:val="28"/>
          <w:szCs w:val="24"/>
          <w:lang w:eastAsia="en-US" w:bidi="ar-SA"/>
        </w:rPr>
        <w:t>»», 2018 г.</w:t>
      </w:r>
    </w:p>
    <w:p w:rsidR="003241F0" w:rsidRPr="00C10653" w:rsidRDefault="003241F0" w:rsidP="006560B3">
      <w:pPr>
        <w:numPr>
          <w:ilvl w:val="0"/>
          <w:numId w:val="5"/>
        </w:numPr>
        <w:suppressAutoHyphens w:val="0"/>
        <w:spacing w:after="160" w:line="360" w:lineRule="auto"/>
        <w:ind w:left="0" w:firstLine="709"/>
        <w:contextualSpacing/>
        <w:jc w:val="both"/>
        <w:rPr>
          <w:rFonts w:ascii="Times New Roman" w:hAnsi="Times New Roman" w:cs="Times New Roman"/>
          <w:sz w:val="28"/>
          <w:szCs w:val="24"/>
          <w:lang w:eastAsia="en-US" w:bidi="ar-SA"/>
        </w:rPr>
      </w:pPr>
      <w:proofErr w:type="spellStart"/>
      <w:r w:rsidRPr="00C10653">
        <w:rPr>
          <w:rFonts w:ascii="Times New Roman" w:hAnsi="Times New Roman" w:cs="Times New Roman"/>
          <w:sz w:val="28"/>
          <w:szCs w:val="24"/>
          <w:lang w:eastAsia="en-US" w:bidi="ar-SA"/>
        </w:rPr>
        <w:lastRenderedPageBreak/>
        <w:t>Алатырцев</w:t>
      </w:r>
      <w:proofErr w:type="spellEnd"/>
      <w:r w:rsidRPr="00C10653">
        <w:rPr>
          <w:rFonts w:ascii="Times New Roman" w:hAnsi="Times New Roman" w:cs="Times New Roman"/>
          <w:sz w:val="28"/>
          <w:szCs w:val="24"/>
          <w:lang w:eastAsia="en-US" w:bidi="ar-SA"/>
        </w:rPr>
        <w:t xml:space="preserve"> А.А. Инженерный справочник по космической технике / А.А. </w:t>
      </w:r>
      <w:proofErr w:type="spellStart"/>
      <w:r w:rsidRPr="00C10653">
        <w:rPr>
          <w:rFonts w:ascii="Times New Roman" w:hAnsi="Times New Roman" w:cs="Times New Roman"/>
          <w:sz w:val="28"/>
          <w:szCs w:val="24"/>
          <w:lang w:eastAsia="en-US" w:bidi="ar-SA"/>
        </w:rPr>
        <w:t>Алатырцев</w:t>
      </w:r>
      <w:proofErr w:type="spellEnd"/>
      <w:r w:rsidRPr="00C10653">
        <w:rPr>
          <w:rFonts w:ascii="Times New Roman" w:hAnsi="Times New Roman" w:cs="Times New Roman"/>
          <w:sz w:val="28"/>
          <w:szCs w:val="24"/>
          <w:lang w:eastAsia="en-US" w:bidi="ar-SA"/>
        </w:rPr>
        <w:t xml:space="preserve">, А.И. Алексеев, М.А. Байков и др.; под ред. </w:t>
      </w:r>
      <w:proofErr w:type="spellStart"/>
      <w:r w:rsidRPr="00C10653">
        <w:rPr>
          <w:rFonts w:ascii="Times New Roman" w:hAnsi="Times New Roman" w:cs="Times New Roman"/>
          <w:sz w:val="28"/>
          <w:szCs w:val="24"/>
          <w:lang w:eastAsia="en-US" w:bidi="ar-SA"/>
        </w:rPr>
        <w:t>Солодова</w:t>
      </w:r>
      <w:proofErr w:type="spellEnd"/>
      <w:r w:rsidRPr="00C10653">
        <w:rPr>
          <w:rFonts w:ascii="Times New Roman" w:hAnsi="Times New Roman" w:cs="Times New Roman"/>
          <w:sz w:val="28"/>
          <w:szCs w:val="24"/>
          <w:lang w:eastAsia="en-US" w:bidi="ar-SA"/>
        </w:rPr>
        <w:t xml:space="preserve"> А.В. // Изд. 2, </w:t>
      </w:r>
      <w:proofErr w:type="spellStart"/>
      <w:r w:rsidRPr="00C10653">
        <w:rPr>
          <w:rFonts w:ascii="Times New Roman" w:hAnsi="Times New Roman" w:cs="Times New Roman"/>
          <w:sz w:val="28"/>
          <w:szCs w:val="24"/>
          <w:lang w:eastAsia="en-US" w:bidi="ar-SA"/>
        </w:rPr>
        <w:t>перераб</w:t>
      </w:r>
      <w:proofErr w:type="spellEnd"/>
      <w:proofErr w:type="gramStart"/>
      <w:r w:rsidRPr="00C10653">
        <w:rPr>
          <w:rFonts w:ascii="Times New Roman" w:hAnsi="Times New Roman" w:cs="Times New Roman"/>
          <w:sz w:val="28"/>
          <w:szCs w:val="24"/>
          <w:lang w:eastAsia="en-US" w:bidi="ar-SA"/>
        </w:rPr>
        <w:t>.</w:t>
      </w:r>
      <w:proofErr w:type="gramEnd"/>
      <w:r w:rsidRPr="00C10653">
        <w:rPr>
          <w:rFonts w:ascii="Times New Roman" w:hAnsi="Times New Roman" w:cs="Times New Roman"/>
          <w:sz w:val="28"/>
          <w:szCs w:val="24"/>
          <w:lang w:eastAsia="en-US" w:bidi="ar-SA"/>
        </w:rPr>
        <w:t xml:space="preserve"> и доп., 1977</w:t>
      </w:r>
      <w:r>
        <w:rPr>
          <w:rFonts w:ascii="Times New Roman" w:hAnsi="Times New Roman" w:cs="Times New Roman"/>
          <w:sz w:val="28"/>
          <w:szCs w:val="24"/>
          <w:lang w:eastAsia="en-US" w:bidi="ar-SA"/>
        </w:rPr>
        <w:t xml:space="preserve"> г</w:t>
      </w:r>
      <w:r w:rsidRPr="00C10653">
        <w:rPr>
          <w:rFonts w:ascii="Times New Roman" w:hAnsi="Times New Roman" w:cs="Times New Roman"/>
          <w:sz w:val="28"/>
          <w:szCs w:val="24"/>
          <w:lang w:eastAsia="en-US" w:bidi="ar-SA"/>
        </w:rPr>
        <w:t>.</w:t>
      </w:r>
    </w:p>
    <w:p w:rsidR="003241F0" w:rsidRPr="00C10653" w:rsidRDefault="003241F0" w:rsidP="006560B3">
      <w:pPr>
        <w:numPr>
          <w:ilvl w:val="0"/>
          <w:numId w:val="5"/>
        </w:numPr>
        <w:suppressAutoHyphens w:val="0"/>
        <w:spacing w:after="160" w:line="360" w:lineRule="auto"/>
        <w:ind w:left="0" w:firstLine="709"/>
        <w:contextualSpacing/>
        <w:jc w:val="both"/>
        <w:rPr>
          <w:rFonts w:ascii="Times New Roman" w:hAnsi="Times New Roman" w:cs="Times New Roman"/>
          <w:sz w:val="28"/>
          <w:szCs w:val="24"/>
          <w:lang w:eastAsia="en-US" w:bidi="ar-SA"/>
        </w:rPr>
      </w:pPr>
      <w:r w:rsidRPr="00C10653">
        <w:rPr>
          <w:rFonts w:ascii="Times New Roman" w:hAnsi="Times New Roman" w:cs="Times New Roman"/>
          <w:sz w:val="28"/>
          <w:szCs w:val="24"/>
          <w:lang w:eastAsia="en-US" w:bidi="ar-SA"/>
        </w:rPr>
        <w:t xml:space="preserve">Разработка систем космических аппаратов / Под ред. П. </w:t>
      </w:r>
      <w:proofErr w:type="spellStart"/>
      <w:r w:rsidRPr="00C10653">
        <w:rPr>
          <w:rFonts w:ascii="Times New Roman" w:hAnsi="Times New Roman" w:cs="Times New Roman"/>
          <w:sz w:val="28"/>
          <w:szCs w:val="24"/>
          <w:lang w:eastAsia="en-US" w:bidi="ar-SA"/>
        </w:rPr>
        <w:t>Фортескью</w:t>
      </w:r>
      <w:proofErr w:type="spellEnd"/>
      <w:r w:rsidRPr="00C10653">
        <w:rPr>
          <w:rFonts w:ascii="Times New Roman" w:hAnsi="Times New Roman" w:cs="Times New Roman"/>
          <w:sz w:val="28"/>
          <w:szCs w:val="24"/>
          <w:lang w:eastAsia="en-US" w:bidi="ar-SA"/>
        </w:rPr>
        <w:t xml:space="preserve">, Г. </w:t>
      </w:r>
      <w:proofErr w:type="spellStart"/>
      <w:r w:rsidRPr="00C10653">
        <w:rPr>
          <w:rFonts w:ascii="Times New Roman" w:hAnsi="Times New Roman" w:cs="Times New Roman"/>
          <w:sz w:val="28"/>
          <w:szCs w:val="24"/>
          <w:lang w:eastAsia="en-US" w:bidi="ar-SA"/>
        </w:rPr>
        <w:t>Суа</w:t>
      </w:r>
      <w:r>
        <w:rPr>
          <w:rFonts w:ascii="Times New Roman" w:hAnsi="Times New Roman" w:cs="Times New Roman"/>
          <w:sz w:val="28"/>
          <w:szCs w:val="24"/>
          <w:lang w:eastAsia="en-US" w:bidi="ar-SA"/>
        </w:rPr>
        <w:t>йнерда</w:t>
      </w:r>
      <w:proofErr w:type="spellEnd"/>
      <w:r>
        <w:rPr>
          <w:rFonts w:ascii="Times New Roman" w:hAnsi="Times New Roman" w:cs="Times New Roman"/>
          <w:sz w:val="28"/>
          <w:szCs w:val="24"/>
          <w:lang w:eastAsia="en-US" w:bidi="ar-SA"/>
        </w:rPr>
        <w:t xml:space="preserve">, Д. Старка; пер. с англ., </w:t>
      </w:r>
      <w:r w:rsidRPr="00C10653">
        <w:rPr>
          <w:rFonts w:ascii="Times New Roman" w:hAnsi="Times New Roman" w:cs="Times New Roman"/>
          <w:sz w:val="28"/>
          <w:szCs w:val="24"/>
          <w:lang w:eastAsia="en-US" w:bidi="ar-SA"/>
        </w:rPr>
        <w:t xml:space="preserve">М.: Альпина </w:t>
      </w:r>
      <w:proofErr w:type="spellStart"/>
      <w:r w:rsidRPr="00C10653">
        <w:rPr>
          <w:rFonts w:ascii="Times New Roman" w:hAnsi="Times New Roman" w:cs="Times New Roman"/>
          <w:sz w:val="28"/>
          <w:szCs w:val="24"/>
          <w:lang w:eastAsia="en-US" w:bidi="ar-SA"/>
        </w:rPr>
        <w:t>Паблишер</w:t>
      </w:r>
      <w:proofErr w:type="spellEnd"/>
      <w:r w:rsidRPr="00C10653">
        <w:rPr>
          <w:rFonts w:ascii="Times New Roman" w:hAnsi="Times New Roman" w:cs="Times New Roman"/>
          <w:sz w:val="28"/>
          <w:szCs w:val="24"/>
          <w:lang w:eastAsia="en-US" w:bidi="ar-SA"/>
        </w:rPr>
        <w:t>, 2015</w:t>
      </w:r>
      <w:r>
        <w:rPr>
          <w:rFonts w:ascii="Times New Roman" w:hAnsi="Times New Roman" w:cs="Times New Roman"/>
          <w:sz w:val="28"/>
          <w:szCs w:val="24"/>
          <w:lang w:eastAsia="en-US" w:bidi="ar-SA"/>
        </w:rPr>
        <w:t xml:space="preserve"> г</w:t>
      </w:r>
      <w:r w:rsidRPr="00C10653">
        <w:rPr>
          <w:rFonts w:ascii="Times New Roman" w:hAnsi="Times New Roman" w:cs="Times New Roman"/>
          <w:sz w:val="28"/>
          <w:szCs w:val="24"/>
          <w:lang w:eastAsia="en-US" w:bidi="ar-SA"/>
        </w:rPr>
        <w:t>.</w:t>
      </w:r>
    </w:p>
    <w:p w:rsidR="003241F0" w:rsidRDefault="003241F0" w:rsidP="006560B3">
      <w:pPr>
        <w:numPr>
          <w:ilvl w:val="0"/>
          <w:numId w:val="5"/>
        </w:numPr>
        <w:suppressAutoHyphens w:val="0"/>
        <w:spacing w:line="360" w:lineRule="auto"/>
        <w:ind w:left="0" w:firstLine="709"/>
        <w:contextualSpacing/>
        <w:jc w:val="both"/>
        <w:rPr>
          <w:rFonts w:ascii="Times New Roman" w:hAnsi="Times New Roman" w:cs="Times New Roman"/>
          <w:sz w:val="28"/>
          <w:szCs w:val="24"/>
          <w:lang w:eastAsia="en-US" w:bidi="ar-SA"/>
        </w:rPr>
      </w:pPr>
      <w:proofErr w:type="spellStart"/>
      <w:r w:rsidRPr="00C10653">
        <w:rPr>
          <w:rFonts w:ascii="Times New Roman" w:hAnsi="Times New Roman" w:cs="Times New Roman"/>
          <w:sz w:val="28"/>
          <w:szCs w:val="24"/>
          <w:lang w:eastAsia="en-US" w:bidi="ar-SA"/>
        </w:rPr>
        <w:t>Мирер</w:t>
      </w:r>
      <w:proofErr w:type="spellEnd"/>
      <w:r w:rsidRPr="00C10653">
        <w:rPr>
          <w:rFonts w:ascii="Times New Roman" w:hAnsi="Times New Roman" w:cs="Times New Roman"/>
          <w:sz w:val="28"/>
          <w:szCs w:val="24"/>
          <w:lang w:eastAsia="en-US" w:bidi="ar-SA"/>
        </w:rPr>
        <w:t xml:space="preserve"> С.А., Механика космического полёта. Орбитальное движение / С.А. </w:t>
      </w:r>
      <w:proofErr w:type="spellStart"/>
      <w:r w:rsidRPr="00C10653">
        <w:rPr>
          <w:rFonts w:ascii="Times New Roman" w:hAnsi="Times New Roman" w:cs="Times New Roman"/>
          <w:sz w:val="28"/>
          <w:szCs w:val="24"/>
          <w:lang w:eastAsia="en-US" w:bidi="ar-SA"/>
        </w:rPr>
        <w:t>Мирер</w:t>
      </w:r>
      <w:proofErr w:type="spellEnd"/>
      <w:r>
        <w:rPr>
          <w:rFonts w:ascii="Times New Roman" w:hAnsi="Times New Roman" w:cs="Times New Roman"/>
          <w:sz w:val="28"/>
          <w:szCs w:val="24"/>
          <w:lang w:eastAsia="en-US" w:bidi="ar-SA"/>
        </w:rPr>
        <w:t xml:space="preserve">, </w:t>
      </w:r>
      <w:r w:rsidRPr="00C10653">
        <w:rPr>
          <w:rFonts w:ascii="Times New Roman" w:hAnsi="Times New Roman" w:cs="Times New Roman"/>
          <w:sz w:val="28"/>
          <w:szCs w:val="24"/>
          <w:lang w:eastAsia="en-US" w:bidi="ar-SA"/>
        </w:rPr>
        <w:t xml:space="preserve">М.: </w:t>
      </w:r>
      <w:proofErr w:type="spellStart"/>
      <w:r w:rsidRPr="00C10653">
        <w:rPr>
          <w:rFonts w:ascii="Times New Roman" w:hAnsi="Times New Roman" w:cs="Times New Roman"/>
          <w:sz w:val="28"/>
          <w:szCs w:val="24"/>
          <w:lang w:eastAsia="en-US" w:bidi="ar-SA"/>
        </w:rPr>
        <w:t>Резолит</w:t>
      </w:r>
      <w:proofErr w:type="spellEnd"/>
      <w:r w:rsidRPr="00C10653">
        <w:rPr>
          <w:rFonts w:ascii="Times New Roman" w:hAnsi="Times New Roman" w:cs="Times New Roman"/>
          <w:sz w:val="28"/>
          <w:szCs w:val="24"/>
          <w:lang w:eastAsia="en-US" w:bidi="ar-SA"/>
        </w:rPr>
        <w:t>, 2007</w:t>
      </w:r>
      <w:r>
        <w:rPr>
          <w:rFonts w:ascii="Times New Roman" w:hAnsi="Times New Roman" w:cs="Times New Roman"/>
          <w:sz w:val="28"/>
          <w:szCs w:val="24"/>
          <w:lang w:eastAsia="en-US" w:bidi="ar-SA"/>
        </w:rPr>
        <w:t xml:space="preserve"> г</w:t>
      </w:r>
      <w:r w:rsidRPr="00C10653">
        <w:rPr>
          <w:rFonts w:ascii="Times New Roman" w:hAnsi="Times New Roman" w:cs="Times New Roman"/>
          <w:sz w:val="28"/>
          <w:szCs w:val="24"/>
          <w:lang w:eastAsia="en-US" w:bidi="ar-SA"/>
        </w:rPr>
        <w:t>.</w:t>
      </w:r>
    </w:p>
    <w:p w:rsidR="003241F0" w:rsidRDefault="003241F0" w:rsidP="006560B3">
      <w:pPr>
        <w:pStyle w:val="a9"/>
        <w:widowControl w:val="0"/>
        <w:numPr>
          <w:ilvl w:val="0"/>
          <w:numId w:val="5"/>
        </w:numPr>
        <w:spacing w:line="360" w:lineRule="auto"/>
        <w:ind w:left="0" w:right="269" w:firstLine="709"/>
        <w:jc w:val="both"/>
        <w:rPr>
          <w:rFonts w:ascii="Times New Roman" w:eastAsia="Times New Roman" w:hAnsi="Times New Roman" w:cs="Times New Roman"/>
          <w:color w:val="000000"/>
          <w:sz w:val="28"/>
          <w:szCs w:val="28"/>
        </w:rPr>
      </w:pPr>
      <w:r w:rsidRPr="00464E2C">
        <w:rPr>
          <w:rFonts w:ascii="Times New Roman" w:eastAsia="Times New Roman" w:hAnsi="Times New Roman" w:cs="Times New Roman"/>
          <w:color w:val="000000"/>
          <w:sz w:val="28"/>
          <w:szCs w:val="28"/>
        </w:rPr>
        <w:t>К</w:t>
      </w:r>
      <w:r w:rsidRPr="00464E2C">
        <w:rPr>
          <w:rFonts w:ascii="Times New Roman" w:eastAsia="Times New Roman" w:hAnsi="Times New Roman" w:cs="Times New Roman"/>
          <w:color w:val="000000"/>
          <w:spacing w:val="1"/>
          <w:sz w:val="28"/>
          <w:szCs w:val="28"/>
        </w:rPr>
        <w:t>о</w:t>
      </w:r>
      <w:r w:rsidRPr="00464E2C">
        <w:rPr>
          <w:rFonts w:ascii="Times New Roman" w:eastAsia="Times New Roman" w:hAnsi="Times New Roman" w:cs="Times New Roman"/>
          <w:color w:val="000000"/>
          <w:spacing w:val="-1"/>
          <w:w w:val="101"/>
          <w:sz w:val="28"/>
          <w:szCs w:val="28"/>
        </w:rPr>
        <w:t>с</w:t>
      </w:r>
      <w:r w:rsidRPr="00464E2C">
        <w:rPr>
          <w:rFonts w:ascii="Times New Roman" w:eastAsia="Times New Roman" w:hAnsi="Times New Roman" w:cs="Times New Roman"/>
          <w:color w:val="000000"/>
          <w:sz w:val="28"/>
          <w:szCs w:val="28"/>
        </w:rPr>
        <w:t>мич</w:t>
      </w:r>
      <w:r w:rsidRPr="00464E2C">
        <w:rPr>
          <w:rFonts w:ascii="Times New Roman" w:eastAsia="Times New Roman" w:hAnsi="Times New Roman" w:cs="Times New Roman"/>
          <w:color w:val="000000"/>
          <w:w w:val="101"/>
          <w:sz w:val="28"/>
          <w:szCs w:val="28"/>
        </w:rPr>
        <w:t>ес</w:t>
      </w:r>
      <w:r w:rsidRPr="00464E2C">
        <w:rPr>
          <w:rFonts w:ascii="Times New Roman" w:eastAsia="Times New Roman" w:hAnsi="Times New Roman" w:cs="Times New Roman"/>
          <w:color w:val="000000"/>
          <w:spacing w:val="-2"/>
          <w:sz w:val="28"/>
          <w:szCs w:val="28"/>
        </w:rPr>
        <w:t>к</w:t>
      </w:r>
      <w:r w:rsidRPr="00464E2C">
        <w:rPr>
          <w:rFonts w:ascii="Times New Roman" w:eastAsia="Times New Roman" w:hAnsi="Times New Roman" w:cs="Times New Roman"/>
          <w:color w:val="000000"/>
          <w:sz w:val="28"/>
          <w:szCs w:val="28"/>
        </w:rPr>
        <w:t>и</w:t>
      </w:r>
      <w:r w:rsidRPr="00464E2C">
        <w:rPr>
          <w:rFonts w:ascii="Times New Roman" w:eastAsia="Times New Roman" w:hAnsi="Times New Roman" w:cs="Times New Roman"/>
          <w:color w:val="000000"/>
          <w:w w:val="101"/>
          <w:sz w:val="28"/>
          <w:szCs w:val="28"/>
        </w:rPr>
        <w:t>е</w:t>
      </w:r>
      <w:r w:rsidRPr="00464E2C">
        <w:rPr>
          <w:rFonts w:ascii="Times New Roman" w:eastAsia="Times New Roman" w:hAnsi="Times New Roman" w:cs="Times New Roman"/>
          <w:color w:val="000000"/>
          <w:sz w:val="28"/>
          <w:szCs w:val="28"/>
        </w:rPr>
        <w:t xml:space="preserve"> </w:t>
      </w:r>
      <w:r w:rsidRPr="00464E2C">
        <w:rPr>
          <w:rFonts w:ascii="Times New Roman" w:eastAsia="Times New Roman" w:hAnsi="Times New Roman" w:cs="Times New Roman"/>
          <w:color w:val="000000"/>
          <w:spacing w:val="-2"/>
          <w:w w:val="101"/>
          <w:sz w:val="28"/>
          <w:szCs w:val="28"/>
        </w:rPr>
        <w:t>а</w:t>
      </w:r>
      <w:r w:rsidRPr="00464E2C">
        <w:rPr>
          <w:rFonts w:ascii="Times New Roman" w:eastAsia="Times New Roman" w:hAnsi="Times New Roman" w:cs="Times New Roman"/>
          <w:color w:val="000000"/>
          <w:sz w:val="28"/>
          <w:szCs w:val="28"/>
        </w:rPr>
        <w:t>пп</w:t>
      </w:r>
      <w:r w:rsidRPr="00464E2C">
        <w:rPr>
          <w:rFonts w:ascii="Times New Roman" w:eastAsia="Times New Roman" w:hAnsi="Times New Roman" w:cs="Times New Roman"/>
          <w:color w:val="000000"/>
          <w:w w:val="101"/>
          <w:sz w:val="28"/>
          <w:szCs w:val="28"/>
        </w:rPr>
        <w:t>а</w:t>
      </w:r>
      <w:r w:rsidRPr="00464E2C">
        <w:rPr>
          <w:rFonts w:ascii="Times New Roman" w:eastAsia="Times New Roman" w:hAnsi="Times New Roman" w:cs="Times New Roman"/>
          <w:color w:val="000000"/>
          <w:sz w:val="28"/>
          <w:szCs w:val="28"/>
        </w:rPr>
        <w:t>р</w:t>
      </w:r>
      <w:r w:rsidRPr="00464E2C">
        <w:rPr>
          <w:rFonts w:ascii="Times New Roman" w:eastAsia="Times New Roman" w:hAnsi="Times New Roman" w:cs="Times New Roman"/>
          <w:color w:val="000000"/>
          <w:w w:val="101"/>
          <w:sz w:val="28"/>
          <w:szCs w:val="28"/>
        </w:rPr>
        <w:t>а</w:t>
      </w:r>
      <w:r w:rsidRPr="00464E2C">
        <w:rPr>
          <w:rFonts w:ascii="Times New Roman" w:eastAsia="Times New Roman" w:hAnsi="Times New Roman" w:cs="Times New Roman"/>
          <w:color w:val="000000"/>
          <w:spacing w:val="-2"/>
          <w:sz w:val="28"/>
          <w:szCs w:val="28"/>
        </w:rPr>
        <w:t>т</w:t>
      </w:r>
      <w:r w:rsidRPr="00464E2C">
        <w:rPr>
          <w:rFonts w:ascii="Times New Roman" w:eastAsia="Times New Roman" w:hAnsi="Times New Roman" w:cs="Times New Roman"/>
          <w:color w:val="000000"/>
          <w:sz w:val="28"/>
          <w:szCs w:val="28"/>
        </w:rPr>
        <w:t>ы</w:t>
      </w:r>
      <w:r w:rsidRPr="00464E2C">
        <w:rPr>
          <w:rFonts w:ascii="Times New Roman" w:eastAsia="Times New Roman" w:hAnsi="Times New Roman" w:cs="Times New Roman"/>
          <w:color w:val="000000"/>
          <w:spacing w:val="1"/>
          <w:sz w:val="28"/>
          <w:szCs w:val="28"/>
        </w:rPr>
        <w:t xml:space="preserve"> </w:t>
      </w:r>
      <w:r w:rsidRPr="00464E2C">
        <w:rPr>
          <w:rFonts w:ascii="Times New Roman" w:eastAsia="Times New Roman" w:hAnsi="Times New Roman" w:cs="Times New Roman"/>
          <w:color w:val="000000"/>
          <w:w w:val="101"/>
          <w:sz w:val="28"/>
          <w:szCs w:val="28"/>
        </w:rPr>
        <w:t>/</w:t>
      </w:r>
      <w:r w:rsidRPr="00464E2C">
        <w:rPr>
          <w:rFonts w:ascii="Times New Roman" w:eastAsia="Times New Roman" w:hAnsi="Times New Roman" w:cs="Times New Roman"/>
          <w:color w:val="000000"/>
          <w:sz w:val="28"/>
          <w:szCs w:val="28"/>
        </w:rPr>
        <w:t xml:space="preserve"> </w:t>
      </w:r>
      <w:r w:rsidRPr="00464E2C">
        <w:rPr>
          <w:rFonts w:ascii="Times New Roman" w:eastAsia="Times New Roman" w:hAnsi="Times New Roman" w:cs="Times New Roman"/>
          <w:color w:val="000000"/>
          <w:spacing w:val="-1"/>
          <w:sz w:val="28"/>
          <w:szCs w:val="28"/>
        </w:rPr>
        <w:t>П</w:t>
      </w:r>
      <w:r w:rsidRPr="00464E2C">
        <w:rPr>
          <w:rFonts w:ascii="Times New Roman" w:eastAsia="Times New Roman" w:hAnsi="Times New Roman" w:cs="Times New Roman"/>
          <w:color w:val="000000"/>
          <w:sz w:val="28"/>
          <w:szCs w:val="28"/>
        </w:rPr>
        <w:t>од</w:t>
      </w:r>
      <w:r w:rsidRPr="00464E2C">
        <w:rPr>
          <w:rFonts w:ascii="Times New Roman" w:eastAsia="Times New Roman" w:hAnsi="Times New Roman" w:cs="Times New Roman"/>
          <w:color w:val="000000"/>
          <w:spacing w:val="1"/>
          <w:sz w:val="28"/>
          <w:szCs w:val="28"/>
        </w:rPr>
        <w:t xml:space="preserve"> </w:t>
      </w:r>
      <w:r w:rsidRPr="00464E2C">
        <w:rPr>
          <w:rFonts w:ascii="Times New Roman" w:eastAsia="Times New Roman" w:hAnsi="Times New Roman" w:cs="Times New Roman"/>
          <w:color w:val="000000"/>
          <w:sz w:val="28"/>
          <w:szCs w:val="28"/>
        </w:rPr>
        <w:t>р</w:t>
      </w:r>
      <w:r w:rsidRPr="00464E2C">
        <w:rPr>
          <w:rFonts w:ascii="Times New Roman" w:eastAsia="Times New Roman" w:hAnsi="Times New Roman" w:cs="Times New Roman"/>
          <w:color w:val="000000"/>
          <w:w w:val="101"/>
          <w:sz w:val="28"/>
          <w:szCs w:val="28"/>
        </w:rPr>
        <w:t>е</w:t>
      </w:r>
      <w:r w:rsidRPr="00464E2C">
        <w:rPr>
          <w:rFonts w:ascii="Times New Roman" w:eastAsia="Times New Roman" w:hAnsi="Times New Roman" w:cs="Times New Roman"/>
          <w:color w:val="000000"/>
          <w:sz w:val="28"/>
          <w:szCs w:val="28"/>
        </w:rPr>
        <w:t>д. К.</w:t>
      </w:r>
      <w:r w:rsidRPr="00464E2C">
        <w:rPr>
          <w:rFonts w:ascii="Times New Roman" w:eastAsia="Times New Roman" w:hAnsi="Times New Roman" w:cs="Times New Roman"/>
          <w:color w:val="000000"/>
          <w:spacing w:val="-2"/>
          <w:sz w:val="28"/>
          <w:szCs w:val="28"/>
        </w:rPr>
        <w:t xml:space="preserve"> П</w:t>
      </w:r>
      <w:r w:rsidRPr="00464E2C">
        <w:rPr>
          <w:rFonts w:ascii="Times New Roman" w:eastAsia="Times New Roman" w:hAnsi="Times New Roman" w:cs="Times New Roman"/>
          <w:color w:val="000000"/>
          <w:sz w:val="28"/>
          <w:szCs w:val="28"/>
        </w:rPr>
        <w:t>. Ф</w:t>
      </w:r>
      <w:r w:rsidRPr="00464E2C">
        <w:rPr>
          <w:rFonts w:ascii="Times New Roman" w:eastAsia="Times New Roman" w:hAnsi="Times New Roman" w:cs="Times New Roman"/>
          <w:color w:val="000000"/>
          <w:w w:val="101"/>
          <w:sz w:val="28"/>
          <w:szCs w:val="28"/>
        </w:rPr>
        <w:t>е</w:t>
      </w:r>
      <w:r w:rsidRPr="00464E2C">
        <w:rPr>
          <w:rFonts w:ascii="Times New Roman" w:eastAsia="Times New Roman" w:hAnsi="Times New Roman" w:cs="Times New Roman"/>
          <w:color w:val="000000"/>
          <w:sz w:val="28"/>
          <w:szCs w:val="28"/>
        </w:rPr>
        <w:t>окт</w:t>
      </w:r>
      <w:r w:rsidRPr="00464E2C">
        <w:rPr>
          <w:rFonts w:ascii="Times New Roman" w:eastAsia="Times New Roman" w:hAnsi="Times New Roman" w:cs="Times New Roman"/>
          <w:color w:val="000000"/>
          <w:spacing w:val="1"/>
          <w:sz w:val="28"/>
          <w:szCs w:val="28"/>
        </w:rPr>
        <w:t>и</w:t>
      </w:r>
      <w:r w:rsidRPr="00464E2C">
        <w:rPr>
          <w:rFonts w:ascii="Times New Roman" w:eastAsia="Times New Roman" w:hAnsi="Times New Roman" w:cs="Times New Roman"/>
          <w:color w:val="000000"/>
          <w:w w:val="101"/>
          <w:sz w:val="28"/>
          <w:szCs w:val="28"/>
        </w:rPr>
        <w:t>с</w:t>
      </w:r>
      <w:r w:rsidRPr="00464E2C">
        <w:rPr>
          <w:rFonts w:ascii="Times New Roman" w:eastAsia="Times New Roman" w:hAnsi="Times New Roman" w:cs="Times New Roman"/>
          <w:color w:val="000000"/>
          <w:spacing w:val="-1"/>
          <w:sz w:val="28"/>
          <w:szCs w:val="28"/>
        </w:rPr>
        <w:t>т</w:t>
      </w:r>
      <w:r w:rsidRPr="00464E2C">
        <w:rPr>
          <w:rFonts w:ascii="Times New Roman" w:eastAsia="Times New Roman" w:hAnsi="Times New Roman" w:cs="Times New Roman"/>
          <w:color w:val="000000"/>
          <w:sz w:val="28"/>
          <w:szCs w:val="28"/>
        </w:rPr>
        <w:t>ов</w:t>
      </w:r>
      <w:r w:rsidRPr="00464E2C">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pacing w:val="2"/>
          <w:sz w:val="28"/>
          <w:szCs w:val="28"/>
        </w:rPr>
        <w:t xml:space="preserve">, </w:t>
      </w:r>
      <w:r w:rsidRPr="00464E2C">
        <w:rPr>
          <w:rFonts w:ascii="Times New Roman" w:eastAsia="Times New Roman" w:hAnsi="Times New Roman" w:cs="Times New Roman"/>
          <w:color w:val="000000"/>
          <w:sz w:val="28"/>
          <w:szCs w:val="28"/>
        </w:rPr>
        <w:t>М.</w:t>
      </w:r>
      <w:r w:rsidRPr="00464E2C">
        <w:rPr>
          <w:rFonts w:ascii="Times New Roman" w:eastAsia="Times New Roman" w:hAnsi="Times New Roman" w:cs="Times New Roman"/>
          <w:color w:val="000000"/>
          <w:w w:val="101"/>
          <w:sz w:val="28"/>
          <w:szCs w:val="28"/>
        </w:rPr>
        <w:t>:</w:t>
      </w:r>
      <w:r w:rsidRPr="00464E2C">
        <w:rPr>
          <w:rFonts w:ascii="Times New Roman" w:eastAsia="Times New Roman" w:hAnsi="Times New Roman" w:cs="Times New Roman"/>
          <w:color w:val="000000"/>
          <w:sz w:val="28"/>
          <w:szCs w:val="28"/>
        </w:rPr>
        <w:t xml:space="preserve"> Во</w:t>
      </w:r>
      <w:r w:rsidRPr="00464E2C">
        <w:rPr>
          <w:rFonts w:ascii="Times New Roman" w:eastAsia="Times New Roman" w:hAnsi="Times New Roman" w:cs="Times New Roman"/>
          <w:color w:val="000000"/>
          <w:w w:val="101"/>
          <w:sz w:val="28"/>
          <w:szCs w:val="28"/>
        </w:rPr>
        <w:t>е</w:t>
      </w:r>
      <w:r w:rsidRPr="00464E2C">
        <w:rPr>
          <w:rFonts w:ascii="Times New Roman" w:eastAsia="Times New Roman" w:hAnsi="Times New Roman" w:cs="Times New Roman"/>
          <w:color w:val="000000"/>
          <w:sz w:val="28"/>
          <w:szCs w:val="28"/>
        </w:rPr>
        <w:t>низд</w:t>
      </w:r>
      <w:r w:rsidRPr="00464E2C">
        <w:rPr>
          <w:rFonts w:ascii="Times New Roman" w:eastAsia="Times New Roman" w:hAnsi="Times New Roman" w:cs="Times New Roman"/>
          <w:color w:val="000000"/>
          <w:w w:val="101"/>
          <w:sz w:val="28"/>
          <w:szCs w:val="28"/>
        </w:rPr>
        <w:t>а</w:t>
      </w:r>
      <w:r w:rsidRPr="00464E2C">
        <w:rPr>
          <w:rFonts w:ascii="Times New Roman" w:eastAsia="Times New Roman" w:hAnsi="Times New Roman" w:cs="Times New Roman"/>
          <w:color w:val="000000"/>
          <w:sz w:val="28"/>
          <w:szCs w:val="28"/>
        </w:rPr>
        <w:t>т,</w:t>
      </w:r>
      <w:r w:rsidRPr="00464E2C">
        <w:rPr>
          <w:rFonts w:ascii="Times New Roman" w:eastAsia="Times New Roman" w:hAnsi="Times New Roman" w:cs="Times New Roman"/>
          <w:color w:val="000000"/>
          <w:spacing w:val="-1"/>
          <w:sz w:val="28"/>
          <w:szCs w:val="28"/>
        </w:rPr>
        <w:t xml:space="preserve"> </w:t>
      </w:r>
      <w:r w:rsidRPr="00464E2C">
        <w:rPr>
          <w:rFonts w:ascii="Times New Roman" w:eastAsia="Times New Roman" w:hAnsi="Times New Roman" w:cs="Times New Roman"/>
          <w:color w:val="000000"/>
          <w:sz w:val="28"/>
          <w:szCs w:val="28"/>
        </w:rPr>
        <w:t>19</w:t>
      </w:r>
      <w:r w:rsidRPr="00464E2C">
        <w:rPr>
          <w:rFonts w:ascii="Times New Roman" w:eastAsia="Times New Roman" w:hAnsi="Times New Roman" w:cs="Times New Roman"/>
          <w:color w:val="000000"/>
          <w:spacing w:val="-1"/>
          <w:sz w:val="28"/>
          <w:szCs w:val="28"/>
        </w:rPr>
        <w:t>83</w:t>
      </w:r>
      <w:r w:rsidRPr="00464E2C">
        <w:rPr>
          <w:rFonts w:ascii="Times New Roman" w:eastAsia="Times New Roman" w:hAnsi="Times New Roman" w:cs="Times New Roman"/>
          <w:color w:val="000000"/>
          <w:sz w:val="28"/>
          <w:szCs w:val="28"/>
        </w:rPr>
        <w:t xml:space="preserve">. </w:t>
      </w:r>
    </w:p>
    <w:p w:rsidR="003241F0" w:rsidRDefault="003241F0" w:rsidP="006560B3">
      <w:pPr>
        <w:pStyle w:val="a9"/>
        <w:widowControl w:val="0"/>
        <w:numPr>
          <w:ilvl w:val="0"/>
          <w:numId w:val="5"/>
        </w:numPr>
        <w:spacing w:line="360" w:lineRule="auto"/>
        <w:ind w:left="0" w:right="269" w:firstLine="709"/>
        <w:jc w:val="both"/>
        <w:rPr>
          <w:rFonts w:ascii="Times New Roman" w:eastAsia="Times New Roman" w:hAnsi="Times New Roman" w:cs="Times New Roman"/>
          <w:color w:val="000000"/>
          <w:sz w:val="28"/>
          <w:szCs w:val="28"/>
        </w:rPr>
      </w:pPr>
      <w:r w:rsidRPr="00464E2C">
        <w:rPr>
          <w:rFonts w:ascii="Times New Roman" w:eastAsia="Times New Roman" w:hAnsi="Times New Roman" w:cs="Times New Roman"/>
          <w:color w:val="000000"/>
          <w:sz w:val="28"/>
          <w:szCs w:val="28"/>
        </w:rPr>
        <w:t>К</w:t>
      </w:r>
      <w:r w:rsidRPr="00464E2C">
        <w:rPr>
          <w:rFonts w:ascii="Times New Roman" w:eastAsia="Times New Roman" w:hAnsi="Times New Roman" w:cs="Times New Roman"/>
          <w:color w:val="000000"/>
          <w:spacing w:val="1"/>
          <w:sz w:val="28"/>
          <w:szCs w:val="28"/>
        </w:rPr>
        <w:t>о</w:t>
      </w:r>
      <w:r w:rsidRPr="00464E2C">
        <w:rPr>
          <w:rFonts w:ascii="Times New Roman" w:eastAsia="Times New Roman" w:hAnsi="Times New Roman" w:cs="Times New Roman"/>
          <w:color w:val="000000"/>
          <w:w w:val="101"/>
          <w:sz w:val="28"/>
          <w:szCs w:val="28"/>
        </w:rPr>
        <w:t>с</w:t>
      </w:r>
      <w:r w:rsidRPr="00464E2C">
        <w:rPr>
          <w:rFonts w:ascii="Times New Roman" w:eastAsia="Times New Roman" w:hAnsi="Times New Roman" w:cs="Times New Roman"/>
          <w:color w:val="000000"/>
          <w:sz w:val="28"/>
          <w:szCs w:val="28"/>
        </w:rPr>
        <w:t>модром</w:t>
      </w:r>
      <w:r w:rsidRPr="00464E2C">
        <w:rPr>
          <w:rFonts w:ascii="Times New Roman" w:eastAsia="Times New Roman" w:hAnsi="Times New Roman" w:cs="Times New Roman"/>
          <w:color w:val="000000"/>
          <w:spacing w:val="-2"/>
          <w:sz w:val="28"/>
          <w:szCs w:val="28"/>
        </w:rPr>
        <w:t xml:space="preserve"> </w:t>
      </w:r>
      <w:r w:rsidRPr="00464E2C">
        <w:rPr>
          <w:rFonts w:ascii="Times New Roman" w:eastAsia="Times New Roman" w:hAnsi="Times New Roman" w:cs="Times New Roman"/>
          <w:color w:val="000000"/>
          <w:spacing w:val="-1"/>
          <w:w w:val="101"/>
          <w:sz w:val="28"/>
          <w:szCs w:val="28"/>
        </w:rPr>
        <w:t>/</w:t>
      </w:r>
      <w:r w:rsidRPr="00464E2C">
        <w:rPr>
          <w:rFonts w:ascii="Times New Roman" w:eastAsia="Times New Roman" w:hAnsi="Times New Roman" w:cs="Times New Roman"/>
          <w:color w:val="000000"/>
          <w:sz w:val="28"/>
          <w:szCs w:val="28"/>
        </w:rPr>
        <w:t xml:space="preserve"> П</w:t>
      </w:r>
      <w:r w:rsidRPr="00464E2C">
        <w:rPr>
          <w:rFonts w:ascii="Times New Roman" w:eastAsia="Times New Roman" w:hAnsi="Times New Roman" w:cs="Times New Roman"/>
          <w:color w:val="000000"/>
          <w:spacing w:val="-1"/>
          <w:sz w:val="28"/>
          <w:szCs w:val="28"/>
        </w:rPr>
        <w:t>о</w:t>
      </w:r>
      <w:r w:rsidRPr="00464E2C">
        <w:rPr>
          <w:rFonts w:ascii="Times New Roman" w:eastAsia="Times New Roman" w:hAnsi="Times New Roman" w:cs="Times New Roman"/>
          <w:color w:val="000000"/>
          <w:sz w:val="28"/>
          <w:szCs w:val="28"/>
        </w:rPr>
        <w:t>д</w:t>
      </w:r>
      <w:r w:rsidRPr="00464E2C">
        <w:rPr>
          <w:rFonts w:ascii="Times New Roman" w:eastAsia="Times New Roman" w:hAnsi="Times New Roman" w:cs="Times New Roman"/>
          <w:color w:val="000000"/>
          <w:spacing w:val="1"/>
          <w:sz w:val="28"/>
          <w:szCs w:val="28"/>
        </w:rPr>
        <w:t xml:space="preserve"> </w:t>
      </w:r>
      <w:r w:rsidRPr="00464E2C">
        <w:rPr>
          <w:rFonts w:ascii="Times New Roman" w:eastAsia="Times New Roman" w:hAnsi="Times New Roman" w:cs="Times New Roman"/>
          <w:color w:val="000000"/>
          <w:sz w:val="28"/>
          <w:szCs w:val="28"/>
        </w:rPr>
        <w:t>р</w:t>
      </w:r>
      <w:r w:rsidRPr="00464E2C">
        <w:rPr>
          <w:rFonts w:ascii="Times New Roman" w:eastAsia="Times New Roman" w:hAnsi="Times New Roman" w:cs="Times New Roman"/>
          <w:color w:val="000000"/>
          <w:w w:val="101"/>
          <w:sz w:val="28"/>
          <w:szCs w:val="28"/>
        </w:rPr>
        <w:t>е</w:t>
      </w:r>
      <w:r w:rsidRPr="00464E2C">
        <w:rPr>
          <w:rFonts w:ascii="Times New Roman" w:eastAsia="Times New Roman" w:hAnsi="Times New Roman" w:cs="Times New Roman"/>
          <w:color w:val="000000"/>
          <w:sz w:val="28"/>
          <w:szCs w:val="28"/>
        </w:rPr>
        <w:t xml:space="preserve">д. </w:t>
      </w:r>
      <w:r w:rsidRPr="00464E2C">
        <w:rPr>
          <w:rFonts w:ascii="Times New Roman" w:eastAsia="Times New Roman" w:hAnsi="Times New Roman" w:cs="Times New Roman"/>
          <w:color w:val="000000"/>
          <w:spacing w:val="-1"/>
          <w:sz w:val="28"/>
          <w:szCs w:val="28"/>
        </w:rPr>
        <w:t>А</w:t>
      </w:r>
      <w:r w:rsidRPr="00464E2C">
        <w:rPr>
          <w:rFonts w:ascii="Times New Roman" w:eastAsia="Times New Roman" w:hAnsi="Times New Roman" w:cs="Times New Roman"/>
          <w:color w:val="000000"/>
          <w:sz w:val="28"/>
          <w:szCs w:val="28"/>
        </w:rPr>
        <w:t xml:space="preserve">. </w:t>
      </w:r>
      <w:r w:rsidRPr="00464E2C">
        <w:rPr>
          <w:rFonts w:ascii="Times New Roman" w:eastAsia="Times New Roman" w:hAnsi="Times New Roman" w:cs="Times New Roman"/>
          <w:color w:val="000000"/>
          <w:spacing w:val="-1"/>
          <w:sz w:val="28"/>
          <w:szCs w:val="28"/>
        </w:rPr>
        <w:t>П</w:t>
      </w:r>
      <w:r w:rsidRPr="00464E2C">
        <w:rPr>
          <w:rFonts w:ascii="Times New Roman" w:eastAsia="Times New Roman" w:hAnsi="Times New Roman" w:cs="Times New Roman"/>
          <w:color w:val="000000"/>
          <w:sz w:val="28"/>
          <w:szCs w:val="28"/>
        </w:rPr>
        <w:t xml:space="preserve">. </w:t>
      </w:r>
      <w:proofErr w:type="spellStart"/>
      <w:r w:rsidRPr="00464E2C">
        <w:rPr>
          <w:rFonts w:ascii="Times New Roman" w:eastAsia="Times New Roman" w:hAnsi="Times New Roman" w:cs="Times New Roman"/>
          <w:color w:val="000000"/>
          <w:sz w:val="28"/>
          <w:szCs w:val="28"/>
        </w:rPr>
        <w:t>Воль</w:t>
      </w:r>
      <w:r w:rsidRPr="00464E2C">
        <w:rPr>
          <w:rFonts w:ascii="Times New Roman" w:eastAsia="Times New Roman" w:hAnsi="Times New Roman" w:cs="Times New Roman"/>
          <w:color w:val="000000"/>
          <w:w w:val="101"/>
          <w:sz w:val="28"/>
          <w:szCs w:val="28"/>
        </w:rPr>
        <w:t>с</w:t>
      </w:r>
      <w:r w:rsidRPr="00464E2C">
        <w:rPr>
          <w:rFonts w:ascii="Times New Roman" w:eastAsia="Times New Roman" w:hAnsi="Times New Roman" w:cs="Times New Roman"/>
          <w:color w:val="000000"/>
          <w:sz w:val="28"/>
          <w:szCs w:val="28"/>
        </w:rPr>
        <w:t>к</w:t>
      </w:r>
      <w:r w:rsidRPr="00464E2C">
        <w:rPr>
          <w:rFonts w:ascii="Times New Roman" w:eastAsia="Times New Roman" w:hAnsi="Times New Roman" w:cs="Times New Roman"/>
          <w:color w:val="000000"/>
          <w:spacing w:val="1"/>
          <w:sz w:val="28"/>
          <w:szCs w:val="28"/>
        </w:rPr>
        <w:t>о</w:t>
      </w:r>
      <w:r w:rsidRPr="00464E2C">
        <w:rPr>
          <w:rFonts w:ascii="Times New Roman" w:eastAsia="Times New Roman" w:hAnsi="Times New Roman" w:cs="Times New Roman"/>
          <w:color w:val="000000"/>
          <w:spacing w:val="-1"/>
          <w:sz w:val="28"/>
          <w:szCs w:val="28"/>
        </w:rPr>
        <w:t>г</w:t>
      </w:r>
      <w:r w:rsidRPr="00464E2C">
        <w:rPr>
          <w:rFonts w:ascii="Times New Roman" w:eastAsia="Times New Roman" w:hAnsi="Times New Roman" w:cs="Times New Roman"/>
          <w:color w:val="000000"/>
          <w:sz w:val="28"/>
          <w:szCs w:val="28"/>
        </w:rPr>
        <w:t>о</w:t>
      </w:r>
      <w:proofErr w:type="spellEnd"/>
      <w:r>
        <w:rPr>
          <w:rFonts w:ascii="Times New Roman" w:eastAsia="Times New Roman" w:hAnsi="Times New Roman" w:cs="Times New Roman"/>
          <w:color w:val="000000"/>
          <w:spacing w:val="4"/>
          <w:sz w:val="28"/>
          <w:szCs w:val="28"/>
        </w:rPr>
        <w:t>,</w:t>
      </w:r>
      <w:r w:rsidRPr="00464E2C">
        <w:rPr>
          <w:rFonts w:ascii="Times New Roman" w:eastAsia="Times New Roman" w:hAnsi="Times New Roman" w:cs="Times New Roman"/>
          <w:color w:val="000000"/>
          <w:sz w:val="28"/>
          <w:szCs w:val="28"/>
        </w:rPr>
        <w:t xml:space="preserve"> М.</w:t>
      </w:r>
      <w:r w:rsidRPr="00464E2C">
        <w:rPr>
          <w:rFonts w:ascii="Times New Roman" w:eastAsia="Times New Roman" w:hAnsi="Times New Roman" w:cs="Times New Roman"/>
          <w:color w:val="000000"/>
          <w:w w:val="101"/>
          <w:sz w:val="28"/>
          <w:szCs w:val="28"/>
        </w:rPr>
        <w:t>:</w:t>
      </w:r>
      <w:r w:rsidRPr="00464E2C">
        <w:rPr>
          <w:rFonts w:ascii="Times New Roman" w:eastAsia="Times New Roman" w:hAnsi="Times New Roman" w:cs="Times New Roman"/>
          <w:color w:val="000000"/>
          <w:sz w:val="28"/>
          <w:szCs w:val="28"/>
        </w:rPr>
        <w:t xml:space="preserve"> Во</w:t>
      </w:r>
      <w:r w:rsidRPr="00464E2C">
        <w:rPr>
          <w:rFonts w:ascii="Times New Roman" w:eastAsia="Times New Roman" w:hAnsi="Times New Roman" w:cs="Times New Roman"/>
          <w:color w:val="000000"/>
          <w:spacing w:val="-2"/>
          <w:w w:val="101"/>
          <w:sz w:val="28"/>
          <w:szCs w:val="28"/>
        </w:rPr>
        <w:t>е</w:t>
      </w:r>
      <w:r w:rsidRPr="00464E2C">
        <w:rPr>
          <w:rFonts w:ascii="Times New Roman" w:eastAsia="Times New Roman" w:hAnsi="Times New Roman" w:cs="Times New Roman"/>
          <w:color w:val="000000"/>
          <w:sz w:val="28"/>
          <w:szCs w:val="28"/>
        </w:rPr>
        <w:t>ни</w:t>
      </w:r>
      <w:r w:rsidRPr="00464E2C">
        <w:rPr>
          <w:rFonts w:ascii="Times New Roman" w:eastAsia="Times New Roman" w:hAnsi="Times New Roman" w:cs="Times New Roman"/>
          <w:color w:val="000000"/>
          <w:spacing w:val="-1"/>
          <w:sz w:val="28"/>
          <w:szCs w:val="28"/>
        </w:rPr>
        <w:t>з</w:t>
      </w:r>
      <w:r w:rsidRPr="00464E2C">
        <w:rPr>
          <w:rFonts w:ascii="Times New Roman" w:eastAsia="Times New Roman" w:hAnsi="Times New Roman" w:cs="Times New Roman"/>
          <w:color w:val="000000"/>
          <w:sz w:val="28"/>
          <w:szCs w:val="28"/>
        </w:rPr>
        <w:t>д</w:t>
      </w:r>
      <w:r w:rsidRPr="00464E2C">
        <w:rPr>
          <w:rFonts w:ascii="Times New Roman" w:eastAsia="Times New Roman" w:hAnsi="Times New Roman" w:cs="Times New Roman"/>
          <w:color w:val="000000"/>
          <w:w w:val="101"/>
          <w:sz w:val="28"/>
          <w:szCs w:val="28"/>
        </w:rPr>
        <w:t>а</w:t>
      </w:r>
      <w:r w:rsidRPr="00464E2C">
        <w:rPr>
          <w:rFonts w:ascii="Times New Roman" w:eastAsia="Times New Roman" w:hAnsi="Times New Roman" w:cs="Times New Roman"/>
          <w:color w:val="000000"/>
          <w:sz w:val="28"/>
          <w:szCs w:val="28"/>
        </w:rPr>
        <w:t>т.</w:t>
      </w:r>
      <w:r w:rsidRPr="00464E2C">
        <w:rPr>
          <w:rFonts w:ascii="Times New Roman" w:eastAsia="Times New Roman" w:hAnsi="Times New Roman" w:cs="Times New Roman"/>
          <w:color w:val="000000"/>
          <w:spacing w:val="-1"/>
          <w:sz w:val="28"/>
          <w:szCs w:val="28"/>
        </w:rPr>
        <w:t xml:space="preserve"> </w:t>
      </w:r>
      <w:r w:rsidRPr="00464E2C">
        <w:rPr>
          <w:rFonts w:ascii="Times New Roman" w:eastAsia="Times New Roman" w:hAnsi="Times New Roman" w:cs="Times New Roman"/>
          <w:color w:val="000000"/>
          <w:sz w:val="28"/>
          <w:szCs w:val="28"/>
        </w:rPr>
        <w:t>19</w:t>
      </w:r>
      <w:r w:rsidRPr="00464E2C">
        <w:rPr>
          <w:rFonts w:ascii="Times New Roman" w:eastAsia="Times New Roman" w:hAnsi="Times New Roman" w:cs="Times New Roman"/>
          <w:color w:val="000000"/>
          <w:spacing w:val="-1"/>
          <w:sz w:val="28"/>
          <w:szCs w:val="28"/>
        </w:rPr>
        <w:t>7</w:t>
      </w:r>
      <w:r w:rsidRPr="00464E2C">
        <w:rPr>
          <w:rFonts w:ascii="Times New Roman" w:eastAsia="Times New Roman" w:hAnsi="Times New Roman" w:cs="Times New Roman"/>
          <w:color w:val="000000"/>
          <w:spacing w:val="1"/>
          <w:sz w:val="28"/>
          <w:szCs w:val="28"/>
        </w:rPr>
        <w:t>7</w:t>
      </w:r>
      <w:r w:rsidRPr="00464E2C">
        <w:rPr>
          <w:rFonts w:ascii="Times New Roman" w:eastAsia="Times New Roman" w:hAnsi="Times New Roman" w:cs="Times New Roman"/>
          <w:color w:val="000000"/>
          <w:sz w:val="28"/>
          <w:szCs w:val="28"/>
        </w:rPr>
        <w:t xml:space="preserve">. </w:t>
      </w:r>
    </w:p>
    <w:p w:rsidR="003241F0" w:rsidRDefault="003241F0" w:rsidP="006560B3">
      <w:pPr>
        <w:pStyle w:val="a9"/>
        <w:widowControl w:val="0"/>
        <w:numPr>
          <w:ilvl w:val="0"/>
          <w:numId w:val="5"/>
        </w:numPr>
        <w:spacing w:line="360" w:lineRule="auto"/>
        <w:ind w:left="0" w:right="269" w:firstLine="709"/>
        <w:jc w:val="both"/>
        <w:rPr>
          <w:rFonts w:ascii="Times New Roman" w:eastAsia="Times New Roman" w:hAnsi="Times New Roman" w:cs="Times New Roman"/>
          <w:color w:val="000000"/>
          <w:sz w:val="28"/>
          <w:szCs w:val="28"/>
        </w:rPr>
      </w:pPr>
      <w:r w:rsidRPr="00464E2C">
        <w:rPr>
          <w:rFonts w:ascii="Times New Roman" w:eastAsia="Times New Roman" w:hAnsi="Times New Roman" w:cs="Times New Roman"/>
          <w:color w:val="000000"/>
          <w:sz w:val="28"/>
          <w:szCs w:val="28"/>
        </w:rPr>
        <w:t>К</w:t>
      </w:r>
      <w:r w:rsidRPr="00464E2C">
        <w:rPr>
          <w:rFonts w:ascii="Times New Roman" w:eastAsia="Times New Roman" w:hAnsi="Times New Roman" w:cs="Times New Roman"/>
          <w:color w:val="000000"/>
          <w:spacing w:val="1"/>
          <w:sz w:val="28"/>
          <w:szCs w:val="28"/>
        </w:rPr>
        <w:t>о</w:t>
      </w:r>
      <w:r w:rsidRPr="00464E2C">
        <w:rPr>
          <w:rFonts w:ascii="Times New Roman" w:eastAsia="Times New Roman" w:hAnsi="Times New Roman" w:cs="Times New Roman"/>
          <w:color w:val="000000"/>
          <w:w w:val="101"/>
          <w:sz w:val="28"/>
          <w:szCs w:val="28"/>
        </w:rPr>
        <w:t>с</w:t>
      </w:r>
      <w:r w:rsidRPr="00464E2C">
        <w:rPr>
          <w:rFonts w:ascii="Times New Roman" w:eastAsia="Times New Roman" w:hAnsi="Times New Roman" w:cs="Times New Roman"/>
          <w:color w:val="000000"/>
          <w:spacing w:val="-2"/>
          <w:sz w:val="28"/>
          <w:szCs w:val="28"/>
        </w:rPr>
        <w:t>м</w:t>
      </w:r>
      <w:r w:rsidRPr="00464E2C">
        <w:rPr>
          <w:rFonts w:ascii="Times New Roman" w:eastAsia="Times New Roman" w:hAnsi="Times New Roman" w:cs="Times New Roman"/>
          <w:color w:val="000000"/>
          <w:sz w:val="28"/>
          <w:szCs w:val="28"/>
        </w:rPr>
        <w:t>он</w:t>
      </w:r>
      <w:r w:rsidRPr="00464E2C">
        <w:rPr>
          <w:rFonts w:ascii="Times New Roman" w:eastAsia="Times New Roman" w:hAnsi="Times New Roman" w:cs="Times New Roman"/>
          <w:color w:val="000000"/>
          <w:w w:val="101"/>
          <w:sz w:val="28"/>
          <w:szCs w:val="28"/>
        </w:rPr>
        <w:t>а</w:t>
      </w:r>
      <w:r w:rsidRPr="00464E2C">
        <w:rPr>
          <w:rFonts w:ascii="Times New Roman" w:eastAsia="Times New Roman" w:hAnsi="Times New Roman" w:cs="Times New Roman"/>
          <w:color w:val="000000"/>
          <w:sz w:val="28"/>
          <w:szCs w:val="28"/>
        </w:rPr>
        <w:t>втик</w:t>
      </w:r>
      <w:r w:rsidRPr="00464E2C">
        <w:rPr>
          <w:rFonts w:ascii="Times New Roman" w:eastAsia="Times New Roman" w:hAnsi="Times New Roman" w:cs="Times New Roman"/>
          <w:color w:val="000000"/>
          <w:w w:val="101"/>
          <w:sz w:val="28"/>
          <w:szCs w:val="28"/>
        </w:rPr>
        <w:t>а:</w:t>
      </w:r>
      <w:r w:rsidRPr="00464E2C">
        <w:rPr>
          <w:rFonts w:ascii="Times New Roman" w:eastAsia="Times New Roman" w:hAnsi="Times New Roman" w:cs="Times New Roman"/>
          <w:color w:val="000000"/>
          <w:sz w:val="28"/>
          <w:szCs w:val="28"/>
        </w:rPr>
        <w:t xml:space="preserve"> </w:t>
      </w:r>
      <w:r w:rsidRPr="00464E2C">
        <w:rPr>
          <w:rFonts w:ascii="Times New Roman" w:eastAsia="Times New Roman" w:hAnsi="Times New Roman" w:cs="Times New Roman"/>
          <w:color w:val="000000"/>
          <w:spacing w:val="-1"/>
          <w:sz w:val="28"/>
          <w:szCs w:val="28"/>
        </w:rPr>
        <w:t>Э</w:t>
      </w:r>
      <w:r w:rsidRPr="00464E2C">
        <w:rPr>
          <w:rFonts w:ascii="Times New Roman" w:eastAsia="Times New Roman" w:hAnsi="Times New Roman" w:cs="Times New Roman"/>
          <w:color w:val="000000"/>
          <w:sz w:val="28"/>
          <w:szCs w:val="28"/>
        </w:rPr>
        <w:t>нцикл</w:t>
      </w:r>
      <w:r w:rsidRPr="00464E2C">
        <w:rPr>
          <w:rFonts w:ascii="Times New Roman" w:eastAsia="Times New Roman" w:hAnsi="Times New Roman" w:cs="Times New Roman"/>
          <w:color w:val="000000"/>
          <w:spacing w:val="-1"/>
          <w:sz w:val="28"/>
          <w:szCs w:val="28"/>
        </w:rPr>
        <w:t>о</w:t>
      </w:r>
      <w:r w:rsidRPr="00464E2C">
        <w:rPr>
          <w:rFonts w:ascii="Times New Roman" w:eastAsia="Times New Roman" w:hAnsi="Times New Roman" w:cs="Times New Roman"/>
          <w:color w:val="000000"/>
          <w:sz w:val="28"/>
          <w:szCs w:val="28"/>
        </w:rPr>
        <w:t>п</w:t>
      </w:r>
      <w:r w:rsidRPr="00464E2C">
        <w:rPr>
          <w:rFonts w:ascii="Times New Roman" w:eastAsia="Times New Roman" w:hAnsi="Times New Roman" w:cs="Times New Roman"/>
          <w:color w:val="000000"/>
          <w:spacing w:val="-1"/>
          <w:w w:val="101"/>
          <w:sz w:val="28"/>
          <w:szCs w:val="28"/>
        </w:rPr>
        <w:t>е</w:t>
      </w:r>
      <w:r w:rsidRPr="00464E2C">
        <w:rPr>
          <w:rFonts w:ascii="Times New Roman" w:eastAsia="Times New Roman" w:hAnsi="Times New Roman" w:cs="Times New Roman"/>
          <w:color w:val="000000"/>
          <w:sz w:val="28"/>
          <w:szCs w:val="28"/>
        </w:rPr>
        <w:t>ди</w:t>
      </w:r>
      <w:r w:rsidRPr="00464E2C">
        <w:rPr>
          <w:rFonts w:ascii="Times New Roman" w:eastAsia="Times New Roman" w:hAnsi="Times New Roman" w:cs="Times New Roman"/>
          <w:color w:val="000000"/>
          <w:w w:val="101"/>
          <w:sz w:val="28"/>
          <w:szCs w:val="28"/>
        </w:rPr>
        <w:t>я</w:t>
      </w:r>
      <w:r w:rsidRPr="00464E2C">
        <w:rPr>
          <w:rFonts w:ascii="Times New Roman" w:eastAsia="Times New Roman" w:hAnsi="Times New Roman" w:cs="Times New Roman"/>
          <w:color w:val="000000"/>
          <w:sz w:val="28"/>
          <w:szCs w:val="28"/>
        </w:rPr>
        <w:t xml:space="preserve"> </w:t>
      </w:r>
      <w:r w:rsidRPr="00464E2C">
        <w:rPr>
          <w:rFonts w:ascii="Times New Roman" w:eastAsia="Times New Roman" w:hAnsi="Times New Roman" w:cs="Times New Roman"/>
          <w:color w:val="000000"/>
          <w:w w:val="101"/>
          <w:sz w:val="28"/>
          <w:szCs w:val="28"/>
        </w:rPr>
        <w:t>/</w:t>
      </w:r>
      <w:r w:rsidRPr="00464E2C">
        <w:rPr>
          <w:rFonts w:ascii="Times New Roman" w:eastAsia="Times New Roman" w:hAnsi="Times New Roman" w:cs="Times New Roman"/>
          <w:color w:val="000000"/>
          <w:sz w:val="28"/>
          <w:szCs w:val="28"/>
        </w:rPr>
        <w:t xml:space="preserve"> </w:t>
      </w:r>
      <w:r w:rsidRPr="00464E2C">
        <w:rPr>
          <w:rFonts w:ascii="Times New Roman" w:eastAsia="Times New Roman" w:hAnsi="Times New Roman" w:cs="Times New Roman"/>
          <w:color w:val="000000"/>
          <w:spacing w:val="-1"/>
          <w:sz w:val="28"/>
          <w:szCs w:val="28"/>
        </w:rPr>
        <w:t>По</w:t>
      </w:r>
      <w:r w:rsidRPr="00464E2C">
        <w:rPr>
          <w:rFonts w:ascii="Times New Roman" w:eastAsia="Times New Roman" w:hAnsi="Times New Roman" w:cs="Times New Roman"/>
          <w:color w:val="000000"/>
          <w:sz w:val="28"/>
          <w:szCs w:val="28"/>
        </w:rPr>
        <w:t>д</w:t>
      </w:r>
      <w:r w:rsidRPr="00464E2C">
        <w:rPr>
          <w:rFonts w:ascii="Times New Roman" w:eastAsia="Times New Roman" w:hAnsi="Times New Roman" w:cs="Times New Roman"/>
          <w:color w:val="000000"/>
          <w:spacing w:val="1"/>
          <w:sz w:val="28"/>
          <w:szCs w:val="28"/>
        </w:rPr>
        <w:t xml:space="preserve"> </w:t>
      </w:r>
      <w:r w:rsidRPr="00464E2C">
        <w:rPr>
          <w:rFonts w:ascii="Times New Roman" w:eastAsia="Times New Roman" w:hAnsi="Times New Roman" w:cs="Times New Roman"/>
          <w:color w:val="000000"/>
          <w:sz w:val="28"/>
          <w:szCs w:val="28"/>
        </w:rPr>
        <w:t>р</w:t>
      </w:r>
      <w:r w:rsidRPr="00464E2C">
        <w:rPr>
          <w:rFonts w:ascii="Times New Roman" w:eastAsia="Times New Roman" w:hAnsi="Times New Roman" w:cs="Times New Roman"/>
          <w:color w:val="000000"/>
          <w:w w:val="101"/>
          <w:sz w:val="28"/>
          <w:szCs w:val="28"/>
        </w:rPr>
        <w:t>е</w:t>
      </w:r>
      <w:r w:rsidRPr="00464E2C">
        <w:rPr>
          <w:rFonts w:ascii="Times New Roman" w:eastAsia="Times New Roman" w:hAnsi="Times New Roman" w:cs="Times New Roman"/>
          <w:color w:val="000000"/>
          <w:spacing w:val="-2"/>
          <w:sz w:val="28"/>
          <w:szCs w:val="28"/>
        </w:rPr>
        <w:t>д</w:t>
      </w:r>
      <w:r w:rsidRPr="00464E2C">
        <w:rPr>
          <w:rFonts w:ascii="Times New Roman" w:eastAsia="Times New Roman" w:hAnsi="Times New Roman" w:cs="Times New Roman"/>
          <w:color w:val="000000"/>
          <w:sz w:val="28"/>
          <w:szCs w:val="28"/>
        </w:rPr>
        <w:t xml:space="preserve">. В. </w:t>
      </w:r>
      <w:r w:rsidRPr="00464E2C">
        <w:rPr>
          <w:rFonts w:ascii="Times New Roman" w:eastAsia="Times New Roman" w:hAnsi="Times New Roman" w:cs="Times New Roman"/>
          <w:color w:val="000000"/>
          <w:spacing w:val="-1"/>
          <w:sz w:val="28"/>
          <w:szCs w:val="28"/>
        </w:rPr>
        <w:t>П</w:t>
      </w:r>
      <w:r w:rsidRPr="00464E2C">
        <w:rPr>
          <w:rFonts w:ascii="Times New Roman" w:eastAsia="Times New Roman" w:hAnsi="Times New Roman" w:cs="Times New Roman"/>
          <w:color w:val="000000"/>
          <w:sz w:val="28"/>
          <w:szCs w:val="28"/>
        </w:rPr>
        <w:t>. Г</w:t>
      </w:r>
      <w:r w:rsidRPr="00464E2C">
        <w:rPr>
          <w:rFonts w:ascii="Times New Roman" w:eastAsia="Times New Roman" w:hAnsi="Times New Roman" w:cs="Times New Roman"/>
          <w:color w:val="000000"/>
          <w:spacing w:val="1"/>
          <w:sz w:val="28"/>
          <w:szCs w:val="28"/>
        </w:rPr>
        <w:t>л</w:t>
      </w:r>
      <w:r w:rsidRPr="00464E2C">
        <w:rPr>
          <w:rFonts w:ascii="Times New Roman" w:eastAsia="Times New Roman" w:hAnsi="Times New Roman" w:cs="Times New Roman"/>
          <w:color w:val="000000"/>
          <w:spacing w:val="-1"/>
          <w:sz w:val="28"/>
          <w:szCs w:val="28"/>
        </w:rPr>
        <w:t>у</w:t>
      </w:r>
      <w:r w:rsidRPr="00464E2C">
        <w:rPr>
          <w:rFonts w:ascii="Times New Roman" w:eastAsia="Times New Roman" w:hAnsi="Times New Roman" w:cs="Times New Roman"/>
          <w:color w:val="000000"/>
          <w:sz w:val="28"/>
          <w:szCs w:val="28"/>
        </w:rPr>
        <w:t>шко</w:t>
      </w:r>
      <w:r>
        <w:rPr>
          <w:rFonts w:ascii="Times New Roman" w:eastAsia="Times New Roman" w:hAnsi="Times New Roman" w:cs="Times New Roman"/>
          <w:color w:val="000000"/>
          <w:spacing w:val="5"/>
          <w:sz w:val="28"/>
          <w:szCs w:val="28"/>
        </w:rPr>
        <w:t xml:space="preserve">, </w:t>
      </w:r>
      <w:r w:rsidRPr="00464E2C">
        <w:rPr>
          <w:rFonts w:ascii="Times New Roman" w:eastAsia="Times New Roman" w:hAnsi="Times New Roman" w:cs="Times New Roman"/>
          <w:color w:val="000000"/>
          <w:sz w:val="28"/>
          <w:szCs w:val="28"/>
        </w:rPr>
        <w:t>М.</w:t>
      </w:r>
      <w:r w:rsidRPr="00464E2C">
        <w:rPr>
          <w:rFonts w:ascii="Times New Roman" w:eastAsia="Times New Roman" w:hAnsi="Times New Roman" w:cs="Times New Roman"/>
          <w:color w:val="000000"/>
          <w:w w:val="101"/>
          <w:sz w:val="28"/>
          <w:szCs w:val="28"/>
        </w:rPr>
        <w:t>:</w:t>
      </w:r>
      <w:r w:rsidRPr="00464E2C">
        <w:rPr>
          <w:rFonts w:ascii="Times New Roman" w:eastAsia="Times New Roman" w:hAnsi="Times New Roman" w:cs="Times New Roman"/>
          <w:color w:val="000000"/>
          <w:sz w:val="28"/>
          <w:szCs w:val="28"/>
        </w:rPr>
        <w:t xml:space="preserve"> М</w:t>
      </w:r>
      <w:r w:rsidRPr="00464E2C">
        <w:rPr>
          <w:rFonts w:ascii="Times New Roman" w:eastAsia="Times New Roman" w:hAnsi="Times New Roman" w:cs="Times New Roman"/>
          <w:color w:val="000000"/>
          <w:w w:val="101"/>
          <w:sz w:val="28"/>
          <w:szCs w:val="28"/>
        </w:rPr>
        <w:t>а</w:t>
      </w:r>
      <w:r w:rsidRPr="00464E2C">
        <w:rPr>
          <w:rFonts w:ascii="Times New Roman" w:eastAsia="Times New Roman" w:hAnsi="Times New Roman" w:cs="Times New Roman"/>
          <w:color w:val="000000"/>
          <w:sz w:val="28"/>
          <w:szCs w:val="28"/>
        </w:rPr>
        <w:t>шино</w:t>
      </w:r>
      <w:r w:rsidRPr="00464E2C">
        <w:rPr>
          <w:rFonts w:ascii="Times New Roman" w:eastAsia="Times New Roman" w:hAnsi="Times New Roman" w:cs="Times New Roman"/>
          <w:color w:val="000000"/>
          <w:w w:val="101"/>
          <w:sz w:val="28"/>
          <w:szCs w:val="28"/>
        </w:rPr>
        <w:t>с</w:t>
      </w:r>
      <w:r w:rsidRPr="00464E2C">
        <w:rPr>
          <w:rFonts w:ascii="Times New Roman" w:eastAsia="Times New Roman" w:hAnsi="Times New Roman" w:cs="Times New Roman"/>
          <w:color w:val="000000"/>
          <w:spacing w:val="-1"/>
          <w:sz w:val="28"/>
          <w:szCs w:val="28"/>
        </w:rPr>
        <w:t>т</w:t>
      </w:r>
      <w:r w:rsidRPr="00464E2C">
        <w:rPr>
          <w:rFonts w:ascii="Times New Roman" w:eastAsia="Times New Roman" w:hAnsi="Times New Roman" w:cs="Times New Roman"/>
          <w:color w:val="000000"/>
          <w:sz w:val="28"/>
          <w:szCs w:val="28"/>
        </w:rPr>
        <w:t>ро</w:t>
      </w:r>
      <w:r w:rsidRPr="00464E2C">
        <w:rPr>
          <w:rFonts w:ascii="Times New Roman" w:eastAsia="Times New Roman" w:hAnsi="Times New Roman" w:cs="Times New Roman"/>
          <w:color w:val="000000"/>
          <w:w w:val="101"/>
          <w:sz w:val="28"/>
          <w:szCs w:val="28"/>
        </w:rPr>
        <w:t>е</w:t>
      </w:r>
      <w:r w:rsidRPr="00464E2C">
        <w:rPr>
          <w:rFonts w:ascii="Times New Roman" w:eastAsia="Times New Roman" w:hAnsi="Times New Roman" w:cs="Times New Roman"/>
          <w:color w:val="000000"/>
          <w:spacing w:val="-1"/>
          <w:sz w:val="28"/>
          <w:szCs w:val="28"/>
        </w:rPr>
        <w:t>н</w:t>
      </w:r>
      <w:r w:rsidRPr="00464E2C">
        <w:rPr>
          <w:rFonts w:ascii="Times New Roman" w:eastAsia="Times New Roman" w:hAnsi="Times New Roman" w:cs="Times New Roman"/>
          <w:color w:val="000000"/>
          <w:sz w:val="28"/>
          <w:szCs w:val="28"/>
        </w:rPr>
        <w:t>и</w:t>
      </w:r>
      <w:r w:rsidRPr="00464E2C">
        <w:rPr>
          <w:rFonts w:ascii="Times New Roman" w:eastAsia="Times New Roman" w:hAnsi="Times New Roman" w:cs="Times New Roman"/>
          <w:color w:val="000000"/>
          <w:w w:val="101"/>
          <w:sz w:val="28"/>
          <w:szCs w:val="28"/>
        </w:rPr>
        <w:t>е</w:t>
      </w:r>
      <w:r w:rsidRPr="00464E2C">
        <w:rPr>
          <w:rFonts w:ascii="Times New Roman" w:eastAsia="Times New Roman" w:hAnsi="Times New Roman" w:cs="Times New Roman"/>
          <w:color w:val="000000"/>
          <w:sz w:val="28"/>
          <w:szCs w:val="28"/>
        </w:rPr>
        <w:t>, 1985</w:t>
      </w:r>
      <w:r>
        <w:rPr>
          <w:rFonts w:ascii="Times New Roman" w:eastAsia="Times New Roman" w:hAnsi="Times New Roman" w:cs="Times New Roman"/>
          <w:color w:val="000000"/>
          <w:sz w:val="28"/>
          <w:szCs w:val="28"/>
        </w:rPr>
        <w:t xml:space="preserve"> г</w:t>
      </w:r>
      <w:r w:rsidRPr="00464E2C">
        <w:rPr>
          <w:rFonts w:ascii="Times New Roman" w:eastAsia="Times New Roman" w:hAnsi="Times New Roman" w:cs="Times New Roman"/>
          <w:color w:val="000000"/>
          <w:sz w:val="28"/>
          <w:szCs w:val="28"/>
        </w:rPr>
        <w:t>.</w:t>
      </w:r>
    </w:p>
    <w:p w:rsidR="003241F0" w:rsidRDefault="003241F0" w:rsidP="006560B3">
      <w:pPr>
        <w:pStyle w:val="a9"/>
        <w:widowControl w:val="0"/>
        <w:numPr>
          <w:ilvl w:val="0"/>
          <w:numId w:val="5"/>
        </w:numPr>
        <w:spacing w:line="360" w:lineRule="auto"/>
        <w:ind w:left="0" w:right="-20" w:firstLine="709"/>
        <w:jc w:val="both"/>
        <w:rPr>
          <w:rFonts w:ascii="Times New Roman" w:eastAsia="Times New Roman" w:hAnsi="Times New Roman" w:cs="Times New Roman"/>
          <w:color w:val="000000"/>
          <w:spacing w:val="1"/>
          <w:sz w:val="28"/>
          <w:szCs w:val="28"/>
        </w:rPr>
      </w:pPr>
      <w:r w:rsidRPr="00464E2C">
        <w:rPr>
          <w:rFonts w:ascii="Times New Roman" w:eastAsia="Times New Roman" w:hAnsi="Times New Roman" w:cs="Times New Roman"/>
          <w:color w:val="000000"/>
          <w:sz w:val="28"/>
          <w:szCs w:val="28"/>
        </w:rPr>
        <w:t>Др</w:t>
      </w:r>
      <w:r w:rsidRPr="00464E2C">
        <w:rPr>
          <w:rFonts w:ascii="Times New Roman" w:eastAsia="Times New Roman" w:hAnsi="Times New Roman" w:cs="Times New Roman"/>
          <w:color w:val="000000"/>
          <w:w w:val="101"/>
          <w:sz w:val="28"/>
          <w:szCs w:val="28"/>
        </w:rPr>
        <w:t>а</w:t>
      </w:r>
      <w:r w:rsidRPr="00464E2C">
        <w:rPr>
          <w:rFonts w:ascii="Times New Roman" w:eastAsia="Times New Roman" w:hAnsi="Times New Roman" w:cs="Times New Roman"/>
          <w:color w:val="000000"/>
          <w:sz w:val="28"/>
          <w:szCs w:val="28"/>
        </w:rPr>
        <w:t>г</w:t>
      </w:r>
      <w:r w:rsidRPr="00464E2C">
        <w:rPr>
          <w:rFonts w:ascii="Times New Roman" w:eastAsia="Times New Roman" w:hAnsi="Times New Roman" w:cs="Times New Roman"/>
          <w:color w:val="000000"/>
          <w:spacing w:val="-3"/>
          <w:sz w:val="28"/>
          <w:szCs w:val="28"/>
        </w:rPr>
        <w:t>у</w:t>
      </w:r>
      <w:r w:rsidRPr="00464E2C">
        <w:rPr>
          <w:rFonts w:ascii="Times New Roman" w:eastAsia="Times New Roman" w:hAnsi="Times New Roman" w:cs="Times New Roman"/>
          <w:color w:val="000000"/>
          <w:sz w:val="28"/>
          <w:szCs w:val="28"/>
        </w:rPr>
        <w:t>нов Г.</w:t>
      </w:r>
      <w:r>
        <w:rPr>
          <w:rFonts w:ascii="Times New Roman" w:eastAsia="Times New Roman" w:hAnsi="Times New Roman" w:cs="Times New Roman"/>
          <w:color w:val="000000"/>
          <w:sz w:val="28"/>
          <w:szCs w:val="28"/>
        </w:rPr>
        <w:t xml:space="preserve"> </w:t>
      </w:r>
      <w:r w:rsidRPr="00464E2C">
        <w:rPr>
          <w:rFonts w:ascii="Times New Roman" w:eastAsia="Times New Roman" w:hAnsi="Times New Roman" w:cs="Times New Roman"/>
          <w:color w:val="000000"/>
          <w:sz w:val="28"/>
          <w:szCs w:val="28"/>
        </w:rPr>
        <w:t>Б. Авто</w:t>
      </w:r>
      <w:r w:rsidRPr="00464E2C">
        <w:rPr>
          <w:rFonts w:ascii="Times New Roman" w:eastAsia="Times New Roman" w:hAnsi="Times New Roman" w:cs="Times New Roman"/>
          <w:color w:val="000000"/>
          <w:spacing w:val="-1"/>
          <w:sz w:val="28"/>
          <w:szCs w:val="28"/>
        </w:rPr>
        <w:t>м</w:t>
      </w:r>
      <w:r w:rsidRPr="00464E2C">
        <w:rPr>
          <w:rFonts w:ascii="Times New Roman" w:eastAsia="Times New Roman" w:hAnsi="Times New Roman" w:cs="Times New Roman"/>
          <w:color w:val="000000"/>
          <w:sz w:val="28"/>
          <w:szCs w:val="28"/>
        </w:rPr>
        <w:t>од</w:t>
      </w:r>
      <w:r w:rsidRPr="00464E2C">
        <w:rPr>
          <w:rFonts w:ascii="Times New Roman" w:eastAsia="Times New Roman" w:hAnsi="Times New Roman" w:cs="Times New Roman"/>
          <w:color w:val="000000"/>
          <w:w w:val="101"/>
          <w:sz w:val="28"/>
          <w:szCs w:val="28"/>
        </w:rPr>
        <w:t>е</w:t>
      </w:r>
      <w:r w:rsidRPr="00464E2C">
        <w:rPr>
          <w:rFonts w:ascii="Times New Roman" w:eastAsia="Times New Roman" w:hAnsi="Times New Roman" w:cs="Times New Roman"/>
          <w:color w:val="000000"/>
          <w:spacing w:val="1"/>
          <w:sz w:val="28"/>
          <w:szCs w:val="28"/>
        </w:rPr>
        <w:t>л</w:t>
      </w:r>
      <w:r w:rsidRPr="00464E2C">
        <w:rPr>
          <w:rFonts w:ascii="Times New Roman" w:eastAsia="Times New Roman" w:hAnsi="Times New Roman" w:cs="Times New Roman"/>
          <w:color w:val="000000"/>
          <w:sz w:val="28"/>
          <w:szCs w:val="28"/>
        </w:rPr>
        <w:t xml:space="preserve">ьный </w:t>
      </w:r>
      <w:proofErr w:type="gramStart"/>
      <w:r w:rsidRPr="00464E2C">
        <w:rPr>
          <w:rFonts w:ascii="Times New Roman" w:eastAsia="Times New Roman" w:hAnsi="Times New Roman" w:cs="Times New Roman"/>
          <w:color w:val="000000"/>
          <w:sz w:val="28"/>
          <w:szCs w:val="28"/>
        </w:rPr>
        <w:t>к</w:t>
      </w:r>
      <w:r w:rsidRPr="00464E2C">
        <w:rPr>
          <w:rFonts w:ascii="Times New Roman" w:eastAsia="Times New Roman" w:hAnsi="Times New Roman" w:cs="Times New Roman"/>
          <w:color w:val="000000"/>
          <w:spacing w:val="1"/>
          <w:sz w:val="28"/>
          <w:szCs w:val="28"/>
        </w:rPr>
        <w:t>р</w:t>
      </w:r>
      <w:r w:rsidRPr="00464E2C">
        <w:rPr>
          <w:rFonts w:ascii="Times New Roman" w:eastAsia="Times New Roman" w:hAnsi="Times New Roman" w:cs="Times New Roman"/>
          <w:color w:val="000000"/>
          <w:spacing w:val="-1"/>
          <w:sz w:val="28"/>
          <w:szCs w:val="28"/>
        </w:rPr>
        <w:t>у</w:t>
      </w:r>
      <w:r w:rsidRPr="00464E2C">
        <w:rPr>
          <w:rFonts w:ascii="Times New Roman" w:eastAsia="Times New Roman" w:hAnsi="Times New Roman" w:cs="Times New Roman"/>
          <w:color w:val="000000"/>
          <w:sz w:val="28"/>
          <w:szCs w:val="28"/>
        </w:rPr>
        <w:t>жок</w:t>
      </w:r>
      <w:r>
        <w:rPr>
          <w:rFonts w:ascii="Times New Roman" w:eastAsia="Times New Roman" w:hAnsi="Times New Roman" w:cs="Times New Roman"/>
          <w:color w:val="000000"/>
          <w:sz w:val="28"/>
          <w:szCs w:val="28"/>
        </w:rPr>
        <w:t xml:space="preserve">, </w:t>
      </w:r>
      <w:r w:rsidRPr="00464E2C">
        <w:rPr>
          <w:rFonts w:ascii="Times New Roman" w:eastAsia="Times New Roman" w:hAnsi="Times New Roman" w:cs="Times New Roman"/>
          <w:color w:val="000000"/>
          <w:sz w:val="28"/>
          <w:szCs w:val="28"/>
        </w:rPr>
        <w:t xml:space="preserve"> М.</w:t>
      </w:r>
      <w:proofErr w:type="gramEnd"/>
      <w:r w:rsidRPr="00464E2C">
        <w:rPr>
          <w:rFonts w:ascii="Times New Roman" w:eastAsia="Times New Roman" w:hAnsi="Times New Roman" w:cs="Times New Roman"/>
          <w:color w:val="000000"/>
          <w:w w:val="101"/>
          <w:sz w:val="28"/>
          <w:szCs w:val="28"/>
        </w:rPr>
        <w:t>:</w:t>
      </w:r>
      <w:r w:rsidRPr="00464E2C">
        <w:rPr>
          <w:rFonts w:ascii="Times New Roman" w:eastAsia="Times New Roman" w:hAnsi="Times New Roman" w:cs="Times New Roman"/>
          <w:color w:val="000000"/>
          <w:sz w:val="28"/>
          <w:szCs w:val="28"/>
        </w:rPr>
        <w:t xml:space="preserve"> ДОСААФ, 19</w:t>
      </w:r>
      <w:r w:rsidRPr="00464E2C">
        <w:rPr>
          <w:rFonts w:ascii="Times New Roman" w:eastAsia="Times New Roman" w:hAnsi="Times New Roman" w:cs="Times New Roman"/>
          <w:color w:val="000000"/>
          <w:spacing w:val="-1"/>
          <w:sz w:val="28"/>
          <w:szCs w:val="28"/>
        </w:rPr>
        <w:t>8</w:t>
      </w:r>
      <w:r w:rsidRPr="00464E2C">
        <w:rPr>
          <w:rFonts w:ascii="Times New Roman" w:eastAsia="Times New Roman" w:hAnsi="Times New Roman" w:cs="Times New Roman"/>
          <w:color w:val="000000"/>
          <w:sz w:val="28"/>
          <w:szCs w:val="28"/>
        </w:rPr>
        <w:t>8</w:t>
      </w:r>
      <w:r>
        <w:rPr>
          <w:rFonts w:ascii="Times New Roman" w:eastAsia="Times New Roman" w:hAnsi="Times New Roman" w:cs="Times New Roman"/>
          <w:color w:val="000000"/>
          <w:sz w:val="28"/>
          <w:szCs w:val="28"/>
        </w:rPr>
        <w:t xml:space="preserve"> г</w:t>
      </w:r>
      <w:r w:rsidRPr="00464E2C">
        <w:rPr>
          <w:rFonts w:ascii="Times New Roman" w:eastAsia="Times New Roman" w:hAnsi="Times New Roman" w:cs="Times New Roman"/>
          <w:color w:val="000000"/>
          <w:spacing w:val="1"/>
          <w:sz w:val="28"/>
          <w:szCs w:val="28"/>
        </w:rPr>
        <w:t>.</w:t>
      </w:r>
    </w:p>
    <w:p w:rsidR="003241F0" w:rsidRDefault="003241F0" w:rsidP="006560B3">
      <w:pPr>
        <w:pStyle w:val="a9"/>
        <w:widowControl w:val="0"/>
        <w:numPr>
          <w:ilvl w:val="0"/>
          <w:numId w:val="5"/>
        </w:numPr>
        <w:spacing w:line="360" w:lineRule="auto"/>
        <w:ind w:left="0" w:right="705" w:firstLine="709"/>
        <w:jc w:val="both"/>
        <w:rPr>
          <w:rFonts w:ascii="Times New Roman" w:eastAsia="Times New Roman" w:hAnsi="Times New Roman" w:cs="Times New Roman"/>
          <w:color w:val="000000"/>
          <w:spacing w:val="1"/>
          <w:sz w:val="28"/>
          <w:szCs w:val="28"/>
        </w:rPr>
      </w:pPr>
      <w:r w:rsidRPr="00464E2C">
        <w:rPr>
          <w:rFonts w:ascii="Times New Roman" w:eastAsia="Times New Roman" w:hAnsi="Times New Roman" w:cs="Times New Roman"/>
          <w:color w:val="000000"/>
          <w:sz w:val="28"/>
          <w:szCs w:val="28"/>
        </w:rPr>
        <w:t>Л</w:t>
      </w:r>
      <w:r w:rsidRPr="00464E2C">
        <w:rPr>
          <w:rFonts w:ascii="Times New Roman" w:eastAsia="Times New Roman" w:hAnsi="Times New Roman" w:cs="Times New Roman"/>
          <w:color w:val="000000"/>
          <w:w w:val="101"/>
          <w:sz w:val="28"/>
          <w:szCs w:val="28"/>
        </w:rPr>
        <w:t>е</w:t>
      </w:r>
      <w:r w:rsidRPr="00464E2C">
        <w:rPr>
          <w:rFonts w:ascii="Times New Roman" w:eastAsia="Times New Roman" w:hAnsi="Times New Roman" w:cs="Times New Roman"/>
          <w:color w:val="000000"/>
          <w:sz w:val="28"/>
          <w:szCs w:val="28"/>
        </w:rPr>
        <w:t>в</w:t>
      </w:r>
      <w:r w:rsidRPr="00464E2C">
        <w:rPr>
          <w:rFonts w:ascii="Times New Roman" w:eastAsia="Times New Roman" w:hAnsi="Times New Roman" w:cs="Times New Roman"/>
          <w:color w:val="000000"/>
          <w:w w:val="101"/>
          <w:sz w:val="28"/>
          <w:szCs w:val="28"/>
        </w:rPr>
        <w:t>а</w:t>
      </w:r>
      <w:r w:rsidRPr="00464E2C">
        <w:rPr>
          <w:rFonts w:ascii="Times New Roman" w:eastAsia="Times New Roman" w:hAnsi="Times New Roman" w:cs="Times New Roman"/>
          <w:color w:val="000000"/>
          <w:sz w:val="28"/>
          <w:szCs w:val="28"/>
        </w:rPr>
        <w:t>н</w:t>
      </w:r>
      <w:r w:rsidRPr="00464E2C">
        <w:rPr>
          <w:rFonts w:ascii="Times New Roman" w:eastAsia="Times New Roman" w:hAnsi="Times New Roman" w:cs="Times New Roman"/>
          <w:color w:val="000000"/>
          <w:spacing w:val="-2"/>
          <w:sz w:val="28"/>
          <w:szCs w:val="28"/>
        </w:rPr>
        <w:t>т</w:t>
      </w:r>
      <w:r w:rsidRPr="00464E2C">
        <w:rPr>
          <w:rFonts w:ascii="Times New Roman" w:eastAsia="Times New Roman" w:hAnsi="Times New Roman" w:cs="Times New Roman"/>
          <w:color w:val="000000"/>
          <w:sz w:val="28"/>
          <w:szCs w:val="28"/>
        </w:rPr>
        <w:t>ов</w:t>
      </w:r>
      <w:r w:rsidRPr="00464E2C">
        <w:rPr>
          <w:rFonts w:ascii="Times New Roman" w:eastAsia="Times New Roman" w:hAnsi="Times New Roman" w:cs="Times New Roman"/>
          <w:color w:val="000000"/>
          <w:w w:val="101"/>
          <w:sz w:val="28"/>
          <w:szCs w:val="28"/>
        </w:rPr>
        <w:t>с</w:t>
      </w:r>
      <w:r w:rsidRPr="00464E2C">
        <w:rPr>
          <w:rFonts w:ascii="Times New Roman" w:eastAsia="Times New Roman" w:hAnsi="Times New Roman" w:cs="Times New Roman"/>
          <w:color w:val="000000"/>
          <w:spacing w:val="-1"/>
          <w:sz w:val="28"/>
          <w:szCs w:val="28"/>
        </w:rPr>
        <w:t>к</w:t>
      </w:r>
      <w:r w:rsidRPr="00464E2C">
        <w:rPr>
          <w:rFonts w:ascii="Times New Roman" w:eastAsia="Times New Roman" w:hAnsi="Times New Roman" w:cs="Times New Roman"/>
          <w:color w:val="000000"/>
          <w:sz w:val="28"/>
          <w:szCs w:val="28"/>
        </w:rPr>
        <w:t>ий</w:t>
      </w:r>
      <w:r w:rsidRPr="00464E2C">
        <w:rPr>
          <w:rFonts w:ascii="Times New Roman" w:eastAsia="Times New Roman" w:hAnsi="Times New Roman" w:cs="Times New Roman"/>
          <w:color w:val="000000"/>
          <w:spacing w:val="1"/>
          <w:sz w:val="28"/>
          <w:szCs w:val="28"/>
        </w:rPr>
        <w:t xml:space="preserve"> </w:t>
      </w:r>
      <w:r w:rsidRPr="00464E2C">
        <w:rPr>
          <w:rFonts w:ascii="Times New Roman" w:eastAsia="Times New Roman" w:hAnsi="Times New Roman" w:cs="Times New Roman"/>
          <w:color w:val="000000"/>
          <w:sz w:val="28"/>
          <w:szCs w:val="28"/>
        </w:rPr>
        <w:t>В.</w:t>
      </w:r>
      <w:r w:rsidRPr="00464E2C">
        <w:rPr>
          <w:rFonts w:ascii="Times New Roman" w:eastAsia="Times New Roman" w:hAnsi="Times New Roman" w:cs="Times New Roman"/>
          <w:color w:val="000000"/>
          <w:spacing w:val="-3"/>
          <w:sz w:val="28"/>
          <w:szCs w:val="28"/>
        </w:rPr>
        <w:t xml:space="preserve"> </w:t>
      </w:r>
      <w:r w:rsidRPr="00464E2C">
        <w:rPr>
          <w:rFonts w:ascii="Times New Roman" w:eastAsia="Times New Roman" w:hAnsi="Times New Roman" w:cs="Times New Roman"/>
          <w:color w:val="000000"/>
          <w:spacing w:val="-1"/>
          <w:sz w:val="28"/>
          <w:szCs w:val="28"/>
        </w:rPr>
        <w:t>И</w:t>
      </w:r>
      <w:r w:rsidRPr="00464E2C">
        <w:rPr>
          <w:rFonts w:ascii="Times New Roman" w:eastAsia="Times New Roman" w:hAnsi="Times New Roman" w:cs="Times New Roman"/>
          <w:color w:val="000000"/>
          <w:sz w:val="28"/>
          <w:szCs w:val="28"/>
        </w:rPr>
        <w:t>.</w:t>
      </w:r>
      <w:r w:rsidRPr="00464E2C">
        <w:rPr>
          <w:rFonts w:ascii="Times New Roman" w:eastAsia="Times New Roman" w:hAnsi="Times New Roman" w:cs="Times New Roman"/>
          <w:color w:val="000000"/>
          <w:spacing w:val="-1"/>
          <w:sz w:val="28"/>
          <w:szCs w:val="28"/>
        </w:rPr>
        <w:t xml:space="preserve"> </w:t>
      </w:r>
      <w:r w:rsidRPr="00464E2C">
        <w:rPr>
          <w:rFonts w:ascii="Times New Roman" w:eastAsia="Times New Roman" w:hAnsi="Times New Roman" w:cs="Times New Roman"/>
          <w:color w:val="000000"/>
          <w:sz w:val="28"/>
          <w:szCs w:val="28"/>
        </w:rPr>
        <w:t>М</w:t>
      </w:r>
      <w:r w:rsidRPr="00464E2C">
        <w:rPr>
          <w:rFonts w:ascii="Times New Roman" w:eastAsia="Times New Roman" w:hAnsi="Times New Roman" w:cs="Times New Roman"/>
          <w:color w:val="000000"/>
          <w:w w:val="101"/>
          <w:sz w:val="28"/>
          <w:szCs w:val="28"/>
        </w:rPr>
        <w:t>е</w:t>
      </w:r>
      <w:r w:rsidRPr="00464E2C">
        <w:rPr>
          <w:rFonts w:ascii="Times New Roman" w:eastAsia="Times New Roman" w:hAnsi="Times New Roman" w:cs="Times New Roman"/>
          <w:color w:val="000000"/>
          <w:spacing w:val="1"/>
          <w:sz w:val="28"/>
          <w:szCs w:val="28"/>
        </w:rPr>
        <w:t>х</w:t>
      </w:r>
      <w:r w:rsidRPr="00464E2C">
        <w:rPr>
          <w:rFonts w:ascii="Times New Roman" w:eastAsia="Times New Roman" w:hAnsi="Times New Roman" w:cs="Times New Roman"/>
          <w:color w:val="000000"/>
          <w:w w:val="101"/>
          <w:sz w:val="28"/>
          <w:szCs w:val="28"/>
        </w:rPr>
        <w:t>а</w:t>
      </w:r>
      <w:r w:rsidRPr="00464E2C">
        <w:rPr>
          <w:rFonts w:ascii="Times New Roman" w:eastAsia="Times New Roman" w:hAnsi="Times New Roman" w:cs="Times New Roman"/>
          <w:color w:val="000000"/>
          <w:sz w:val="28"/>
          <w:szCs w:val="28"/>
        </w:rPr>
        <w:t>ник</w:t>
      </w:r>
      <w:r w:rsidRPr="00464E2C">
        <w:rPr>
          <w:rFonts w:ascii="Times New Roman" w:eastAsia="Times New Roman" w:hAnsi="Times New Roman" w:cs="Times New Roman"/>
          <w:color w:val="000000"/>
          <w:w w:val="101"/>
          <w:sz w:val="28"/>
          <w:szCs w:val="28"/>
        </w:rPr>
        <w:t>а</w:t>
      </w:r>
      <w:r w:rsidRPr="00464E2C">
        <w:rPr>
          <w:rFonts w:ascii="Times New Roman" w:eastAsia="Times New Roman" w:hAnsi="Times New Roman" w:cs="Times New Roman"/>
          <w:color w:val="000000"/>
          <w:spacing w:val="-2"/>
          <w:sz w:val="28"/>
          <w:szCs w:val="28"/>
        </w:rPr>
        <w:t xml:space="preserve"> </w:t>
      </w:r>
      <w:r w:rsidRPr="00464E2C">
        <w:rPr>
          <w:rFonts w:ascii="Times New Roman" w:eastAsia="Times New Roman" w:hAnsi="Times New Roman" w:cs="Times New Roman"/>
          <w:color w:val="000000"/>
          <w:sz w:val="28"/>
          <w:szCs w:val="28"/>
        </w:rPr>
        <w:t>к</w:t>
      </w:r>
      <w:r w:rsidRPr="00464E2C">
        <w:rPr>
          <w:rFonts w:ascii="Times New Roman" w:eastAsia="Times New Roman" w:hAnsi="Times New Roman" w:cs="Times New Roman"/>
          <w:color w:val="000000"/>
          <w:spacing w:val="1"/>
          <w:sz w:val="28"/>
          <w:szCs w:val="28"/>
        </w:rPr>
        <w:t>о</w:t>
      </w:r>
      <w:r w:rsidRPr="00464E2C">
        <w:rPr>
          <w:rFonts w:ascii="Times New Roman" w:eastAsia="Times New Roman" w:hAnsi="Times New Roman" w:cs="Times New Roman"/>
          <w:color w:val="000000"/>
          <w:spacing w:val="-1"/>
          <w:w w:val="101"/>
          <w:sz w:val="28"/>
          <w:szCs w:val="28"/>
        </w:rPr>
        <w:t>с</w:t>
      </w:r>
      <w:r w:rsidRPr="00464E2C">
        <w:rPr>
          <w:rFonts w:ascii="Times New Roman" w:eastAsia="Times New Roman" w:hAnsi="Times New Roman" w:cs="Times New Roman"/>
          <w:color w:val="000000"/>
          <w:sz w:val="28"/>
          <w:szCs w:val="28"/>
        </w:rPr>
        <w:t>м</w:t>
      </w:r>
      <w:r w:rsidRPr="00464E2C">
        <w:rPr>
          <w:rFonts w:ascii="Times New Roman" w:eastAsia="Times New Roman" w:hAnsi="Times New Roman" w:cs="Times New Roman"/>
          <w:color w:val="000000"/>
          <w:spacing w:val="-1"/>
          <w:sz w:val="28"/>
          <w:szCs w:val="28"/>
        </w:rPr>
        <w:t>и</w:t>
      </w:r>
      <w:r w:rsidRPr="00464E2C">
        <w:rPr>
          <w:rFonts w:ascii="Times New Roman" w:eastAsia="Times New Roman" w:hAnsi="Times New Roman" w:cs="Times New Roman"/>
          <w:color w:val="000000"/>
          <w:sz w:val="28"/>
          <w:szCs w:val="28"/>
        </w:rPr>
        <w:t>ч</w:t>
      </w:r>
      <w:r w:rsidRPr="00464E2C">
        <w:rPr>
          <w:rFonts w:ascii="Times New Roman" w:eastAsia="Times New Roman" w:hAnsi="Times New Roman" w:cs="Times New Roman"/>
          <w:color w:val="000000"/>
          <w:w w:val="101"/>
          <w:sz w:val="28"/>
          <w:szCs w:val="28"/>
        </w:rPr>
        <w:t>ес</w:t>
      </w:r>
      <w:r w:rsidRPr="00464E2C">
        <w:rPr>
          <w:rFonts w:ascii="Times New Roman" w:eastAsia="Times New Roman" w:hAnsi="Times New Roman" w:cs="Times New Roman"/>
          <w:color w:val="000000"/>
          <w:spacing w:val="-2"/>
          <w:sz w:val="28"/>
          <w:szCs w:val="28"/>
        </w:rPr>
        <w:t>к</w:t>
      </w:r>
      <w:r w:rsidRPr="00464E2C">
        <w:rPr>
          <w:rFonts w:ascii="Times New Roman" w:eastAsia="Times New Roman" w:hAnsi="Times New Roman" w:cs="Times New Roman"/>
          <w:color w:val="000000"/>
          <w:spacing w:val="1"/>
          <w:sz w:val="28"/>
          <w:szCs w:val="28"/>
        </w:rPr>
        <w:t>о</w:t>
      </w:r>
      <w:r w:rsidRPr="00464E2C">
        <w:rPr>
          <w:rFonts w:ascii="Times New Roman" w:eastAsia="Times New Roman" w:hAnsi="Times New Roman" w:cs="Times New Roman"/>
          <w:color w:val="000000"/>
          <w:spacing w:val="-1"/>
          <w:sz w:val="28"/>
          <w:szCs w:val="28"/>
        </w:rPr>
        <w:t>г</w:t>
      </w:r>
      <w:r w:rsidRPr="00464E2C">
        <w:rPr>
          <w:rFonts w:ascii="Times New Roman" w:eastAsia="Times New Roman" w:hAnsi="Times New Roman" w:cs="Times New Roman"/>
          <w:color w:val="000000"/>
          <w:sz w:val="28"/>
          <w:szCs w:val="28"/>
        </w:rPr>
        <w:t>о</w:t>
      </w:r>
      <w:r w:rsidRPr="00464E2C">
        <w:rPr>
          <w:rFonts w:ascii="Times New Roman" w:eastAsia="Times New Roman" w:hAnsi="Times New Roman" w:cs="Times New Roman"/>
          <w:color w:val="000000"/>
          <w:spacing w:val="1"/>
          <w:sz w:val="28"/>
          <w:szCs w:val="28"/>
        </w:rPr>
        <w:t xml:space="preserve"> </w:t>
      </w:r>
      <w:r w:rsidRPr="00464E2C">
        <w:rPr>
          <w:rFonts w:ascii="Times New Roman" w:eastAsia="Times New Roman" w:hAnsi="Times New Roman" w:cs="Times New Roman"/>
          <w:color w:val="000000"/>
          <w:spacing w:val="-1"/>
          <w:sz w:val="28"/>
          <w:szCs w:val="28"/>
        </w:rPr>
        <w:t>п</w:t>
      </w:r>
      <w:r w:rsidRPr="00464E2C">
        <w:rPr>
          <w:rFonts w:ascii="Times New Roman" w:eastAsia="Times New Roman" w:hAnsi="Times New Roman" w:cs="Times New Roman"/>
          <w:color w:val="000000"/>
          <w:sz w:val="28"/>
          <w:szCs w:val="28"/>
        </w:rPr>
        <w:t>ол</w:t>
      </w:r>
      <w:r w:rsidRPr="00464E2C">
        <w:rPr>
          <w:rFonts w:ascii="Times New Roman" w:eastAsia="Times New Roman" w:hAnsi="Times New Roman" w:cs="Times New Roman"/>
          <w:color w:val="000000"/>
          <w:w w:val="101"/>
          <w:sz w:val="28"/>
          <w:szCs w:val="28"/>
        </w:rPr>
        <w:t>е</w:t>
      </w:r>
      <w:r w:rsidRPr="00464E2C">
        <w:rPr>
          <w:rFonts w:ascii="Times New Roman" w:eastAsia="Times New Roman" w:hAnsi="Times New Roman" w:cs="Times New Roman"/>
          <w:color w:val="000000"/>
          <w:sz w:val="28"/>
          <w:szCs w:val="28"/>
        </w:rPr>
        <w:t>т</w:t>
      </w:r>
      <w:r w:rsidRPr="00464E2C">
        <w:rPr>
          <w:rFonts w:ascii="Times New Roman" w:eastAsia="Times New Roman" w:hAnsi="Times New Roman" w:cs="Times New Roman"/>
          <w:color w:val="000000"/>
          <w:w w:val="101"/>
          <w:sz w:val="28"/>
          <w:szCs w:val="28"/>
        </w:rPr>
        <w:t>а</w:t>
      </w:r>
      <w:r w:rsidRPr="00464E2C">
        <w:rPr>
          <w:rFonts w:ascii="Times New Roman" w:eastAsia="Times New Roman" w:hAnsi="Times New Roman" w:cs="Times New Roman"/>
          <w:color w:val="000000"/>
          <w:sz w:val="28"/>
          <w:szCs w:val="28"/>
        </w:rPr>
        <w:t xml:space="preserve"> в эл</w:t>
      </w:r>
      <w:r w:rsidRPr="00464E2C">
        <w:rPr>
          <w:rFonts w:ascii="Times New Roman" w:eastAsia="Times New Roman" w:hAnsi="Times New Roman" w:cs="Times New Roman"/>
          <w:color w:val="000000"/>
          <w:w w:val="101"/>
          <w:sz w:val="28"/>
          <w:szCs w:val="28"/>
        </w:rPr>
        <w:t>е</w:t>
      </w:r>
      <w:r w:rsidRPr="00464E2C">
        <w:rPr>
          <w:rFonts w:ascii="Times New Roman" w:eastAsia="Times New Roman" w:hAnsi="Times New Roman" w:cs="Times New Roman"/>
          <w:color w:val="000000"/>
          <w:sz w:val="28"/>
          <w:szCs w:val="28"/>
        </w:rPr>
        <w:t>м</w:t>
      </w:r>
      <w:r w:rsidRPr="00464E2C">
        <w:rPr>
          <w:rFonts w:ascii="Times New Roman" w:eastAsia="Times New Roman" w:hAnsi="Times New Roman" w:cs="Times New Roman"/>
          <w:color w:val="000000"/>
          <w:w w:val="101"/>
          <w:sz w:val="28"/>
          <w:szCs w:val="28"/>
        </w:rPr>
        <w:t>е</w:t>
      </w:r>
      <w:r w:rsidRPr="00464E2C">
        <w:rPr>
          <w:rFonts w:ascii="Times New Roman" w:eastAsia="Times New Roman" w:hAnsi="Times New Roman" w:cs="Times New Roman"/>
          <w:color w:val="000000"/>
          <w:sz w:val="28"/>
          <w:szCs w:val="28"/>
        </w:rPr>
        <w:t>нт</w:t>
      </w:r>
      <w:r w:rsidRPr="00464E2C">
        <w:rPr>
          <w:rFonts w:ascii="Times New Roman" w:eastAsia="Times New Roman" w:hAnsi="Times New Roman" w:cs="Times New Roman"/>
          <w:color w:val="000000"/>
          <w:spacing w:val="-2"/>
          <w:w w:val="101"/>
          <w:sz w:val="28"/>
          <w:szCs w:val="28"/>
        </w:rPr>
        <w:t>а</w:t>
      </w:r>
      <w:r w:rsidRPr="00464E2C">
        <w:rPr>
          <w:rFonts w:ascii="Times New Roman" w:eastAsia="Times New Roman" w:hAnsi="Times New Roman" w:cs="Times New Roman"/>
          <w:color w:val="000000"/>
          <w:sz w:val="28"/>
          <w:szCs w:val="28"/>
        </w:rPr>
        <w:t>рном</w:t>
      </w:r>
      <w:r w:rsidRPr="00464E2C">
        <w:rPr>
          <w:rFonts w:ascii="Times New Roman" w:eastAsia="Times New Roman" w:hAnsi="Times New Roman" w:cs="Times New Roman"/>
          <w:color w:val="000000"/>
          <w:spacing w:val="-2"/>
          <w:sz w:val="28"/>
          <w:szCs w:val="28"/>
        </w:rPr>
        <w:t xml:space="preserve"> </w:t>
      </w:r>
      <w:r w:rsidRPr="00464E2C">
        <w:rPr>
          <w:rFonts w:ascii="Times New Roman" w:eastAsia="Times New Roman" w:hAnsi="Times New Roman" w:cs="Times New Roman"/>
          <w:color w:val="000000"/>
          <w:sz w:val="28"/>
          <w:szCs w:val="28"/>
        </w:rPr>
        <w:t>изл</w:t>
      </w:r>
      <w:r w:rsidRPr="00464E2C">
        <w:rPr>
          <w:rFonts w:ascii="Times New Roman" w:eastAsia="Times New Roman" w:hAnsi="Times New Roman" w:cs="Times New Roman"/>
          <w:color w:val="000000"/>
          <w:spacing w:val="6"/>
          <w:sz w:val="28"/>
          <w:szCs w:val="28"/>
        </w:rPr>
        <w:t>о</w:t>
      </w:r>
      <w:r w:rsidRPr="00464E2C">
        <w:rPr>
          <w:rFonts w:ascii="Times New Roman" w:eastAsia="Times New Roman" w:hAnsi="Times New Roman" w:cs="Times New Roman"/>
          <w:color w:val="000000"/>
          <w:sz w:val="28"/>
          <w:szCs w:val="28"/>
        </w:rPr>
        <w:t>ж</w:t>
      </w:r>
      <w:r w:rsidRPr="00464E2C">
        <w:rPr>
          <w:rFonts w:ascii="Times New Roman" w:eastAsia="Times New Roman" w:hAnsi="Times New Roman" w:cs="Times New Roman"/>
          <w:color w:val="000000"/>
          <w:w w:val="101"/>
          <w:sz w:val="28"/>
          <w:szCs w:val="28"/>
        </w:rPr>
        <w:t>е</w:t>
      </w:r>
      <w:r w:rsidRPr="00464E2C">
        <w:rPr>
          <w:rFonts w:ascii="Times New Roman" w:eastAsia="Times New Roman" w:hAnsi="Times New Roman" w:cs="Times New Roman"/>
          <w:color w:val="000000"/>
          <w:sz w:val="28"/>
          <w:szCs w:val="28"/>
        </w:rPr>
        <w:t>ни</w:t>
      </w:r>
      <w:r w:rsidRPr="00464E2C">
        <w:rPr>
          <w:rFonts w:ascii="Times New Roman" w:eastAsia="Times New Roman" w:hAnsi="Times New Roman" w:cs="Times New Roman"/>
          <w:color w:val="000000"/>
          <w:spacing w:val="1"/>
          <w:sz w:val="28"/>
          <w:szCs w:val="28"/>
        </w:rPr>
        <w:t>и</w:t>
      </w:r>
      <w:r>
        <w:rPr>
          <w:rFonts w:ascii="Times New Roman" w:eastAsia="Times New Roman" w:hAnsi="Times New Roman" w:cs="Times New Roman"/>
          <w:color w:val="000000"/>
          <w:sz w:val="28"/>
          <w:szCs w:val="28"/>
        </w:rPr>
        <w:t>,</w:t>
      </w:r>
      <w:r w:rsidRPr="00464E2C">
        <w:rPr>
          <w:rFonts w:ascii="Times New Roman" w:eastAsia="Times New Roman" w:hAnsi="Times New Roman" w:cs="Times New Roman"/>
          <w:color w:val="000000"/>
          <w:spacing w:val="-1"/>
          <w:sz w:val="28"/>
          <w:szCs w:val="28"/>
        </w:rPr>
        <w:t xml:space="preserve"> </w:t>
      </w:r>
      <w:r w:rsidRPr="00464E2C">
        <w:rPr>
          <w:rFonts w:ascii="Times New Roman" w:eastAsia="Times New Roman" w:hAnsi="Times New Roman" w:cs="Times New Roman"/>
          <w:color w:val="000000"/>
          <w:sz w:val="28"/>
          <w:szCs w:val="28"/>
        </w:rPr>
        <w:t>М.</w:t>
      </w:r>
      <w:r w:rsidRPr="00464E2C">
        <w:rPr>
          <w:rFonts w:ascii="Times New Roman" w:eastAsia="Times New Roman" w:hAnsi="Times New Roman" w:cs="Times New Roman"/>
          <w:color w:val="000000"/>
          <w:w w:val="101"/>
          <w:sz w:val="28"/>
          <w:szCs w:val="28"/>
        </w:rPr>
        <w:t>:</w:t>
      </w:r>
      <w:r w:rsidRPr="00464E2C">
        <w:rPr>
          <w:rFonts w:ascii="Times New Roman" w:eastAsia="Times New Roman" w:hAnsi="Times New Roman" w:cs="Times New Roman"/>
          <w:color w:val="000000"/>
          <w:sz w:val="28"/>
          <w:szCs w:val="28"/>
        </w:rPr>
        <w:t xml:space="preserve"> </w:t>
      </w:r>
      <w:r w:rsidRPr="00464E2C">
        <w:rPr>
          <w:rFonts w:ascii="Times New Roman" w:eastAsia="Times New Roman" w:hAnsi="Times New Roman" w:cs="Times New Roman"/>
          <w:color w:val="000000"/>
          <w:spacing w:val="-1"/>
          <w:sz w:val="28"/>
          <w:szCs w:val="28"/>
        </w:rPr>
        <w:t>Н</w:t>
      </w:r>
      <w:r w:rsidRPr="00464E2C">
        <w:rPr>
          <w:rFonts w:ascii="Times New Roman" w:eastAsia="Times New Roman" w:hAnsi="Times New Roman" w:cs="Times New Roman"/>
          <w:color w:val="000000"/>
          <w:w w:val="101"/>
          <w:sz w:val="28"/>
          <w:szCs w:val="28"/>
        </w:rPr>
        <w:t>а</w:t>
      </w:r>
      <w:r w:rsidRPr="00464E2C">
        <w:rPr>
          <w:rFonts w:ascii="Times New Roman" w:eastAsia="Times New Roman" w:hAnsi="Times New Roman" w:cs="Times New Roman"/>
          <w:color w:val="000000"/>
          <w:spacing w:val="-3"/>
          <w:sz w:val="28"/>
          <w:szCs w:val="28"/>
        </w:rPr>
        <w:t>у</w:t>
      </w:r>
      <w:r w:rsidRPr="00464E2C">
        <w:rPr>
          <w:rFonts w:ascii="Times New Roman" w:eastAsia="Times New Roman" w:hAnsi="Times New Roman" w:cs="Times New Roman"/>
          <w:color w:val="000000"/>
          <w:sz w:val="28"/>
          <w:szCs w:val="28"/>
        </w:rPr>
        <w:t>к</w:t>
      </w:r>
      <w:r w:rsidRPr="00464E2C">
        <w:rPr>
          <w:rFonts w:ascii="Times New Roman" w:eastAsia="Times New Roman" w:hAnsi="Times New Roman" w:cs="Times New Roman"/>
          <w:color w:val="000000"/>
          <w:w w:val="101"/>
          <w:sz w:val="28"/>
          <w:szCs w:val="28"/>
        </w:rPr>
        <w:t>а</w:t>
      </w:r>
      <w:r w:rsidRPr="00464E2C">
        <w:rPr>
          <w:rFonts w:ascii="Times New Roman" w:eastAsia="Times New Roman" w:hAnsi="Times New Roman" w:cs="Times New Roman"/>
          <w:color w:val="000000"/>
          <w:sz w:val="28"/>
          <w:szCs w:val="28"/>
        </w:rPr>
        <w:t>, 197</w:t>
      </w:r>
      <w:r w:rsidRPr="00464E2C">
        <w:rPr>
          <w:rFonts w:ascii="Times New Roman" w:eastAsia="Times New Roman" w:hAnsi="Times New Roman" w:cs="Times New Roman"/>
          <w:color w:val="000000"/>
          <w:spacing w:val="1"/>
          <w:sz w:val="28"/>
          <w:szCs w:val="28"/>
        </w:rPr>
        <w:t>4</w:t>
      </w:r>
      <w:r>
        <w:rPr>
          <w:rFonts w:ascii="Times New Roman" w:eastAsia="Times New Roman" w:hAnsi="Times New Roman" w:cs="Times New Roman"/>
          <w:color w:val="000000"/>
          <w:spacing w:val="1"/>
          <w:sz w:val="28"/>
          <w:szCs w:val="28"/>
        </w:rPr>
        <w:t xml:space="preserve"> г</w:t>
      </w:r>
      <w:r w:rsidRPr="00464E2C">
        <w:rPr>
          <w:rFonts w:ascii="Times New Roman" w:eastAsia="Times New Roman" w:hAnsi="Times New Roman" w:cs="Times New Roman"/>
          <w:color w:val="000000"/>
          <w:spacing w:val="1"/>
          <w:sz w:val="28"/>
          <w:szCs w:val="28"/>
        </w:rPr>
        <w:t>.</w:t>
      </w:r>
    </w:p>
    <w:p w:rsidR="003241F0" w:rsidRDefault="003241F0" w:rsidP="006560B3">
      <w:pPr>
        <w:pStyle w:val="a9"/>
        <w:widowControl w:val="0"/>
        <w:numPr>
          <w:ilvl w:val="0"/>
          <w:numId w:val="5"/>
        </w:numPr>
        <w:spacing w:line="360" w:lineRule="auto"/>
        <w:ind w:left="0" w:right="495" w:firstLine="709"/>
        <w:jc w:val="both"/>
        <w:rPr>
          <w:rFonts w:ascii="Times New Roman" w:eastAsia="Times New Roman" w:hAnsi="Times New Roman" w:cs="Times New Roman"/>
          <w:color w:val="000000"/>
          <w:sz w:val="28"/>
          <w:szCs w:val="28"/>
        </w:rPr>
      </w:pPr>
      <w:r w:rsidRPr="00464E2C">
        <w:rPr>
          <w:rFonts w:ascii="Times New Roman" w:eastAsia="Times New Roman" w:hAnsi="Times New Roman" w:cs="Times New Roman"/>
          <w:color w:val="000000"/>
          <w:spacing w:val="-1"/>
          <w:sz w:val="28"/>
          <w:szCs w:val="28"/>
        </w:rPr>
        <w:t>О</w:t>
      </w:r>
      <w:r w:rsidRPr="00464E2C">
        <w:rPr>
          <w:rFonts w:ascii="Times New Roman" w:eastAsia="Times New Roman" w:hAnsi="Times New Roman" w:cs="Times New Roman"/>
          <w:color w:val="000000"/>
          <w:spacing w:val="-2"/>
          <w:w w:val="101"/>
          <w:sz w:val="28"/>
          <w:szCs w:val="28"/>
        </w:rPr>
        <w:t>с</w:t>
      </w:r>
      <w:r w:rsidRPr="00464E2C">
        <w:rPr>
          <w:rFonts w:ascii="Times New Roman" w:eastAsia="Times New Roman" w:hAnsi="Times New Roman" w:cs="Times New Roman"/>
          <w:color w:val="000000"/>
          <w:sz w:val="28"/>
          <w:szCs w:val="28"/>
        </w:rPr>
        <w:t>н</w:t>
      </w:r>
      <w:r w:rsidRPr="00464E2C">
        <w:rPr>
          <w:rFonts w:ascii="Times New Roman" w:eastAsia="Times New Roman" w:hAnsi="Times New Roman" w:cs="Times New Roman"/>
          <w:color w:val="000000"/>
          <w:spacing w:val="1"/>
          <w:sz w:val="28"/>
          <w:szCs w:val="28"/>
        </w:rPr>
        <w:t>о</w:t>
      </w:r>
      <w:r w:rsidRPr="00464E2C">
        <w:rPr>
          <w:rFonts w:ascii="Times New Roman" w:eastAsia="Times New Roman" w:hAnsi="Times New Roman" w:cs="Times New Roman"/>
          <w:color w:val="000000"/>
          <w:spacing w:val="-2"/>
          <w:sz w:val="28"/>
          <w:szCs w:val="28"/>
        </w:rPr>
        <w:t>в</w:t>
      </w:r>
      <w:r w:rsidRPr="00464E2C">
        <w:rPr>
          <w:rFonts w:ascii="Times New Roman" w:eastAsia="Times New Roman" w:hAnsi="Times New Roman" w:cs="Times New Roman"/>
          <w:color w:val="000000"/>
          <w:sz w:val="28"/>
          <w:szCs w:val="28"/>
        </w:rPr>
        <w:t>ы</w:t>
      </w:r>
      <w:r w:rsidRPr="00464E2C">
        <w:rPr>
          <w:rFonts w:ascii="Times New Roman" w:eastAsia="Times New Roman" w:hAnsi="Times New Roman" w:cs="Times New Roman"/>
          <w:color w:val="000000"/>
          <w:spacing w:val="1"/>
          <w:sz w:val="28"/>
          <w:szCs w:val="28"/>
        </w:rPr>
        <w:t xml:space="preserve"> </w:t>
      </w:r>
      <w:r w:rsidRPr="00464E2C">
        <w:rPr>
          <w:rFonts w:ascii="Times New Roman" w:eastAsia="Times New Roman" w:hAnsi="Times New Roman" w:cs="Times New Roman"/>
          <w:color w:val="000000"/>
          <w:spacing w:val="-1"/>
          <w:sz w:val="28"/>
          <w:szCs w:val="28"/>
        </w:rPr>
        <w:t>п</w:t>
      </w:r>
      <w:r w:rsidRPr="00464E2C">
        <w:rPr>
          <w:rFonts w:ascii="Times New Roman" w:eastAsia="Times New Roman" w:hAnsi="Times New Roman" w:cs="Times New Roman"/>
          <w:color w:val="000000"/>
          <w:spacing w:val="1"/>
          <w:sz w:val="28"/>
          <w:szCs w:val="28"/>
        </w:rPr>
        <w:t>р</w:t>
      </w:r>
      <w:r w:rsidRPr="00464E2C">
        <w:rPr>
          <w:rFonts w:ascii="Times New Roman" w:eastAsia="Times New Roman" w:hAnsi="Times New Roman" w:cs="Times New Roman"/>
          <w:color w:val="000000"/>
          <w:sz w:val="28"/>
          <w:szCs w:val="28"/>
        </w:rPr>
        <w:t>о</w:t>
      </w:r>
      <w:r w:rsidRPr="00464E2C">
        <w:rPr>
          <w:rFonts w:ascii="Times New Roman" w:eastAsia="Times New Roman" w:hAnsi="Times New Roman" w:cs="Times New Roman"/>
          <w:color w:val="000000"/>
          <w:w w:val="101"/>
          <w:sz w:val="28"/>
          <w:szCs w:val="28"/>
        </w:rPr>
        <w:t>е</w:t>
      </w:r>
      <w:r w:rsidRPr="00464E2C">
        <w:rPr>
          <w:rFonts w:ascii="Times New Roman" w:eastAsia="Times New Roman" w:hAnsi="Times New Roman" w:cs="Times New Roman"/>
          <w:color w:val="000000"/>
          <w:sz w:val="28"/>
          <w:szCs w:val="28"/>
        </w:rPr>
        <w:t>кт</w:t>
      </w:r>
      <w:r w:rsidRPr="00464E2C">
        <w:rPr>
          <w:rFonts w:ascii="Times New Roman" w:eastAsia="Times New Roman" w:hAnsi="Times New Roman" w:cs="Times New Roman"/>
          <w:color w:val="000000"/>
          <w:spacing w:val="-1"/>
          <w:sz w:val="28"/>
          <w:szCs w:val="28"/>
        </w:rPr>
        <w:t>и</w:t>
      </w:r>
      <w:r w:rsidRPr="00464E2C">
        <w:rPr>
          <w:rFonts w:ascii="Times New Roman" w:eastAsia="Times New Roman" w:hAnsi="Times New Roman" w:cs="Times New Roman"/>
          <w:color w:val="000000"/>
          <w:spacing w:val="1"/>
          <w:sz w:val="28"/>
          <w:szCs w:val="28"/>
        </w:rPr>
        <w:t>ро</w:t>
      </w:r>
      <w:r w:rsidRPr="00464E2C">
        <w:rPr>
          <w:rFonts w:ascii="Times New Roman" w:eastAsia="Times New Roman" w:hAnsi="Times New Roman" w:cs="Times New Roman"/>
          <w:color w:val="000000"/>
          <w:sz w:val="28"/>
          <w:szCs w:val="28"/>
        </w:rPr>
        <w:t>в</w:t>
      </w:r>
      <w:r w:rsidRPr="00464E2C">
        <w:rPr>
          <w:rFonts w:ascii="Times New Roman" w:eastAsia="Times New Roman" w:hAnsi="Times New Roman" w:cs="Times New Roman"/>
          <w:color w:val="000000"/>
          <w:spacing w:val="-2"/>
          <w:w w:val="101"/>
          <w:sz w:val="28"/>
          <w:szCs w:val="28"/>
        </w:rPr>
        <w:t>а</w:t>
      </w:r>
      <w:r w:rsidRPr="00464E2C">
        <w:rPr>
          <w:rFonts w:ascii="Times New Roman" w:eastAsia="Times New Roman" w:hAnsi="Times New Roman" w:cs="Times New Roman"/>
          <w:color w:val="000000"/>
          <w:spacing w:val="-1"/>
          <w:sz w:val="28"/>
          <w:szCs w:val="28"/>
        </w:rPr>
        <w:t>н</w:t>
      </w:r>
      <w:r w:rsidRPr="00464E2C">
        <w:rPr>
          <w:rFonts w:ascii="Times New Roman" w:eastAsia="Times New Roman" w:hAnsi="Times New Roman" w:cs="Times New Roman"/>
          <w:color w:val="000000"/>
          <w:sz w:val="28"/>
          <w:szCs w:val="28"/>
        </w:rPr>
        <w:t>и</w:t>
      </w:r>
      <w:r w:rsidRPr="00464E2C">
        <w:rPr>
          <w:rFonts w:ascii="Times New Roman" w:eastAsia="Times New Roman" w:hAnsi="Times New Roman" w:cs="Times New Roman"/>
          <w:color w:val="000000"/>
          <w:w w:val="101"/>
          <w:sz w:val="28"/>
          <w:szCs w:val="28"/>
        </w:rPr>
        <w:t>я</w:t>
      </w:r>
      <w:r w:rsidRPr="00464E2C">
        <w:rPr>
          <w:rFonts w:ascii="Times New Roman" w:eastAsia="Times New Roman" w:hAnsi="Times New Roman" w:cs="Times New Roman"/>
          <w:color w:val="000000"/>
          <w:sz w:val="28"/>
          <w:szCs w:val="28"/>
        </w:rPr>
        <w:t xml:space="preserve"> л</w:t>
      </w:r>
      <w:r w:rsidRPr="00464E2C">
        <w:rPr>
          <w:rFonts w:ascii="Times New Roman" w:eastAsia="Times New Roman" w:hAnsi="Times New Roman" w:cs="Times New Roman"/>
          <w:color w:val="000000"/>
          <w:w w:val="101"/>
          <w:sz w:val="28"/>
          <w:szCs w:val="28"/>
        </w:rPr>
        <w:t>е</w:t>
      </w:r>
      <w:r w:rsidRPr="00464E2C">
        <w:rPr>
          <w:rFonts w:ascii="Times New Roman" w:eastAsia="Times New Roman" w:hAnsi="Times New Roman" w:cs="Times New Roman"/>
          <w:color w:val="000000"/>
          <w:sz w:val="28"/>
          <w:szCs w:val="28"/>
        </w:rPr>
        <w:t>т</w:t>
      </w:r>
      <w:r w:rsidRPr="00464E2C">
        <w:rPr>
          <w:rFonts w:ascii="Times New Roman" w:eastAsia="Times New Roman" w:hAnsi="Times New Roman" w:cs="Times New Roman"/>
          <w:color w:val="000000"/>
          <w:w w:val="101"/>
          <w:sz w:val="28"/>
          <w:szCs w:val="28"/>
        </w:rPr>
        <w:t>а</w:t>
      </w:r>
      <w:r w:rsidRPr="00464E2C">
        <w:rPr>
          <w:rFonts w:ascii="Times New Roman" w:eastAsia="Times New Roman" w:hAnsi="Times New Roman" w:cs="Times New Roman"/>
          <w:color w:val="000000"/>
          <w:sz w:val="28"/>
          <w:szCs w:val="28"/>
        </w:rPr>
        <w:t>т</w:t>
      </w:r>
      <w:r w:rsidRPr="00464E2C">
        <w:rPr>
          <w:rFonts w:ascii="Times New Roman" w:eastAsia="Times New Roman" w:hAnsi="Times New Roman" w:cs="Times New Roman"/>
          <w:color w:val="000000"/>
          <w:w w:val="101"/>
          <w:sz w:val="28"/>
          <w:szCs w:val="28"/>
        </w:rPr>
        <w:t>е</w:t>
      </w:r>
      <w:r w:rsidRPr="00464E2C">
        <w:rPr>
          <w:rFonts w:ascii="Times New Roman" w:eastAsia="Times New Roman" w:hAnsi="Times New Roman" w:cs="Times New Roman"/>
          <w:color w:val="000000"/>
          <w:spacing w:val="-1"/>
          <w:sz w:val="28"/>
          <w:szCs w:val="28"/>
        </w:rPr>
        <w:t>льны</w:t>
      </w:r>
      <w:r w:rsidRPr="00464E2C">
        <w:rPr>
          <w:rFonts w:ascii="Times New Roman" w:eastAsia="Times New Roman" w:hAnsi="Times New Roman" w:cs="Times New Roman"/>
          <w:color w:val="000000"/>
          <w:sz w:val="28"/>
          <w:szCs w:val="28"/>
        </w:rPr>
        <w:t>х</w:t>
      </w:r>
      <w:r w:rsidRPr="00464E2C">
        <w:rPr>
          <w:rFonts w:ascii="Times New Roman" w:eastAsia="Times New Roman" w:hAnsi="Times New Roman" w:cs="Times New Roman"/>
          <w:color w:val="000000"/>
          <w:spacing w:val="2"/>
          <w:sz w:val="28"/>
          <w:szCs w:val="28"/>
        </w:rPr>
        <w:t xml:space="preserve"> </w:t>
      </w:r>
      <w:r w:rsidRPr="00464E2C">
        <w:rPr>
          <w:rFonts w:ascii="Times New Roman" w:eastAsia="Times New Roman" w:hAnsi="Times New Roman" w:cs="Times New Roman"/>
          <w:color w:val="000000"/>
          <w:w w:val="101"/>
          <w:sz w:val="28"/>
          <w:szCs w:val="28"/>
        </w:rPr>
        <w:t>а</w:t>
      </w:r>
      <w:r w:rsidRPr="00464E2C">
        <w:rPr>
          <w:rFonts w:ascii="Times New Roman" w:eastAsia="Times New Roman" w:hAnsi="Times New Roman" w:cs="Times New Roman"/>
          <w:color w:val="000000"/>
          <w:spacing w:val="-1"/>
          <w:sz w:val="28"/>
          <w:szCs w:val="28"/>
        </w:rPr>
        <w:t>п</w:t>
      </w:r>
      <w:r w:rsidRPr="00464E2C">
        <w:rPr>
          <w:rFonts w:ascii="Times New Roman" w:eastAsia="Times New Roman" w:hAnsi="Times New Roman" w:cs="Times New Roman"/>
          <w:color w:val="000000"/>
          <w:sz w:val="28"/>
          <w:szCs w:val="28"/>
        </w:rPr>
        <w:t>п</w:t>
      </w:r>
      <w:r w:rsidRPr="00464E2C">
        <w:rPr>
          <w:rFonts w:ascii="Times New Roman" w:eastAsia="Times New Roman" w:hAnsi="Times New Roman" w:cs="Times New Roman"/>
          <w:color w:val="000000"/>
          <w:spacing w:val="-1"/>
          <w:w w:val="101"/>
          <w:sz w:val="28"/>
          <w:szCs w:val="28"/>
        </w:rPr>
        <w:t>а</w:t>
      </w:r>
      <w:r w:rsidRPr="00464E2C">
        <w:rPr>
          <w:rFonts w:ascii="Times New Roman" w:eastAsia="Times New Roman" w:hAnsi="Times New Roman" w:cs="Times New Roman"/>
          <w:color w:val="000000"/>
          <w:sz w:val="28"/>
          <w:szCs w:val="28"/>
        </w:rPr>
        <w:t>р</w:t>
      </w:r>
      <w:r w:rsidRPr="00464E2C">
        <w:rPr>
          <w:rFonts w:ascii="Times New Roman" w:eastAsia="Times New Roman" w:hAnsi="Times New Roman" w:cs="Times New Roman"/>
          <w:color w:val="000000"/>
          <w:w w:val="101"/>
          <w:sz w:val="28"/>
          <w:szCs w:val="28"/>
        </w:rPr>
        <w:t>а</w:t>
      </w:r>
      <w:r w:rsidRPr="00464E2C">
        <w:rPr>
          <w:rFonts w:ascii="Times New Roman" w:eastAsia="Times New Roman" w:hAnsi="Times New Roman" w:cs="Times New Roman"/>
          <w:color w:val="000000"/>
          <w:spacing w:val="-2"/>
          <w:sz w:val="28"/>
          <w:szCs w:val="28"/>
        </w:rPr>
        <w:t>т</w:t>
      </w:r>
      <w:r w:rsidRPr="00464E2C">
        <w:rPr>
          <w:rFonts w:ascii="Times New Roman" w:eastAsia="Times New Roman" w:hAnsi="Times New Roman" w:cs="Times New Roman"/>
          <w:color w:val="000000"/>
          <w:sz w:val="28"/>
          <w:szCs w:val="28"/>
        </w:rPr>
        <w:t>ов (тр</w:t>
      </w:r>
      <w:r w:rsidRPr="00464E2C">
        <w:rPr>
          <w:rFonts w:ascii="Times New Roman" w:eastAsia="Times New Roman" w:hAnsi="Times New Roman" w:cs="Times New Roman"/>
          <w:color w:val="000000"/>
          <w:spacing w:val="-1"/>
          <w:w w:val="101"/>
          <w:sz w:val="28"/>
          <w:szCs w:val="28"/>
        </w:rPr>
        <w:t>а</w:t>
      </w:r>
      <w:r w:rsidRPr="00464E2C">
        <w:rPr>
          <w:rFonts w:ascii="Times New Roman" w:eastAsia="Times New Roman" w:hAnsi="Times New Roman" w:cs="Times New Roman"/>
          <w:color w:val="000000"/>
          <w:sz w:val="28"/>
          <w:szCs w:val="28"/>
        </w:rPr>
        <w:t>н</w:t>
      </w:r>
      <w:r w:rsidRPr="00464E2C">
        <w:rPr>
          <w:rFonts w:ascii="Times New Roman" w:eastAsia="Times New Roman" w:hAnsi="Times New Roman" w:cs="Times New Roman"/>
          <w:color w:val="000000"/>
          <w:spacing w:val="-2"/>
          <w:w w:val="101"/>
          <w:sz w:val="28"/>
          <w:szCs w:val="28"/>
        </w:rPr>
        <w:t>с</w:t>
      </w:r>
      <w:r w:rsidRPr="00464E2C">
        <w:rPr>
          <w:rFonts w:ascii="Times New Roman" w:eastAsia="Times New Roman" w:hAnsi="Times New Roman" w:cs="Times New Roman"/>
          <w:color w:val="000000"/>
          <w:spacing w:val="-2"/>
          <w:sz w:val="28"/>
          <w:szCs w:val="28"/>
        </w:rPr>
        <w:t>п</w:t>
      </w:r>
      <w:r w:rsidRPr="00464E2C">
        <w:rPr>
          <w:rFonts w:ascii="Times New Roman" w:eastAsia="Times New Roman" w:hAnsi="Times New Roman" w:cs="Times New Roman"/>
          <w:color w:val="000000"/>
          <w:sz w:val="28"/>
          <w:szCs w:val="28"/>
        </w:rPr>
        <w:t>орт</w:t>
      </w:r>
      <w:r w:rsidRPr="00464E2C">
        <w:rPr>
          <w:rFonts w:ascii="Times New Roman" w:eastAsia="Times New Roman" w:hAnsi="Times New Roman" w:cs="Times New Roman"/>
          <w:color w:val="000000"/>
          <w:spacing w:val="-1"/>
          <w:sz w:val="28"/>
          <w:szCs w:val="28"/>
        </w:rPr>
        <w:t>н</w:t>
      </w:r>
      <w:r w:rsidRPr="00464E2C">
        <w:rPr>
          <w:rFonts w:ascii="Times New Roman" w:eastAsia="Times New Roman" w:hAnsi="Times New Roman" w:cs="Times New Roman"/>
          <w:color w:val="000000"/>
          <w:sz w:val="28"/>
          <w:szCs w:val="28"/>
        </w:rPr>
        <w:t>ы</w:t>
      </w:r>
      <w:r w:rsidRPr="00464E2C">
        <w:rPr>
          <w:rFonts w:ascii="Times New Roman" w:eastAsia="Times New Roman" w:hAnsi="Times New Roman" w:cs="Times New Roman"/>
          <w:color w:val="000000"/>
          <w:w w:val="101"/>
          <w:sz w:val="28"/>
          <w:szCs w:val="28"/>
        </w:rPr>
        <w:t>е</w:t>
      </w:r>
      <w:r w:rsidRPr="00464E2C">
        <w:rPr>
          <w:rFonts w:ascii="Times New Roman" w:eastAsia="Times New Roman" w:hAnsi="Times New Roman" w:cs="Times New Roman"/>
          <w:color w:val="000000"/>
          <w:sz w:val="28"/>
          <w:szCs w:val="28"/>
        </w:rPr>
        <w:t xml:space="preserve"> </w:t>
      </w:r>
      <w:r w:rsidRPr="00464E2C">
        <w:rPr>
          <w:rFonts w:ascii="Times New Roman" w:eastAsia="Times New Roman" w:hAnsi="Times New Roman" w:cs="Times New Roman"/>
          <w:color w:val="000000"/>
          <w:w w:val="101"/>
          <w:sz w:val="28"/>
          <w:szCs w:val="28"/>
        </w:rPr>
        <w:t>с</w:t>
      </w:r>
      <w:r w:rsidRPr="00464E2C">
        <w:rPr>
          <w:rFonts w:ascii="Times New Roman" w:eastAsia="Times New Roman" w:hAnsi="Times New Roman" w:cs="Times New Roman"/>
          <w:color w:val="000000"/>
          <w:spacing w:val="-1"/>
          <w:sz w:val="28"/>
          <w:szCs w:val="28"/>
        </w:rPr>
        <w:t>и</w:t>
      </w:r>
      <w:r w:rsidRPr="00464E2C">
        <w:rPr>
          <w:rFonts w:ascii="Times New Roman" w:eastAsia="Times New Roman" w:hAnsi="Times New Roman" w:cs="Times New Roman"/>
          <w:color w:val="000000"/>
          <w:w w:val="101"/>
          <w:sz w:val="28"/>
          <w:szCs w:val="28"/>
        </w:rPr>
        <w:t>с</w:t>
      </w:r>
      <w:r w:rsidRPr="00464E2C">
        <w:rPr>
          <w:rFonts w:ascii="Times New Roman" w:eastAsia="Times New Roman" w:hAnsi="Times New Roman" w:cs="Times New Roman"/>
          <w:color w:val="000000"/>
          <w:sz w:val="28"/>
          <w:szCs w:val="28"/>
        </w:rPr>
        <w:t>т</w:t>
      </w:r>
      <w:r w:rsidRPr="00464E2C">
        <w:rPr>
          <w:rFonts w:ascii="Times New Roman" w:eastAsia="Times New Roman" w:hAnsi="Times New Roman" w:cs="Times New Roman"/>
          <w:color w:val="000000"/>
          <w:w w:val="101"/>
          <w:sz w:val="28"/>
          <w:szCs w:val="28"/>
        </w:rPr>
        <w:t>е</w:t>
      </w:r>
      <w:r w:rsidRPr="00464E2C">
        <w:rPr>
          <w:rFonts w:ascii="Times New Roman" w:eastAsia="Times New Roman" w:hAnsi="Times New Roman" w:cs="Times New Roman"/>
          <w:color w:val="000000"/>
          <w:spacing w:val="-2"/>
          <w:sz w:val="28"/>
          <w:szCs w:val="28"/>
        </w:rPr>
        <w:t>м</w:t>
      </w:r>
      <w:r w:rsidRPr="00464E2C">
        <w:rPr>
          <w:rFonts w:ascii="Times New Roman" w:eastAsia="Times New Roman" w:hAnsi="Times New Roman" w:cs="Times New Roman"/>
          <w:color w:val="000000"/>
          <w:sz w:val="28"/>
          <w:szCs w:val="28"/>
        </w:rPr>
        <w:t xml:space="preserve">ы) </w:t>
      </w:r>
      <w:r w:rsidRPr="00464E2C">
        <w:rPr>
          <w:rFonts w:ascii="Times New Roman" w:eastAsia="Times New Roman" w:hAnsi="Times New Roman" w:cs="Times New Roman"/>
          <w:color w:val="000000"/>
          <w:w w:val="101"/>
          <w:sz w:val="28"/>
          <w:szCs w:val="28"/>
        </w:rPr>
        <w:t>/</w:t>
      </w:r>
      <w:r w:rsidRPr="00464E2C">
        <w:rPr>
          <w:rFonts w:ascii="Times New Roman" w:eastAsia="Times New Roman" w:hAnsi="Times New Roman" w:cs="Times New Roman"/>
          <w:color w:val="000000"/>
          <w:sz w:val="28"/>
          <w:szCs w:val="28"/>
        </w:rPr>
        <w:t xml:space="preserve"> </w:t>
      </w:r>
      <w:r w:rsidRPr="00464E2C">
        <w:rPr>
          <w:rFonts w:ascii="Times New Roman" w:eastAsia="Times New Roman" w:hAnsi="Times New Roman" w:cs="Times New Roman"/>
          <w:color w:val="000000"/>
          <w:spacing w:val="-1"/>
          <w:sz w:val="28"/>
          <w:szCs w:val="28"/>
        </w:rPr>
        <w:t>И</w:t>
      </w:r>
      <w:r w:rsidRPr="00464E2C">
        <w:rPr>
          <w:rFonts w:ascii="Times New Roman" w:eastAsia="Times New Roman" w:hAnsi="Times New Roman" w:cs="Times New Roman"/>
          <w:i/>
          <w:iCs/>
          <w:color w:val="000000"/>
          <w:sz w:val="28"/>
          <w:szCs w:val="28"/>
        </w:rPr>
        <w:t>.</w:t>
      </w:r>
      <w:r w:rsidRPr="00464E2C">
        <w:rPr>
          <w:rFonts w:ascii="Times New Roman" w:eastAsia="Times New Roman" w:hAnsi="Times New Roman" w:cs="Times New Roman"/>
          <w:color w:val="000000"/>
          <w:spacing w:val="-1"/>
          <w:sz w:val="28"/>
          <w:szCs w:val="28"/>
        </w:rPr>
        <w:t>П</w:t>
      </w:r>
      <w:r w:rsidRPr="00464E2C">
        <w:rPr>
          <w:rFonts w:ascii="Times New Roman" w:eastAsia="Times New Roman" w:hAnsi="Times New Roman" w:cs="Times New Roman"/>
          <w:color w:val="000000"/>
          <w:sz w:val="28"/>
          <w:szCs w:val="28"/>
        </w:rPr>
        <w:t>. М</w:t>
      </w:r>
      <w:r w:rsidRPr="00464E2C">
        <w:rPr>
          <w:rFonts w:ascii="Times New Roman" w:eastAsia="Times New Roman" w:hAnsi="Times New Roman" w:cs="Times New Roman"/>
          <w:color w:val="000000"/>
          <w:spacing w:val="1"/>
          <w:sz w:val="28"/>
          <w:szCs w:val="28"/>
        </w:rPr>
        <w:t>и</w:t>
      </w:r>
      <w:r w:rsidRPr="00464E2C">
        <w:rPr>
          <w:rFonts w:ascii="Times New Roman" w:eastAsia="Times New Roman" w:hAnsi="Times New Roman" w:cs="Times New Roman"/>
          <w:color w:val="000000"/>
          <w:sz w:val="28"/>
          <w:szCs w:val="28"/>
        </w:rPr>
        <w:t>ши</w:t>
      </w:r>
      <w:r w:rsidRPr="00464E2C">
        <w:rPr>
          <w:rFonts w:ascii="Times New Roman" w:eastAsia="Times New Roman" w:hAnsi="Times New Roman" w:cs="Times New Roman"/>
          <w:color w:val="000000"/>
          <w:spacing w:val="2"/>
          <w:sz w:val="28"/>
          <w:szCs w:val="28"/>
        </w:rPr>
        <w:t>н</w:t>
      </w:r>
      <w:r w:rsidRPr="00464E2C">
        <w:rPr>
          <w:rFonts w:ascii="Times New Roman" w:eastAsia="Times New Roman" w:hAnsi="Times New Roman" w:cs="Times New Roman"/>
          <w:color w:val="000000"/>
          <w:sz w:val="28"/>
          <w:szCs w:val="28"/>
        </w:rPr>
        <w:t xml:space="preserve">, В. К. </w:t>
      </w:r>
      <w:proofErr w:type="spellStart"/>
      <w:r w:rsidRPr="00464E2C">
        <w:rPr>
          <w:rFonts w:ascii="Times New Roman" w:eastAsia="Times New Roman" w:hAnsi="Times New Roman" w:cs="Times New Roman"/>
          <w:color w:val="000000"/>
          <w:sz w:val="28"/>
          <w:szCs w:val="28"/>
        </w:rPr>
        <w:t>Б</w:t>
      </w:r>
      <w:r w:rsidRPr="00464E2C">
        <w:rPr>
          <w:rFonts w:ascii="Times New Roman" w:eastAsia="Times New Roman" w:hAnsi="Times New Roman" w:cs="Times New Roman"/>
          <w:color w:val="000000"/>
          <w:spacing w:val="-3"/>
          <w:sz w:val="28"/>
          <w:szCs w:val="28"/>
        </w:rPr>
        <w:t>у</w:t>
      </w:r>
      <w:r w:rsidRPr="00464E2C">
        <w:rPr>
          <w:rFonts w:ascii="Times New Roman" w:eastAsia="Times New Roman" w:hAnsi="Times New Roman" w:cs="Times New Roman"/>
          <w:color w:val="000000"/>
          <w:sz w:val="28"/>
          <w:szCs w:val="28"/>
        </w:rPr>
        <w:t>з</w:t>
      </w:r>
      <w:r w:rsidRPr="00464E2C">
        <w:rPr>
          <w:rFonts w:ascii="Times New Roman" w:eastAsia="Times New Roman" w:hAnsi="Times New Roman" w:cs="Times New Roman"/>
          <w:color w:val="000000"/>
          <w:spacing w:val="1"/>
          <w:sz w:val="28"/>
          <w:szCs w:val="28"/>
        </w:rPr>
        <w:t>в</w:t>
      </w:r>
      <w:r w:rsidRPr="00464E2C">
        <w:rPr>
          <w:rFonts w:ascii="Times New Roman" w:eastAsia="Times New Roman" w:hAnsi="Times New Roman" w:cs="Times New Roman"/>
          <w:color w:val="000000"/>
          <w:w w:val="101"/>
          <w:sz w:val="28"/>
          <w:szCs w:val="28"/>
        </w:rPr>
        <w:t>е</w:t>
      </w:r>
      <w:r w:rsidRPr="00464E2C">
        <w:rPr>
          <w:rFonts w:ascii="Times New Roman" w:eastAsia="Times New Roman" w:hAnsi="Times New Roman" w:cs="Times New Roman"/>
          <w:color w:val="000000"/>
          <w:sz w:val="28"/>
          <w:szCs w:val="28"/>
        </w:rPr>
        <w:t>рбы</w:t>
      </w:r>
      <w:r w:rsidRPr="00464E2C">
        <w:rPr>
          <w:rFonts w:ascii="Times New Roman" w:eastAsia="Times New Roman" w:hAnsi="Times New Roman" w:cs="Times New Roman"/>
          <w:color w:val="000000"/>
          <w:spacing w:val="2"/>
          <w:sz w:val="28"/>
          <w:szCs w:val="28"/>
        </w:rPr>
        <w:t>й</w:t>
      </w:r>
      <w:proofErr w:type="spellEnd"/>
      <w:r w:rsidRPr="00464E2C">
        <w:rPr>
          <w:rFonts w:ascii="Times New Roman" w:eastAsia="Times New Roman" w:hAnsi="Times New Roman" w:cs="Times New Roman"/>
          <w:color w:val="000000"/>
          <w:sz w:val="28"/>
          <w:szCs w:val="28"/>
        </w:rPr>
        <w:t xml:space="preserve">. В. </w:t>
      </w:r>
      <w:r w:rsidRPr="00464E2C">
        <w:rPr>
          <w:rFonts w:ascii="Times New Roman" w:eastAsia="Times New Roman" w:hAnsi="Times New Roman" w:cs="Times New Roman"/>
          <w:color w:val="000000"/>
          <w:spacing w:val="-1"/>
          <w:sz w:val="28"/>
          <w:szCs w:val="28"/>
        </w:rPr>
        <w:t>Н</w:t>
      </w:r>
      <w:r w:rsidRPr="00464E2C">
        <w:rPr>
          <w:rFonts w:ascii="Times New Roman" w:eastAsia="Times New Roman" w:hAnsi="Times New Roman" w:cs="Times New Roman"/>
          <w:color w:val="000000"/>
          <w:sz w:val="28"/>
          <w:szCs w:val="28"/>
        </w:rPr>
        <w:t>. П</w:t>
      </w:r>
      <w:r w:rsidRPr="00464E2C">
        <w:rPr>
          <w:rFonts w:ascii="Times New Roman" w:eastAsia="Times New Roman" w:hAnsi="Times New Roman" w:cs="Times New Roman"/>
          <w:color w:val="000000"/>
          <w:w w:val="101"/>
          <w:sz w:val="28"/>
          <w:szCs w:val="28"/>
        </w:rPr>
        <w:t>а</w:t>
      </w:r>
      <w:r w:rsidRPr="00464E2C">
        <w:rPr>
          <w:rFonts w:ascii="Times New Roman" w:eastAsia="Times New Roman" w:hAnsi="Times New Roman" w:cs="Times New Roman"/>
          <w:color w:val="000000"/>
          <w:sz w:val="28"/>
          <w:szCs w:val="28"/>
        </w:rPr>
        <w:t>н</w:t>
      </w:r>
      <w:r w:rsidRPr="00464E2C">
        <w:rPr>
          <w:rFonts w:ascii="Times New Roman" w:eastAsia="Times New Roman" w:hAnsi="Times New Roman" w:cs="Times New Roman"/>
          <w:color w:val="000000"/>
          <w:spacing w:val="-1"/>
          <w:sz w:val="28"/>
          <w:szCs w:val="28"/>
        </w:rPr>
        <w:t>к</w:t>
      </w:r>
      <w:r w:rsidRPr="00464E2C">
        <w:rPr>
          <w:rFonts w:ascii="Times New Roman" w:eastAsia="Times New Roman" w:hAnsi="Times New Roman" w:cs="Times New Roman"/>
          <w:color w:val="000000"/>
          <w:sz w:val="28"/>
          <w:szCs w:val="28"/>
        </w:rPr>
        <w:t>р</w:t>
      </w:r>
      <w:r w:rsidRPr="00464E2C">
        <w:rPr>
          <w:rFonts w:ascii="Times New Roman" w:eastAsia="Times New Roman" w:hAnsi="Times New Roman" w:cs="Times New Roman"/>
          <w:color w:val="000000"/>
          <w:w w:val="101"/>
          <w:sz w:val="28"/>
          <w:szCs w:val="28"/>
        </w:rPr>
        <w:t>а</w:t>
      </w:r>
      <w:r w:rsidRPr="00464E2C">
        <w:rPr>
          <w:rFonts w:ascii="Times New Roman" w:eastAsia="Times New Roman" w:hAnsi="Times New Roman" w:cs="Times New Roman"/>
          <w:color w:val="000000"/>
          <w:sz w:val="28"/>
          <w:szCs w:val="28"/>
        </w:rPr>
        <w:t>тов</w:t>
      </w:r>
      <w:r w:rsidRPr="00464E2C">
        <w:rPr>
          <w:rFonts w:ascii="Times New Roman" w:eastAsia="Times New Roman" w:hAnsi="Times New Roman" w:cs="Times New Roman"/>
          <w:color w:val="000000"/>
          <w:spacing w:val="-2"/>
          <w:sz w:val="28"/>
          <w:szCs w:val="28"/>
        </w:rPr>
        <w:t xml:space="preserve"> </w:t>
      </w:r>
      <w:r w:rsidRPr="00464E2C">
        <w:rPr>
          <w:rFonts w:ascii="Times New Roman" w:eastAsia="Times New Roman" w:hAnsi="Times New Roman" w:cs="Times New Roman"/>
          <w:color w:val="000000"/>
          <w:sz w:val="28"/>
          <w:szCs w:val="28"/>
        </w:rPr>
        <w:t>и др</w:t>
      </w:r>
      <w:r w:rsidRPr="00464E2C">
        <w:rPr>
          <w:rFonts w:ascii="Times New Roman" w:eastAsia="Times New Roman" w:hAnsi="Times New Roman" w:cs="Times New Roman"/>
          <w:color w:val="000000"/>
          <w:spacing w:val="3"/>
          <w:sz w:val="28"/>
          <w:szCs w:val="28"/>
        </w:rPr>
        <w:t>.</w:t>
      </w:r>
      <w:r>
        <w:rPr>
          <w:rFonts w:ascii="Times New Roman" w:eastAsia="Times New Roman" w:hAnsi="Times New Roman" w:cs="Times New Roman"/>
          <w:color w:val="000000"/>
          <w:sz w:val="28"/>
          <w:szCs w:val="28"/>
        </w:rPr>
        <w:t>,</w:t>
      </w:r>
      <w:r w:rsidRPr="00464E2C">
        <w:rPr>
          <w:rFonts w:ascii="Times New Roman" w:eastAsia="Times New Roman" w:hAnsi="Times New Roman" w:cs="Times New Roman"/>
          <w:color w:val="000000"/>
          <w:sz w:val="28"/>
          <w:szCs w:val="28"/>
        </w:rPr>
        <w:t xml:space="preserve"> М</w:t>
      </w:r>
      <w:r w:rsidRPr="00464E2C">
        <w:rPr>
          <w:rFonts w:ascii="Times New Roman" w:eastAsia="Times New Roman" w:hAnsi="Times New Roman" w:cs="Times New Roman"/>
          <w:color w:val="000000"/>
          <w:spacing w:val="-2"/>
          <w:sz w:val="28"/>
          <w:szCs w:val="28"/>
        </w:rPr>
        <w:t>.</w:t>
      </w:r>
      <w:r w:rsidRPr="00464E2C">
        <w:rPr>
          <w:rFonts w:ascii="Times New Roman" w:eastAsia="Times New Roman" w:hAnsi="Times New Roman" w:cs="Times New Roman"/>
          <w:color w:val="000000"/>
          <w:w w:val="101"/>
          <w:sz w:val="28"/>
          <w:szCs w:val="28"/>
        </w:rPr>
        <w:t>:</w:t>
      </w:r>
      <w:r w:rsidRPr="00464E2C">
        <w:rPr>
          <w:rFonts w:ascii="Times New Roman" w:eastAsia="Times New Roman" w:hAnsi="Times New Roman" w:cs="Times New Roman"/>
          <w:color w:val="000000"/>
          <w:sz w:val="28"/>
          <w:szCs w:val="28"/>
        </w:rPr>
        <w:t xml:space="preserve"> М</w:t>
      </w:r>
      <w:r w:rsidRPr="00464E2C">
        <w:rPr>
          <w:rFonts w:ascii="Times New Roman" w:eastAsia="Times New Roman" w:hAnsi="Times New Roman" w:cs="Times New Roman"/>
          <w:color w:val="000000"/>
          <w:w w:val="101"/>
          <w:sz w:val="28"/>
          <w:szCs w:val="28"/>
        </w:rPr>
        <w:t>а</w:t>
      </w:r>
      <w:r w:rsidRPr="00464E2C">
        <w:rPr>
          <w:rFonts w:ascii="Times New Roman" w:eastAsia="Times New Roman" w:hAnsi="Times New Roman" w:cs="Times New Roman"/>
          <w:color w:val="000000"/>
          <w:sz w:val="28"/>
          <w:szCs w:val="28"/>
        </w:rPr>
        <w:t>ш</w:t>
      </w:r>
      <w:r w:rsidRPr="00464E2C">
        <w:rPr>
          <w:rFonts w:ascii="Times New Roman" w:eastAsia="Times New Roman" w:hAnsi="Times New Roman" w:cs="Times New Roman"/>
          <w:color w:val="000000"/>
          <w:spacing w:val="-1"/>
          <w:sz w:val="28"/>
          <w:szCs w:val="28"/>
        </w:rPr>
        <w:t>и</w:t>
      </w:r>
      <w:r w:rsidRPr="00464E2C">
        <w:rPr>
          <w:rFonts w:ascii="Times New Roman" w:eastAsia="Times New Roman" w:hAnsi="Times New Roman" w:cs="Times New Roman"/>
          <w:color w:val="000000"/>
          <w:sz w:val="28"/>
          <w:szCs w:val="28"/>
        </w:rPr>
        <w:t>но</w:t>
      </w:r>
      <w:r w:rsidRPr="00464E2C">
        <w:rPr>
          <w:rFonts w:ascii="Times New Roman" w:eastAsia="Times New Roman" w:hAnsi="Times New Roman" w:cs="Times New Roman"/>
          <w:color w:val="000000"/>
          <w:w w:val="101"/>
          <w:sz w:val="28"/>
          <w:szCs w:val="28"/>
        </w:rPr>
        <w:t>с</w:t>
      </w:r>
      <w:r w:rsidRPr="00464E2C">
        <w:rPr>
          <w:rFonts w:ascii="Times New Roman" w:eastAsia="Times New Roman" w:hAnsi="Times New Roman" w:cs="Times New Roman"/>
          <w:color w:val="000000"/>
          <w:sz w:val="28"/>
          <w:szCs w:val="28"/>
        </w:rPr>
        <w:t>т</w:t>
      </w:r>
      <w:r w:rsidRPr="00464E2C">
        <w:rPr>
          <w:rFonts w:ascii="Times New Roman" w:eastAsia="Times New Roman" w:hAnsi="Times New Roman" w:cs="Times New Roman"/>
          <w:color w:val="000000"/>
          <w:spacing w:val="-1"/>
          <w:sz w:val="28"/>
          <w:szCs w:val="28"/>
        </w:rPr>
        <w:t>р</w:t>
      </w:r>
      <w:r w:rsidRPr="00464E2C">
        <w:rPr>
          <w:rFonts w:ascii="Times New Roman" w:eastAsia="Times New Roman" w:hAnsi="Times New Roman" w:cs="Times New Roman"/>
          <w:color w:val="000000"/>
          <w:sz w:val="28"/>
          <w:szCs w:val="28"/>
        </w:rPr>
        <w:t>о</w:t>
      </w:r>
      <w:r w:rsidRPr="00464E2C">
        <w:rPr>
          <w:rFonts w:ascii="Times New Roman" w:eastAsia="Times New Roman" w:hAnsi="Times New Roman" w:cs="Times New Roman"/>
          <w:color w:val="000000"/>
          <w:spacing w:val="-1"/>
          <w:w w:val="101"/>
          <w:sz w:val="28"/>
          <w:szCs w:val="28"/>
        </w:rPr>
        <w:t>е</w:t>
      </w:r>
      <w:r w:rsidRPr="00464E2C">
        <w:rPr>
          <w:rFonts w:ascii="Times New Roman" w:eastAsia="Times New Roman" w:hAnsi="Times New Roman" w:cs="Times New Roman"/>
          <w:color w:val="000000"/>
          <w:sz w:val="28"/>
          <w:szCs w:val="28"/>
        </w:rPr>
        <w:t>ни</w:t>
      </w:r>
      <w:r w:rsidRPr="00464E2C">
        <w:rPr>
          <w:rFonts w:ascii="Times New Roman" w:eastAsia="Times New Roman" w:hAnsi="Times New Roman" w:cs="Times New Roman"/>
          <w:color w:val="000000"/>
          <w:w w:val="101"/>
          <w:sz w:val="28"/>
          <w:szCs w:val="28"/>
        </w:rPr>
        <w:t>е</w:t>
      </w:r>
      <w:r w:rsidRPr="00464E2C">
        <w:rPr>
          <w:rFonts w:ascii="Times New Roman" w:eastAsia="Times New Roman" w:hAnsi="Times New Roman" w:cs="Times New Roman"/>
          <w:color w:val="000000"/>
          <w:sz w:val="28"/>
          <w:szCs w:val="28"/>
        </w:rPr>
        <w:t>, 1998</w:t>
      </w:r>
      <w:r>
        <w:rPr>
          <w:rFonts w:ascii="Times New Roman" w:eastAsia="Times New Roman" w:hAnsi="Times New Roman" w:cs="Times New Roman"/>
          <w:color w:val="000000"/>
          <w:sz w:val="28"/>
          <w:szCs w:val="28"/>
        </w:rPr>
        <w:t xml:space="preserve"> г.</w:t>
      </w:r>
    </w:p>
    <w:p w:rsidR="003241F0" w:rsidRPr="00464E2C" w:rsidRDefault="003241F0" w:rsidP="006560B3">
      <w:pPr>
        <w:pStyle w:val="a9"/>
        <w:widowControl w:val="0"/>
        <w:numPr>
          <w:ilvl w:val="0"/>
          <w:numId w:val="5"/>
        </w:numPr>
        <w:spacing w:line="360" w:lineRule="auto"/>
        <w:ind w:left="0" w:right="495" w:firstLine="709"/>
        <w:jc w:val="both"/>
        <w:rPr>
          <w:rFonts w:ascii="Times New Roman" w:eastAsia="Times New Roman" w:hAnsi="Times New Roman" w:cs="Times New Roman"/>
          <w:color w:val="000000"/>
          <w:sz w:val="28"/>
          <w:szCs w:val="28"/>
        </w:rPr>
      </w:pPr>
      <w:r w:rsidRPr="00464E2C">
        <w:rPr>
          <w:rFonts w:ascii="Times New Roman" w:eastAsia="Times New Roman" w:hAnsi="Times New Roman" w:cs="Times New Roman"/>
          <w:color w:val="000000"/>
          <w:sz w:val="28"/>
          <w:szCs w:val="28"/>
        </w:rPr>
        <w:t>Р</w:t>
      </w:r>
      <w:r w:rsidRPr="00464E2C">
        <w:rPr>
          <w:rFonts w:ascii="Times New Roman" w:eastAsia="Times New Roman" w:hAnsi="Times New Roman" w:cs="Times New Roman"/>
          <w:color w:val="000000"/>
          <w:spacing w:val="-1"/>
          <w:w w:val="101"/>
          <w:sz w:val="28"/>
          <w:szCs w:val="28"/>
        </w:rPr>
        <w:t>а</w:t>
      </w:r>
      <w:r w:rsidRPr="00464E2C">
        <w:rPr>
          <w:rFonts w:ascii="Times New Roman" w:eastAsia="Times New Roman" w:hAnsi="Times New Roman" w:cs="Times New Roman"/>
          <w:color w:val="000000"/>
          <w:sz w:val="28"/>
          <w:szCs w:val="28"/>
        </w:rPr>
        <w:t>к</w:t>
      </w:r>
      <w:r w:rsidRPr="00464E2C">
        <w:rPr>
          <w:rFonts w:ascii="Times New Roman" w:eastAsia="Times New Roman" w:hAnsi="Times New Roman" w:cs="Times New Roman"/>
          <w:color w:val="000000"/>
          <w:w w:val="101"/>
          <w:sz w:val="28"/>
          <w:szCs w:val="28"/>
        </w:rPr>
        <w:t>е</w:t>
      </w:r>
      <w:r w:rsidRPr="00464E2C">
        <w:rPr>
          <w:rFonts w:ascii="Times New Roman" w:eastAsia="Times New Roman" w:hAnsi="Times New Roman" w:cs="Times New Roman"/>
          <w:color w:val="000000"/>
          <w:sz w:val="28"/>
          <w:szCs w:val="28"/>
        </w:rPr>
        <w:t>т</w:t>
      </w:r>
      <w:r w:rsidRPr="00464E2C">
        <w:rPr>
          <w:rFonts w:ascii="Times New Roman" w:eastAsia="Times New Roman" w:hAnsi="Times New Roman" w:cs="Times New Roman"/>
          <w:color w:val="000000"/>
          <w:spacing w:val="-1"/>
          <w:sz w:val="28"/>
          <w:szCs w:val="28"/>
        </w:rPr>
        <w:t>ы</w:t>
      </w:r>
      <w:r w:rsidRPr="00464E2C">
        <w:rPr>
          <w:rFonts w:ascii="Times New Roman" w:eastAsia="Times New Roman" w:hAnsi="Times New Roman" w:cs="Times New Roman"/>
          <w:color w:val="000000"/>
          <w:sz w:val="28"/>
          <w:szCs w:val="28"/>
        </w:rPr>
        <w:t>-но</w:t>
      </w:r>
      <w:r w:rsidRPr="00464E2C">
        <w:rPr>
          <w:rFonts w:ascii="Times New Roman" w:eastAsia="Times New Roman" w:hAnsi="Times New Roman" w:cs="Times New Roman"/>
          <w:color w:val="000000"/>
          <w:spacing w:val="-1"/>
          <w:w w:val="101"/>
          <w:sz w:val="28"/>
          <w:szCs w:val="28"/>
        </w:rPr>
        <w:t>с</w:t>
      </w:r>
      <w:r w:rsidRPr="00464E2C">
        <w:rPr>
          <w:rFonts w:ascii="Times New Roman" w:eastAsia="Times New Roman" w:hAnsi="Times New Roman" w:cs="Times New Roman"/>
          <w:color w:val="000000"/>
          <w:sz w:val="28"/>
          <w:szCs w:val="28"/>
        </w:rPr>
        <w:t>ит</w:t>
      </w:r>
      <w:r w:rsidRPr="00464E2C">
        <w:rPr>
          <w:rFonts w:ascii="Times New Roman" w:eastAsia="Times New Roman" w:hAnsi="Times New Roman" w:cs="Times New Roman"/>
          <w:color w:val="000000"/>
          <w:w w:val="101"/>
          <w:sz w:val="28"/>
          <w:szCs w:val="28"/>
        </w:rPr>
        <w:t>е</w:t>
      </w:r>
      <w:r w:rsidRPr="00464E2C">
        <w:rPr>
          <w:rFonts w:ascii="Times New Roman" w:eastAsia="Times New Roman" w:hAnsi="Times New Roman" w:cs="Times New Roman"/>
          <w:color w:val="000000"/>
          <w:spacing w:val="-3"/>
          <w:sz w:val="28"/>
          <w:szCs w:val="28"/>
        </w:rPr>
        <w:t>л</w:t>
      </w:r>
      <w:r w:rsidRPr="00464E2C">
        <w:rPr>
          <w:rFonts w:ascii="Times New Roman" w:eastAsia="Times New Roman" w:hAnsi="Times New Roman" w:cs="Times New Roman"/>
          <w:color w:val="000000"/>
          <w:sz w:val="28"/>
          <w:szCs w:val="28"/>
        </w:rPr>
        <w:t>и</w:t>
      </w:r>
      <w:r w:rsidRPr="00464E2C">
        <w:rPr>
          <w:rFonts w:ascii="Times New Roman" w:eastAsia="Times New Roman" w:hAnsi="Times New Roman" w:cs="Times New Roman"/>
          <w:color w:val="000000"/>
          <w:w w:val="101"/>
          <w:sz w:val="28"/>
          <w:szCs w:val="28"/>
        </w:rPr>
        <w:t>/</w:t>
      </w:r>
      <w:r w:rsidRPr="00464E2C">
        <w:rPr>
          <w:rFonts w:ascii="Times New Roman" w:eastAsia="Times New Roman" w:hAnsi="Times New Roman" w:cs="Times New Roman"/>
          <w:color w:val="000000"/>
          <w:sz w:val="28"/>
          <w:szCs w:val="28"/>
        </w:rPr>
        <w:t xml:space="preserve"> П</w:t>
      </w:r>
      <w:r w:rsidRPr="00464E2C">
        <w:rPr>
          <w:rFonts w:ascii="Times New Roman" w:eastAsia="Times New Roman" w:hAnsi="Times New Roman" w:cs="Times New Roman"/>
          <w:color w:val="000000"/>
          <w:spacing w:val="-1"/>
          <w:sz w:val="28"/>
          <w:szCs w:val="28"/>
        </w:rPr>
        <w:t>о</w:t>
      </w:r>
      <w:r w:rsidRPr="00464E2C">
        <w:rPr>
          <w:rFonts w:ascii="Times New Roman" w:eastAsia="Times New Roman" w:hAnsi="Times New Roman" w:cs="Times New Roman"/>
          <w:color w:val="000000"/>
          <w:sz w:val="28"/>
          <w:szCs w:val="28"/>
        </w:rPr>
        <w:t>д</w:t>
      </w:r>
      <w:r w:rsidRPr="00464E2C">
        <w:rPr>
          <w:rFonts w:ascii="Times New Roman" w:eastAsia="Times New Roman" w:hAnsi="Times New Roman" w:cs="Times New Roman"/>
          <w:color w:val="000000"/>
          <w:spacing w:val="-1"/>
          <w:sz w:val="28"/>
          <w:szCs w:val="28"/>
        </w:rPr>
        <w:t xml:space="preserve"> </w:t>
      </w:r>
      <w:r w:rsidRPr="00464E2C">
        <w:rPr>
          <w:rFonts w:ascii="Times New Roman" w:eastAsia="Times New Roman" w:hAnsi="Times New Roman" w:cs="Times New Roman"/>
          <w:color w:val="000000"/>
          <w:sz w:val="28"/>
          <w:szCs w:val="28"/>
        </w:rPr>
        <w:t>р</w:t>
      </w:r>
      <w:r w:rsidRPr="00464E2C">
        <w:rPr>
          <w:rFonts w:ascii="Times New Roman" w:eastAsia="Times New Roman" w:hAnsi="Times New Roman" w:cs="Times New Roman"/>
          <w:color w:val="000000"/>
          <w:w w:val="101"/>
          <w:sz w:val="28"/>
          <w:szCs w:val="28"/>
        </w:rPr>
        <w:t>е</w:t>
      </w:r>
      <w:r w:rsidRPr="00464E2C">
        <w:rPr>
          <w:rFonts w:ascii="Times New Roman" w:eastAsia="Times New Roman" w:hAnsi="Times New Roman" w:cs="Times New Roman"/>
          <w:color w:val="000000"/>
          <w:spacing w:val="1"/>
          <w:sz w:val="28"/>
          <w:szCs w:val="28"/>
        </w:rPr>
        <w:t>д</w:t>
      </w:r>
      <w:r w:rsidRPr="00464E2C">
        <w:rPr>
          <w:rFonts w:ascii="Times New Roman" w:eastAsia="Times New Roman" w:hAnsi="Times New Roman" w:cs="Times New Roman"/>
          <w:color w:val="000000"/>
          <w:sz w:val="28"/>
          <w:szCs w:val="28"/>
        </w:rPr>
        <w:t>. С.</w:t>
      </w:r>
      <w:r w:rsidRPr="00464E2C">
        <w:rPr>
          <w:rFonts w:ascii="Times New Roman" w:eastAsia="Times New Roman" w:hAnsi="Times New Roman" w:cs="Times New Roman"/>
          <w:color w:val="000000"/>
          <w:spacing w:val="-1"/>
          <w:sz w:val="28"/>
          <w:szCs w:val="28"/>
        </w:rPr>
        <w:t xml:space="preserve"> О</w:t>
      </w:r>
      <w:r w:rsidRPr="00464E2C">
        <w:rPr>
          <w:rFonts w:ascii="Times New Roman" w:eastAsia="Times New Roman" w:hAnsi="Times New Roman" w:cs="Times New Roman"/>
          <w:color w:val="000000"/>
          <w:sz w:val="28"/>
          <w:szCs w:val="28"/>
        </w:rPr>
        <w:t>. О</w:t>
      </w:r>
      <w:r w:rsidRPr="00464E2C">
        <w:rPr>
          <w:rFonts w:ascii="Times New Roman" w:eastAsia="Times New Roman" w:hAnsi="Times New Roman" w:cs="Times New Roman"/>
          <w:color w:val="000000"/>
          <w:w w:val="101"/>
          <w:sz w:val="28"/>
          <w:szCs w:val="28"/>
        </w:rPr>
        <w:t>с</w:t>
      </w:r>
      <w:r w:rsidRPr="00464E2C">
        <w:rPr>
          <w:rFonts w:ascii="Times New Roman" w:eastAsia="Times New Roman" w:hAnsi="Times New Roman" w:cs="Times New Roman"/>
          <w:color w:val="000000"/>
          <w:sz w:val="28"/>
          <w:szCs w:val="28"/>
        </w:rPr>
        <w:t>ипов</w:t>
      </w:r>
      <w:r w:rsidRPr="00464E2C">
        <w:rPr>
          <w:rFonts w:ascii="Times New Roman" w:eastAsia="Times New Roman" w:hAnsi="Times New Roman" w:cs="Times New Roman"/>
          <w:color w:val="000000"/>
          <w:w w:val="101"/>
          <w:sz w:val="28"/>
          <w:szCs w:val="28"/>
        </w:rPr>
        <w:t>а</w:t>
      </w:r>
      <w:r>
        <w:rPr>
          <w:rFonts w:ascii="Times New Roman" w:eastAsia="Times New Roman" w:hAnsi="Times New Roman" w:cs="Times New Roman"/>
          <w:color w:val="000000"/>
          <w:spacing w:val="2"/>
          <w:sz w:val="28"/>
          <w:szCs w:val="28"/>
        </w:rPr>
        <w:t xml:space="preserve">, </w:t>
      </w:r>
      <w:r w:rsidRPr="00464E2C">
        <w:rPr>
          <w:rFonts w:ascii="Times New Roman" w:eastAsia="Times New Roman" w:hAnsi="Times New Roman" w:cs="Times New Roman"/>
          <w:color w:val="000000"/>
          <w:sz w:val="28"/>
          <w:szCs w:val="28"/>
        </w:rPr>
        <w:t>М</w:t>
      </w:r>
      <w:r w:rsidRPr="00464E2C">
        <w:rPr>
          <w:rFonts w:ascii="Times New Roman" w:eastAsia="Times New Roman" w:hAnsi="Times New Roman" w:cs="Times New Roman"/>
          <w:color w:val="000000"/>
          <w:spacing w:val="-2"/>
          <w:sz w:val="28"/>
          <w:szCs w:val="28"/>
        </w:rPr>
        <w:t>.</w:t>
      </w:r>
      <w:r w:rsidRPr="00464E2C">
        <w:rPr>
          <w:rFonts w:ascii="Times New Roman" w:eastAsia="Times New Roman" w:hAnsi="Times New Roman" w:cs="Times New Roman"/>
          <w:color w:val="000000"/>
          <w:w w:val="101"/>
          <w:sz w:val="28"/>
          <w:szCs w:val="28"/>
        </w:rPr>
        <w:t>:</w:t>
      </w:r>
      <w:r w:rsidRPr="00464E2C">
        <w:rPr>
          <w:rFonts w:ascii="Times New Roman" w:eastAsia="Times New Roman" w:hAnsi="Times New Roman" w:cs="Times New Roman"/>
          <w:color w:val="000000"/>
          <w:sz w:val="28"/>
          <w:szCs w:val="28"/>
        </w:rPr>
        <w:t xml:space="preserve"> Во</w:t>
      </w:r>
      <w:r w:rsidRPr="00464E2C">
        <w:rPr>
          <w:rFonts w:ascii="Times New Roman" w:eastAsia="Times New Roman" w:hAnsi="Times New Roman" w:cs="Times New Roman"/>
          <w:color w:val="000000"/>
          <w:w w:val="101"/>
          <w:sz w:val="28"/>
          <w:szCs w:val="28"/>
        </w:rPr>
        <w:t>е</w:t>
      </w:r>
      <w:r w:rsidRPr="00464E2C">
        <w:rPr>
          <w:rFonts w:ascii="Times New Roman" w:eastAsia="Times New Roman" w:hAnsi="Times New Roman" w:cs="Times New Roman"/>
          <w:color w:val="000000"/>
          <w:sz w:val="28"/>
          <w:szCs w:val="28"/>
        </w:rPr>
        <w:t>низд</w:t>
      </w:r>
      <w:r w:rsidRPr="00464E2C">
        <w:rPr>
          <w:rFonts w:ascii="Times New Roman" w:eastAsia="Times New Roman" w:hAnsi="Times New Roman" w:cs="Times New Roman"/>
          <w:color w:val="000000"/>
          <w:w w:val="101"/>
          <w:sz w:val="28"/>
          <w:szCs w:val="28"/>
        </w:rPr>
        <w:t>а</w:t>
      </w:r>
      <w:r w:rsidRPr="00464E2C">
        <w:rPr>
          <w:rFonts w:ascii="Times New Roman" w:eastAsia="Times New Roman" w:hAnsi="Times New Roman" w:cs="Times New Roman"/>
          <w:color w:val="000000"/>
          <w:sz w:val="28"/>
          <w:szCs w:val="28"/>
        </w:rPr>
        <w:t>т, 1981</w:t>
      </w:r>
      <w:r>
        <w:rPr>
          <w:rFonts w:ascii="Times New Roman" w:eastAsia="Times New Roman" w:hAnsi="Times New Roman" w:cs="Times New Roman"/>
          <w:color w:val="000000"/>
          <w:sz w:val="28"/>
          <w:szCs w:val="28"/>
        </w:rPr>
        <w:t xml:space="preserve"> г.</w:t>
      </w:r>
    </w:p>
    <w:p w:rsidR="003241F0" w:rsidRPr="00C10653" w:rsidRDefault="003241F0" w:rsidP="003241F0">
      <w:pPr>
        <w:suppressAutoHyphens w:val="0"/>
        <w:spacing w:after="160" w:line="360" w:lineRule="auto"/>
        <w:ind w:firstLine="709"/>
        <w:jc w:val="center"/>
        <w:rPr>
          <w:rFonts w:ascii="Times New Roman" w:hAnsi="Times New Roman" w:cs="Times New Roman"/>
          <w:b/>
          <w:iCs/>
          <w:sz w:val="28"/>
          <w:szCs w:val="24"/>
          <w:lang w:eastAsia="en-US" w:bidi="ar-SA"/>
        </w:rPr>
      </w:pPr>
      <w:r w:rsidRPr="00C10653">
        <w:rPr>
          <w:rFonts w:ascii="Times New Roman" w:hAnsi="Times New Roman" w:cs="Times New Roman"/>
          <w:b/>
          <w:iCs/>
          <w:sz w:val="28"/>
          <w:szCs w:val="24"/>
          <w:lang w:eastAsia="en-US" w:bidi="ar-SA"/>
        </w:rPr>
        <w:t>Интернет-источники:</w:t>
      </w:r>
    </w:p>
    <w:p w:rsidR="003241F0" w:rsidRPr="00C10653" w:rsidRDefault="003241F0" w:rsidP="006560B3">
      <w:pPr>
        <w:numPr>
          <w:ilvl w:val="0"/>
          <w:numId w:val="9"/>
        </w:numPr>
        <w:suppressAutoHyphens w:val="0"/>
        <w:spacing w:after="160" w:line="360" w:lineRule="auto"/>
        <w:ind w:left="0" w:firstLine="709"/>
        <w:contextualSpacing/>
        <w:jc w:val="both"/>
        <w:rPr>
          <w:rFonts w:ascii="Times New Roman" w:hAnsi="Times New Roman" w:cs="Times New Roman"/>
          <w:sz w:val="28"/>
          <w:szCs w:val="24"/>
          <w:lang w:eastAsia="en-US" w:bidi="ar-SA"/>
        </w:rPr>
      </w:pPr>
      <w:proofErr w:type="spellStart"/>
      <w:r w:rsidRPr="00C10653">
        <w:rPr>
          <w:rFonts w:ascii="Times New Roman" w:hAnsi="Times New Roman" w:cs="Times New Roman"/>
          <w:sz w:val="28"/>
          <w:szCs w:val="24"/>
          <w:lang w:eastAsia="en-US" w:bidi="ar-SA"/>
        </w:rPr>
        <w:t>YouTube</w:t>
      </w:r>
      <w:proofErr w:type="spellEnd"/>
      <w:r w:rsidRPr="00C10653">
        <w:rPr>
          <w:rFonts w:ascii="Times New Roman" w:hAnsi="Times New Roman" w:cs="Times New Roman"/>
          <w:sz w:val="28"/>
          <w:szCs w:val="24"/>
          <w:lang w:eastAsia="en-US" w:bidi="ar-SA"/>
        </w:rPr>
        <w:t>-канал «Твой сектор космоса»: лекции по космонавтике, записи курса «Основы космической техники» в МГТУ им.</w:t>
      </w:r>
      <w:r>
        <w:rPr>
          <w:rFonts w:ascii="Times New Roman" w:hAnsi="Times New Roman" w:cs="Times New Roman"/>
          <w:sz w:val="28"/>
          <w:szCs w:val="24"/>
          <w:lang w:eastAsia="en-US" w:bidi="ar-SA"/>
        </w:rPr>
        <w:t xml:space="preserve"> </w:t>
      </w:r>
      <w:r w:rsidRPr="00C10653">
        <w:rPr>
          <w:rFonts w:ascii="Times New Roman" w:hAnsi="Times New Roman" w:cs="Times New Roman"/>
          <w:sz w:val="28"/>
          <w:szCs w:val="24"/>
          <w:lang w:eastAsia="en-US" w:bidi="ar-SA"/>
        </w:rPr>
        <w:t xml:space="preserve">Н.Э. Баумана; </w:t>
      </w:r>
      <w:r w:rsidRPr="00676E6F">
        <w:rPr>
          <w:rFonts w:ascii="Times New Roman" w:hAnsi="Times New Roman" w:cs="Times New Roman"/>
          <w:sz w:val="28"/>
          <w:szCs w:val="24"/>
          <w:lang w:eastAsia="en-US" w:bidi="ar-SA"/>
        </w:rPr>
        <w:t>[Эле</w:t>
      </w:r>
      <w:r w:rsidRPr="00676E6F">
        <w:rPr>
          <w:rFonts w:ascii="Times New Roman" w:hAnsi="Times New Roman" w:cs="Times New Roman"/>
          <w:sz w:val="28"/>
          <w:szCs w:val="24"/>
          <w:lang w:eastAsia="en-US" w:bidi="ar-SA"/>
        </w:rPr>
        <w:t>к</w:t>
      </w:r>
      <w:r w:rsidRPr="00676E6F">
        <w:rPr>
          <w:rFonts w:ascii="Times New Roman" w:hAnsi="Times New Roman" w:cs="Times New Roman"/>
          <w:sz w:val="28"/>
          <w:szCs w:val="24"/>
          <w:lang w:eastAsia="en-US" w:bidi="ar-SA"/>
        </w:rPr>
        <w:t xml:space="preserve">тронный ресурс]. </w:t>
      </w:r>
      <w:r>
        <w:rPr>
          <w:rFonts w:ascii="Times New Roman" w:hAnsi="Times New Roman" w:cs="Times New Roman"/>
          <w:sz w:val="28"/>
          <w:szCs w:val="24"/>
          <w:lang w:val="en-US" w:eastAsia="en-US" w:bidi="ar-SA"/>
        </w:rPr>
        <w:t>URL</w:t>
      </w:r>
      <w:r w:rsidRPr="00281DEC">
        <w:rPr>
          <w:rFonts w:ascii="Times New Roman" w:hAnsi="Times New Roman" w:cs="Times New Roman"/>
          <w:sz w:val="28"/>
          <w:szCs w:val="24"/>
          <w:lang w:eastAsia="en-US" w:bidi="ar-SA"/>
        </w:rPr>
        <w:t xml:space="preserve">: </w:t>
      </w:r>
      <w:hyperlink r:id="rId5" w:history="1">
        <w:r w:rsidRPr="00BD3CC1">
          <w:rPr>
            <w:rStyle w:val="ab"/>
            <w:rFonts w:ascii="Times New Roman" w:hAnsi="Times New Roman" w:cs="Times New Roman"/>
            <w:sz w:val="28"/>
            <w:szCs w:val="24"/>
            <w:lang w:val="en-US" w:eastAsia="en-US" w:bidi="ar-SA"/>
          </w:rPr>
          <w:t>https</w:t>
        </w:r>
        <w:r w:rsidRPr="00281DEC">
          <w:rPr>
            <w:rStyle w:val="ab"/>
            <w:rFonts w:ascii="Times New Roman" w:hAnsi="Times New Roman" w:cs="Times New Roman"/>
            <w:sz w:val="28"/>
            <w:szCs w:val="24"/>
            <w:lang w:eastAsia="en-US" w:bidi="ar-SA"/>
          </w:rPr>
          <w:t>://</w:t>
        </w:r>
        <w:r w:rsidRPr="00BD3CC1">
          <w:rPr>
            <w:rStyle w:val="ab"/>
            <w:rFonts w:ascii="Times New Roman" w:hAnsi="Times New Roman" w:cs="Times New Roman"/>
            <w:sz w:val="28"/>
            <w:szCs w:val="24"/>
            <w:lang w:val="en-US" w:eastAsia="en-US" w:bidi="ar-SA"/>
          </w:rPr>
          <w:t>www</w:t>
        </w:r>
        <w:r w:rsidRPr="00281DEC">
          <w:rPr>
            <w:rStyle w:val="ab"/>
            <w:rFonts w:ascii="Times New Roman" w:hAnsi="Times New Roman" w:cs="Times New Roman"/>
            <w:sz w:val="28"/>
            <w:szCs w:val="24"/>
            <w:lang w:eastAsia="en-US" w:bidi="ar-SA"/>
          </w:rPr>
          <w:t>.</w:t>
        </w:r>
        <w:r w:rsidRPr="00BD3CC1">
          <w:rPr>
            <w:rStyle w:val="ab"/>
            <w:rFonts w:ascii="Times New Roman" w:hAnsi="Times New Roman" w:cs="Times New Roman"/>
            <w:sz w:val="28"/>
            <w:szCs w:val="24"/>
            <w:lang w:val="en-US" w:eastAsia="en-US" w:bidi="ar-SA"/>
          </w:rPr>
          <w:t>youtube</w:t>
        </w:r>
        <w:r w:rsidRPr="00281DEC">
          <w:rPr>
            <w:rStyle w:val="ab"/>
            <w:rFonts w:ascii="Times New Roman" w:hAnsi="Times New Roman" w:cs="Times New Roman"/>
            <w:sz w:val="28"/>
            <w:szCs w:val="24"/>
            <w:lang w:eastAsia="en-US" w:bidi="ar-SA"/>
          </w:rPr>
          <w:t>.</w:t>
        </w:r>
        <w:r w:rsidRPr="00BD3CC1">
          <w:rPr>
            <w:rStyle w:val="ab"/>
            <w:rFonts w:ascii="Times New Roman" w:hAnsi="Times New Roman" w:cs="Times New Roman"/>
            <w:sz w:val="28"/>
            <w:szCs w:val="24"/>
            <w:lang w:val="en-US" w:eastAsia="en-US" w:bidi="ar-SA"/>
          </w:rPr>
          <w:t>com</w:t>
        </w:r>
        <w:r w:rsidRPr="00281DEC">
          <w:rPr>
            <w:rStyle w:val="ab"/>
            <w:rFonts w:ascii="Times New Roman" w:hAnsi="Times New Roman" w:cs="Times New Roman"/>
            <w:sz w:val="28"/>
            <w:szCs w:val="24"/>
            <w:lang w:eastAsia="en-US" w:bidi="ar-SA"/>
          </w:rPr>
          <w:t>/@</w:t>
        </w:r>
        <w:proofErr w:type="spellStart"/>
        <w:r w:rsidRPr="00BD3CC1">
          <w:rPr>
            <w:rStyle w:val="ab"/>
            <w:rFonts w:ascii="Times New Roman" w:hAnsi="Times New Roman" w:cs="Times New Roman"/>
            <w:sz w:val="28"/>
            <w:szCs w:val="24"/>
            <w:lang w:val="en-US" w:eastAsia="en-US" w:bidi="ar-SA"/>
          </w:rPr>
          <w:t>YourSectorOfSpace</w:t>
        </w:r>
        <w:proofErr w:type="spellEnd"/>
      </w:hyperlink>
      <w:r w:rsidRPr="00281DEC">
        <w:rPr>
          <w:rFonts w:ascii="Times New Roman" w:hAnsi="Times New Roman" w:cs="Times New Roman"/>
          <w:sz w:val="28"/>
          <w:szCs w:val="24"/>
          <w:lang w:eastAsia="en-US" w:bidi="ar-SA"/>
        </w:rPr>
        <w:t xml:space="preserve"> </w:t>
      </w:r>
    </w:p>
    <w:p w:rsidR="003241F0" w:rsidRDefault="003241F0" w:rsidP="006560B3">
      <w:pPr>
        <w:numPr>
          <w:ilvl w:val="0"/>
          <w:numId w:val="9"/>
        </w:numPr>
        <w:suppressAutoHyphens w:val="0"/>
        <w:spacing w:after="160" w:line="360" w:lineRule="auto"/>
        <w:ind w:left="0" w:firstLine="709"/>
        <w:contextualSpacing/>
        <w:jc w:val="both"/>
        <w:rPr>
          <w:rFonts w:ascii="Times New Roman" w:hAnsi="Times New Roman" w:cs="Times New Roman"/>
          <w:sz w:val="28"/>
          <w:szCs w:val="24"/>
          <w:lang w:eastAsia="en-US" w:bidi="ar-SA"/>
        </w:rPr>
      </w:pPr>
      <w:r w:rsidRPr="00C10653">
        <w:rPr>
          <w:rFonts w:ascii="Times New Roman" w:hAnsi="Times New Roman" w:cs="Times New Roman"/>
          <w:sz w:val="28"/>
          <w:szCs w:val="24"/>
          <w:lang w:eastAsia="en-US" w:bidi="ar-SA"/>
        </w:rPr>
        <w:t xml:space="preserve">Онлайн-курс «Конструирование космической техники»: </w:t>
      </w:r>
      <w:r w:rsidRPr="00676E6F">
        <w:rPr>
          <w:rFonts w:ascii="Times New Roman" w:hAnsi="Times New Roman" w:cs="Times New Roman"/>
          <w:sz w:val="28"/>
          <w:szCs w:val="24"/>
          <w:lang w:eastAsia="en-US" w:bidi="ar-SA"/>
        </w:rPr>
        <w:t>[Электронный р</w:t>
      </w:r>
      <w:r w:rsidRPr="00676E6F">
        <w:rPr>
          <w:rFonts w:ascii="Times New Roman" w:hAnsi="Times New Roman" w:cs="Times New Roman"/>
          <w:sz w:val="28"/>
          <w:szCs w:val="24"/>
          <w:lang w:eastAsia="en-US" w:bidi="ar-SA"/>
        </w:rPr>
        <w:t>е</w:t>
      </w:r>
      <w:r w:rsidRPr="00676E6F">
        <w:rPr>
          <w:rFonts w:ascii="Times New Roman" w:hAnsi="Times New Roman" w:cs="Times New Roman"/>
          <w:sz w:val="28"/>
          <w:szCs w:val="24"/>
          <w:lang w:eastAsia="en-US" w:bidi="ar-SA"/>
        </w:rPr>
        <w:t xml:space="preserve">сурс]. </w:t>
      </w:r>
      <w:r w:rsidRPr="00676E6F">
        <w:rPr>
          <w:rFonts w:ascii="Times New Roman" w:hAnsi="Times New Roman" w:cs="Times New Roman"/>
          <w:sz w:val="28"/>
          <w:szCs w:val="24"/>
          <w:lang w:val="en-US" w:eastAsia="en-US" w:bidi="ar-SA"/>
        </w:rPr>
        <w:t>URL</w:t>
      </w:r>
      <w:r w:rsidRPr="00714201">
        <w:rPr>
          <w:rFonts w:ascii="Times New Roman" w:hAnsi="Times New Roman" w:cs="Times New Roman"/>
          <w:sz w:val="28"/>
          <w:szCs w:val="24"/>
          <w:lang w:eastAsia="en-US" w:bidi="ar-SA"/>
        </w:rPr>
        <w:t xml:space="preserve">: </w:t>
      </w:r>
      <w:hyperlink r:id="rId6" w:history="1">
        <w:r w:rsidRPr="00C10653">
          <w:rPr>
            <w:rFonts w:ascii="Times New Roman" w:hAnsi="Times New Roman" w:cs="Times New Roman"/>
            <w:sz w:val="28"/>
            <w:lang w:eastAsia="en-US" w:bidi="ar-SA"/>
          </w:rPr>
          <w:t>https://stepik.org/course/2119</w:t>
        </w:r>
      </w:hyperlink>
      <w:r w:rsidRPr="00C10653">
        <w:rPr>
          <w:rFonts w:ascii="Times New Roman" w:hAnsi="Times New Roman" w:cs="Times New Roman"/>
          <w:sz w:val="28"/>
          <w:szCs w:val="24"/>
          <w:lang w:eastAsia="en-US" w:bidi="ar-SA"/>
        </w:rPr>
        <w:t xml:space="preserve"> </w:t>
      </w:r>
    </w:p>
    <w:p w:rsidR="003241F0" w:rsidRPr="00676E6F" w:rsidRDefault="003241F0" w:rsidP="006560B3">
      <w:pPr>
        <w:numPr>
          <w:ilvl w:val="0"/>
          <w:numId w:val="9"/>
        </w:numPr>
        <w:suppressAutoHyphens w:val="0"/>
        <w:spacing w:after="160" w:line="360" w:lineRule="auto"/>
        <w:ind w:left="0" w:firstLine="709"/>
        <w:contextualSpacing/>
        <w:jc w:val="both"/>
        <w:rPr>
          <w:rFonts w:ascii="Times New Roman" w:hAnsi="Times New Roman" w:cs="Times New Roman"/>
          <w:sz w:val="28"/>
          <w:szCs w:val="24"/>
          <w:lang w:val="en-US" w:eastAsia="en-US" w:bidi="ar-SA"/>
        </w:rPr>
      </w:pPr>
      <w:r w:rsidRPr="00C10653">
        <w:rPr>
          <w:rFonts w:ascii="Times New Roman" w:hAnsi="Times New Roman" w:cs="Times New Roman"/>
          <w:sz w:val="28"/>
          <w:szCs w:val="24"/>
          <w:lang w:eastAsia="en-US" w:bidi="ar-SA"/>
        </w:rPr>
        <w:t>Онлайн-курс «Современная космонавтика»:</w:t>
      </w:r>
      <w:r w:rsidRPr="00676E6F">
        <w:rPr>
          <w:rFonts w:eastAsia="Times New Roman" w:cs="Times New Roman"/>
          <w:color w:val="000000"/>
          <w:sz w:val="28"/>
          <w:szCs w:val="28"/>
          <w:bdr w:val="none" w:sz="0" w:space="0" w:color="auto" w:frame="1"/>
          <w:lang w:eastAsia="en-US" w:bidi="ar-SA"/>
        </w:rPr>
        <w:t xml:space="preserve"> </w:t>
      </w:r>
      <w:r w:rsidRPr="00676E6F">
        <w:rPr>
          <w:rFonts w:ascii="Times New Roman" w:hAnsi="Times New Roman" w:cs="Times New Roman"/>
          <w:sz w:val="28"/>
          <w:szCs w:val="24"/>
          <w:lang w:eastAsia="en-US" w:bidi="ar-SA"/>
        </w:rPr>
        <w:t xml:space="preserve">[Электронный ресурс]. </w:t>
      </w:r>
      <w:r w:rsidRPr="00676E6F">
        <w:rPr>
          <w:rFonts w:ascii="Times New Roman" w:hAnsi="Times New Roman" w:cs="Times New Roman"/>
          <w:sz w:val="28"/>
          <w:szCs w:val="24"/>
          <w:lang w:val="en-US" w:eastAsia="en-US" w:bidi="ar-SA"/>
        </w:rPr>
        <w:t xml:space="preserve">URL:  https://stepik. org/course/650/ </w:t>
      </w:r>
    </w:p>
    <w:p w:rsidR="003241F0" w:rsidRDefault="003241F0" w:rsidP="006560B3">
      <w:pPr>
        <w:numPr>
          <w:ilvl w:val="0"/>
          <w:numId w:val="9"/>
        </w:numPr>
        <w:suppressAutoHyphens w:val="0"/>
        <w:spacing w:after="160" w:line="360" w:lineRule="auto"/>
        <w:ind w:left="0" w:firstLine="709"/>
        <w:contextualSpacing/>
        <w:jc w:val="both"/>
        <w:rPr>
          <w:rFonts w:ascii="Times New Roman" w:hAnsi="Times New Roman" w:cs="Times New Roman"/>
          <w:sz w:val="28"/>
          <w:szCs w:val="24"/>
          <w:lang w:eastAsia="en-US" w:bidi="ar-SA"/>
        </w:rPr>
      </w:pPr>
      <w:r w:rsidRPr="00C10653">
        <w:rPr>
          <w:rFonts w:ascii="Times New Roman" w:hAnsi="Times New Roman" w:cs="Times New Roman"/>
          <w:sz w:val="28"/>
          <w:szCs w:val="24"/>
          <w:lang w:eastAsia="en-US" w:bidi="ar-SA"/>
        </w:rPr>
        <w:lastRenderedPageBreak/>
        <w:t xml:space="preserve">Сайт Альфа Центавра с подробностями о запусках КА и ракет-носителей: </w:t>
      </w:r>
      <w:r w:rsidRPr="00676E6F">
        <w:rPr>
          <w:rFonts w:ascii="Times New Roman" w:hAnsi="Times New Roman" w:cs="Times New Roman"/>
          <w:sz w:val="28"/>
          <w:szCs w:val="24"/>
          <w:lang w:eastAsia="en-US" w:bidi="ar-SA"/>
        </w:rPr>
        <w:t xml:space="preserve">[Электронный ресурс]. </w:t>
      </w:r>
      <w:r w:rsidRPr="00676E6F">
        <w:rPr>
          <w:rFonts w:ascii="Times New Roman" w:hAnsi="Times New Roman" w:cs="Times New Roman"/>
          <w:sz w:val="28"/>
          <w:szCs w:val="24"/>
          <w:lang w:val="en-US" w:eastAsia="en-US" w:bidi="ar-SA"/>
        </w:rPr>
        <w:t xml:space="preserve">URL: </w:t>
      </w:r>
      <w:hyperlink r:id="rId7" w:history="1">
        <w:r w:rsidRPr="00C10653">
          <w:rPr>
            <w:rFonts w:ascii="Times New Roman" w:hAnsi="Times New Roman" w:cs="Times New Roman"/>
            <w:color w:val="0000FF"/>
            <w:sz w:val="28"/>
            <w:szCs w:val="24"/>
            <w:u w:val="single"/>
            <w:lang w:eastAsia="en-US" w:bidi="ar-SA"/>
          </w:rPr>
          <w:t>https://thealphacentauri.net/</w:t>
        </w:r>
      </w:hyperlink>
      <w:r w:rsidRPr="00C10653">
        <w:rPr>
          <w:rFonts w:ascii="Times New Roman" w:hAnsi="Times New Roman" w:cs="Times New Roman"/>
          <w:sz w:val="28"/>
          <w:szCs w:val="24"/>
          <w:lang w:eastAsia="en-US" w:bidi="ar-SA"/>
        </w:rPr>
        <w:t xml:space="preserve"> </w:t>
      </w:r>
    </w:p>
    <w:p w:rsidR="003241F0" w:rsidRPr="000A0B5B" w:rsidRDefault="003241F0" w:rsidP="006560B3">
      <w:pPr>
        <w:pStyle w:val="style13335525950000000407msonormal"/>
        <w:numPr>
          <w:ilvl w:val="0"/>
          <w:numId w:val="9"/>
        </w:numPr>
        <w:spacing w:before="0" w:beforeAutospacing="0" w:after="0" w:afterAutospacing="0" w:line="360" w:lineRule="auto"/>
        <w:ind w:left="0" w:firstLine="709"/>
        <w:jc w:val="both"/>
        <w:rPr>
          <w:rStyle w:val="ab"/>
          <w:sz w:val="28"/>
          <w:szCs w:val="28"/>
        </w:rPr>
      </w:pPr>
      <w:r w:rsidRPr="00C317F6">
        <w:rPr>
          <w:sz w:val="28"/>
          <w:szCs w:val="28"/>
        </w:rPr>
        <w:t xml:space="preserve">Информационный онлайн-портал «Ключ на старт. Космос для детей»/ </w:t>
      </w:r>
      <w:proofErr w:type="spellStart"/>
      <w:r w:rsidRPr="00C317F6">
        <w:rPr>
          <w:sz w:val="28"/>
          <w:szCs w:val="28"/>
        </w:rPr>
        <w:t>Ро</w:t>
      </w:r>
      <w:r w:rsidRPr="00C317F6">
        <w:rPr>
          <w:sz w:val="28"/>
          <w:szCs w:val="28"/>
        </w:rPr>
        <w:t>с</w:t>
      </w:r>
      <w:r w:rsidRPr="00C317F6">
        <w:rPr>
          <w:sz w:val="28"/>
          <w:szCs w:val="28"/>
        </w:rPr>
        <w:t>космос</w:t>
      </w:r>
      <w:proofErr w:type="spellEnd"/>
      <w:r w:rsidRPr="00C317F6">
        <w:rPr>
          <w:rStyle w:val="c1"/>
          <w:color w:val="000000"/>
          <w:sz w:val="28"/>
          <w:szCs w:val="28"/>
          <w:bdr w:val="none" w:sz="0" w:space="0" w:color="auto" w:frame="1"/>
        </w:rPr>
        <w:t xml:space="preserve">: [Электронный ресурс]. </w:t>
      </w:r>
      <w:r w:rsidRPr="00C317F6">
        <w:rPr>
          <w:rStyle w:val="c1"/>
          <w:color w:val="000000"/>
          <w:sz w:val="28"/>
          <w:szCs w:val="28"/>
          <w:bdr w:val="none" w:sz="0" w:space="0" w:color="auto" w:frame="1"/>
          <w:lang w:val="en-US"/>
        </w:rPr>
        <w:t>URL:</w:t>
      </w:r>
      <w:r w:rsidRPr="00C317F6">
        <w:rPr>
          <w:rStyle w:val="c1"/>
          <w:color w:val="000000"/>
          <w:sz w:val="28"/>
          <w:szCs w:val="28"/>
          <w:bdr w:val="none" w:sz="0" w:space="0" w:color="auto" w:frame="1"/>
        </w:rPr>
        <w:t xml:space="preserve"> </w:t>
      </w:r>
      <w:hyperlink r:id="rId8" w:history="1">
        <w:r w:rsidRPr="00C317F6">
          <w:rPr>
            <w:rStyle w:val="ab"/>
            <w:sz w:val="28"/>
            <w:szCs w:val="28"/>
          </w:rPr>
          <w:t>https://space4kids.ru/</w:t>
        </w:r>
      </w:hyperlink>
    </w:p>
    <w:p w:rsidR="003241F0" w:rsidRPr="00C10653" w:rsidRDefault="003241F0" w:rsidP="003241F0">
      <w:pPr>
        <w:suppressAutoHyphens w:val="0"/>
        <w:spacing w:after="160" w:line="360" w:lineRule="auto"/>
        <w:ind w:left="720"/>
        <w:contextualSpacing/>
        <w:jc w:val="both"/>
        <w:rPr>
          <w:rFonts w:ascii="Times New Roman" w:hAnsi="Times New Roman" w:cs="Times New Roman"/>
          <w:sz w:val="28"/>
          <w:szCs w:val="24"/>
          <w:lang w:eastAsia="en-US" w:bidi="ar-SA"/>
        </w:rPr>
      </w:pPr>
    </w:p>
    <w:p w:rsidR="003241F0" w:rsidRDefault="003241F0" w:rsidP="003241F0">
      <w:pPr>
        <w:spacing w:line="240" w:lineRule="auto"/>
        <w:jc w:val="center"/>
        <w:rPr>
          <w:rFonts w:ascii="Times New Roman" w:hAnsi="Times New Roman"/>
          <w:b/>
          <w:sz w:val="28"/>
          <w:szCs w:val="28"/>
        </w:rPr>
      </w:pPr>
      <w:r>
        <w:rPr>
          <w:rFonts w:ascii="Times New Roman" w:hAnsi="Times New Roman"/>
          <w:b/>
          <w:sz w:val="28"/>
          <w:szCs w:val="28"/>
        </w:rPr>
        <w:t xml:space="preserve">Методические рекомендации по организации проектной деятельности и </w:t>
      </w:r>
    </w:p>
    <w:p w:rsidR="003241F0" w:rsidRDefault="003241F0" w:rsidP="003241F0">
      <w:pPr>
        <w:spacing w:line="240" w:lineRule="auto"/>
        <w:jc w:val="center"/>
        <w:rPr>
          <w:rFonts w:ascii="Times New Roman" w:hAnsi="Times New Roman"/>
          <w:b/>
          <w:sz w:val="28"/>
          <w:szCs w:val="28"/>
        </w:rPr>
      </w:pPr>
    </w:p>
    <w:p w:rsidR="003241F0" w:rsidRDefault="003241F0" w:rsidP="003241F0">
      <w:pPr>
        <w:ind w:firstLine="709"/>
        <w:jc w:val="center"/>
        <w:rPr>
          <w:rFonts w:ascii="Times New Roman" w:hAnsi="Times New Roman"/>
          <w:b/>
          <w:sz w:val="28"/>
          <w:szCs w:val="28"/>
        </w:rPr>
      </w:pPr>
      <w:r>
        <w:rPr>
          <w:rFonts w:ascii="Times New Roman" w:hAnsi="Times New Roman"/>
          <w:b/>
          <w:sz w:val="28"/>
          <w:szCs w:val="28"/>
        </w:rPr>
        <w:t>выполнению кейс-заданий</w:t>
      </w:r>
    </w:p>
    <w:p w:rsidR="003241F0" w:rsidRDefault="003241F0" w:rsidP="003241F0">
      <w:pPr>
        <w:pStyle w:val="1"/>
        <w:spacing w:line="360" w:lineRule="auto"/>
        <w:rPr>
          <w:b w:val="0"/>
        </w:rPr>
      </w:pPr>
      <w:bookmarkStart w:id="4" w:name="_Toc41826731"/>
      <w:r>
        <w:rPr>
          <w:b w:val="0"/>
        </w:rPr>
        <w:t>Предисловие</w:t>
      </w:r>
      <w:bookmarkEnd w:id="4"/>
    </w:p>
    <w:p w:rsidR="003241F0" w:rsidRDefault="003241F0" w:rsidP="003241F0">
      <w:pPr>
        <w:spacing w:line="360" w:lineRule="auto"/>
        <w:jc w:val="both"/>
        <w:rPr>
          <w:rFonts w:ascii="Times New Roman" w:hAnsi="Times New Roman"/>
          <w:sz w:val="28"/>
          <w:szCs w:val="28"/>
          <w:lang w:val="ru" w:eastAsia="ru-RU"/>
        </w:rPr>
      </w:pPr>
      <w:r>
        <w:rPr>
          <w:rFonts w:ascii="Times New Roman" w:hAnsi="Times New Roman"/>
          <w:sz w:val="28"/>
          <w:szCs w:val="28"/>
          <w:lang w:val="ru" w:eastAsia="ru-RU"/>
        </w:rPr>
        <w:t xml:space="preserve">          </w:t>
      </w:r>
      <w:r w:rsidRPr="007F59B0">
        <w:rPr>
          <w:rFonts w:ascii="Times New Roman" w:hAnsi="Times New Roman"/>
          <w:sz w:val="28"/>
          <w:szCs w:val="28"/>
          <w:lang w:val="ru" w:eastAsia="ru-RU"/>
        </w:rPr>
        <w:t xml:space="preserve">Данные методические рекомендации разработаны </w:t>
      </w:r>
      <w:r>
        <w:rPr>
          <w:rFonts w:ascii="Times New Roman" w:hAnsi="Times New Roman"/>
          <w:sz w:val="28"/>
          <w:szCs w:val="28"/>
          <w:lang w:val="ru" w:eastAsia="ru-RU"/>
        </w:rPr>
        <w:t xml:space="preserve">для сопровождения образовательной программы по дисциплине </w:t>
      </w:r>
      <w:r>
        <w:rPr>
          <w:rFonts w:ascii="Times New Roman" w:hAnsi="Times New Roman"/>
          <w:sz w:val="28"/>
          <w:szCs w:val="28"/>
          <w:lang w:eastAsia="ru-RU"/>
        </w:rPr>
        <w:t>«</w:t>
      </w:r>
      <w:r w:rsidRPr="007F59B0">
        <w:rPr>
          <w:rFonts w:ascii="Times New Roman" w:hAnsi="Times New Roman"/>
          <w:sz w:val="28"/>
          <w:szCs w:val="28"/>
          <w:lang w:val="ru" w:eastAsia="ru-RU"/>
        </w:rPr>
        <w:t>Проектная деятельность</w:t>
      </w:r>
      <w:r>
        <w:rPr>
          <w:rFonts w:ascii="Times New Roman" w:hAnsi="Times New Roman"/>
          <w:sz w:val="28"/>
          <w:szCs w:val="28"/>
          <w:lang w:val="ru" w:eastAsia="ru-RU"/>
        </w:rPr>
        <w:t>»</w:t>
      </w:r>
      <w:r w:rsidRPr="007F59B0">
        <w:rPr>
          <w:rFonts w:ascii="Times New Roman" w:hAnsi="Times New Roman"/>
          <w:sz w:val="28"/>
          <w:szCs w:val="28"/>
          <w:lang w:val="ru" w:eastAsia="ru-RU"/>
        </w:rPr>
        <w:t>.</w:t>
      </w:r>
    </w:p>
    <w:p w:rsidR="003241F0" w:rsidRDefault="003241F0" w:rsidP="003241F0">
      <w:pPr>
        <w:spacing w:line="360" w:lineRule="auto"/>
        <w:jc w:val="both"/>
        <w:rPr>
          <w:rFonts w:ascii="Times New Roman" w:hAnsi="Times New Roman"/>
          <w:sz w:val="28"/>
          <w:szCs w:val="28"/>
          <w:lang w:val="ru" w:eastAsia="ru-RU"/>
        </w:rPr>
      </w:pPr>
      <w:r>
        <w:rPr>
          <w:rFonts w:ascii="Times New Roman" w:hAnsi="Times New Roman"/>
          <w:sz w:val="28"/>
          <w:szCs w:val="28"/>
          <w:lang w:val="ru" w:eastAsia="ru-RU"/>
        </w:rPr>
        <w:t xml:space="preserve">         В методических рекомендациях содержатся описание, правила выполнения практических кейс</w:t>
      </w:r>
      <w:r w:rsidRPr="0003618D">
        <w:t xml:space="preserve"> </w:t>
      </w:r>
      <w:r w:rsidRPr="0003618D">
        <w:rPr>
          <w:rFonts w:ascii="Times New Roman" w:hAnsi="Times New Roman"/>
          <w:sz w:val="28"/>
          <w:szCs w:val="28"/>
          <w:lang w:val="ru" w:eastAsia="ru-RU"/>
        </w:rPr>
        <w:t>заданий, цель выполнения заданий, ожидаемые результаты и список литературы.</w:t>
      </w:r>
    </w:p>
    <w:p w:rsidR="003241F0" w:rsidRDefault="003241F0" w:rsidP="003241F0">
      <w:pPr>
        <w:spacing w:line="360" w:lineRule="auto"/>
        <w:jc w:val="both"/>
        <w:rPr>
          <w:rFonts w:ascii="Times New Roman" w:hAnsi="Times New Roman"/>
          <w:sz w:val="28"/>
          <w:szCs w:val="28"/>
          <w:lang w:val="ru" w:eastAsia="ru-RU"/>
        </w:rPr>
      </w:pPr>
      <w:r>
        <w:rPr>
          <w:rFonts w:ascii="Times New Roman" w:hAnsi="Times New Roman"/>
          <w:sz w:val="28"/>
          <w:szCs w:val="28"/>
          <w:lang w:val="ru" w:eastAsia="ru-RU"/>
        </w:rPr>
        <w:t xml:space="preserve">         </w:t>
      </w:r>
      <w:r w:rsidRPr="007F59B0">
        <w:rPr>
          <w:rFonts w:ascii="Times New Roman" w:hAnsi="Times New Roman"/>
          <w:sz w:val="28"/>
          <w:szCs w:val="28"/>
          <w:lang w:val="ru" w:eastAsia="ru-RU"/>
        </w:rPr>
        <w:t xml:space="preserve"> Весь материал </w:t>
      </w:r>
      <w:r>
        <w:rPr>
          <w:rFonts w:ascii="Times New Roman" w:hAnsi="Times New Roman"/>
          <w:sz w:val="28"/>
          <w:szCs w:val="28"/>
          <w:lang w:val="ru" w:eastAsia="ru-RU"/>
        </w:rPr>
        <w:t>кейс-заданий</w:t>
      </w:r>
      <w:r w:rsidRPr="007F59B0">
        <w:rPr>
          <w:rFonts w:ascii="Times New Roman" w:hAnsi="Times New Roman"/>
          <w:sz w:val="28"/>
          <w:szCs w:val="28"/>
          <w:lang w:val="ru" w:eastAsia="ru-RU"/>
        </w:rPr>
        <w:t xml:space="preserve"> опирается </w:t>
      </w:r>
      <w:r>
        <w:rPr>
          <w:rFonts w:ascii="Times New Roman" w:hAnsi="Times New Roman"/>
          <w:sz w:val="28"/>
          <w:szCs w:val="28"/>
          <w:lang w:val="ru" w:eastAsia="ru-RU"/>
        </w:rPr>
        <w:t xml:space="preserve">на курс </w:t>
      </w:r>
      <w:r w:rsidRPr="00EA4E2A">
        <w:rPr>
          <w:rFonts w:ascii="Times New Roman" w:hAnsi="Times New Roman"/>
          <w:sz w:val="28"/>
          <w:szCs w:val="28"/>
          <w:lang w:eastAsia="ru-RU"/>
        </w:rPr>
        <w:t>8</w:t>
      </w:r>
      <w:r w:rsidRPr="007F59B0">
        <w:rPr>
          <w:rFonts w:ascii="Times New Roman" w:hAnsi="Times New Roman"/>
          <w:sz w:val="28"/>
          <w:szCs w:val="28"/>
          <w:lang w:val="ru" w:eastAsia="ru-RU"/>
        </w:rPr>
        <w:t xml:space="preserve"> класса</w:t>
      </w:r>
      <w:r>
        <w:rPr>
          <w:rFonts w:ascii="Times New Roman" w:hAnsi="Times New Roman"/>
          <w:sz w:val="28"/>
          <w:szCs w:val="28"/>
          <w:lang w:val="ru" w:eastAsia="ru-RU"/>
        </w:rPr>
        <w:t xml:space="preserve">, в учебно-методическом комплексе темы разделены по полугодиям. Темы </w:t>
      </w:r>
      <w:r>
        <w:rPr>
          <w:rFonts w:ascii="Times New Roman" w:hAnsi="Times New Roman"/>
          <w:sz w:val="28"/>
          <w:szCs w:val="28"/>
          <w:lang w:eastAsia="ru-RU"/>
        </w:rPr>
        <w:t>I полугодия</w:t>
      </w:r>
      <w:r>
        <w:rPr>
          <w:rFonts w:ascii="Times New Roman" w:hAnsi="Times New Roman"/>
          <w:sz w:val="28"/>
          <w:szCs w:val="28"/>
          <w:lang w:val="ru" w:eastAsia="ru-RU"/>
        </w:rPr>
        <w:t>: «</w:t>
      </w:r>
      <w:r w:rsidRPr="007F59B0">
        <w:rPr>
          <w:rFonts w:ascii="Times New Roman" w:hAnsi="Times New Roman"/>
          <w:sz w:val="28"/>
          <w:szCs w:val="28"/>
          <w:lang w:val="ru" w:eastAsia="ru-RU"/>
        </w:rPr>
        <w:t xml:space="preserve">Основы </w:t>
      </w:r>
      <w:r>
        <w:rPr>
          <w:rFonts w:ascii="Times New Roman" w:hAnsi="Times New Roman"/>
          <w:sz w:val="28"/>
          <w:szCs w:val="28"/>
          <w:lang w:val="ru" w:eastAsia="ru-RU"/>
        </w:rPr>
        <w:t>инженерной деятельности»</w:t>
      </w:r>
      <w:r w:rsidRPr="007F59B0">
        <w:rPr>
          <w:rFonts w:ascii="Times New Roman" w:hAnsi="Times New Roman"/>
          <w:sz w:val="28"/>
          <w:szCs w:val="28"/>
          <w:lang w:val="ru" w:eastAsia="ru-RU"/>
        </w:rPr>
        <w:t xml:space="preserve">, </w:t>
      </w:r>
      <w:r>
        <w:rPr>
          <w:rFonts w:ascii="Times New Roman" w:hAnsi="Times New Roman"/>
          <w:sz w:val="28"/>
          <w:szCs w:val="28"/>
          <w:lang w:val="ru" w:eastAsia="ru-RU"/>
        </w:rPr>
        <w:t xml:space="preserve">«Аэродинамическая баллистика». Темы </w:t>
      </w:r>
      <w:r>
        <w:rPr>
          <w:rFonts w:ascii="Times New Roman" w:hAnsi="Times New Roman"/>
          <w:sz w:val="28"/>
          <w:szCs w:val="28"/>
          <w:lang w:eastAsia="ru-RU"/>
        </w:rPr>
        <w:t>II полугодия: «Аэрокосмическая инженерия»</w:t>
      </w:r>
      <w:r w:rsidRPr="007F59B0">
        <w:rPr>
          <w:rFonts w:ascii="Times New Roman" w:hAnsi="Times New Roman"/>
          <w:sz w:val="28"/>
          <w:szCs w:val="28"/>
          <w:lang w:val="ru" w:eastAsia="ru-RU"/>
        </w:rPr>
        <w:t xml:space="preserve">, </w:t>
      </w:r>
      <w:r>
        <w:rPr>
          <w:rFonts w:ascii="Times New Roman" w:hAnsi="Times New Roman"/>
          <w:sz w:val="28"/>
          <w:szCs w:val="28"/>
          <w:lang w:val="ru" w:eastAsia="ru-RU"/>
        </w:rPr>
        <w:t>«Пилотирование»</w:t>
      </w:r>
      <w:r w:rsidRPr="007F59B0">
        <w:rPr>
          <w:rFonts w:ascii="Times New Roman" w:hAnsi="Times New Roman"/>
          <w:sz w:val="28"/>
          <w:szCs w:val="28"/>
          <w:lang w:val="ru" w:eastAsia="ru-RU"/>
        </w:rPr>
        <w:t xml:space="preserve">. </w:t>
      </w:r>
    </w:p>
    <w:p w:rsidR="003241F0" w:rsidRPr="007F59B0" w:rsidRDefault="003241F0" w:rsidP="003241F0">
      <w:pPr>
        <w:spacing w:line="360" w:lineRule="auto"/>
        <w:jc w:val="both"/>
        <w:rPr>
          <w:rFonts w:ascii="Times New Roman" w:hAnsi="Times New Roman"/>
          <w:sz w:val="28"/>
          <w:szCs w:val="28"/>
          <w:lang w:val="ru" w:eastAsia="ru-RU"/>
        </w:rPr>
      </w:pPr>
      <w:r>
        <w:rPr>
          <w:rFonts w:ascii="Times New Roman" w:hAnsi="Times New Roman"/>
          <w:sz w:val="28"/>
          <w:szCs w:val="28"/>
          <w:lang w:val="ru" w:eastAsia="ru-RU"/>
        </w:rPr>
        <w:t xml:space="preserve">           Выполнение кейс-заданий направлено</w:t>
      </w:r>
      <w:r w:rsidRPr="007F59B0">
        <w:rPr>
          <w:rFonts w:ascii="Times New Roman" w:hAnsi="Times New Roman"/>
          <w:sz w:val="28"/>
          <w:szCs w:val="28"/>
          <w:lang w:val="ru" w:eastAsia="ru-RU"/>
        </w:rPr>
        <w:t xml:space="preserve"> на приобщение </w:t>
      </w:r>
      <w:r>
        <w:rPr>
          <w:rFonts w:ascii="Times New Roman" w:hAnsi="Times New Roman"/>
          <w:sz w:val="28"/>
          <w:szCs w:val="28"/>
          <w:lang w:val="ru" w:eastAsia="ru-RU"/>
        </w:rPr>
        <w:t>школьников</w:t>
      </w:r>
      <w:r w:rsidRPr="007F59B0">
        <w:rPr>
          <w:rFonts w:ascii="Times New Roman" w:hAnsi="Times New Roman"/>
          <w:sz w:val="28"/>
          <w:szCs w:val="28"/>
          <w:lang w:val="ru" w:eastAsia="ru-RU"/>
        </w:rPr>
        <w:t xml:space="preserve"> к</w:t>
      </w:r>
      <w:r w:rsidRPr="007F59B0">
        <w:rPr>
          <w:rFonts w:ascii="Times New Roman" w:hAnsi="Times New Roman"/>
          <w:sz w:val="28"/>
          <w:szCs w:val="28"/>
          <w:lang w:eastAsia="ru-RU"/>
        </w:rPr>
        <w:t xml:space="preserve"> </w:t>
      </w:r>
      <w:r w:rsidRPr="007F59B0">
        <w:rPr>
          <w:rFonts w:ascii="Times New Roman" w:hAnsi="Times New Roman"/>
          <w:sz w:val="28"/>
          <w:szCs w:val="28"/>
          <w:lang w:val="ru" w:eastAsia="ru-RU"/>
        </w:rPr>
        <w:t>техническому творчеству</w:t>
      </w:r>
      <w:r w:rsidRPr="007F59B0">
        <w:rPr>
          <w:rFonts w:ascii="Times New Roman" w:hAnsi="Times New Roman"/>
          <w:sz w:val="28"/>
          <w:szCs w:val="28"/>
          <w:lang w:eastAsia="ru-RU"/>
        </w:rPr>
        <w:t xml:space="preserve">, </w:t>
      </w:r>
      <w:r>
        <w:rPr>
          <w:rFonts w:ascii="Times New Roman" w:hAnsi="Times New Roman"/>
          <w:sz w:val="28"/>
          <w:szCs w:val="28"/>
          <w:lang w:eastAsia="ru-RU"/>
        </w:rPr>
        <w:t>что</w:t>
      </w:r>
      <w:r w:rsidRPr="007F59B0">
        <w:rPr>
          <w:rFonts w:ascii="Times New Roman" w:hAnsi="Times New Roman"/>
          <w:sz w:val="28"/>
          <w:szCs w:val="28"/>
          <w:lang w:val="ru" w:eastAsia="ru-RU"/>
        </w:rPr>
        <w:t xml:space="preserve"> расширяет представлени</w:t>
      </w:r>
      <w:r>
        <w:rPr>
          <w:rFonts w:ascii="Times New Roman" w:hAnsi="Times New Roman"/>
          <w:sz w:val="28"/>
          <w:szCs w:val="28"/>
          <w:lang w:val="ru" w:eastAsia="ru-RU"/>
        </w:rPr>
        <w:t>е</w:t>
      </w:r>
      <w:r w:rsidRPr="007F59B0">
        <w:rPr>
          <w:rFonts w:ascii="Times New Roman" w:hAnsi="Times New Roman"/>
          <w:sz w:val="28"/>
          <w:szCs w:val="28"/>
          <w:lang w:val="ru" w:eastAsia="ru-RU"/>
        </w:rPr>
        <w:t xml:space="preserve"> </w:t>
      </w:r>
      <w:r>
        <w:rPr>
          <w:rFonts w:ascii="Times New Roman" w:hAnsi="Times New Roman"/>
          <w:sz w:val="28"/>
          <w:szCs w:val="28"/>
          <w:lang w:val="ru" w:eastAsia="ru-RU"/>
        </w:rPr>
        <w:t>уча</w:t>
      </w:r>
      <w:r w:rsidRPr="007F59B0">
        <w:rPr>
          <w:rFonts w:ascii="Times New Roman" w:hAnsi="Times New Roman"/>
          <w:sz w:val="28"/>
          <w:szCs w:val="28"/>
          <w:lang w:val="ru" w:eastAsia="ru-RU"/>
        </w:rPr>
        <w:t>щихся о</w:t>
      </w:r>
      <w:r w:rsidRPr="007F59B0">
        <w:rPr>
          <w:rFonts w:ascii="Times New Roman" w:hAnsi="Times New Roman"/>
          <w:sz w:val="28"/>
          <w:szCs w:val="28"/>
          <w:lang w:eastAsia="ru-RU"/>
        </w:rPr>
        <w:t xml:space="preserve"> </w:t>
      </w:r>
      <w:r w:rsidRPr="007F59B0">
        <w:rPr>
          <w:rFonts w:ascii="Times New Roman" w:hAnsi="Times New Roman"/>
          <w:sz w:val="28"/>
          <w:szCs w:val="28"/>
          <w:lang w:val="ru" w:eastAsia="ru-RU"/>
        </w:rPr>
        <w:t>ракетостроении</w:t>
      </w:r>
      <w:r>
        <w:rPr>
          <w:rFonts w:ascii="Times New Roman" w:hAnsi="Times New Roman"/>
          <w:sz w:val="28"/>
          <w:szCs w:val="28"/>
          <w:lang w:val="ru" w:eastAsia="ru-RU"/>
        </w:rPr>
        <w:t xml:space="preserve">, знакомит с его историей, </w:t>
      </w:r>
      <w:r w:rsidRPr="007F59B0">
        <w:rPr>
          <w:rFonts w:ascii="Times New Roman" w:hAnsi="Times New Roman"/>
          <w:sz w:val="28"/>
          <w:szCs w:val="28"/>
          <w:lang w:val="ru" w:eastAsia="ru-RU"/>
        </w:rPr>
        <w:t>приобщ</w:t>
      </w:r>
      <w:r>
        <w:rPr>
          <w:rFonts w:ascii="Times New Roman" w:hAnsi="Times New Roman"/>
          <w:sz w:val="28"/>
          <w:szCs w:val="28"/>
          <w:lang w:val="ru" w:eastAsia="ru-RU"/>
        </w:rPr>
        <w:t xml:space="preserve">ает </w:t>
      </w:r>
      <w:r w:rsidRPr="007F59B0">
        <w:rPr>
          <w:rFonts w:ascii="Times New Roman" w:hAnsi="Times New Roman"/>
          <w:sz w:val="28"/>
          <w:szCs w:val="28"/>
          <w:lang w:val="ru" w:eastAsia="ru-RU"/>
        </w:rPr>
        <w:t>к изучению</w:t>
      </w:r>
      <w:r w:rsidRPr="007F59B0">
        <w:rPr>
          <w:rFonts w:ascii="Times New Roman" w:hAnsi="Times New Roman"/>
          <w:sz w:val="28"/>
          <w:szCs w:val="28"/>
          <w:lang w:eastAsia="ru-RU"/>
        </w:rPr>
        <w:t xml:space="preserve"> </w:t>
      </w:r>
      <w:r w:rsidRPr="007F59B0">
        <w:rPr>
          <w:rFonts w:ascii="Times New Roman" w:hAnsi="Times New Roman"/>
          <w:sz w:val="28"/>
          <w:szCs w:val="28"/>
          <w:lang w:val="ru" w:eastAsia="ru-RU"/>
        </w:rPr>
        <w:t>вопросов космонавтики, межпланетных полетов и изучению устройства</w:t>
      </w:r>
      <w:r w:rsidRPr="007F59B0">
        <w:rPr>
          <w:rFonts w:ascii="Times New Roman" w:hAnsi="Times New Roman"/>
          <w:sz w:val="28"/>
          <w:szCs w:val="28"/>
          <w:lang w:eastAsia="ru-RU"/>
        </w:rPr>
        <w:t xml:space="preserve"> </w:t>
      </w:r>
      <w:r w:rsidRPr="007F59B0">
        <w:rPr>
          <w:rFonts w:ascii="Times New Roman" w:hAnsi="Times New Roman"/>
          <w:sz w:val="28"/>
          <w:szCs w:val="28"/>
          <w:lang w:val="ru" w:eastAsia="ru-RU"/>
        </w:rPr>
        <w:t>ракетной техники.</w:t>
      </w:r>
    </w:p>
    <w:p w:rsidR="003241F0" w:rsidRDefault="003241F0" w:rsidP="003241F0">
      <w:pPr>
        <w:spacing w:line="360" w:lineRule="auto"/>
        <w:ind w:firstLine="720"/>
        <w:jc w:val="both"/>
        <w:rPr>
          <w:rFonts w:ascii="Times New Roman" w:hAnsi="Times New Roman"/>
          <w:sz w:val="28"/>
          <w:szCs w:val="28"/>
          <w:lang w:val="ru" w:eastAsia="ru-RU"/>
        </w:rPr>
      </w:pPr>
      <w:r>
        <w:rPr>
          <w:rFonts w:ascii="Times New Roman" w:hAnsi="Times New Roman"/>
          <w:sz w:val="28"/>
          <w:szCs w:val="28"/>
        </w:rPr>
        <w:t xml:space="preserve">Выполнение школьниками кейс-заданий проходит в течение всего учебного года </w:t>
      </w:r>
      <w:r w:rsidRPr="007F59B0">
        <w:rPr>
          <w:rFonts w:ascii="Times New Roman" w:hAnsi="Times New Roman"/>
          <w:sz w:val="28"/>
          <w:szCs w:val="28"/>
          <w:lang w:val="ru" w:eastAsia="ru-RU"/>
        </w:rPr>
        <w:t xml:space="preserve">в виде практических занятий в малых группах (5 человек/ 4-5 групп) в количестве </w:t>
      </w:r>
      <w:r>
        <w:rPr>
          <w:rFonts w:ascii="Times New Roman" w:hAnsi="Times New Roman"/>
          <w:sz w:val="28"/>
          <w:szCs w:val="28"/>
          <w:lang w:val="ru" w:eastAsia="ru-RU"/>
        </w:rPr>
        <w:t>32 часов (1 час в</w:t>
      </w:r>
      <w:r w:rsidRPr="007F59B0">
        <w:rPr>
          <w:rFonts w:ascii="Times New Roman" w:hAnsi="Times New Roman"/>
          <w:sz w:val="28"/>
          <w:szCs w:val="28"/>
          <w:lang w:val="ru" w:eastAsia="ru-RU"/>
        </w:rPr>
        <w:t xml:space="preserve"> неделю)</w:t>
      </w:r>
      <w:r>
        <w:rPr>
          <w:rFonts w:ascii="Times New Roman" w:hAnsi="Times New Roman"/>
          <w:sz w:val="28"/>
          <w:szCs w:val="28"/>
          <w:lang w:val="ru" w:eastAsia="ru-RU"/>
        </w:rPr>
        <w:t>. В</w:t>
      </w:r>
      <w:r w:rsidRPr="007F59B0">
        <w:rPr>
          <w:rFonts w:ascii="Times New Roman" w:hAnsi="Times New Roman"/>
          <w:sz w:val="28"/>
          <w:szCs w:val="28"/>
          <w:lang w:val="ru" w:eastAsia="ru-RU"/>
        </w:rPr>
        <w:t xml:space="preserve"> ходе </w:t>
      </w:r>
      <w:r>
        <w:rPr>
          <w:rFonts w:ascii="Times New Roman" w:hAnsi="Times New Roman"/>
          <w:sz w:val="28"/>
          <w:szCs w:val="28"/>
          <w:lang w:val="ru" w:eastAsia="ru-RU"/>
        </w:rPr>
        <w:t>курса</w:t>
      </w:r>
      <w:r w:rsidRPr="007F59B0">
        <w:rPr>
          <w:rFonts w:ascii="Times New Roman" w:hAnsi="Times New Roman"/>
          <w:sz w:val="28"/>
          <w:szCs w:val="28"/>
          <w:lang w:val="ru" w:eastAsia="ru-RU"/>
        </w:rPr>
        <w:t xml:space="preserve"> осуществляется практическое применение полученных знаний при</w:t>
      </w:r>
      <w:r>
        <w:rPr>
          <w:rFonts w:ascii="Times New Roman" w:hAnsi="Times New Roman"/>
          <w:sz w:val="28"/>
          <w:szCs w:val="28"/>
          <w:lang w:val="ru" w:eastAsia="ru-RU"/>
        </w:rPr>
        <w:t xml:space="preserve"> </w:t>
      </w:r>
      <w:r w:rsidRPr="007F59B0">
        <w:rPr>
          <w:rFonts w:ascii="Times New Roman" w:hAnsi="Times New Roman"/>
          <w:sz w:val="28"/>
          <w:szCs w:val="28"/>
          <w:lang w:val="ru" w:eastAsia="ru-RU"/>
        </w:rPr>
        <w:t>решении комплексных задач по   аэрокосмической инженерии</w:t>
      </w:r>
      <w:r>
        <w:rPr>
          <w:rFonts w:ascii="Times New Roman" w:hAnsi="Times New Roman"/>
          <w:sz w:val="28"/>
          <w:szCs w:val="28"/>
          <w:lang w:val="ru" w:eastAsia="ru-RU"/>
        </w:rPr>
        <w:t>, что позволяет привлечь школьников к исследовательской и изобретательской деятельности и показать, что данное направление интересно и перспективно.</w:t>
      </w:r>
      <w:r w:rsidRPr="007F59B0">
        <w:rPr>
          <w:rFonts w:ascii="Times New Roman" w:hAnsi="Times New Roman"/>
          <w:sz w:val="28"/>
          <w:szCs w:val="28"/>
          <w:lang w:val="ru" w:eastAsia="ru-RU"/>
        </w:rPr>
        <w:t xml:space="preserve"> </w:t>
      </w:r>
    </w:p>
    <w:p w:rsidR="003241F0" w:rsidRPr="00F05BF6" w:rsidRDefault="003241F0" w:rsidP="003241F0">
      <w:pPr>
        <w:spacing w:line="360" w:lineRule="auto"/>
        <w:ind w:firstLine="720"/>
        <w:jc w:val="both"/>
        <w:rPr>
          <w:rFonts w:ascii="Times New Roman" w:hAnsi="Times New Roman"/>
          <w:b/>
          <w:sz w:val="28"/>
          <w:szCs w:val="28"/>
        </w:rPr>
      </w:pPr>
      <w:r w:rsidRPr="00F05BF6">
        <w:rPr>
          <w:rFonts w:ascii="Times New Roman" w:hAnsi="Times New Roman"/>
          <w:b/>
          <w:sz w:val="28"/>
          <w:szCs w:val="28"/>
        </w:rPr>
        <w:lastRenderedPageBreak/>
        <w:t xml:space="preserve">Цель курса: </w:t>
      </w:r>
    </w:p>
    <w:p w:rsidR="003241F0" w:rsidRDefault="003241F0" w:rsidP="003241F0">
      <w:pPr>
        <w:spacing w:line="360" w:lineRule="auto"/>
        <w:ind w:firstLine="720"/>
        <w:jc w:val="both"/>
        <w:rPr>
          <w:rFonts w:ascii="Times New Roman" w:hAnsi="Times New Roman"/>
          <w:sz w:val="28"/>
          <w:szCs w:val="28"/>
        </w:rPr>
      </w:pPr>
      <w:r>
        <w:rPr>
          <w:rFonts w:ascii="Times New Roman" w:hAnsi="Times New Roman"/>
          <w:bCs/>
          <w:sz w:val="28"/>
          <w:szCs w:val="28"/>
        </w:rPr>
        <w:t xml:space="preserve">Сформировать инженерные, конструкторские компетенции и практические навыки проектирования посредством создания проектного продукта через решения кейс-задач. </w:t>
      </w:r>
    </w:p>
    <w:p w:rsidR="003241F0" w:rsidRPr="00F05BF6" w:rsidRDefault="003241F0" w:rsidP="003241F0">
      <w:pPr>
        <w:spacing w:line="360" w:lineRule="auto"/>
        <w:ind w:firstLine="720"/>
        <w:jc w:val="both"/>
        <w:rPr>
          <w:rFonts w:ascii="Times New Roman" w:hAnsi="Times New Roman"/>
          <w:b/>
          <w:sz w:val="28"/>
          <w:szCs w:val="28"/>
        </w:rPr>
      </w:pPr>
      <w:r w:rsidRPr="00F05BF6">
        <w:rPr>
          <w:rFonts w:ascii="Times New Roman" w:hAnsi="Times New Roman"/>
          <w:b/>
          <w:sz w:val="28"/>
          <w:szCs w:val="28"/>
        </w:rPr>
        <w:t>Задачи:</w:t>
      </w:r>
    </w:p>
    <w:p w:rsidR="003241F0" w:rsidRPr="008122F5" w:rsidRDefault="003241F0" w:rsidP="003241F0">
      <w:pPr>
        <w:autoSpaceDE w:val="0"/>
        <w:autoSpaceDN w:val="0"/>
        <w:adjustRightInd w:val="0"/>
        <w:spacing w:line="360" w:lineRule="auto"/>
        <w:ind w:firstLine="709"/>
        <w:contextualSpacing/>
        <w:jc w:val="both"/>
        <w:rPr>
          <w:rFonts w:ascii="Times New Roman" w:hAnsi="Times New Roman"/>
          <w:sz w:val="28"/>
          <w:szCs w:val="28"/>
          <w:lang w:eastAsia="ru-RU"/>
        </w:rPr>
      </w:pPr>
      <w:r w:rsidRPr="008122F5">
        <w:rPr>
          <w:rFonts w:ascii="Times New Roman" w:hAnsi="Times New Roman"/>
          <w:sz w:val="28"/>
          <w:szCs w:val="28"/>
          <w:lang w:eastAsia="ru-RU"/>
        </w:rPr>
        <w:t xml:space="preserve">– формировать умения и навыки для самостоятельного использования инструментов проектирования; </w:t>
      </w:r>
    </w:p>
    <w:p w:rsidR="003241F0" w:rsidRPr="008122F5" w:rsidRDefault="003241F0" w:rsidP="003241F0">
      <w:pPr>
        <w:autoSpaceDE w:val="0"/>
        <w:autoSpaceDN w:val="0"/>
        <w:adjustRightInd w:val="0"/>
        <w:spacing w:line="360" w:lineRule="auto"/>
        <w:ind w:firstLine="709"/>
        <w:contextualSpacing/>
        <w:jc w:val="both"/>
        <w:rPr>
          <w:rFonts w:ascii="Times New Roman" w:hAnsi="Times New Roman"/>
          <w:sz w:val="28"/>
          <w:szCs w:val="28"/>
          <w:lang w:eastAsia="ru-RU"/>
        </w:rPr>
      </w:pPr>
      <w:r w:rsidRPr="008122F5">
        <w:rPr>
          <w:rFonts w:ascii="Times New Roman" w:hAnsi="Times New Roman"/>
          <w:sz w:val="28"/>
          <w:szCs w:val="28"/>
          <w:lang w:eastAsia="ru-RU"/>
        </w:rPr>
        <w:t xml:space="preserve">– формировать навыки самостоятельного конструирования алгоритмов решения производственных задач; </w:t>
      </w:r>
    </w:p>
    <w:p w:rsidR="003241F0" w:rsidRPr="008122F5" w:rsidRDefault="003241F0" w:rsidP="003241F0">
      <w:pPr>
        <w:autoSpaceDE w:val="0"/>
        <w:autoSpaceDN w:val="0"/>
        <w:adjustRightInd w:val="0"/>
        <w:spacing w:line="360" w:lineRule="auto"/>
        <w:ind w:firstLine="709"/>
        <w:contextualSpacing/>
        <w:jc w:val="both"/>
        <w:rPr>
          <w:rFonts w:ascii="Times New Roman" w:hAnsi="Times New Roman"/>
          <w:bCs/>
          <w:iCs/>
          <w:sz w:val="28"/>
          <w:szCs w:val="28"/>
          <w:lang w:eastAsia="ru-RU"/>
        </w:rPr>
      </w:pPr>
      <w:r w:rsidRPr="008122F5">
        <w:rPr>
          <w:rFonts w:ascii="Times New Roman" w:hAnsi="Times New Roman"/>
          <w:bCs/>
          <w:iCs/>
          <w:sz w:val="28"/>
          <w:szCs w:val="28"/>
          <w:lang w:eastAsia="ru-RU"/>
        </w:rPr>
        <w:t>– разви</w:t>
      </w:r>
      <w:r>
        <w:rPr>
          <w:rFonts w:ascii="Times New Roman" w:hAnsi="Times New Roman"/>
          <w:bCs/>
          <w:iCs/>
          <w:sz w:val="28"/>
          <w:szCs w:val="28"/>
          <w:lang w:eastAsia="ru-RU"/>
        </w:rPr>
        <w:t>ва</w:t>
      </w:r>
      <w:r w:rsidRPr="008122F5">
        <w:rPr>
          <w:rFonts w:ascii="Times New Roman" w:hAnsi="Times New Roman"/>
          <w:bCs/>
          <w:iCs/>
          <w:sz w:val="28"/>
          <w:szCs w:val="28"/>
          <w:lang w:eastAsia="ru-RU"/>
        </w:rPr>
        <w:t xml:space="preserve">ть интерес </w:t>
      </w:r>
      <w:r>
        <w:rPr>
          <w:rFonts w:ascii="Times New Roman" w:hAnsi="Times New Roman"/>
          <w:bCs/>
          <w:iCs/>
          <w:sz w:val="28"/>
          <w:szCs w:val="28"/>
          <w:lang w:eastAsia="ru-RU"/>
        </w:rPr>
        <w:t>учащ</w:t>
      </w:r>
      <w:r w:rsidRPr="008122F5">
        <w:rPr>
          <w:rFonts w:ascii="Times New Roman" w:hAnsi="Times New Roman"/>
          <w:bCs/>
          <w:iCs/>
          <w:sz w:val="28"/>
          <w:szCs w:val="28"/>
          <w:lang w:eastAsia="ru-RU"/>
        </w:rPr>
        <w:t xml:space="preserve">ихся к ракетно-космической промышленности; </w:t>
      </w:r>
    </w:p>
    <w:p w:rsidR="003241F0" w:rsidRPr="008122F5" w:rsidRDefault="003241F0" w:rsidP="003241F0">
      <w:pPr>
        <w:autoSpaceDE w:val="0"/>
        <w:autoSpaceDN w:val="0"/>
        <w:adjustRightInd w:val="0"/>
        <w:spacing w:line="360" w:lineRule="auto"/>
        <w:ind w:firstLine="709"/>
        <w:contextualSpacing/>
        <w:jc w:val="both"/>
        <w:rPr>
          <w:rFonts w:ascii="Times New Roman" w:hAnsi="Times New Roman"/>
          <w:bCs/>
          <w:iCs/>
          <w:sz w:val="28"/>
          <w:szCs w:val="28"/>
          <w:lang w:eastAsia="ru-RU"/>
        </w:rPr>
      </w:pPr>
      <w:r w:rsidRPr="008122F5">
        <w:rPr>
          <w:rFonts w:ascii="Times New Roman" w:hAnsi="Times New Roman"/>
          <w:bCs/>
          <w:iCs/>
          <w:sz w:val="28"/>
          <w:szCs w:val="28"/>
          <w:lang w:eastAsia="ru-RU"/>
        </w:rPr>
        <w:t>– способствовать профориентации школьников.</w:t>
      </w:r>
    </w:p>
    <w:p w:rsidR="003241F0" w:rsidRDefault="003241F0" w:rsidP="003241F0">
      <w:pPr>
        <w:spacing w:line="240" w:lineRule="auto"/>
        <w:ind w:left="720"/>
        <w:rPr>
          <w:rFonts w:ascii="Times New Roman" w:hAnsi="Times New Roman"/>
          <w:b/>
          <w:sz w:val="24"/>
          <w:szCs w:val="24"/>
        </w:rPr>
      </w:pPr>
    </w:p>
    <w:p w:rsidR="003241F0" w:rsidRDefault="003241F0" w:rsidP="006560B3">
      <w:pPr>
        <w:pStyle w:val="1"/>
        <w:keepLines w:val="0"/>
        <w:numPr>
          <w:ilvl w:val="0"/>
          <w:numId w:val="17"/>
        </w:numPr>
        <w:autoSpaceDE w:val="0"/>
        <w:autoSpaceDN w:val="0"/>
        <w:spacing w:before="0" w:line="360" w:lineRule="auto"/>
        <w:rPr>
          <w:b w:val="0"/>
        </w:rPr>
      </w:pPr>
      <w:bookmarkStart w:id="5" w:name="_Toc41826732"/>
      <w:r>
        <w:rPr>
          <w:b w:val="0"/>
        </w:rPr>
        <w:t>Паспорт проектной работы</w:t>
      </w:r>
      <w:bookmarkEnd w:id="5"/>
    </w:p>
    <w:p w:rsidR="003241F0" w:rsidRPr="0003618D" w:rsidRDefault="003241F0" w:rsidP="003241F0">
      <w:pPr>
        <w:shd w:val="clear" w:color="auto" w:fill="FFFFFF"/>
        <w:spacing w:line="360" w:lineRule="auto"/>
        <w:ind w:right="184" w:firstLine="709"/>
        <w:jc w:val="both"/>
        <w:rPr>
          <w:rFonts w:ascii="Times New Roman" w:hAnsi="Times New Roman"/>
          <w:sz w:val="28"/>
          <w:szCs w:val="28"/>
        </w:rPr>
      </w:pPr>
      <w:r>
        <w:rPr>
          <w:rFonts w:ascii="Times New Roman" w:hAnsi="Times New Roman"/>
          <w:sz w:val="28"/>
          <w:szCs w:val="28"/>
        </w:rPr>
        <w:t xml:space="preserve">             </w:t>
      </w:r>
      <w:r w:rsidRPr="0003618D">
        <w:rPr>
          <w:rFonts w:ascii="Times New Roman" w:hAnsi="Times New Roman"/>
          <w:sz w:val="28"/>
          <w:szCs w:val="28"/>
        </w:rPr>
        <w:t xml:space="preserve">Выполнение </w:t>
      </w:r>
      <w:r>
        <w:rPr>
          <w:rFonts w:ascii="Times New Roman" w:hAnsi="Times New Roman"/>
          <w:bCs/>
          <w:iCs/>
          <w:sz w:val="28"/>
          <w:szCs w:val="28"/>
          <w:lang w:eastAsia="ru-RU"/>
        </w:rPr>
        <w:t>учащ</w:t>
      </w:r>
      <w:r>
        <w:rPr>
          <w:rFonts w:ascii="Times New Roman" w:hAnsi="Times New Roman"/>
          <w:sz w:val="28"/>
          <w:szCs w:val="28"/>
        </w:rPr>
        <w:t>имися</w:t>
      </w:r>
      <w:r w:rsidRPr="0003618D">
        <w:rPr>
          <w:rFonts w:ascii="Times New Roman" w:hAnsi="Times New Roman"/>
          <w:sz w:val="28"/>
          <w:szCs w:val="28"/>
        </w:rPr>
        <w:t xml:space="preserve"> кейс-заданий направлено на:</w:t>
      </w:r>
    </w:p>
    <w:p w:rsidR="003241F0" w:rsidRPr="000D4610" w:rsidRDefault="003241F0" w:rsidP="006560B3">
      <w:pPr>
        <w:numPr>
          <w:ilvl w:val="0"/>
          <w:numId w:val="10"/>
        </w:numPr>
        <w:shd w:val="clear" w:color="auto" w:fill="FFFFFF"/>
        <w:suppressAutoHyphens w:val="0"/>
        <w:spacing w:line="360" w:lineRule="auto"/>
        <w:ind w:left="0" w:right="184" w:firstLine="709"/>
        <w:jc w:val="both"/>
        <w:rPr>
          <w:rFonts w:ascii="Times New Roman" w:hAnsi="Times New Roman"/>
          <w:sz w:val="28"/>
          <w:szCs w:val="28"/>
        </w:rPr>
      </w:pPr>
      <w:r w:rsidRPr="000D4610">
        <w:rPr>
          <w:rFonts w:ascii="Times New Roman" w:hAnsi="Times New Roman"/>
          <w:sz w:val="28"/>
          <w:szCs w:val="28"/>
        </w:rPr>
        <w:t>формировани</w:t>
      </w:r>
      <w:r>
        <w:rPr>
          <w:rFonts w:ascii="Times New Roman" w:hAnsi="Times New Roman"/>
          <w:sz w:val="28"/>
          <w:szCs w:val="28"/>
        </w:rPr>
        <w:t>е</w:t>
      </w:r>
      <w:r w:rsidRPr="000D4610">
        <w:rPr>
          <w:rFonts w:ascii="Times New Roman" w:hAnsi="Times New Roman"/>
          <w:sz w:val="28"/>
          <w:szCs w:val="28"/>
        </w:rPr>
        <w:t xml:space="preserve"> образа мышления, который позволяет думать и действовать в рамках компетенций, развить технический потенциал</w:t>
      </w:r>
      <w:r>
        <w:rPr>
          <w:rFonts w:ascii="Times New Roman" w:hAnsi="Times New Roman"/>
          <w:sz w:val="28"/>
          <w:szCs w:val="28"/>
        </w:rPr>
        <w:t>;</w:t>
      </w:r>
    </w:p>
    <w:p w:rsidR="003241F0" w:rsidRPr="000D4610" w:rsidRDefault="003241F0" w:rsidP="006560B3">
      <w:pPr>
        <w:numPr>
          <w:ilvl w:val="0"/>
          <w:numId w:val="10"/>
        </w:numPr>
        <w:shd w:val="clear" w:color="auto" w:fill="FFFFFF"/>
        <w:suppressAutoHyphens w:val="0"/>
        <w:spacing w:line="360" w:lineRule="auto"/>
        <w:ind w:left="0" w:right="184" w:firstLine="709"/>
        <w:jc w:val="both"/>
        <w:rPr>
          <w:rFonts w:ascii="Times New Roman" w:hAnsi="Times New Roman"/>
          <w:sz w:val="28"/>
          <w:szCs w:val="28"/>
        </w:rPr>
      </w:pPr>
      <w:r w:rsidRPr="000D4610">
        <w:rPr>
          <w:rFonts w:ascii="Times New Roman" w:hAnsi="Times New Roman"/>
          <w:sz w:val="28"/>
          <w:szCs w:val="28"/>
        </w:rPr>
        <w:t>усвоение правил техники безопасности при работе с различными инструментами и материалами</w:t>
      </w:r>
      <w:r>
        <w:rPr>
          <w:rFonts w:ascii="Times New Roman" w:hAnsi="Times New Roman"/>
          <w:sz w:val="28"/>
          <w:szCs w:val="28"/>
        </w:rPr>
        <w:t>;</w:t>
      </w:r>
      <w:r w:rsidRPr="000D4610">
        <w:rPr>
          <w:rFonts w:ascii="Times New Roman" w:hAnsi="Times New Roman"/>
          <w:sz w:val="28"/>
          <w:szCs w:val="28"/>
        </w:rPr>
        <w:t xml:space="preserve"> </w:t>
      </w:r>
    </w:p>
    <w:p w:rsidR="003241F0" w:rsidRPr="000D4610" w:rsidRDefault="003241F0" w:rsidP="006560B3">
      <w:pPr>
        <w:numPr>
          <w:ilvl w:val="0"/>
          <w:numId w:val="10"/>
        </w:numPr>
        <w:shd w:val="clear" w:color="auto" w:fill="FFFFFF"/>
        <w:suppressAutoHyphens w:val="0"/>
        <w:spacing w:line="360" w:lineRule="auto"/>
        <w:ind w:left="0" w:right="184" w:firstLine="709"/>
        <w:jc w:val="both"/>
        <w:rPr>
          <w:rFonts w:ascii="Times New Roman" w:hAnsi="Times New Roman"/>
          <w:sz w:val="28"/>
          <w:szCs w:val="28"/>
        </w:rPr>
      </w:pPr>
      <w:r>
        <w:rPr>
          <w:rFonts w:ascii="Times New Roman" w:hAnsi="Times New Roman"/>
          <w:sz w:val="28"/>
          <w:szCs w:val="28"/>
        </w:rPr>
        <w:t xml:space="preserve">развитие у </w:t>
      </w:r>
      <w:r>
        <w:rPr>
          <w:rFonts w:ascii="Times New Roman" w:hAnsi="Times New Roman"/>
          <w:bCs/>
          <w:iCs/>
          <w:sz w:val="28"/>
          <w:szCs w:val="28"/>
          <w:lang w:eastAsia="ru-RU"/>
        </w:rPr>
        <w:t>учащ</w:t>
      </w:r>
      <w:r>
        <w:rPr>
          <w:rFonts w:ascii="Times New Roman" w:hAnsi="Times New Roman"/>
          <w:sz w:val="28"/>
          <w:szCs w:val="28"/>
        </w:rPr>
        <w:t xml:space="preserve">ихся </w:t>
      </w:r>
      <w:r w:rsidRPr="000D4610">
        <w:rPr>
          <w:rFonts w:ascii="Times New Roman" w:hAnsi="Times New Roman"/>
          <w:sz w:val="28"/>
          <w:szCs w:val="28"/>
        </w:rPr>
        <w:t>интерес</w:t>
      </w:r>
      <w:r>
        <w:rPr>
          <w:rFonts w:ascii="Times New Roman" w:hAnsi="Times New Roman"/>
          <w:sz w:val="28"/>
          <w:szCs w:val="28"/>
        </w:rPr>
        <w:t>а</w:t>
      </w:r>
      <w:r w:rsidRPr="000D4610">
        <w:rPr>
          <w:rFonts w:ascii="Times New Roman" w:hAnsi="Times New Roman"/>
          <w:sz w:val="28"/>
          <w:szCs w:val="28"/>
        </w:rPr>
        <w:t xml:space="preserve"> </w:t>
      </w:r>
      <w:r>
        <w:rPr>
          <w:rFonts w:ascii="Times New Roman" w:hAnsi="Times New Roman"/>
          <w:sz w:val="28"/>
          <w:szCs w:val="28"/>
        </w:rPr>
        <w:t xml:space="preserve">к </w:t>
      </w:r>
      <w:r w:rsidRPr="000D4610">
        <w:rPr>
          <w:rFonts w:ascii="Times New Roman" w:hAnsi="Times New Roman"/>
          <w:sz w:val="28"/>
          <w:szCs w:val="28"/>
        </w:rPr>
        <w:t>изучени</w:t>
      </w:r>
      <w:r>
        <w:rPr>
          <w:rFonts w:ascii="Times New Roman" w:hAnsi="Times New Roman"/>
          <w:sz w:val="28"/>
          <w:szCs w:val="28"/>
        </w:rPr>
        <w:t>ю</w:t>
      </w:r>
      <w:r w:rsidRPr="000D4610">
        <w:rPr>
          <w:rFonts w:ascii="Times New Roman" w:hAnsi="Times New Roman"/>
          <w:sz w:val="28"/>
          <w:szCs w:val="28"/>
        </w:rPr>
        <w:t xml:space="preserve"> предмет</w:t>
      </w:r>
      <w:r>
        <w:rPr>
          <w:rFonts w:ascii="Times New Roman" w:hAnsi="Times New Roman"/>
          <w:sz w:val="28"/>
          <w:szCs w:val="28"/>
        </w:rPr>
        <w:t>ов:</w:t>
      </w:r>
      <w:r w:rsidRPr="000D4610">
        <w:rPr>
          <w:rFonts w:ascii="Times New Roman" w:hAnsi="Times New Roman"/>
          <w:sz w:val="28"/>
          <w:szCs w:val="28"/>
        </w:rPr>
        <w:t xml:space="preserve"> физика, информатика, математика, черчение, технология, что способствует активному усвоению самостоятельного сбора, обработки и анализа информации, характеризующей различные ситуации, для последующего ее обсуждения в коллективе с показом своего варианта решения вопроса или проблемы</w:t>
      </w:r>
      <w:r>
        <w:rPr>
          <w:rFonts w:ascii="Times New Roman" w:hAnsi="Times New Roman"/>
          <w:sz w:val="28"/>
          <w:szCs w:val="28"/>
        </w:rPr>
        <w:t>;</w:t>
      </w:r>
    </w:p>
    <w:p w:rsidR="003241F0" w:rsidRPr="000D4610" w:rsidRDefault="003241F0" w:rsidP="006560B3">
      <w:pPr>
        <w:numPr>
          <w:ilvl w:val="0"/>
          <w:numId w:val="10"/>
        </w:numPr>
        <w:shd w:val="clear" w:color="auto" w:fill="FFFFFF"/>
        <w:suppressAutoHyphens w:val="0"/>
        <w:spacing w:line="360" w:lineRule="auto"/>
        <w:ind w:left="0" w:right="184" w:firstLine="709"/>
        <w:jc w:val="both"/>
        <w:rPr>
          <w:rFonts w:ascii="Times New Roman" w:hAnsi="Times New Roman"/>
          <w:sz w:val="28"/>
          <w:szCs w:val="28"/>
        </w:rPr>
      </w:pPr>
      <w:r w:rsidRPr="000D4610">
        <w:rPr>
          <w:rFonts w:ascii="Times New Roman" w:hAnsi="Times New Roman"/>
          <w:sz w:val="28"/>
          <w:szCs w:val="28"/>
        </w:rPr>
        <w:t>формирование навыков и умений работы с информационными средствами, что позволяет актуализировать имеющиеся знания, активизирует научно-исследовательскую деятельность</w:t>
      </w:r>
      <w:r>
        <w:rPr>
          <w:rFonts w:ascii="Times New Roman" w:hAnsi="Times New Roman"/>
          <w:sz w:val="28"/>
          <w:szCs w:val="28"/>
        </w:rPr>
        <w:t>;</w:t>
      </w:r>
    </w:p>
    <w:p w:rsidR="003241F0" w:rsidRPr="000D4610" w:rsidRDefault="003241F0" w:rsidP="006560B3">
      <w:pPr>
        <w:numPr>
          <w:ilvl w:val="0"/>
          <w:numId w:val="10"/>
        </w:numPr>
        <w:shd w:val="clear" w:color="auto" w:fill="FFFFFF"/>
        <w:suppressAutoHyphens w:val="0"/>
        <w:spacing w:line="360" w:lineRule="auto"/>
        <w:ind w:left="0" w:right="184" w:firstLine="709"/>
        <w:jc w:val="both"/>
        <w:rPr>
          <w:rFonts w:ascii="Times New Roman" w:hAnsi="Times New Roman"/>
          <w:sz w:val="28"/>
          <w:szCs w:val="28"/>
        </w:rPr>
      </w:pPr>
      <w:r w:rsidRPr="000D4610">
        <w:rPr>
          <w:rFonts w:ascii="Times New Roman" w:hAnsi="Times New Roman"/>
          <w:sz w:val="28"/>
          <w:szCs w:val="28"/>
        </w:rPr>
        <w:t>развитие способности находить решение проблемы и учиться работать с информацией</w:t>
      </w:r>
      <w:r>
        <w:rPr>
          <w:rFonts w:ascii="Times New Roman" w:hAnsi="Times New Roman"/>
          <w:sz w:val="28"/>
          <w:szCs w:val="28"/>
        </w:rPr>
        <w:t>;</w:t>
      </w:r>
    </w:p>
    <w:p w:rsidR="003241F0" w:rsidRPr="000D4610" w:rsidRDefault="003241F0" w:rsidP="006560B3">
      <w:pPr>
        <w:numPr>
          <w:ilvl w:val="0"/>
          <w:numId w:val="10"/>
        </w:numPr>
        <w:shd w:val="clear" w:color="auto" w:fill="FFFFFF"/>
        <w:suppressAutoHyphens w:val="0"/>
        <w:spacing w:line="360" w:lineRule="auto"/>
        <w:ind w:left="0" w:right="184" w:firstLine="709"/>
        <w:jc w:val="both"/>
        <w:rPr>
          <w:rFonts w:ascii="Times New Roman" w:hAnsi="Times New Roman"/>
          <w:sz w:val="28"/>
          <w:szCs w:val="28"/>
        </w:rPr>
      </w:pPr>
      <w:r>
        <w:rPr>
          <w:rFonts w:ascii="Times New Roman" w:hAnsi="Times New Roman"/>
          <w:sz w:val="28"/>
          <w:szCs w:val="28"/>
        </w:rPr>
        <w:lastRenderedPageBreak/>
        <w:t xml:space="preserve">формирование </w:t>
      </w:r>
      <w:r w:rsidRPr="000D4610">
        <w:rPr>
          <w:rFonts w:ascii="Times New Roman" w:hAnsi="Times New Roman"/>
          <w:sz w:val="28"/>
          <w:szCs w:val="28"/>
        </w:rPr>
        <w:t>самостоятельност</w:t>
      </w:r>
      <w:r>
        <w:rPr>
          <w:rFonts w:ascii="Times New Roman" w:hAnsi="Times New Roman"/>
          <w:sz w:val="28"/>
          <w:szCs w:val="28"/>
        </w:rPr>
        <w:t>и</w:t>
      </w:r>
      <w:r w:rsidRPr="000D4610">
        <w:rPr>
          <w:rFonts w:ascii="Times New Roman" w:hAnsi="Times New Roman"/>
          <w:sz w:val="28"/>
          <w:szCs w:val="28"/>
        </w:rPr>
        <w:t xml:space="preserve"> в конструировании алгоритмов решения производственных задач</w:t>
      </w:r>
      <w:r>
        <w:rPr>
          <w:rFonts w:ascii="Times New Roman" w:hAnsi="Times New Roman"/>
          <w:sz w:val="28"/>
          <w:szCs w:val="28"/>
        </w:rPr>
        <w:t>;</w:t>
      </w:r>
    </w:p>
    <w:p w:rsidR="003241F0" w:rsidRPr="000D4610" w:rsidRDefault="003241F0" w:rsidP="006560B3">
      <w:pPr>
        <w:numPr>
          <w:ilvl w:val="0"/>
          <w:numId w:val="10"/>
        </w:numPr>
        <w:shd w:val="clear" w:color="auto" w:fill="FFFFFF"/>
        <w:suppressAutoHyphens w:val="0"/>
        <w:spacing w:line="360" w:lineRule="auto"/>
        <w:ind w:left="0" w:right="184" w:firstLine="709"/>
        <w:jc w:val="both"/>
        <w:rPr>
          <w:rFonts w:ascii="Times New Roman" w:hAnsi="Times New Roman"/>
          <w:sz w:val="28"/>
          <w:szCs w:val="28"/>
        </w:rPr>
      </w:pPr>
      <w:r w:rsidRPr="000D4610">
        <w:rPr>
          <w:rFonts w:ascii="Times New Roman" w:hAnsi="Times New Roman"/>
          <w:sz w:val="28"/>
          <w:szCs w:val="28"/>
        </w:rPr>
        <w:t xml:space="preserve">развитие навыков чтения и выполнения чертежей; </w:t>
      </w:r>
    </w:p>
    <w:p w:rsidR="003241F0" w:rsidRPr="000D4610" w:rsidRDefault="003241F0" w:rsidP="006560B3">
      <w:pPr>
        <w:numPr>
          <w:ilvl w:val="0"/>
          <w:numId w:val="10"/>
        </w:numPr>
        <w:shd w:val="clear" w:color="auto" w:fill="FFFFFF"/>
        <w:suppressAutoHyphens w:val="0"/>
        <w:spacing w:line="360" w:lineRule="auto"/>
        <w:ind w:left="0" w:right="184" w:firstLine="709"/>
        <w:jc w:val="both"/>
        <w:rPr>
          <w:rFonts w:ascii="Times New Roman" w:hAnsi="Times New Roman"/>
          <w:sz w:val="28"/>
          <w:szCs w:val="28"/>
        </w:rPr>
      </w:pPr>
      <w:r>
        <w:rPr>
          <w:rFonts w:ascii="Times New Roman" w:hAnsi="Times New Roman"/>
          <w:sz w:val="28"/>
          <w:szCs w:val="28"/>
        </w:rPr>
        <w:t>у</w:t>
      </w:r>
      <w:r w:rsidRPr="000D4610">
        <w:rPr>
          <w:rFonts w:ascii="Times New Roman" w:hAnsi="Times New Roman"/>
          <w:sz w:val="28"/>
          <w:szCs w:val="28"/>
        </w:rPr>
        <w:t>своение технологии изготовления и запуска летательных</w:t>
      </w:r>
      <w:r>
        <w:rPr>
          <w:rFonts w:ascii="Times New Roman" w:hAnsi="Times New Roman"/>
          <w:sz w:val="28"/>
          <w:szCs w:val="28"/>
        </w:rPr>
        <w:t xml:space="preserve"> </w:t>
      </w:r>
      <w:r w:rsidRPr="000D4610">
        <w:rPr>
          <w:rFonts w:ascii="Times New Roman" w:hAnsi="Times New Roman"/>
          <w:sz w:val="28"/>
          <w:szCs w:val="28"/>
        </w:rPr>
        <w:t>аппаратов команд</w:t>
      </w:r>
      <w:r>
        <w:rPr>
          <w:rFonts w:ascii="Times New Roman" w:hAnsi="Times New Roman"/>
          <w:sz w:val="28"/>
          <w:szCs w:val="28"/>
        </w:rPr>
        <w:t>ы</w:t>
      </w:r>
      <w:r w:rsidRPr="000D4610">
        <w:rPr>
          <w:rFonts w:ascii="Times New Roman" w:hAnsi="Times New Roman"/>
          <w:sz w:val="28"/>
          <w:szCs w:val="28"/>
        </w:rPr>
        <w:t>;</w:t>
      </w:r>
    </w:p>
    <w:p w:rsidR="003241F0" w:rsidRPr="0003618D" w:rsidRDefault="003241F0" w:rsidP="006560B3">
      <w:pPr>
        <w:numPr>
          <w:ilvl w:val="0"/>
          <w:numId w:val="10"/>
        </w:numPr>
        <w:shd w:val="clear" w:color="auto" w:fill="FFFFFF"/>
        <w:suppressAutoHyphens w:val="0"/>
        <w:spacing w:line="360" w:lineRule="auto"/>
        <w:ind w:left="0" w:right="184" w:firstLine="709"/>
        <w:jc w:val="both"/>
        <w:rPr>
          <w:rFonts w:ascii="Times New Roman" w:hAnsi="Times New Roman"/>
          <w:sz w:val="28"/>
          <w:szCs w:val="28"/>
        </w:rPr>
      </w:pPr>
      <w:r w:rsidRPr="0003618D">
        <w:rPr>
          <w:rFonts w:ascii="Times New Roman" w:hAnsi="Times New Roman"/>
          <w:sz w:val="28"/>
          <w:szCs w:val="28"/>
        </w:rPr>
        <w:t>развитие знаний по общим принципам проектирования инженерных систем;</w:t>
      </w:r>
    </w:p>
    <w:p w:rsidR="003241F0" w:rsidRPr="0003618D" w:rsidRDefault="003241F0" w:rsidP="006560B3">
      <w:pPr>
        <w:numPr>
          <w:ilvl w:val="0"/>
          <w:numId w:val="10"/>
        </w:numPr>
        <w:shd w:val="clear" w:color="auto" w:fill="FFFFFF"/>
        <w:suppressAutoHyphens w:val="0"/>
        <w:spacing w:line="360" w:lineRule="auto"/>
        <w:ind w:left="0" w:right="184" w:firstLine="709"/>
        <w:jc w:val="both"/>
        <w:rPr>
          <w:rFonts w:ascii="Times New Roman" w:hAnsi="Times New Roman"/>
          <w:sz w:val="28"/>
          <w:szCs w:val="28"/>
        </w:rPr>
      </w:pPr>
      <w:r w:rsidRPr="0003618D">
        <w:rPr>
          <w:rFonts w:ascii="Times New Roman" w:hAnsi="Times New Roman"/>
          <w:sz w:val="28"/>
          <w:szCs w:val="28"/>
        </w:rPr>
        <w:t>развитие знаний о методах проектной деятельности;</w:t>
      </w:r>
    </w:p>
    <w:p w:rsidR="003241F0" w:rsidRPr="0003618D" w:rsidRDefault="003241F0" w:rsidP="006560B3">
      <w:pPr>
        <w:numPr>
          <w:ilvl w:val="0"/>
          <w:numId w:val="10"/>
        </w:numPr>
        <w:shd w:val="clear" w:color="auto" w:fill="FFFFFF"/>
        <w:suppressAutoHyphens w:val="0"/>
        <w:spacing w:line="360" w:lineRule="auto"/>
        <w:ind w:left="0" w:right="184" w:firstLine="709"/>
        <w:jc w:val="both"/>
        <w:rPr>
          <w:rFonts w:ascii="Times New Roman" w:hAnsi="Times New Roman"/>
          <w:sz w:val="28"/>
          <w:szCs w:val="28"/>
        </w:rPr>
      </w:pPr>
      <w:r w:rsidRPr="0003618D">
        <w:rPr>
          <w:rFonts w:ascii="Times New Roman" w:hAnsi="Times New Roman"/>
          <w:sz w:val="28"/>
          <w:szCs w:val="28"/>
        </w:rPr>
        <w:t>изучение жизненного цикла изделий космического назначения и основных этапов проектирования технических систем;</w:t>
      </w:r>
    </w:p>
    <w:p w:rsidR="003241F0" w:rsidRPr="0003618D" w:rsidRDefault="003241F0" w:rsidP="006560B3">
      <w:pPr>
        <w:numPr>
          <w:ilvl w:val="0"/>
          <w:numId w:val="10"/>
        </w:numPr>
        <w:shd w:val="clear" w:color="auto" w:fill="FFFFFF"/>
        <w:suppressAutoHyphens w:val="0"/>
        <w:spacing w:line="360" w:lineRule="auto"/>
        <w:ind w:left="0" w:right="184" w:firstLine="709"/>
        <w:jc w:val="both"/>
        <w:rPr>
          <w:rFonts w:ascii="Times New Roman" w:hAnsi="Times New Roman"/>
          <w:sz w:val="28"/>
          <w:szCs w:val="28"/>
        </w:rPr>
      </w:pPr>
      <w:r w:rsidRPr="0003618D">
        <w:rPr>
          <w:rFonts w:ascii="Times New Roman" w:hAnsi="Times New Roman"/>
          <w:sz w:val="28"/>
          <w:szCs w:val="28"/>
        </w:rPr>
        <w:t>развитие навыков анализа качества работы технических систем на основе комплекса технических характеристик;</w:t>
      </w:r>
    </w:p>
    <w:p w:rsidR="003241F0" w:rsidRPr="0003618D" w:rsidRDefault="003241F0" w:rsidP="006560B3">
      <w:pPr>
        <w:numPr>
          <w:ilvl w:val="0"/>
          <w:numId w:val="10"/>
        </w:numPr>
        <w:shd w:val="clear" w:color="auto" w:fill="FFFFFF"/>
        <w:suppressAutoHyphens w:val="0"/>
        <w:spacing w:line="360" w:lineRule="auto"/>
        <w:ind w:left="0" w:right="184" w:firstLine="709"/>
        <w:jc w:val="both"/>
        <w:rPr>
          <w:rFonts w:ascii="Times New Roman" w:hAnsi="Times New Roman"/>
          <w:sz w:val="28"/>
          <w:szCs w:val="28"/>
        </w:rPr>
      </w:pPr>
      <w:r w:rsidRPr="0003618D">
        <w:rPr>
          <w:rFonts w:ascii="Times New Roman" w:hAnsi="Times New Roman"/>
          <w:sz w:val="28"/>
          <w:szCs w:val="28"/>
        </w:rPr>
        <w:t>изучение принципов 3D-проектирования в специализированных системах автоматизированного проектирования;</w:t>
      </w:r>
    </w:p>
    <w:p w:rsidR="003241F0" w:rsidRDefault="003241F0" w:rsidP="006560B3">
      <w:pPr>
        <w:numPr>
          <w:ilvl w:val="0"/>
          <w:numId w:val="10"/>
        </w:numPr>
        <w:shd w:val="clear" w:color="auto" w:fill="FFFFFF"/>
        <w:suppressAutoHyphens w:val="0"/>
        <w:spacing w:line="360" w:lineRule="auto"/>
        <w:ind w:left="0" w:right="184" w:firstLine="709"/>
        <w:jc w:val="both"/>
        <w:rPr>
          <w:rFonts w:ascii="Times New Roman" w:hAnsi="Times New Roman"/>
          <w:sz w:val="28"/>
          <w:szCs w:val="28"/>
        </w:rPr>
      </w:pPr>
      <w:r w:rsidRPr="0003618D">
        <w:rPr>
          <w:rFonts w:ascii="Times New Roman" w:hAnsi="Times New Roman"/>
          <w:sz w:val="28"/>
          <w:szCs w:val="28"/>
        </w:rPr>
        <w:t>развитие навыков применения результатов анализа при доработке проектируемых систем.</w:t>
      </w:r>
      <w:r>
        <w:rPr>
          <w:rFonts w:ascii="Times New Roman" w:hAnsi="Times New Roman"/>
          <w:sz w:val="28"/>
          <w:szCs w:val="28"/>
        </w:rPr>
        <w:t xml:space="preserve"> </w:t>
      </w:r>
    </w:p>
    <w:p w:rsidR="003241F0" w:rsidRDefault="003241F0" w:rsidP="003241F0">
      <w:pPr>
        <w:shd w:val="clear" w:color="auto" w:fill="FFFFFF"/>
        <w:spacing w:line="360" w:lineRule="auto"/>
        <w:ind w:right="184" w:firstLine="709"/>
        <w:jc w:val="both"/>
        <w:rPr>
          <w:rFonts w:ascii="Times New Roman" w:hAnsi="Times New Roman"/>
          <w:sz w:val="28"/>
          <w:szCs w:val="28"/>
        </w:rPr>
      </w:pPr>
      <w:r>
        <w:rPr>
          <w:rFonts w:ascii="Times New Roman" w:hAnsi="Times New Roman"/>
          <w:sz w:val="28"/>
          <w:szCs w:val="28"/>
        </w:rPr>
        <w:t xml:space="preserve">      В процессе работы над проектной задачей оформляется паспорт проекта.</w:t>
      </w:r>
    </w:p>
    <w:p w:rsidR="003241F0" w:rsidRPr="008122F5" w:rsidRDefault="003241F0" w:rsidP="003241F0">
      <w:pPr>
        <w:spacing w:line="360" w:lineRule="auto"/>
        <w:ind w:firstLine="709"/>
        <w:jc w:val="both"/>
        <w:rPr>
          <w:rFonts w:ascii="Times New Roman" w:hAnsi="Times New Roman"/>
          <w:sz w:val="28"/>
          <w:szCs w:val="28"/>
        </w:rPr>
      </w:pPr>
      <w:r w:rsidRPr="008122F5">
        <w:rPr>
          <w:rFonts w:ascii="Times New Roman" w:hAnsi="Times New Roman"/>
          <w:sz w:val="28"/>
          <w:szCs w:val="28"/>
        </w:rPr>
        <w:t xml:space="preserve">Паспорт проекта: </w:t>
      </w:r>
    </w:p>
    <w:p w:rsidR="003241F0" w:rsidRDefault="003241F0" w:rsidP="003241F0">
      <w:pPr>
        <w:shd w:val="clear" w:color="auto" w:fill="FFFFFF"/>
        <w:tabs>
          <w:tab w:val="left" w:pos="709"/>
        </w:tabs>
        <w:spacing w:line="360" w:lineRule="auto"/>
        <w:ind w:right="184" w:firstLine="709"/>
        <w:jc w:val="both"/>
        <w:rPr>
          <w:rFonts w:ascii="Times New Roman" w:hAnsi="Times New Roman"/>
          <w:sz w:val="28"/>
          <w:szCs w:val="28"/>
        </w:rPr>
      </w:pPr>
      <w:r>
        <w:rPr>
          <w:rFonts w:ascii="Times New Roman" w:hAnsi="Times New Roman"/>
          <w:sz w:val="28"/>
          <w:szCs w:val="28"/>
        </w:rPr>
        <w:t>1.</w:t>
      </w:r>
      <w:r>
        <w:rPr>
          <w:rFonts w:ascii="Times New Roman" w:hAnsi="Times New Roman"/>
          <w:sz w:val="28"/>
          <w:szCs w:val="28"/>
        </w:rPr>
        <w:tab/>
        <w:t>Поисковый этап – проблема и целеполагание.</w:t>
      </w:r>
    </w:p>
    <w:p w:rsidR="003241F0" w:rsidRPr="00872C59" w:rsidRDefault="003241F0" w:rsidP="006560B3">
      <w:pPr>
        <w:numPr>
          <w:ilvl w:val="0"/>
          <w:numId w:val="29"/>
        </w:numPr>
        <w:shd w:val="clear" w:color="auto" w:fill="FFFFFF"/>
        <w:suppressAutoHyphens w:val="0"/>
        <w:spacing w:line="360" w:lineRule="auto"/>
        <w:ind w:left="0" w:right="184" w:firstLine="709"/>
        <w:jc w:val="both"/>
        <w:rPr>
          <w:rFonts w:ascii="Times New Roman" w:hAnsi="Times New Roman"/>
          <w:sz w:val="28"/>
          <w:szCs w:val="28"/>
        </w:rPr>
      </w:pPr>
      <w:r>
        <w:rPr>
          <w:rFonts w:ascii="Times New Roman" w:hAnsi="Times New Roman"/>
          <w:sz w:val="28"/>
          <w:szCs w:val="28"/>
        </w:rPr>
        <w:t xml:space="preserve">Составление плана практической реализации проекта в виде «Листа по развитию проекта»; </w:t>
      </w:r>
    </w:p>
    <w:p w:rsidR="003241F0" w:rsidRDefault="003241F0" w:rsidP="006560B3">
      <w:pPr>
        <w:numPr>
          <w:ilvl w:val="0"/>
          <w:numId w:val="29"/>
        </w:numPr>
        <w:shd w:val="clear" w:color="auto" w:fill="FFFFFF"/>
        <w:tabs>
          <w:tab w:val="left" w:pos="709"/>
        </w:tabs>
        <w:suppressAutoHyphens w:val="0"/>
        <w:spacing w:line="360" w:lineRule="auto"/>
        <w:ind w:left="0" w:right="184" w:firstLine="709"/>
        <w:jc w:val="both"/>
        <w:rPr>
          <w:rFonts w:ascii="Times New Roman" w:hAnsi="Times New Roman"/>
          <w:sz w:val="28"/>
          <w:szCs w:val="28"/>
        </w:rPr>
      </w:pPr>
      <w:r>
        <w:rPr>
          <w:rFonts w:ascii="Times New Roman" w:hAnsi="Times New Roman"/>
          <w:sz w:val="28"/>
          <w:szCs w:val="28"/>
        </w:rPr>
        <w:t>Поиск и анализ проблемы;</w:t>
      </w:r>
    </w:p>
    <w:p w:rsidR="003241F0" w:rsidRDefault="003241F0" w:rsidP="006560B3">
      <w:pPr>
        <w:numPr>
          <w:ilvl w:val="0"/>
          <w:numId w:val="29"/>
        </w:numPr>
        <w:shd w:val="clear" w:color="auto" w:fill="FFFFFF"/>
        <w:tabs>
          <w:tab w:val="left" w:pos="709"/>
        </w:tabs>
        <w:suppressAutoHyphens w:val="0"/>
        <w:spacing w:line="360" w:lineRule="auto"/>
        <w:ind w:left="0" w:right="184" w:firstLine="709"/>
        <w:jc w:val="both"/>
        <w:rPr>
          <w:rFonts w:ascii="Times New Roman" w:hAnsi="Times New Roman"/>
          <w:sz w:val="28"/>
          <w:szCs w:val="28"/>
        </w:rPr>
      </w:pPr>
      <w:r>
        <w:rPr>
          <w:rFonts w:ascii="Times New Roman" w:hAnsi="Times New Roman"/>
          <w:sz w:val="28"/>
          <w:szCs w:val="28"/>
        </w:rPr>
        <w:t>Постановка целей и задач;</w:t>
      </w:r>
    </w:p>
    <w:p w:rsidR="003241F0" w:rsidRDefault="003241F0" w:rsidP="006560B3">
      <w:pPr>
        <w:numPr>
          <w:ilvl w:val="0"/>
          <w:numId w:val="29"/>
        </w:numPr>
        <w:shd w:val="clear" w:color="auto" w:fill="FFFFFF"/>
        <w:tabs>
          <w:tab w:val="left" w:pos="709"/>
        </w:tabs>
        <w:suppressAutoHyphens w:val="0"/>
        <w:spacing w:line="360" w:lineRule="auto"/>
        <w:ind w:left="0" w:right="184" w:firstLine="709"/>
        <w:jc w:val="both"/>
        <w:rPr>
          <w:rFonts w:ascii="Times New Roman" w:hAnsi="Times New Roman"/>
          <w:sz w:val="28"/>
          <w:szCs w:val="28"/>
        </w:rPr>
      </w:pPr>
      <w:r>
        <w:rPr>
          <w:rFonts w:ascii="Times New Roman" w:hAnsi="Times New Roman"/>
          <w:sz w:val="28"/>
          <w:szCs w:val="28"/>
        </w:rPr>
        <w:t>Сбор, обработка информации по теме проекта.</w:t>
      </w:r>
    </w:p>
    <w:p w:rsidR="003241F0" w:rsidRDefault="003241F0" w:rsidP="003241F0">
      <w:pPr>
        <w:shd w:val="clear" w:color="auto" w:fill="FFFFFF"/>
        <w:tabs>
          <w:tab w:val="left" w:pos="709"/>
        </w:tabs>
        <w:spacing w:line="360" w:lineRule="auto"/>
        <w:ind w:right="184" w:firstLine="709"/>
        <w:jc w:val="both"/>
        <w:rPr>
          <w:rFonts w:ascii="Times New Roman" w:hAnsi="Times New Roman"/>
          <w:sz w:val="28"/>
          <w:szCs w:val="28"/>
        </w:rPr>
      </w:pPr>
      <w:r>
        <w:rPr>
          <w:rFonts w:ascii="Times New Roman" w:hAnsi="Times New Roman"/>
          <w:sz w:val="28"/>
          <w:szCs w:val="28"/>
        </w:rPr>
        <w:t>2.</w:t>
      </w:r>
      <w:r>
        <w:rPr>
          <w:rFonts w:ascii="Times New Roman" w:hAnsi="Times New Roman"/>
          <w:sz w:val="28"/>
          <w:szCs w:val="28"/>
        </w:rPr>
        <w:tab/>
        <w:t xml:space="preserve">Конструкторский этап </w:t>
      </w:r>
      <w:r w:rsidRPr="008122F5">
        <w:rPr>
          <w:rFonts w:ascii="Times New Roman" w:hAnsi="Times New Roman"/>
          <w:sz w:val="28"/>
          <w:szCs w:val="28"/>
        </w:rPr>
        <w:t xml:space="preserve">– </w:t>
      </w:r>
      <w:r>
        <w:rPr>
          <w:rFonts w:ascii="Times New Roman" w:hAnsi="Times New Roman"/>
          <w:sz w:val="28"/>
          <w:szCs w:val="28"/>
        </w:rPr>
        <w:t>планирование.</w:t>
      </w:r>
    </w:p>
    <w:p w:rsidR="003241F0" w:rsidRDefault="003241F0" w:rsidP="006560B3">
      <w:pPr>
        <w:numPr>
          <w:ilvl w:val="0"/>
          <w:numId w:val="30"/>
        </w:numPr>
        <w:shd w:val="clear" w:color="auto" w:fill="FFFFFF"/>
        <w:tabs>
          <w:tab w:val="left" w:pos="709"/>
        </w:tabs>
        <w:suppressAutoHyphens w:val="0"/>
        <w:spacing w:line="360" w:lineRule="auto"/>
        <w:ind w:left="0" w:right="184" w:firstLine="709"/>
        <w:jc w:val="both"/>
        <w:rPr>
          <w:rFonts w:ascii="Times New Roman" w:hAnsi="Times New Roman"/>
          <w:sz w:val="28"/>
          <w:szCs w:val="28"/>
        </w:rPr>
      </w:pPr>
      <w:r>
        <w:rPr>
          <w:rFonts w:ascii="Times New Roman" w:hAnsi="Times New Roman"/>
          <w:sz w:val="28"/>
          <w:szCs w:val="28"/>
        </w:rPr>
        <w:t>Поиск оптимального решения задачи проекта;</w:t>
      </w:r>
    </w:p>
    <w:p w:rsidR="003241F0" w:rsidRDefault="003241F0" w:rsidP="006560B3">
      <w:pPr>
        <w:numPr>
          <w:ilvl w:val="0"/>
          <w:numId w:val="30"/>
        </w:numPr>
        <w:shd w:val="clear" w:color="auto" w:fill="FFFFFF"/>
        <w:tabs>
          <w:tab w:val="left" w:pos="709"/>
        </w:tabs>
        <w:suppressAutoHyphens w:val="0"/>
        <w:spacing w:line="360" w:lineRule="auto"/>
        <w:ind w:left="0" w:right="184" w:firstLine="709"/>
        <w:jc w:val="both"/>
        <w:rPr>
          <w:rFonts w:ascii="Times New Roman" w:hAnsi="Times New Roman"/>
          <w:sz w:val="28"/>
          <w:szCs w:val="28"/>
        </w:rPr>
      </w:pPr>
      <w:r>
        <w:rPr>
          <w:rFonts w:ascii="Times New Roman" w:hAnsi="Times New Roman"/>
          <w:sz w:val="28"/>
          <w:szCs w:val="28"/>
        </w:rPr>
        <w:t>Обоснование разработанной конструкции;</w:t>
      </w:r>
    </w:p>
    <w:p w:rsidR="003241F0" w:rsidRDefault="003241F0" w:rsidP="006560B3">
      <w:pPr>
        <w:numPr>
          <w:ilvl w:val="0"/>
          <w:numId w:val="30"/>
        </w:numPr>
        <w:shd w:val="clear" w:color="auto" w:fill="FFFFFF"/>
        <w:tabs>
          <w:tab w:val="left" w:pos="709"/>
        </w:tabs>
        <w:suppressAutoHyphens w:val="0"/>
        <w:spacing w:line="360" w:lineRule="auto"/>
        <w:ind w:left="0" w:right="184" w:firstLine="709"/>
        <w:jc w:val="both"/>
        <w:rPr>
          <w:rFonts w:ascii="Times New Roman" w:hAnsi="Times New Roman"/>
          <w:sz w:val="28"/>
          <w:szCs w:val="28"/>
        </w:rPr>
      </w:pPr>
      <w:r>
        <w:rPr>
          <w:rFonts w:ascii="Times New Roman" w:hAnsi="Times New Roman"/>
          <w:sz w:val="28"/>
          <w:szCs w:val="28"/>
        </w:rPr>
        <w:lastRenderedPageBreak/>
        <w:t>Составление конструкторской документации (эскиз, чертеж, схема).</w:t>
      </w:r>
    </w:p>
    <w:p w:rsidR="003241F0" w:rsidRDefault="003241F0" w:rsidP="003241F0">
      <w:pPr>
        <w:shd w:val="clear" w:color="auto" w:fill="FFFFFF"/>
        <w:tabs>
          <w:tab w:val="left" w:pos="709"/>
        </w:tabs>
        <w:spacing w:line="360" w:lineRule="auto"/>
        <w:ind w:right="184" w:firstLine="709"/>
        <w:jc w:val="both"/>
        <w:rPr>
          <w:rFonts w:ascii="Times New Roman" w:hAnsi="Times New Roman"/>
          <w:sz w:val="28"/>
          <w:szCs w:val="28"/>
        </w:rPr>
      </w:pPr>
      <w:r>
        <w:rPr>
          <w:rFonts w:ascii="Times New Roman" w:hAnsi="Times New Roman"/>
          <w:sz w:val="28"/>
          <w:szCs w:val="28"/>
        </w:rPr>
        <w:t>3.</w:t>
      </w:r>
      <w:r>
        <w:rPr>
          <w:rFonts w:ascii="Times New Roman" w:hAnsi="Times New Roman"/>
          <w:sz w:val="28"/>
          <w:szCs w:val="28"/>
        </w:rPr>
        <w:tab/>
        <w:t xml:space="preserve">Технологический этап </w:t>
      </w:r>
      <w:r w:rsidRPr="006D0366">
        <w:rPr>
          <w:rFonts w:ascii="Times New Roman" w:hAnsi="Times New Roman"/>
          <w:sz w:val="28"/>
          <w:szCs w:val="28"/>
        </w:rPr>
        <w:t xml:space="preserve">– </w:t>
      </w:r>
      <w:r>
        <w:rPr>
          <w:rFonts w:ascii="Times New Roman" w:hAnsi="Times New Roman"/>
          <w:sz w:val="28"/>
          <w:szCs w:val="28"/>
        </w:rPr>
        <w:t>реализация.</w:t>
      </w:r>
    </w:p>
    <w:p w:rsidR="003241F0" w:rsidRDefault="003241F0" w:rsidP="003241F0">
      <w:pPr>
        <w:shd w:val="clear" w:color="auto" w:fill="FFFFFF"/>
        <w:tabs>
          <w:tab w:val="left" w:pos="709"/>
        </w:tabs>
        <w:spacing w:line="360" w:lineRule="auto"/>
        <w:ind w:right="184" w:firstLine="709"/>
        <w:jc w:val="both"/>
        <w:rPr>
          <w:rFonts w:ascii="Times New Roman" w:hAnsi="Times New Roman"/>
          <w:sz w:val="28"/>
          <w:szCs w:val="28"/>
        </w:rPr>
      </w:pPr>
      <w:r>
        <w:rPr>
          <w:rFonts w:ascii="Times New Roman" w:hAnsi="Times New Roman"/>
          <w:sz w:val="28"/>
          <w:szCs w:val="28"/>
        </w:rPr>
        <w:t>•</w:t>
      </w:r>
      <w:r>
        <w:rPr>
          <w:rFonts w:ascii="Times New Roman" w:hAnsi="Times New Roman"/>
          <w:sz w:val="28"/>
          <w:szCs w:val="28"/>
        </w:rPr>
        <w:tab/>
        <w:t xml:space="preserve">Выбор технологии изготовления. Подбор необходимых материалов, инструментов и оборудования; </w:t>
      </w:r>
    </w:p>
    <w:p w:rsidR="003241F0" w:rsidRDefault="003241F0" w:rsidP="003241F0">
      <w:pPr>
        <w:shd w:val="clear" w:color="auto" w:fill="FFFFFF"/>
        <w:tabs>
          <w:tab w:val="left" w:pos="709"/>
        </w:tabs>
        <w:spacing w:line="360" w:lineRule="auto"/>
        <w:ind w:right="184" w:firstLine="709"/>
        <w:jc w:val="both"/>
        <w:rPr>
          <w:rFonts w:ascii="Times New Roman" w:hAnsi="Times New Roman"/>
          <w:sz w:val="28"/>
          <w:szCs w:val="28"/>
        </w:rPr>
      </w:pPr>
      <w:r>
        <w:rPr>
          <w:rFonts w:ascii="Times New Roman" w:hAnsi="Times New Roman"/>
          <w:sz w:val="28"/>
          <w:szCs w:val="28"/>
        </w:rPr>
        <w:t>•</w:t>
      </w:r>
      <w:r>
        <w:rPr>
          <w:rFonts w:ascii="Times New Roman" w:hAnsi="Times New Roman"/>
          <w:sz w:val="28"/>
          <w:szCs w:val="28"/>
        </w:rPr>
        <w:tab/>
        <w:t>•</w:t>
      </w:r>
      <w:r>
        <w:rPr>
          <w:rFonts w:ascii="Times New Roman" w:hAnsi="Times New Roman"/>
          <w:sz w:val="28"/>
          <w:szCs w:val="28"/>
        </w:rPr>
        <w:tab/>
        <w:t>Выполнение запланированных технологических этапов. Испытание продукта проекта;</w:t>
      </w:r>
    </w:p>
    <w:p w:rsidR="003241F0" w:rsidRDefault="003241F0" w:rsidP="003241F0">
      <w:pPr>
        <w:shd w:val="clear" w:color="auto" w:fill="FFFFFF"/>
        <w:tabs>
          <w:tab w:val="left" w:pos="709"/>
        </w:tabs>
        <w:spacing w:line="360" w:lineRule="auto"/>
        <w:ind w:right="184" w:firstLine="709"/>
        <w:jc w:val="both"/>
        <w:rPr>
          <w:rFonts w:ascii="Times New Roman" w:hAnsi="Times New Roman"/>
          <w:sz w:val="28"/>
          <w:szCs w:val="28"/>
        </w:rPr>
      </w:pPr>
      <w:r>
        <w:rPr>
          <w:rFonts w:ascii="Times New Roman" w:hAnsi="Times New Roman"/>
          <w:sz w:val="28"/>
          <w:szCs w:val="28"/>
        </w:rPr>
        <w:t>•</w:t>
      </w:r>
      <w:r>
        <w:rPr>
          <w:rFonts w:ascii="Times New Roman" w:hAnsi="Times New Roman"/>
          <w:sz w:val="28"/>
          <w:szCs w:val="28"/>
        </w:rPr>
        <w:tab/>
        <w:t>Сборка паспорта проекта.</w:t>
      </w:r>
    </w:p>
    <w:p w:rsidR="003241F0" w:rsidRDefault="003241F0" w:rsidP="003241F0">
      <w:pPr>
        <w:shd w:val="clear" w:color="auto" w:fill="FFFFFF"/>
        <w:tabs>
          <w:tab w:val="left" w:pos="709"/>
        </w:tabs>
        <w:spacing w:line="360" w:lineRule="auto"/>
        <w:ind w:right="184" w:firstLine="709"/>
        <w:jc w:val="both"/>
        <w:rPr>
          <w:rFonts w:ascii="Times New Roman" w:hAnsi="Times New Roman"/>
          <w:sz w:val="28"/>
          <w:szCs w:val="28"/>
        </w:rPr>
      </w:pPr>
      <w:r>
        <w:rPr>
          <w:rFonts w:ascii="Times New Roman" w:hAnsi="Times New Roman"/>
          <w:sz w:val="28"/>
          <w:szCs w:val="28"/>
        </w:rPr>
        <w:t>4.</w:t>
      </w:r>
      <w:r>
        <w:rPr>
          <w:rFonts w:ascii="Times New Roman" w:hAnsi="Times New Roman"/>
          <w:sz w:val="28"/>
          <w:szCs w:val="28"/>
        </w:rPr>
        <w:tab/>
        <w:t>Аналитический этап – самооценка и рефлексия.</w:t>
      </w:r>
    </w:p>
    <w:p w:rsidR="003241F0" w:rsidRDefault="003241F0" w:rsidP="003241F0">
      <w:pPr>
        <w:shd w:val="clear" w:color="auto" w:fill="FFFFFF"/>
        <w:tabs>
          <w:tab w:val="left" w:pos="709"/>
        </w:tabs>
        <w:spacing w:line="360" w:lineRule="auto"/>
        <w:ind w:right="184" w:firstLine="709"/>
        <w:jc w:val="both"/>
        <w:rPr>
          <w:rFonts w:ascii="Times New Roman" w:hAnsi="Times New Roman"/>
          <w:sz w:val="28"/>
          <w:szCs w:val="28"/>
        </w:rPr>
      </w:pPr>
      <w:r>
        <w:rPr>
          <w:rFonts w:ascii="Times New Roman" w:hAnsi="Times New Roman"/>
          <w:sz w:val="28"/>
          <w:szCs w:val="28"/>
        </w:rPr>
        <w:t>•</w:t>
      </w:r>
      <w:r>
        <w:rPr>
          <w:rFonts w:ascii="Times New Roman" w:hAnsi="Times New Roman"/>
          <w:sz w:val="28"/>
          <w:szCs w:val="28"/>
        </w:rPr>
        <w:tab/>
        <w:t>Подготовка и проведение презентации выполненной работы;</w:t>
      </w:r>
    </w:p>
    <w:p w:rsidR="003241F0" w:rsidRDefault="003241F0" w:rsidP="003241F0">
      <w:pPr>
        <w:shd w:val="clear" w:color="auto" w:fill="FFFFFF"/>
        <w:tabs>
          <w:tab w:val="left" w:pos="709"/>
        </w:tabs>
        <w:spacing w:line="360" w:lineRule="auto"/>
        <w:ind w:right="184" w:firstLine="709"/>
        <w:jc w:val="both"/>
        <w:rPr>
          <w:rFonts w:ascii="Times New Roman" w:hAnsi="Times New Roman"/>
          <w:sz w:val="28"/>
          <w:szCs w:val="28"/>
        </w:rPr>
      </w:pPr>
      <w:r>
        <w:rPr>
          <w:rFonts w:ascii="Times New Roman" w:hAnsi="Times New Roman"/>
          <w:sz w:val="28"/>
          <w:szCs w:val="28"/>
        </w:rPr>
        <w:t>•</w:t>
      </w:r>
      <w:r>
        <w:rPr>
          <w:rFonts w:ascii="Times New Roman" w:hAnsi="Times New Roman"/>
          <w:sz w:val="28"/>
          <w:szCs w:val="28"/>
        </w:rPr>
        <w:tab/>
        <w:t>Анализ результатов выполнения проекта;</w:t>
      </w:r>
    </w:p>
    <w:p w:rsidR="003241F0" w:rsidRDefault="003241F0" w:rsidP="006560B3">
      <w:pPr>
        <w:numPr>
          <w:ilvl w:val="0"/>
          <w:numId w:val="19"/>
        </w:numPr>
        <w:shd w:val="clear" w:color="auto" w:fill="FFFFFF"/>
        <w:tabs>
          <w:tab w:val="left" w:pos="709"/>
        </w:tabs>
        <w:suppressAutoHyphens w:val="0"/>
        <w:spacing w:line="360" w:lineRule="auto"/>
        <w:ind w:left="0" w:right="184" w:firstLine="709"/>
        <w:jc w:val="both"/>
        <w:rPr>
          <w:rFonts w:ascii="Times New Roman" w:hAnsi="Times New Roman"/>
          <w:sz w:val="28"/>
          <w:szCs w:val="28"/>
        </w:rPr>
      </w:pPr>
      <w:r>
        <w:rPr>
          <w:rFonts w:ascii="Times New Roman" w:hAnsi="Times New Roman"/>
          <w:sz w:val="28"/>
          <w:szCs w:val="28"/>
        </w:rPr>
        <w:t>Рефлексия.</w:t>
      </w:r>
    </w:p>
    <w:p w:rsidR="003241F0" w:rsidRPr="00DE014C" w:rsidRDefault="003241F0" w:rsidP="003241F0">
      <w:pPr>
        <w:shd w:val="clear" w:color="auto" w:fill="FFFFFF"/>
        <w:spacing w:line="360" w:lineRule="auto"/>
        <w:ind w:right="184" w:firstLine="709"/>
        <w:jc w:val="both"/>
        <w:rPr>
          <w:rFonts w:ascii="Times New Roman" w:hAnsi="Times New Roman"/>
          <w:sz w:val="28"/>
          <w:szCs w:val="28"/>
        </w:rPr>
      </w:pPr>
      <w:r w:rsidRPr="00DE014C">
        <w:rPr>
          <w:rFonts w:ascii="Times New Roman" w:hAnsi="Times New Roman"/>
          <w:sz w:val="28"/>
          <w:szCs w:val="28"/>
        </w:rPr>
        <w:t>Чем хороши кейсы?</w:t>
      </w:r>
    </w:p>
    <w:p w:rsidR="003241F0" w:rsidRPr="00DE014C" w:rsidRDefault="003241F0" w:rsidP="003241F0">
      <w:pPr>
        <w:shd w:val="clear" w:color="auto" w:fill="FFFFFF"/>
        <w:spacing w:line="360" w:lineRule="auto"/>
        <w:ind w:right="184" w:firstLine="709"/>
        <w:jc w:val="both"/>
        <w:rPr>
          <w:rFonts w:ascii="Times New Roman" w:hAnsi="Times New Roman"/>
          <w:sz w:val="28"/>
          <w:szCs w:val="28"/>
        </w:rPr>
      </w:pPr>
      <w:r w:rsidRPr="00DE014C">
        <w:rPr>
          <w:rFonts w:ascii="Times New Roman" w:hAnsi="Times New Roman"/>
          <w:sz w:val="28"/>
          <w:szCs w:val="28"/>
        </w:rPr>
        <w:t xml:space="preserve">• </w:t>
      </w:r>
      <w:r>
        <w:rPr>
          <w:rFonts w:ascii="Times New Roman" w:hAnsi="Times New Roman"/>
          <w:sz w:val="28"/>
          <w:szCs w:val="28"/>
        </w:rPr>
        <w:t xml:space="preserve">       </w:t>
      </w:r>
      <w:r w:rsidRPr="00DE014C">
        <w:rPr>
          <w:rFonts w:ascii="Times New Roman" w:hAnsi="Times New Roman"/>
          <w:sz w:val="28"/>
          <w:szCs w:val="28"/>
        </w:rPr>
        <w:t>Направлены на исследовательскую или инженерно-проектировочную деятельность</w:t>
      </w:r>
      <w:r>
        <w:rPr>
          <w:rFonts w:ascii="Times New Roman" w:hAnsi="Times New Roman"/>
          <w:sz w:val="28"/>
          <w:szCs w:val="28"/>
        </w:rPr>
        <w:t>;</w:t>
      </w:r>
    </w:p>
    <w:p w:rsidR="003241F0" w:rsidRPr="00DE014C" w:rsidRDefault="003241F0" w:rsidP="003241F0">
      <w:pPr>
        <w:shd w:val="clear" w:color="auto" w:fill="FFFFFF"/>
        <w:spacing w:line="360" w:lineRule="auto"/>
        <w:ind w:right="184" w:firstLine="709"/>
        <w:jc w:val="both"/>
        <w:rPr>
          <w:rFonts w:ascii="Times New Roman" w:hAnsi="Times New Roman"/>
          <w:sz w:val="28"/>
          <w:szCs w:val="28"/>
        </w:rPr>
      </w:pPr>
      <w:r w:rsidRPr="00DE014C">
        <w:rPr>
          <w:rFonts w:ascii="Times New Roman" w:hAnsi="Times New Roman"/>
          <w:sz w:val="28"/>
          <w:szCs w:val="28"/>
        </w:rPr>
        <w:t xml:space="preserve">• </w:t>
      </w:r>
      <w:r>
        <w:rPr>
          <w:rFonts w:ascii="Times New Roman" w:hAnsi="Times New Roman"/>
          <w:sz w:val="28"/>
          <w:szCs w:val="28"/>
        </w:rPr>
        <w:t xml:space="preserve">        Т</w:t>
      </w:r>
      <w:r w:rsidRPr="00DE014C">
        <w:rPr>
          <w:rFonts w:ascii="Times New Roman" w:hAnsi="Times New Roman"/>
          <w:sz w:val="28"/>
          <w:szCs w:val="28"/>
        </w:rPr>
        <w:t>ребу</w:t>
      </w:r>
      <w:r>
        <w:rPr>
          <w:rFonts w:ascii="Times New Roman" w:hAnsi="Times New Roman"/>
          <w:sz w:val="28"/>
          <w:szCs w:val="28"/>
        </w:rPr>
        <w:t xml:space="preserve">ют </w:t>
      </w:r>
      <w:r w:rsidRPr="00DE014C">
        <w:rPr>
          <w:rFonts w:ascii="Times New Roman" w:hAnsi="Times New Roman"/>
          <w:sz w:val="28"/>
          <w:szCs w:val="28"/>
        </w:rPr>
        <w:t>коллективн</w:t>
      </w:r>
      <w:r>
        <w:rPr>
          <w:rFonts w:ascii="Times New Roman" w:hAnsi="Times New Roman"/>
          <w:sz w:val="28"/>
          <w:szCs w:val="28"/>
        </w:rPr>
        <w:t>ой</w:t>
      </w:r>
      <w:r w:rsidRPr="00DE014C">
        <w:rPr>
          <w:rFonts w:ascii="Times New Roman" w:hAnsi="Times New Roman"/>
          <w:sz w:val="28"/>
          <w:szCs w:val="28"/>
        </w:rPr>
        <w:t xml:space="preserve"> работ</w:t>
      </w:r>
      <w:r>
        <w:rPr>
          <w:rFonts w:ascii="Times New Roman" w:hAnsi="Times New Roman"/>
          <w:sz w:val="28"/>
          <w:szCs w:val="28"/>
        </w:rPr>
        <w:t>ы для решения проблемы;</w:t>
      </w:r>
    </w:p>
    <w:p w:rsidR="003241F0" w:rsidRPr="00DE014C" w:rsidRDefault="003241F0" w:rsidP="003241F0">
      <w:pPr>
        <w:shd w:val="clear" w:color="auto" w:fill="FFFFFF"/>
        <w:spacing w:line="360" w:lineRule="auto"/>
        <w:ind w:right="184" w:firstLine="709"/>
        <w:jc w:val="both"/>
        <w:rPr>
          <w:rFonts w:ascii="Times New Roman" w:hAnsi="Times New Roman"/>
          <w:sz w:val="28"/>
          <w:szCs w:val="28"/>
        </w:rPr>
      </w:pPr>
      <w:r w:rsidRPr="00DE014C">
        <w:rPr>
          <w:rFonts w:ascii="Times New Roman" w:hAnsi="Times New Roman"/>
          <w:sz w:val="28"/>
          <w:szCs w:val="28"/>
        </w:rPr>
        <w:t xml:space="preserve">• </w:t>
      </w:r>
      <w:r>
        <w:rPr>
          <w:rFonts w:ascii="Times New Roman" w:hAnsi="Times New Roman"/>
          <w:sz w:val="28"/>
          <w:szCs w:val="28"/>
        </w:rPr>
        <w:t xml:space="preserve">        </w:t>
      </w:r>
      <w:r w:rsidRPr="00DE014C">
        <w:rPr>
          <w:rFonts w:ascii="Times New Roman" w:hAnsi="Times New Roman"/>
          <w:sz w:val="28"/>
          <w:szCs w:val="28"/>
        </w:rPr>
        <w:t>Интегрируют в себе технологию развивающего и проектног</w:t>
      </w:r>
      <w:r>
        <w:rPr>
          <w:rFonts w:ascii="Times New Roman" w:hAnsi="Times New Roman"/>
          <w:sz w:val="28"/>
          <w:szCs w:val="28"/>
        </w:rPr>
        <w:t>о о</w:t>
      </w:r>
      <w:r w:rsidRPr="00DE014C">
        <w:rPr>
          <w:rFonts w:ascii="Times New Roman" w:hAnsi="Times New Roman"/>
          <w:sz w:val="28"/>
          <w:szCs w:val="28"/>
        </w:rPr>
        <w:t>бучения</w:t>
      </w:r>
      <w:r>
        <w:rPr>
          <w:rFonts w:ascii="Times New Roman" w:hAnsi="Times New Roman"/>
          <w:sz w:val="28"/>
          <w:szCs w:val="28"/>
        </w:rPr>
        <w:t>.</w:t>
      </w:r>
    </w:p>
    <w:p w:rsidR="003241F0" w:rsidRDefault="003241F0" w:rsidP="003241F0">
      <w:pPr>
        <w:shd w:val="clear" w:color="auto" w:fill="FFFFFF"/>
        <w:spacing w:line="360" w:lineRule="auto"/>
        <w:ind w:firstLine="709"/>
        <w:jc w:val="both"/>
        <w:rPr>
          <w:rFonts w:ascii="Times New Roman" w:hAnsi="Times New Roman"/>
          <w:b/>
          <w:bCs/>
          <w:color w:val="000000"/>
          <w:sz w:val="28"/>
          <w:szCs w:val="28"/>
          <w:lang w:eastAsia="ru-RU"/>
        </w:rPr>
      </w:pPr>
      <w:r>
        <w:rPr>
          <w:rFonts w:ascii="Times New Roman" w:hAnsi="Times New Roman"/>
          <w:b/>
          <w:bCs/>
          <w:color w:val="000000"/>
          <w:sz w:val="28"/>
          <w:szCs w:val="28"/>
          <w:lang w:eastAsia="ru-RU"/>
        </w:rPr>
        <w:t>Требования к знаниям и умениям при выполнении кейс-заданий.</w:t>
      </w:r>
    </w:p>
    <w:p w:rsidR="003241F0" w:rsidRPr="001F1A38" w:rsidRDefault="003241F0" w:rsidP="003241F0">
      <w:pPr>
        <w:shd w:val="clear" w:color="auto" w:fill="FFFFFF"/>
        <w:spacing w:line="360" w:lineRule="auto"/>
        <w:ind w:firstLine="709"/>
        <w:jc w:val="both"/>
        <w:rPr>
          <w:rFonts w:ascii="Times New Roman" w:hAnsi="Times New Roman"/>
          <w:bCs/>
          <w:color w:val="000000"/>
          <w:sz w:val="28"/>
          <w:szCs w:val="28"/>
          <w:lang w:eastAsia="ru-RU"/>
        </w:rPr>
      </w:pPr>
      <w:r w:rsidRPr="001F1A38">
        <w:rPr>
          <w:rFonts w:ascii="Times New Roman" w:hAnsi="Times New Roman"/>
          <w:bCs/>
          <w:color w:val="000000"/>
          <w:sz w:val="28"/>
          <w:szCs w:val="28"/>
          <w:lang w:eastAsia="ru-RU"/>
        </w:rPr>
        <w:t xml:space="preserve">Личностные: </w:t>
      </w:r>
    </w:p>
    <w:p w:rsidR="003241F0" w:rsidRPr="001F1A38" w:rsidRDefault="003241F0" w:rsidP="006560B3">
      <w:pPr>
        <w:numPr>
          <w:ilvl w:val="0"/>
          <w:numId w:val="11"/>
        </w:numPr>
        <w:shd w:val="clear" w:color="auto" w:fill="FFFFFF"/>
        <w:tabs>
          <w:tab w:val="clear" w:pos="490"/>
          <w:tab w:val="num" w:pos="208"/>
        </w:tabs>
        <w:suppressAutoHyphens w:val="0"/>
        <w:spacing w:line="360" w:lineRule="auto"/>
        <w:ind w:left="0" w:firstLine="709"/>
        <w:jc w:val="both"/>
        <w:rPr>
          <w:rFonts w:ascii="Times New Roman" w:hAnsi="Times New Roman"/>
          <w:bCs/>
          <w:color w:val="000000"/>
          <w:sz w:val="28"/>
          <w:szCs w:val="28"/>
          <w:lang w:eastAsia="ru-RU"/>
        </w:rPr>
      </w:pPr>
      <w:r w:rsidRPr="001F1A38">
        <w:rPr>
          <w:rFonts w:ascii="Times New Roman" w:hAnsi="Times New Roman"/>
          <w:bCs/>
          <w:color w:val="000000"/>
          <w:sz w:val="28"/>
          <w:szCs w:val="28"/>
          <w:lang w:val="ru" w:eastAsia="ru-RU"/>
        </w:rPr>
        <w:t>потребность в самореализации посредством участия в соревнованиях по запуску ракеты</w:t>
      </w:r>
      <w:r>
        <w:rPr>
          <w:rFonts w:ascii="Times New Roman" w:hAnsi="Times New Roman"/>
          <w:bCs/>
          <w:color w:val="000000"/>
          <w:sz w:val="28"/>
          <w:szCs w:val="28"/>
          <w:lang w:val="ru" w:eastAsia="ru-RU"/>
        </w:rPr>
        <w:t>;</w:t>
      </w:r>
    </w:p>
    <w:p w:rsidR="003241F0" w:rsidRPr="001F1A38" w:rsidRDefault="003241F0" w:rsidP="006560B3">
      <w:pPr>
        <w:numPr>
          <w:ilvl w:val="0"/>
          <w:numId w:val="11"/>
        </w:numPr>
        <w:shd w:val="clear" w:color="auto" w:fill="FFFFFF"/>
        <w:tabs>
          <w:tab w:val="clear" w:pos="490"/>
          <w:tab w:val="num" w:pos="208"/>
        </w:tabs>
        <w:suppressAutoHyphens w:val="0"/>
        <w:spacing w:line="360" w:lineRule="auto"/>
        <w:ind w:left="0" w:firstLine="709"/>
        <w:jc w:val="both"/>
        <w:rPr>
          <w:rFonts w:ascii="Times New Roman" w:hAnsi="Times New Roman"/>
          <w:bCs/>
          <w:color w:val="000000"/>
          <w:sz w:val="28"/>
          <w:szCs w:val="28"/>
          <w:lang w:eastAsia="ru-RU"/>
        </w:rPr>
      </w:pPr>
      <w:r w:rsidRPr="001F1A38">
        <w:rPr>
          <w:rFonts w:ascii="Times New Roman" w:hAnsi="Times New Roman"/>
          <w:bCs/>
          <w:color w:val="000000"/>
          <w:sz w:val="28"/>
          <w:szCs w:val="28"/>
          <w:lang w:val="ru" w:eastAsia="ru-RU"/>
        </w:rPr>
        <w:t>способность к конструктивному</w:t>
      </w:r>
      <w:r>
        <w:rPr>
          <w:rFonts w:ascii="Times New Roman" w:hAnsi="Times New Roman"/>
          <w:bCs/>
          <w:color w:val="000000"/>
          <w:sz w:val="28"/>
          <w:szCs w:val="28"/>
          <w:lang w:val="ru" w:eastAsia="ru-RU"/>
        </w:rPr>
        <w:t xml:space="preserve"> </w:t>
      </w:r>
      <w:r w:rsidRPr="001F1A38">
        <w:rPr>
          <w:rFonts w:ascii="Times New Roman" w:hAnsi="Times New Roman"/>
          <w:bCs/>
          <w:color w:val="000000"/>
          <w:sz w:val="28"/>
          <w:szCs w:val="28"/>
          <w:lang w:val="ru" w:eastAsia="ru-RU"/>
        </w:rPr>
        <w:t>взаимодействию;</w:t>
      </w:r>
      <w:r>
        <w:rPr>
          <w:rFonts w:ascii="Times New Roman" w:hAnsi="Times New Roman"/>
          <w:bCs/>
          <w:color w:val="000000"/>
          <w:sz w:val="28"/>
          <w:szCs w:val="28"/>
          <w:lang w:val="ru" w:eastAsia="ru-RU"/>
        </w:rPr>
        <w:t xml:space="preserve"> </w:t>
      </w:r>
      <w:r w:rsidRPr="001F1A38">
        <w:rPr>
          <w:rFonts w:ascii="Times New Roman" w:hAnsi="Times New Roman"/>
          <w:bCs/>
          <w:color w:val="000000"/>
          <w:sz w:val="28"/>
          <w:szCs w:val="28"/>
          <w:lang w:val="ru" w:eastAsia="ru-RU"/>
        </w:rPr>
        <w:t>адекватной оценке результатов своего труда</w:t>
      </w:r>
      <w:r>
        <w:rPr>
          <w:rFonts w:ascii="Times New Roman" w:hAnsi="Times New Roman"/>
          <w:bCs/>
          <w:color w:val="000000"/>
          <w:sz w:val="28"/>
          <w:szCs w:val="28"/>
          <w:lang w:val="ru" w:eastAsia="ru-RU"/>
        </w:rPr>
        <w:t>;</w:t>
      </w:r>
      <w:r w:rsidRPr="001F1A38">
        <w:rPr>
          <w:rFonts w:ascii="Times New Roman" w:hAnsi="Times New Roman"/>
          <w:bCs/>
          <w:color w:val="000000"/>
          <w:sz w:val="28"/>
          <w:szCs w:val="28"/>
          <w:lang w:val="ru" w:eastAsia="ru-RU"/>
        </w:rPr>
        <w:t xml:space="preserve"> </w:t>
      </w:r>
    </w:p>
    <w:p w:rsidR="003241F0" w:rsidRPr="001F1A38" w:rsidRDefault="003241F0" w:rsidP="006560B3">
      <w:pPr>
        <w:numPr>
          <w:ilvl w:val="0"/>
          <w:numId w:val="11"/>
        </w:numPr>
        <w:shd w:val="clear" w:color="auto" w:fill="FFFFFF"/>
        <w:tabs>
          <w:tab w:val="clear" w:pos="490"/>
          <w:tab w:val="num" w:pos="208"/>
        </w:tabs>
        <w:suppressAutoHyphens w:val="0"/>
        <w:spacing w:line="360" w:lineRule="auto"/>
        <w:ind w:left="0" w:firstLine="709"/>
        <w:jc w:val="both"/>
        <w:rPr>
          <w:rFonts w:ascii="Times New Roman" w:hAnsi="Times New Roman"/>
          <w:bCs/>
          <w:color w:val="000000"/>
          <w:sz w:val="28"/>
          <w:szCs w:val="28"/>
          <w:lang w:eastAsia="ru-RU"/>
        </w:rPr>
      </w:pPr>
      <w:r w:rsidRPr="001F1A38">
        <w:rPr>
          <w:rFonts w:ascii="Times New Roman" w:hAnsi="Times New Roman"/>
          <w:bCs/>
          <w:color w:val="000000"/>
          <w:sz w:val="28"/>
          <w:szCs w:val="28"/>
          <w:lang w:val="ru" w:eastAsia="ru-RU"/>
        </w:rPr>
        <w:t>осозна</w:t>
      </w:r>
      <w:r>
        <w:rPr>
          <w:rFonts w:ascii="Times New Roman" w:hAnsi="Times New Roman"/>
          <w:bCs/>
          <w:color w:val="000000"/>
          <w:sz w:val="28"/>
          <w:szCs w:val="28"/>
          <w:lang w:val="ru" w:eastAsia="ru-RU"/>
        </w:rPr>
        <w:t>ние</w:t>
      </w:r>
      <w:r w:rsidRPr="001F1A38">
        <w:rPr>
          <w:rFonts w:ascii="Times New Roman" w:hAnsi="Times New Roman"/>
          <w:bCs/>
          <w:color w:val="000000"/>
          <w:sz w:val="28"/>
          <w:szCs w:val="28"/>
          <w:lang w:val="ru" w:eastAsia="ru-RU"/>
        </w:rPr>
        <w:t xml:space="preserve"> значени</w:t>
      </w:r>
      <w:r>
        <w:rPr>
          <w:rFonts w:ascii="Times New Roman" w:hAnsi="Times New Roman"/>
          <w:bCs/>
          <w:color w:val="000000"/>
          <w:sz w:val="28"/>
          <w:szCs w:val="28"/>
          <w:lang w:val="ru" w:eastAsia="ru-RU"/>
        </w:rPr>
        <w:t>я</w:t>
      </w:r>
      <w:r w:rsidRPr="001F1A38">
        <w:rPr>
          <w:rFonts w:ascii="Times New Roman" w:hAnsi="Times New Roman"/>
          <w:bCs/>
          <w:color w:val="000000"/>
          <w:sz w:val="28"/>
          <w:szCs w:val="28"/>
          <w:lang w:val="ru" w:eastAsia="ru-RU"/>
        </w:rPr>
        <w:t xml:space="preserve"> теории для получения планируемого результата</w:t>
      </w:r>
      <w:r>
        <w:rPr>
          <w:rFonts w:ascii="Times New Roman" w:hAnsi="Times New Roman"/>
          <w:bCs/>
          <w:color w:val="000000"/>
          <w:sz w:val="28"/>
          <w:szCs w:val="28"/>
          <w:lang w:val="ru" w:eastAsia="ru-RU"/>
        </w:rPr>
        <w:t>;</w:t>
      </w:r>
      <w:r w:rsidRPr="001F1A38">
        <w:rPr>
          <w:rFonts w:ascii="Times New Roman" w:hAnsi="Times New Roman"/>
          <w:bCs/>
          <w:color w:val="000000"/>
          <w:sz w:val="28"/>
          <w:szCs w:val="28"/>
          <w:lang w:val="ru" w:eastAsia="ru-RU"/>
        </w:rPr>
        <w:t xml:space="preserve"> </w:t>
      </w:r>
    </w:p>
    <w:p w:rsidR="003241F0" w:rsidRPr="001F1A38" w:rsidRDefault="003241F0" w:rsidP="006560B3">
      <w:pPr>
        <w:numPr>
          <w:ilvl w:val="0"/>
          <w:numId w:val="11"/>
        </w:numPr>
        <w:shd w:val="clear" w:color="auto" w:fill="FFFFFF"/>
        <w:tabs>
          <w:tab w:val="clear" w:pos="490"/>
          <w:tab w:val="num" w:pos="208"/>
        </w:tabs>
        <w:suppressAutoHyphens w:val="0"/>
        <w:spacing w:line="360" w:lineRule="auto"/>
        <w:ind w:left="0" w:firstLine="709"/>
        <w:jc w:val="both"/>
        <w:rPr>
          <w:rFonts w:ascii="Times New Roman" w:hAnsi="Times New Roman"/>
          <w:bCs/>
          <w:color w:val="000000"/>
          <w:sz w:val="28"/>
          <w:szCs w:val="28"/>
          <w:lang w:eastAsia="ru-RU"/>
        </w:rPr>
      </w:pPr>
      <w:r w:rsidRPr="001F1A38">
        <w:rPr>
          <w:rFonts w:ascii="Times New Roman" w:hAnsi="Times New Roman"/>
          <w:bCs/>
          <w:color w:val="000000"/>
          <w:sz w:val="28"/>
          <w:szCs w:val="28"/>
          <w:lang w:val="ru" w:eastAsia="ru-RU"/>
        </w:rPr>
        <w:t>понима</w:t>
      </w:r>
      <w:r>
        <w:rPr>
          <w:rFonts w:ascii="Times New Roman" w:hAnsi="Times New Roman"/>
          <w:bCs/>
          <w:color w:val="000000"/>
          <w:sz w:val="28"/>
          <w:szCs w:val="28"/>
          <w:lang w:val="ru" w:eastAsia="ru-RU"/>
        </w:rPr>
        <w:t>ние</w:t>
      </w:r>
      <w:r w:rsidRPr="001F1A38">
        <w:rPr>
          <w:rFonts w:ascii="Times New Roman" w:hAnsi="Times New Roman"/>
          <w:bCs/>
          <w:color w:val="000000"/>
          <w:sz w:val="28"/>
          <w:szCs w:val="28"/>
          <w:lang w:val="ru" w:eastAsia="ru-RU"/>
        </w:rPr>
        <w:t xml:space="preserve"> влияния качества работы в процессе создания модели на желаемый результат</w:t>
      </w:r>
      <w:r>
        <w:rPr>
          <w:rFonts w:ascii="Times New Roman" w:hAnsi="Times New Roman"/>
          <w:bCs/>
          <w:color w:val="000000"/>
          <w:sz w:val="28"/>
          <w:szCs w:val="28"/>
          <w:lang w:val="ru" w:eastAsia="ru-RU"/>
        </w:rPr>
        <w:t>;</w:t>
      </w:r>
    </w:p>
    <w:p w:rsidR="003241F0" w:rsidRPr="001F1A38" w:rsidRDefault="003241F0" w:rsidP="006560B3">
      <w:pPr>
        <w:numPr>
          <w:ilvl w:val="0"/>
          <w:numId w:val="11"/>
        </w:numPr>
        <w:shd w:val="clear" w:color="auto" w:fill="FFFFFF"/>
        <w:tabs>
          <w:tab w:val="clear" w:pos="490"/>
          <w:tab w:val="num" w:pos="208"/>
        </w:tabs>
        <w:suppressAutoHyphens w:val="0"/>
        <w:spacing w:line="360" w:lineRule="auto"/>
        <w:ind w:left="0" w:firstLine="709"/>
        <w:jc w:val="both"/>
        <w:rPr>
          <w:rFonts w:ascii="Times New Roman" w:hAnsi="Times New Roman"/>
          <w:bCs/>
          <w:color w:val="000000"/>
          <w:sz w:val="28"/>
          <w:szCs w:val="28"/>
          <w:lang w:eastAsia="ru-RU"/>
        </w:rPr>
      </w:pPr>
      <w:r w:rsidRPr="001F1A38">
        <w:rPr>
          <w:rFonts w:ascii="Times New Roman" w:hAnsi="Times New Roman"/>
          <w:bCs/>
          <w:color w:val="000000"/>
          <w:sz w:val="28"/>
          <w:szCs w:val="28"/>
          <w:lang w:eastAsia="ru-RU"/>
        </w:rPr>
        <w:t>умение и навыки анализировать ситуаци</w:t>
      </w:r>
      <w:r>
        <w:rPr>
          <w:rFonts w:ascii="Times New Roman" w:hAnsi="Times New Roman"/>
          <w:bCs/>
          <w:color w:val="000000"/>
          <w:sz w:val="28"/>
          <w:szCs w:val="28"/>
          <w:lang w:eastAsia="ru-RU"/>
        </w:rPr>
        <w:t>ю;</w:t>
      </w:r>
    </w:p>
    <w:p w:rsidR="003241F0" w:rsidRPr="001F1A38" w:rsidRDefault="003241F0" w:rsidP="006560B3">
      <w:pPr>
        <w:numPr>
          <w:ilvl w:val="0"/>
          <w:numId w:val="11"/>
        </w:numPr>
        <w:shd w:val="clear" w:color="auto" w:fill="FFFFFF"/>
        <w:tabs>
          <w:tab w:val="clear" w:pos="490"/>
          <w:tab w:val="num" w:pos="208"/>
        </w:tabs>
        <w:suppressAutoHyphens w:val="0"/>
        <w:spacing w:line="360" w:lineRule="auto"/>
        <w:ind w:left="0" w:firstLine="709"/>
        <w:jc w:val="both"/>
        <w:rPr>
          <w:rFonts w:ascii="Times New Roman" w:hAnsi="Times New Roman"/>
          <w:bCs/>
          <w:color w:val="000000"/>
          <w:sz w:val="28"/>
          <w:szCs w:val="28"/>
          <w:lang w:eastAsia="ru-RU"/>
        </w:rPr>
      </w:pPr>
      <w:r w:rsidRPr="001F1A38">
        <w:rPr>
          <w:rFonts w:ascii="Times New Roman" w:hAnsi="Times New Roman"/>
          <w:bCs/>
          <w:color w:val="000000"/>
          <w:sz w:val="28"/>
          <w:szCs w:val="28"/>
          <w:lang w:eastAsia="ru-RU"/>
        </w:rPr>
        <w:lastRenderedPageBreak/>
        <w:t>уме</w:t>
      </w:r>
      <w:r>
        <w:rPr>
          <w:rFonts w:ascii="Times New Roman" w:hAnsi="Times New Roman"/>
          <w:bCs/>
          <w:color w:val="000000"/>
          <w:sz w:val="28"/>
          <w:szCs w:val="28"/>
          <w:lang w:eastAsia="ru-RU"/>
        </w:rPr>
        <w:t>ние</w:t>
      </w:r>
      <w:r w:rsidRPr="001F1A38">
        <w:rPr>
          <w:rFonts w:ascii="Times New Roman" w:hAnsi="Times New Roman"/>
          <w:bCs/>
          <w:color w:val="000000"/>
          <w:sz w:val="28"/>
          <w:szCs w:val="28"/>
          <w:lang w:eastAsia="ru-RU"/>
        </w:rPr>
        <w:t xml:space="preserve"> оценивать альтернативы, выбирать оптимальный вариант решений</w:t>
      </w:r>
      <w:r>
        <w:rPr>
          <w:rFonts w:ascii="Times New Roman" w:hAnsi="Times New Roman"/>
          <w:bCs/>
          <w:color w:val="000000"/>
          <w:sz w:val="28"/>
          <w:szCs w:val="28"/>
          <w:lang w:eastAsia="ru-RU"/>
        </w:rPr>
        <w:t>;</w:t>
      </w:r>
    </w:p>
    <w:p w:rsidR="003241F0" w:rsidRPr="001F1A38" w:rsidRDefault="003241F0" w:rsidP="006560B3">
      <w:pPr>
        <w:numPr>
          <w:ilvl w:val="0"/>
          <w:numId w:val="11"/>
        </w:numPr>
        <w:shd w:val="clear" w:color="auto" w:fill="FFFFFF"/>
        <w:tabs>
          <w:tab w:val="clear" w:pos="490"/>
          <w:tab w:val="num" w:pos="208"/>
        </w:tabs>
        <w:suppressAutoHyphens w:val="0"/>
        <w:spacing w:line="360" w:lineRule="auto"/>
        <w:ind w:left="0" w:firstLine="709"/>
        <w:jc w:val="both"/>
        <w:rPr>
          <w:rFonts w:ascii="Times New Roman" w:hAnsi="Times New Roman"/>
          <w:bCs/>
          <w:color w:val="000000"/>
          <w:sz w:val="28"/>
          <w:szCs w:val="28"/>
          <w:lang w:eastAsia="ru-RU"/>
        </w:rPr>
      </w:pPr>
      <w:r w:rsidRPr="001F1A38">
        <w:rPr>
          <w:rFonts w:ascii="Times New Roman" w:hAnsi="Times New Roman"/>
          <w:bCs/>
          <w:color w:val="000000"/>
          <w:sz w:val="28"/>
          <w:szCs w:val="28"/>
          <w:lang w:eastAsia="ru-RU"/>
        </w:rPr>
        <w:t>тренир</w:t>
      </w:r>
      <w:r>
        <w:rPr>
          <w:rFonts w:ascii="Times New Roman" w:hAnsi="Times New Roman"/>
          <w:bCs/>
          <w:color w:val="000000"/>
          <w:sz w:val="28"/>
          <w:szCs w:val="28"/>
          <w:lang w:eastAsia="ru-RU"/>
        </w:rPr>
        <w:t>овка</w:t>
      </w:r>
      <w:r w:rsidRPr="001F1A38">
        <w:rPr>
          <w:rFonts w:ascii="Times New Roman" w:hAnsi="Times New Roman"/>
          <w:bCs/>
          <w:color w:val="000000"/>
          <w:sz w:val="28"/>
          <w:szCs w:val="28"/>
          <w:lang w:eastAsia="ru-RU"/>
        </w:rPr>
        <w:t xml:space="preserve"> эффективн</w:t>
      </w:r>
      <w:r>
        <w:rPr>
          <w:rFonts w:ascii="Times New Roman" w:hAnsi="Times New Roman"/>
          <w:bCs/>
          <w:color w:val="000000"/>
          <w:sz w:val="28"/>
          <w:szCs w:val="28"/>
          <w:lang w:eastAsia="ru-RU"/>
        </w:rPr>
        <w:t>ой</w:t>
      </w:r>
      <w:r w:rsidRPr="001F1A38">
        <w:rPr>
          <w:rFonts w:ascii="Times New Roman" w:hAnsi="Times New Roman"/>
          <w:bCs/>
          <w:color w:val="000000"/>
          <w:sz w:val="28"/>
          <w:szCs w:val="28"/>
          <w:lang w:eastAsia="ru-RU"/>
        </w:rPr>
        <w:t xml:space="preserve"> коммуникаци</w:t>
      </w:r>
      <w:r>
        <w:rPr>
          <w:rFonts w:ascii="Times New Roman" w:hAnsi="Times New Roman"/>
          <w:bCs/>
          <w:color w:val="000000"/>
          <w:sz w:val="28"/>
          <w:szCs w:val="28"/>
          <w:lang w:eastAsia="ru-RU"/>
        </w:rPr>
        <w:t>и</w:t>
      </w:r>
      <w:r w:rsidRPr="001F1A38">
        <w:rPr>
          <w:rFonts w:ascii="Times New Roman" w:hAnsi="Times New Roman"/>
          <w:bCs/>
          <w:color w:val="000000"/>
          <w:sz w:val="28"/>
          <w:szCs w:val="28"/>
          <w:lang w:eastAsia="ru-RU"/>
        </w:rPr>
        <w:t xml:space="preserve"> в процессе коллективного поиска и обоснования решения</w:t>
      </w:r>
      <w:r>
        <w:rPr>
          <w:rFonts w:ascii="Times New Roman" w:hAnsi="Times New Roman"/>
          <w:bCs/>
          <w:color w:val="000000"/>
          <w:sz w:val="28"/>
          <w:szCs w:val="28"/>
          <w:lang w:eastAsia="ru-RU"/>
        </w:rPr>
        <w:t>;</w:t>
      </w:r>
    </w:p>
    <w:p w:rsidR="003241F0" w:rsidRPr="001F1A38" w:rsidRDefault="003241F0" w:rsidP="006560B3">
      <w:pPr>
        <w:numPr>
          <w:ilvl w:val="0"/>
          <w:numId w:val="11"/>
        </w:numPr>
        <w:shd w:val="clear" w:color="auto" w:fill="FFFFFF"/>
        <w:tabs>
          <w:tab w:val="clear" w:pos="490"/>
          <w:tab w:val="num" w:pos="208"/>
        </w:tabs>
        <w:suppressAutoHyphens w:val="0"/>
        <w:spacing w:line="360" w:lineRule="auto"/>
        <w:ind w:left="0" w:firstLine="709"/>
        <w:jc w:val="both"/>
        <w:rPr>
          <w:rFonts w:ascii="Times New Roman" w:hAnsi="Times New Roman"/>
          <w:bCs/>
          <w:color w:val="000000"/>
          <w:sz w:val="28"/>
          <w:szCs w:val="28"/>
          <w:lang w:eastAsia="ru-RU"/>
        </w:rPr>
      </w:pPr>
      <w:r w:rsidRPr="001F1A38">
        <w:rPr>
          <w:rFonts w:ascii="Times New Roman" w:hAnsi="Times New Roman"/>
          <w:bCs/>
          <w:color w:val="000000"/>
          <w:sz w:val="28"/>
          <w:szCs w:val="28"/>
          <w:lang w:eastAsia="ru-RU"/>
        </w:rPr>
        <w:t>умение слушать и понимать других людей, работать в команде</w:t>
      </w:r>
      <w:r>
        <w:rPr>
          <w:rFonts w:ascii="Times New Roman" w:hAnsi="Times New Roman"/>
          <w:bCs/>
          <w:color w:val="000000"/>
          <w:sz w:val="28"/>
          <w:szCs w:val="28"/>
          <w:lang w:eastAsia="ru-RU"/>
        </w:rPr>
        <w:t>.</w:t>
      </w:r>
    </w:p>
    <w:p w:rsidR="003241F0" w:rsidRPr="001F1A38" w:rsidRDefault="003241F0" w:rsidP="003241F0">
      <w:pPr>
        <w:shd w:val="clear" w:color="auto" w:fill="FFFFFF"/>
        <w:spacing w:line="360" w:lineRule="auto"/>
        <w:ind w:firstLine="709"/>
        <w:jc w:val="both"/>
        <w:rPr>
          <w:rFonts w:ascii="Times New Roman" w:hAnsi="Times New Roman"/>
          <w:bCs/>
          <w:color w:val="000000"/>
          <w:sz w:val="28"/>
          <w:szCs w:val="28"/>
          <w:lang w:eastAsia="ru-RU"/>
        </w:rPr>
      </w:pPr>
      <w:proofErr w:type="spellStart"/>
      <w:r w:rsidRPr="001F1A38">
        <w:rPr>
          <w:rFonts w:ascii="Times New Roman" w:hAnsi="Times New Roman"/>
          <w:bCs/>
          <w:color w:val="000000"/>
          <w:sz w:val="28"/>
          <w:szCs w:val="28"/>
          <w:lang w:eastAsia="ru-RU"/>
        </w:rPr>
        <w:t>Метапредметные</w:t>
      </w:r>
      <w:proofErr w:type="spellEnd"/>
      <w:r w:rsidRPr="001F1A38">
        <w:rPr>
          <w:rFonts w:ascii="Times New Roman" w:hAnsi="Times New Roman"/>
          <w:bCs/>
          <w:color w:val="000000"/>
          <w:sz w:val="28"/>
          <w:szCs w:val="28"/>
          <w:lang w:eastAsia="ru-RU"/>
        </w:rPr>
        <w:t xml:space="preserve">: </w:t>
      </w:r>
    </w:p>
    <w:p w:rsidR="003241F0" w:rsidRPr="001F1A38" w:rsidRDefault="003241F0" w:rsidP="006560B3">
      <w:pPr>
        <w:numPr>
          <w:ilvl w:val="0"/>
          <w:numId w:val="12"/>
        </w:numPr>
        <w:shd w:val="clear" w:color="auto" w:fill="FFFFFF"/>
        <w:tabs>
          <w:tab w:val="num" w:pos="0"/>
        </w:tabs>
        <w:suppressAutoHyphens w:val="0"/>
        <w:spacing w:line="360" w:lineRule="auto"/>
        <w:ind w:left="0" w:firstLine="709"/>
        <w:jc w:val="both"/>
        <w:rPr>
          <w:rFonts w:ascii="Times New Roman" w:hAnsi="Times New Roman"/>
          <w:bCs/>
          <w:color w:val="000000"/>
          <w:sz w:val="28"/>
          <w:szCs w:val="28"/>
          <w:lang w:eastAsia="ru-RU"/>
        </w:rPr>
      </w:pPr>
      <w:r w:rsidRPr="001F1A38">
        <w:rPr>
          <w:rFonts w:ascii="Times New Roman" w:hAnsi="Times New Roman"/>
          <w:bCs/>
          <w:color w:val="000000"/>
          <w:sz w:val="28"/>
          <w:szCs w:val="28"/>
          <w:lang w:eastAsia="ru-RU"/>
        </w:rPr>
        <w:t>формир</w:t>
      </w:r>
      <w:r>
        <w:rPr>
          <w:rFonts w:ascii="Times New Roman" w:hAnsi="Times New Roman"/>
          <w:bCs/>
          <w:color w:val="000000"/>
          <w:sz w:val="28"/>
          <w:szCs w:val="28"/>
          <w:lang w:eastAsia="ru-RU"/>
        </w:rPr>
        <w:t>ование</w:t>
      </w:r>
      <w:r w:rsidRPr="001F1A38">
        <w:rPr>
          <w:rFonts w:ascii="Times New Roman" w:hAnsi="Times New Roman"/>
          <w:bCs/>
          <w:color w:val="000000"/>
          <w:sz w:val="28"/>
          <w:szCs w:val="28"/>
          <w:lang w:eastAsia="ru-RU"/>
        </w:rPr>
        <w:t xml:space="preserve"> интерес</w:t>
      </w:r>
      <w:r>
        <w:rPr>
          <w:rFonts w:ascii="Times New Roman" w:hAnsi="Times New Roman"/>
          <w:bCs/>
          <w:color w:val="000000"/>
          <w:sz w:val="28"/>
          <w:szCs w:val="28"/>
          <w:lang w:eastAsia="ru-RU"/>
        </w:rPr>
        <w:t>а</w:t>
      </w:r>
      <w:r w:rsidRPr="001F1A38">
        <w:rPr>
          <w:rFonts w:ascii="Times New Roman" w:hAnsi="Times New Roman"/>
          <w:bCs/>
          <w:color w:val="000000"/>
          <w:sz w:val="28"/>
          <w:szCs w:val="28"/>
          <w:lang w:eastAsia="ru-RU"/>
        </w:rPr>
        <w:t xml:space="preserve"> к основам черчения</w:t>
      </w:r>
      <w:r>
        <w:rPr>
          <w:rFonts w:ascii="Times New Roman" w:hAnsi="Times New Roman"/>
          <w:bCs/>
          <w:color w:val="000000"/>
          <w:sz w:val="28"/>
          <w:szCs w:val="28"/>
          <w:lang w:eastAsia="ru-RU"/>
        </w:rPr>
        <w:t xml:space="preserve">, физике, информатике посредством </w:t>
      </w:r>
      <w:r w:rsidRPr="001F1A38">
        <w:rPr>
          <w:rFonts w:ascii="Times New Roman" w:hAnsi="Times New Roman"/>
          <w:bCs/>
          <w:color w:val="000000"/>
          <w:sz w:val="28"/>
          <w:szCs w:val="28"/>
          <w:lang w:eastAsia="ru-RU"/>
        </w:rPr>
        <w:t>изобретательской деятельности;</w:t>
      </w:r>
    </w:p>
    <w:p w:rsidR="003241F0" w:rsidRPr="001F1A38" w:rsidRDefault="003241F0" w:rsidP="006560B3">
      <w:pPr>
        <w:numPr>
          <w:ilvl w:val="0"/>
          <w:numId w:val="12"/>
        </w:numPr>
        <w:shd w:val="clear" w:color="auto" w:fill="FFFFFF"/>
        <w:tabs>
          <w:tab w:val="num" w:pos="0"/>
        </w:tabs>
        <w:suppressAutoHyphens w:val="0"/>
        <w:spacing w:line="360" w:lineRule="auto"/>
        <w:ind w:left="0" w:firstLine="709"/>
        <w:jc w:val="both"/>
        <w:rPr>
          <w:rFonts w:ascii="Times New Roman" w:hAnsi="Times New Roman"/>
          <w:bCs/>
          <w:color w:val="000000"/>
          <w:sz w:val="28"/>
          <w:szCs w:val="28"/>
          <w:lang w:eastAsia="ru-RU"/>
        </w:rPr>
      </w:pPr>
      <w:r w:rsidRPr="001F1A38">
        <w:rPr>
          <w:rFonts w:ascii="Times New Roman" w:hAnsi="Times New Roman"/>
          <w:bCs/>
          <w:color w:val="000000"/>
          <w:sz w:val="28"/>
          <w:szCs w:val="28"/>
          <w:lang w:eastAsia="ru-RU"/>
        </w:rPr>
        <w:t>уме</w:t>
      </w:r>
      <w:r>
        <w:rPr>
          <w:rFonts w:ascii="Times New Roman" w:hAnsi="Times New Roman"/>
          <w:bCs/>
          <w:color w:val="000000"/>
          <w:sz w:val="28"/>
          <w:szCs w:val="28"/>
          <w:lang w:eastAsia="ru-RU"/>
        </w:rPr>
        <w:t>ние</w:t>
      </w:r>
      <w:r w:rsidRPr="001F1A38">
        <w:rPr>
          <w:rFonts w:ascii="Times New Roman" w:hAnsi="Times New Roman"/>
          <w:bCs/>
          <w:color w:val="000000"/>
          <w:sz w:val="28"/>
          <w:szCs w:val="28"/>
          <w:lang w:eastAsia="ru-RU"/>
        </w:rPr>
        <w:t xml:space="preserve"> проводить оценку и испытание полученного продукта;</w:t>
      </w:r>
    </w:p>
    <w:p w:rsidR="003241F0" w:rsidRPr="001F1A38" w:rsidRDefault="003241F0" w:rsidP="006560B3">
      <w:pPr>
        <w:numPr>
          <w:ilvl w:val="0"/>
          <w:numId w:val="12"/>
        </w:numPr>
        <w:shd w:val="clear" w:color="auto" w:fill="FFFFFF"/>
        <w:tabs>
          <w:tab w:val="num" w:pos="0"/>
        </w:tabs>
        <w:suppressAutoHyphens w:val="0"/>
        <w:spacing w:line="360" w:lineRule="auto"/>
        <w:ind w:left="0" w:firstLine="709"/>
        <w:jc w:val="both"/>
        <w:rPr>
          <w:rFonts w:ascii="Times New Roman" w:hAnsi="Times New Roman"/>
          <w:bCs/>
          <w:color w:val="000000"/>
          <w:sz w:val="28"/>
          <w:szCs w:val="28"/>
          <w:lang w:eastAsia="ru-RU"/>
        </w:rPr>
      </w:pPr>
      <w:r w:rsidRPr="001F1A38">
        <w:rPr>
          <w:rFonts w:ascii="Times New Roman" w:hAnsi="Times New Roman"/>
          <w:bCs/>
          <w:color w:val="000000"/>
          <w:sz w:val="28"/>
          <w:szCs w:val="28"/>
          <w:lang w:eastAsia="ru-RU"/>
        </w:rPr>
        <w:t>зна</w:t>
      </w:r>
      <w:r>
        <w:rPr>
          <w:rFonts w:ascii="Times New Roman" w:hAnsi="Times New Roman"/>
          <w:bCs/>
          <w:color w:val="000000"/>
          <w:sz w:val="28"/>
          <w:szCs w:val="28"/>
          <w:lang w:eastAsia="ru-RU"/>
        </w:rPr>
        <w:t>ние</w:t>
      </w:r>
      <w:r w:rsidRPr="001F1A38">
        <w:rPr>
          <w:rFonts w:ascii="Times New Roman" w:hAnsi="Times New Roman"/>
          <w:bCs/>
          <w:color w:val="000000"/>
          <w:sz w:val="28"/>
          <w:szCs w:val="28"/>
          <w:lang w:eastAsia="ru-RU"/>
        </w:rPr>
        <w:t xml:space="preserve"> технологи</w:t>
      </w:r>
      <w:r>
        <w:rPr>
          <w:rFonts w:ascii="Times New Roman" w:hAnsi="Times New Roman"/>
          <w:bCs/>
          <w:color w:val="000000"/>
          <w:sz w:val="28"/>
          <w:szCs w:val="28"/>
          <w:lang w:eastAsia="ru-RU"/>
        </w:rPr>
        <w:t>и</w:t>
      </w:r>
      <w:r w:rsidRPr="001F1A38">
        <w:rPr>
          <w:rFonts w:ascii="Times New Roman" w:hAnsi="Times New Roman"/>
          <w:bCs/>
          <w:color w:val="000000"/>
          <w:sz w:val="28"/>
          <w:szCs w:val="28"/>
          <w:lang w:eastAsia="ru-RU"/>
        </w:rPr>
        <w:t xml:space="preserve"> стапельной сборки и технологи</w:t>
      </w:r>
      <w:r>
        <w:rPr>
          <w:rFonts w:ascii="Times New Roman" w:hAnsi="Times New Roman"/>
          <w:bCs/>
          <w:color w:val="000000"/>
          <w:sz w:val="28"/>
          <w:szCs w:val="28"/>
          <w:lang w:eastAsia="ru-RU"/>
        </w:rPr>
        <w:t>и</w:t>
      </w:r>
      <w:r w:rsidRPr="001F1A38">
        <w:rPr>
          <w:rFonts w:ascii="Times New Roman" w:hAnsi="Times New Roman"/>
          <w:bCs/>
          <w:color w:val="000000"/>
          <w:sz w:val="28"/>
          <w:szCs w:val="28"/>
          <w:lang w:eastAsia="ru-RU"/>
        </w:rPr>
        <w:t xml:space="preserve"> сборки моделей ракет</w:t>
      </w:r>
      <w:r>
        <w:rPr>
          <w:rFonts w:ascii="Times New Roman" w:hAnsi="Times New Roman"/>
          <w:bCs/>
          <w:color w:val="000000"/>
          <w:sz w:val="28"/>
          <w:szCs w:val="28"/>
          <w:lang w:eastAsia="ru-RU"/>
        </w:rPr>
        <w:t>;</w:t>
      </w:r>
    </w:p>
    <w:p w:rsidR="003241F0" w:rsidRPr="001F1A38" w:rsidRDefault="003241F0" w:rsidP="006560B3">
      <w:pPr>
        <w:numPr>
          <w:ilvl w:val="0"/>
          <w:numId w:val="12"/>
        </w:numPr>
        <w:shd w:val="clear" w:color="auto" w:fill="FFFFFF"/>
        <w:tabs>
          <w:tab w:val="num" w:pos="0"/>
        </w:tabs>
        <w:suppressAutoHyphens w:val="0"/>
        <w:spacing w:line="360" w:lineRule="auto"/>
        <w:ind w:left="0" w:firstLine="709"/>
        <w:jc w:val="both"/>
        <w:rPr>
          <w:rFonts w:ascii="Times New Roman" w:hAnsi="Times New Roman"/>
          <w:bCs/>
          <w:color w:val="000000"/>
          <w:sz w:val="28"/>
          <w:szCs w:val="28"/>
          <w:lang w:eastAsia="ru-RU"/>
        </w:rPr>
      </w:pPr>
      <w:r w:rsidRPr="001F1A38">
        <w:rPr>
          <w:rFonts w:ascii="Times New Roman" w:hAnsi="Times New Roman"/>
          <w:bCs/>
          <w:color w:val="000000"/>
          <w:sz w:val="28"/>
          <w:szCs w:val="28"/>
          <w:lang w:eastAsia="ru-RU"/>
        </w:rPr>
        <w:t>зна</w:t>
      </w:r>
      <w:r>
        <w:rPr>
          <w:rFonts w:ascii="Times New Roman" w:hAnsi="Times New Roman"/>
          <w:bCs/>
          <w:color w:val="000000"/>
          <w:sz w:val="28"/>
          <w:szCs w:val="28"/>
          <w:lang w:eastAsia="ru-RU"/>
        </w:rPr>
        <w:t>ние</w:t>
      </w:r>
      <w:r w:rsidRPr="001F1A38">
        <w:rPr>
          <w:rFonts w:ascii="Times New Roman" w:hAnsi="Times New Roman"/>
          <w:bCs/>
          <w:color w:val="000000"/>
          <w:sz w:val="28"/>
          <w:szCs w:val="28"/>
          <w:lang w:eastAsia="ru-RU"/>
        </w:rPr>
        <w:t xml:space="preserve"> теори</w:t>
      </w:r>
      <w:r>
        <w:rPr>
          <w:rFonts w:ascii="Times New Roman" w:hAnsi="Times New Roman"/>
          <w:bCs/>
          <w:color w:val="000000"/>
          <w:sz w:val="28"/>
          <w:szCs w:val="28"/>
          <w:lang w:eastAsia="ru-RU"/>
        </w:rPr>
        <w:t>и</w:t>
      </w:r>
      <w:r w:rsidRPr="001F1A38">
        <w:rPr>
          <w:rFonts w:ascii="Times New Roman" w:hAnsi="Times New Roman"/>
          <w:bCs/>
          <w:color w:val="000000"/>
          <w:sz w:val="28"/>
          <w:szCs w:val="28"/>
          <w:lang w:eastAsia="ru-RU"/>
        </w:rPr>
        <w:t xml:space="preserve"> полета моделей ракет</w:t>
      </w:r>
      <w:r>
        <w:rPr>
          <w:rFonts w:ascii="Times New Roman" w:hAnsi="Times New Roman"/>
          <w:bCs/>
          <w:color w:val="000000"/>
          <w:sz w:val="28"/>
          <w:szCs w:val="28"/>
          <w:lang w:eastAsia="ru-RU"/>
        </w:rPr>
        <w:t>;</w:t>
      </w:r>
    </w:p>
    <w:p w:rsidR="003241F0" w:rsidRPr="001F1A38" w:rsidRDefault="003241F0" w:rsidP="006560B3">
      <w:pPr>
        <w:numPr>
          <w:ilvl w:val="0"/>
          <w:numId w:val="12"/>
        </w:numPr>
        <w:shd w:val="clear" w:color="auto" w:fill="FFFFFF"/>
        <w:tabs>
          <w:tab w:val="num" w:pos="0"/>
        </w:tabs>
        <w:suppressAutoHyphens w:val="0"/>
        <w:spacing w:line="360" w:lineRule="auto"/>
        <w:ind w:left="0" w:firstLine="709"/>
        <w:jc w:val="both"/>
        <w:rPr>
          <w:rFonts w:ascii="Times New Roman" w:hAnsi="Times New Roman"/>
          <w:bCs/>
          <w:color w:val="000000"/>
          <w:sz w:val="28"/>
          <w:szCs w:val="28"/>
          <w:lang w:eastAsia="ru-RU"/>
        </w:rPr>
      </w:pPr>
      <w:r w:rsidRPr="001F1A38">
        <w:rPr>
          <w:rFonts w:ascii="Times New Roman" w:hAnsi="Times New Roman"/>
          <w:bCs/>
          <w:color w:val="000000"/>
          <w:sz w:val="28"/>
          <w:szCs w:val="28"/>
          <w:lang w:eastAsia="ru-RU"/>
        </w:rPr>
        <w:t>владе</w:t>
      </w:r>
      <w:r>
        <w:rPr>
          <w:rFonts w:ascii="Times New Roman" w:hAnsi="Times New Roman"/>
          <w:bCs/>
          <w:color w:val="000000"/>
          <w:sz w:val="28"/>
          <w:szCs w:val="28"/>
          <w:lang w:eastAsia="ru-RU"/>
        </w:rPr>
        <w:t>ние</w:t>
      </w:r>
      <w:r w:rsidRPr="001F1A38">
        <w:rPr>
          <w:rFonts w:ascii="Times New Roman" w:hAnsi="Times New Roman"/>
          <w:bCs/>
          <w:color w:val="000000"/>
          <w:sz w:val="28"/>
          <w:szCs w:val="28"/>
          <w:lang w:eastAsia="ru-RU"/>
        </w:rPr>
        <w:t xml:space="preserve"> технологи</w:t>
      </w:r>
      <w:r>
        <w:rPr>
          <w:rFonts w:ascii="Times New Roman" w:hAnsi="Times New Roman"/>
          <w:bCs/>
          <w:color w:val="000000"/>
          <w:sz w:val="28"/>
          <w:szCs w:val="28"/>
          <w:lang w:eastAsia="ru-RU"/>
        </w:rPr>
        <w:t>ями</w:t>
      </w:r>
      <w:r w:rsidRPr="001F1A38">
        <w:rPr>
          <w:rFonts w:ascii="Times New Roman" w:hAnsi="Times New Roman"/>
          <w:bCs/>
          <w:color w:val="000000"/>
          <w:sz w:val="28"/>
          <w:szCs w:val="28"/>
          <w:lang w:eastAsia="ru-RU"/>
        </w:rPr>
        <w:t xml:space="preserve"> построения простейших летательных аппаратов, уме</w:t>
      </w:r>
      <w:r>
        <w:rPr>
          <w:rFonts w:ascii="Times New Roman" w:hAnsi="Times New Roman"/>
          <w:bCs/>
          <w:color w:val="000000"/>
          <w:sz w:val="28"/>
          <w:szCs w:val="28"/>
          <w:lang w:eastAsia="ru-RU"/>
        </w:rPr>
        <w:t>ние</w:t>
      </w:r>
      <w:r w:rsidRPr="001F1A38">
        <w:rPr>
          <w:rFonts w:ascii="Times New Roman" w:hAnsi="Times New Roman"/>
          <w:bCs/>
          <w:color w:val="000000"/>
          <w:sz w:val="28"/>
          <w:szCs w:val="28"/>
          <w:lang w:eastAsia="ru-RU"/>
        </w:rPr>
        <w:t xml:space="preserve"> производить сборку по образцу</w:t>
      </w:r>
      <w:r>
        <w:rPr>
          <w:rFonts w:ascii="Times New Roman" w:hAnsi="Times New Roman"/>
          <w:bCs/>
          <w:color w:val="000000"/>
          <w:sz w:val="28"/>
          <w:szCs w:val="28"/>
          <w:lang w:eastAsia="ru-RU"/>
        </w:rPr>
        <w:t>.</w:t>
      </w:r>
      <w:r w:rsidRPr="001F1A38">
        <w:rPr>
          <w:rFonts w:ascii="Times New Roman" w:hAnsi="Times New Roman"/>
          <w:bCs/>
          <w:color w:val="000000"/>
          <w:sz w:val="28"/>
          <w:szCs w:val="28"/>
          <w:lang w:eastAsia="ru-RU"/>
        </w:rPr>
        <w:t xml:space="preserve"> </w:t>
      </w:r>
    </w:p>
    <w:p w:rsidR="003241F0" w:rsidRPr="001F1A38" w:rsidRDefault="003241F0" w:rsidP="003241F0">
      <w:pPr>
        <w:shd w:val="clear" w:color="auto" w:fill="FFFFFF"/>
        <w:spacing w:line="360" w:lineRule="auto"/>
        <w:ind w:firstLine="709"/>
        <w:jc w:val="both"/>
        <w:rPr>
          <w:rFonts w:ascii="Times New Roman" w:hAnsi="Times New Roman"/>
          <w:bCs/>
          <w:color w:val="000000"/>
          <w:sz w:val="28"/>
          <w:szCs w:val="28"/>
          <w:lang w:eastAsia="ru-RU"/>
        </w:rPr>
      </w:pPr>
      <w:r w:rsidRPr="001F1A38">
        <w:rPr>
          <w:rFonts w:ascii="Times New Roman" w:hAnsi="Times New Roman"/>
          <w:bCs/>
          <w:color w:val="000000"/>
          <w:sz w:val="28"/>
          <w:szCs w:val="28"/>
          <w:lang w:eastAsia="ru-RU"/>
        </w:rPr>
        <w:t xml:space="preserve">Предметные: </w:t>
      </w:r>
    </w:p>
    <w:p w:rsidR="003241F0" w:rsidRPr="001F1A38" w:rsidRDefault="003241F0" w:rsidP="006560B3">
      <w:pPr>
        <w:numPr>
          <w:ilvl w:val="0"/>
          <w:numId w:val="11"/>
        </w:numPr>
        <w:shd w:val="clear" w:color="auto" w:fill="FFFFFF"/>
        <w:tabs>
          <w:tab w:val="clear" w:pos="490"/>
          <w:tab w:val="num" w:pos="208"/>
        </w:tabs>
        <w:suppressAutoHyphens w:val="0"/>
        <w:spacing w:line="360" w:lineRule="auto"/>
        <w:ind w:left="0" w:firstLine="709"/>
        <w:jc w:val="both"/>
        <w:rPr>
          <w:rFonts w:ascii="Times New Roman" w:hAnsi="Times New Roman"/>
          <w:bCs/>
          <w:color w:val="000000"/>
          <w:sz w:val="28"/>
          <w:szCs w:val="28"/>
          <w:lang w:eastAsia="ru-RU"/>
        </w:rPr>
      </w:pPr>
      <w:r w:rsidRPr="001F1A38">
        <w:rPr>
          <w:rFonts w:ascii="Times New Roman" w:hAnsi="Times New Roman"/>
          <w:bCs/>
          <w:color w:val="000000"/>
          <w:sz w:val="28"/>
          <w:szCs w:val="28"/>
          <w:lang w:eastAsia="ru-RU"/>
        </w:rPr>
        <w:t>приобрет</w:t>
      </w:r>
      <w:r>
        <w:rPr>
          <w:rFonts w:ascii="Times New Roman" w:hAnsi="Times New Roman"/>
          <w:bCs/>
          <w:color w:val="000000"/>
          <w:sz w:val="28"/>
          <w:szCs w:val="28"/>
          <w:lang w:eastAsia="ru-RU"/>
        </w:rPr>
        <w:t>ение</w:t>
      </w:r>
      <w:r w:rsidRPr="001F1A38">
        <w:rPr>
          <w:rFonts w:ascii="Times New Roman" w:hAnsi="Times New Roman"/>
          <w:bCs/>
          <w:color w:val="000000"/>
          <w:sz w:val="28"/>
          <w:szCs w:val="28"/>
          <w:lang w:eastAsia="ru-RU"/>
        </w:rPr>
        <w:t xml:space="preserve"> знания основ проектирования и управления проектами;</w:t>
      </w:r>
    </w:p>
    <w:p w:rsidR="003241F0" w:rsidRPr="001F1A38" w:rsidRDefault="003241F0" w:rsidP="006560B3">
      <w:pPr>
        <w:numPr>
          <w:ilvl w:val="0"/>
          <w:numId w:val="11"/>
        </w:numPr>
        <w:shd w:val="clear" w:color="auto" w:fill="FFFFFF"/>
        <w:tabs>
          <w:tab w:val="clear" w:pos="490"/>
          <w:tab w:val="num" w:pos="208"/>
        </w:tabs>
        <w:suppressAutoHyphens w:val="0"/>
        <w:spacing w:line="360" w:lineRule="auto"/>
        <w:ind w:left="0" w:firstLine="709"/>
        <w:jc w:val="both"/>
        <w:rPr>
          <w:rFonts w:ascii="Times New Roman" w:hAnsi="Times New Roman"/>
          <w:bCs/>
          <w:color w:val="000000"/>
          <w:sz w:val="28"/>
          <w:szCs w:val="28"/>
          <w:lang w:eastAsia="ru-RU"/>
        </w:rPr>
      </w:pPr>
      <w:r w:rsidRPr="001F1A38">
        <w:rPr>
          <w:rFonts w:ascii="Times New Roman" w:hAnsi="Times New Roman"/>
          <w:bCs/>
          <w:color w:val="000000"/>
          <w:sz w:val="28"/>
          <w:szCs w:val="28"/>
          <w:lang w:eastAsia="ru-RU"/>
        </w:rPr>
        <w:t>знаком</w:t>
      </w:r>
      <w:r>
        <w:rPr>
          <w:rFonts w:ascii="Times New Roman" w:hAnsi="Times New Roman"/>
          <w:bCs/>
          <w:color w:val="000000"/>
          <w:sz w:val="28"/>
          <w:szCs w:val="28"/>
          <w:lang w:eastAsia="ru-RU"/>
        </w:rPr>
        <w:t>ство</w:t>
      </w:r>
      <w:r w:rsidRPr="001F1A38">
        <w:rPr>
          <w:rFonts w:ascii="Times New Roman" w:hAnsi="Times New Roman"/>
          <w:bCs/>
          <w:color w:val="000000"/>
          <w:sz w:val="28"/>
          <w:szCs w:val="28"/>
          <w:lang w:eastAsia="ru-RU"/>
        </w:rPr>
        <w:t xml:space="preserve"> с методами и приёмами сбора и анализа информации;</w:t>
      </w:r>
    </w:p>
    <w:p w:rsidR="003241F0" w:rsidRPr="001F1A38" w:rsidRDefault="003241F0" w:rsidP="006560B3">
      <w:pPr>
        <w:numPr>
          <w:ilvl w:val="0"/>
          <w:numId w:val="11"/>
        </w:numPr>
        <w:shd w:val="clear" w:color="auto" w:fill="FFFFFF"/>
        <w:tabs>
          <w:tab w:val="clear" w:pos="490"/>
          <w:tab w:val="num" w:pos="208"/>
        </w:tabs>
        <w:suppressAutoHyphens w:val="0"/>
        <w:spacing w:line="360" w:lineRule="auto"/>
        <w:ind w:left="0" w:firstLine="709"/>
        <w:jc w:val="both"/>
        <w:rPr>
          <w:rFonts w:ascii="Times New Roman" w:hAnsi="Times New Roman"/>
          <w:bCs/>
          <w:color w:val="000000"/>
          <w:sz w:val="28"/>
          <w:szCs w:val="28"/>
          <w:lang w:eastAsia="ru-RU"/>
        </w:rPr>
      </w:pPr>
      <w:r w:rsidRPr="001F1A38">
        <w:rPr>
          <w:rFonts w:ascii="Times New Roman" w:hAnsi="Times New Roman"/>
          <w:bCs/>
          <w:color w:val="000000"/>
          <w:sz w:val="28"/>
          <w:szCs w:val="28"/>
          <w:lang w:eastAsia="ru-RU"/>
        </w:rPr>
        <w:t>обуч</w:t>
      </w:r>
      <w:r>
        <w:rPr>
          <w:rFonts w:ascii="Times New Roman" w:hAnsi="Times New Roman"/>
          <w:bCs/>
          <w:color w:val="000000"/>
          <w:sz w:val="28"/>
          <w:szCs w:val="28"/>
          <w:lang w:eastAsia="ru-RU"/>
        </w:rPr>
        <w:t>ение</w:t>
      </w:r>
      <w:r w:rsidRPr="001F1A38">
        <w:rPr>
          <w:rFonts w:ascii="Times New Roman" w:hAnsi="Times New Roman"/>
          <w:bCs/>
          <w:color w:val="000000"/>
          <w:sz w:val="28"/>
          <w:szCs w:val="28"/>
          <w:lang w:eastAsia="ru-RU"/>
        </w:rPr>
        <w:t xml:space="preserve"> работе на специализированном оборудовании и в программных средах;</w:t>
      </w:r>
    </w:p>
    <w:p w:rsidR="003241F0" w:rsidRPr="001F1A38" w:rsidRDefault="003241F0" w:rsidP="006560B3">
      <w:pPr>
        <w:numPr>
          <w:ilvl w:val="0"/>
          <w:numId w:val="11"/>
        </w:numPr>
        <w:shd w:val="clear" w:color="auto" w:fill="FFFFFF"/>
        <w:tabs>
          <w:tab w:val="clear" w:pos="490"/>
          <w:tab w:val="num" w:pos="208"/>
        </w:tabs>
        <w:suppressAutoHyphens w:val="0"/>
        <w:spacing w:line="360" w:lineRule="auto"/>
        <w:ind w:left="0" w:firstLine="709"/>
        <w:jc w:val="both"/>
        <w:rPr>
          <w:rFonts w:ascii="Times New Roman" w:hAnsi="Times New Roman"/>
          <w:bCs/>
          <w:color w:val="000000"/>
          <w:sz w:val="28"/>
          <w:szCs w:val="28"/>
          <w:lang w:eastAsia="ru-RU"/>
        </w:rPr>
      </w:pPr>
      <w:r w:rsidRPr="001F1A38">
        <w:rPr>
          <w:rFonts w:ascii="Times New Roman" w:hAnsi="Times New Roman"/>
          <w:bCs/>
          <w:color w:val="000000"/>
          <w:sz w:val="28"/>
          <w:szCs w:val="28"/>
          <w:lang w:eastAsia="ru-RU"/>
        </w:rPr>
        <w:t>разви</w:t>
      </w:r>
      <w:r>
        <w:rPr>
          <w:rFonts w:ascii="Times New Roman" w:hAnsi="Times New Roman"/>
          <w:bCs/>
          <w:color w:val="000000"/>
          <w:sz w:val="28"/>
          <w:szCs w:val="28"/>
          <w:lang w:eastAsia="ru-RU"/>
        </w:rPr>
        <w:t>тие</w:t>
      </w:r>
      <w:r w:rsidRPr="001F1A38">
        <w:rPr>
          <w:rFonts w:ascii="Times New Roman" w:hAnsi="Times New Roman"/>
          <w:bCs/>
          <w:color w:val="000000"/>
          <w:sz w:val="28"/>
          <w:szCs w:val="28"/>
          <w:lang w:eastAsia="ru-RU"/>
        </w:rPr>
        <w:t xml:space="preserve"> пространственного мышления, умени</w:t>
      </w:r>
      <w:r>
        <w:rPr>
          <w:rFonts w:ascii="Times New Roman" w:hAnsi="Times New Roman"/>
          <w:bCs/>
          <w:color w:val="000000"/>
          <w:sz w:val="28"/>
          <w:szCs w:val="28"/>
          <w:lang w:eastAsia="ru-RU"/>
        </w:rPr>
        <w:t>я</w:t>
      </w:r>
      <w:r w:rsidRPr="001F1A38">
        <w:rPr>
          <w:rFonts w:ascii="Times New Roman" w:hAnsi="Times New Roman"/>
          <w:bCs/>
          <w:color w:val="000000"/>
          <w:sz w:val="28"/>
          <w:szCs w:val="28"/>
          <w:lang w:eastAsia="ru-RU"/>
        </w:rPr>
        <w:t xml:space="preserve"> видеть объём в плоских предметах</w:t>
      </w:r>
      <w:r>
        <w:rPr>
          <w:rFonts w:ascii="Times New Roman" w:hAnsi="Times New Roman"/>
          <w:bCs/>
          <w:color w:val="000000"/>
          <w:sz w:val="28"/>
          <w:szCs w:val="28"/>
          <w:lang w:eastAsia="ru-RU"/>
        </w:rPr>
        <w:t>;</w:t>
      </w:r>
    </w:p>
    <w:p w:rsidR="003241F0" w:rsidRPr="001F1A38" w:rsidRDefault="003241F0" w:rsidP="006560B3">
      <w:pPr>
        <w:numPr>
          <w:ilvl w:val="0"/>
          <w:numId w:val="11"/>
        </w:numPr>
        <w:shd w:val="clear" w:color="auto" w:fill="FFFFFF"/>
        <w:tabs>
          <w:tab w:val="clear" w:pos="490"/>
          <w:tab w:val="num" w:pos="208"/>
        </w:tabs>
        <w:suppressAutoHyphens w:val="0"/>
        <w:spacing w:line="360" w:lineRule="auto"/>
        <w:ind w:left="0" w:firstLine="709"/>
        <w:jc w:val="both"/>
        <w:rPr>
          <w:rFonts w:ascii="Times New Roman" w:hAnsi="Times New Roman"/>
          <w:bCs/>
          <w:color w:val="000000"/>
          <w:sz w:val="28"/>
          <w:szCs w:val="28"/>
          <w:lang w:eastAsia="ru-RU"/>
        </w:rPr>
      </w:pPr>
      <w:r w:rsidRPr="001F1A38">
        <w:rPr>
          <w:rFonts w:ascii="Times New Roman" w:hAnsi="Times New Roman"/>
          <w:bCs/>
          <w:color w:val="000000"/>
          <w:sz w:val="28"/>
          <w:szCs w:val="28"/>
          <w:lang w:eastAsia="ru-RU"/>
        </w:rPr>
        <w:t> созда</w:t>
      </w:r>
      <w:r>
        <w:rPr>
          <w:rFonts w:ascii="Times New Roman" w:hAnsi="Times New Roman"/>
          <w:bCs/>
          <w:color w:val="000000"/>
          <w:sz w:val="28"/>
          <w:szCs w:val="28"/>
          <w:lang w:eastAsia="ru-RU"/>
        </w:rPr>
        <w:t>ние</w:t>
      </w:r>
      <w:r w:rsidRPr="001F1A38">
        <w:rPr>
          <w:rFonts w:ascii="Times New Roman" w:hAnsi="Times New Roman"/>
          <w:bCs/>
          <w:color w:val="000000"/>
          <w:sz w:val="28"/>
          <w:szCs w:val="28"/>
          <w:lang w:eastAsia="ru-RU"/>
        </w:rPr>
        <w:t xml:space="preserve"> и расчё</w:t>
      </w:r>
      <w:r>
        <w:rPr>
          <w:rFonts w:ascii="Times New Roman" w:hAnsi="Times New Roman"/>
          <w:bCs/>
          <w:color w:val="000000"/>
          <w:sz w:val="28"/>
          <w:szCs w:val="28"/>
          <w:lang w:eastAsia="ru-RU"/>
        </w:rPr>
        <w:t>т</w:t>
      </w:r>
      <w:r w:rsidRPr="001F1A38">
        <w:rPr>
          <w:rFonts w:ascii="Times New Roman" w:hAnsi="Times New Roman"/>
          <w:bCs/>
          <w:color w:val="000000"/>
          <w:sz w:val="28"/>
          <w:szCs w:val="28"/>
          <w:lang w:eastAsia="ru-RU"/>
        </w:rPr>
        <w:t xml:space="preserve"> полётн</w:t>
      </w:r>
      <w:r>
        <w:rPr>
          <w:rFonts w:ascii="Times New Roman" w:hAnsi="Times New Roman"/>
          <w:bCs/>
          <w:color w:val="000000"/>
          <w:sz w:val="28"/>
          <w:szCs w:val="28"/>
          <w:lang w:eastAsia="ru-RU"/>
        </w:rPr>
        <w:t xml:space="preserve">ого </w:t>
      </w:r>
      <w:r w:rsidRPr="001F1A38">
        <w:rPr>
          <w:rFonts w:ascii="Times New Roman" w:hAnsi="Times New Roman"/>
          <w:bCs/>
          <w:color w:val="000000"/>
          <w:sz w:val="28"/>
          <w:szCs w:val="28"/>
          <w:lang w:eastAsia="ru-RU"/>
        </w:rPr>
        <w:t>план</w:t>
      </w:r>
      <w:r>
        <w:rPr>
          <w:rFonts w:ascii="Times New Roman" w:hAnsi="Times New Roman"/>
          <w:bCs/>
          <w:color w:val="000000"/>
          <w:sz w:val="28"/>
          <w:szCs w:val="28"/>
          <w:lang w:eastAsia="ru-RU"/>
        </w:rPr>
        <w:t>а</w:t>
      </w:r>
      <w:r w:rsidRPr="001F1A38">
        <w:rPr>
          <w:rFonts w:ascii="Times New Roman" w:hAnsi="Times New Roman"/>
          <w:bCs/>
          <w:color w:val="000000"/>
          <w:sz w:val="28"/>
          <w:szCs w:val="28"/>
          <w:lang w:eastAsia="ru-RU"/>
        </w:rPr>
        <w:t xml:space="preserve"> для беспилотного летательного аппарата</w:t>
      </w:r>
      <w:r>
        <w:rPr>
          <w:rFonts w:ascii="Times New Roman" w:hAnsi="Times New Roman"/>
          <w:bCs/>
          <w:color w:val="000000"/>
          <w:sz w:val="28"/>
          <w:szCs w:val="28"/>
          <w:lang w:eastAsia="ru-RU"/>
        </w:rPr>
        <w:t>;</w:t>
      </w:r>
    </w:p>
    <w:p w:rsidR="003241F0" w:rsidRPr="001F1A38" w:rsidRDefault="003241F0" w:rsidP="006560B3">
      <w:pPr>
        <w:numPr>
          <w:ilvl w:val="0"/>
          <w:numId w:val="26"/>
        </w:numPr>
        <w:shd w:val="clear" w:color="auto" w:fill="FFFFFF"/>
        <w:suppressAutoHyphens w:val="0"/>
        <w:spacing w:line="360" w:lineRule="auto"/>
        <w:ind w:left="0" w:firstLine="709"/>
        <w:jc w:val="both"/>
        <w:rPr>
          <w:rFonts w:ascii="Times New Roman" w:hAnsi="Times New Roman"/>
          <w:bCs/>
          <w:color w:val="000000"/>
          <w:sz w:val="28"/>
          <w:szCs w:val="28"/>
          <w:lang w:eastAsia="ru-RU"/>
        </w:rPr>
      </w:pPr>
      <w:r w:rsidRPr="001F1A38">
        <w:rPr>
          <w:rFonts w:ascii="Times New Roman" w:hAnsi="Times New Roman"/>
          <w:bCs/>
          <w:color w:val="000000"/>
          <w:sz w:val="28"/>
          <w:szCs w:val="28"/>
          <w:lang w:eastAsia="ru-RU"/>
        </w:rPr>
        <w:t>разви</w:t>
      </w:r>
      <w:r>
        <w:rPr>
          <w:rFonts w:ascii="Times New Roman" w:hAnsi="Times New Roman"/>
          <w:bCs/>
          <w:color w:val="000000"/>
          <w:sz w:val="28"/>
          <w:szCs w:val="28"/>
          <w:lang w:eastAsia="ru-RU"/>
        </w:rPr>
        <w:t>тие</w:t>
      </w:r>
      <w:r w:rsidRPr="001F1A38">
        <w:rPr>
          <w:rFonts w:ascii="Times New Roman" w:hAnsi="Times New Roman"/>
          <w:bCs/>
          <w:color w:val="000000"/>
          <w:sz w:val="28"/>
          <w:szCs w:val="28"/>
          <w:lang w:eastAsia="ru-RU"/>
        </w:rPr>
        <w:t xml:space="preserve"> представлени</w:t>
      </w:r>
      <w:r>
        <w:rPr>
          <w:rFonts w:ascii="Times New Roman" w:hAnsi="Times New Roman"/>
          <w:bCs/>
          <w:color w:val="000000"/>
          <w:sz w:val="28"/>
          <w:szCs w:val="28"/>
          <w:lang w:eastAsia="ru-RU"/>
        </w:rPr>
        <w:t>я</w:t>
      </w:r>
      <w:r w:rsidRPr="001F1A38">
        <w:rPr>
          <w:rFonts w:ascii="Times New Roman" w:hAnsi="Times New Roman"/>
          <w:bCs/>
          <w:color w:val="000000"/>
          <w:sz w:val="28"/>
          <w:szCs w:val="28"/>
          <w:lang w:eastAsia="ru-RU"/>
        </w:rPr>
        <w:t xml:space="preserve"> о реактивном движении в природе</w:t>
      </w:r>
      <w:r>
        <w:rPr>
          <w:rFonts w:ascii="Times New Roman" w:hAnsi="Times New Roman"/>
          <w:bCs/>
          <w:color w:val="000000"/>
          <w:sz w:val="28"/>
          <w:szCs w:val="28"/>
          <w:lang w:eastAsia="ru-RU"/>
        </w:rPr>
        <w:t>,</w:t>
      </w:r>
      <w:r w:rsidRPr="001F1A38">
        <w:rPr>
          <w:rFonts w:ascii="Times New Roman" w:hAnsi="Times New Roman"/>
          <w:bCs/>
          <w:color w:val="000000"/>
          <w:sz w:val="28"/>
          <w:szCs w:val="28"/>
          <w:lang w:eastAsia="ru-RU"/>
        </w:rPr>
        <w:t xml:space="preserve"> классификации МРД</w:t>
      </w:r>
      <w:r>
        <w:rPr>
          <w:rFonts w:ascii="Times New Roman" w:hAnsi="Times New Roman"/>
          <w:bCs/>
          <w:color w:val="000000"/>
          <w:sz w:val="28"/>
          <w:szCs w:val="28"/>
          <w:lang w:eastAsia="ru-RU"/>
        </w:rPr>
        <w:t>,</w:t>
      </w:r>
      <w:r w:rsidRPr="001F1A38">
        <w:rPr>
          <w:rFonts w:ascii="Times New Roman" w:hAnsi="Times New Roman"/>
          <w:bCs/>
          <w:color w:val="000000"/>
          <w:sz w:val="28"/>
          <w:szCs w:val="28"/>
          <w:lang w:eastAsia="ru-RU"/>
        </w:rPr>
        <w:t xml:space="preserve"> типах и размерах двигателей ракет</w:t>
      </w:r>
      <w:r>
        <w:rPr>
          <w:rFonts w:ascii="Times New Roman" w:hAnsi="Times New Roman"/>
          <w:bCs/>
          <w:color w:val="000000"/>
          <w:sz w:val="28"/>
          <w:szCs w:val="28"/>
          <w:lang w:eastAsia="ru-RU"/>
        </w:rPr>
        <w:t>;</w:t>
      </w:r>
      <w:r w:rsidRPr="001F1A38">
        <w:rPr>
          <w:rFonts w:ascii="Times New Roman" w:hAnsi="Times New Roman"/>
          <w:bCs/>
          <w:color w:val="000000"/>
          <w:sz w:val="28"/>
          <w:szCs w:val="28"/>
          <w:lang w:eastAsia="ru-RU"/>
        </w:rPr>
        <w:t xml:space="preserve"> </w:t>
      </w:r>
    </w:p>
    <w:p w:rsidR="003241F0" w:rsidRPr="001F1A38" w:rsidRDefault="003241F0" w:rsidP="006560B3">
      <w:pPr>
        <w:numPr>
          <w:ilvl w:val="0"/>
          <w:numId w:val="26"/>
        </w:numPr>
        <w:shd w:val="clear" w:color="auto" w:fill="FFFFFF"/>
        <w:suppressAutoHyphens w:val="0"/>
        <w:spacing w:line="360" w:lineRule="auto"/>
        <w:ind w:left="0" w:firstLine="709"/>
        <w:jc w:val="both"/>
        <w:rPr>
          <w:rFonts w:ascii="Times New Roman" w:hAnsi="Times New Roman"/>
          <w:bCs/>
          <w:color w:val="000000"/>
          <w:sz w:val="28"/>
          <w:szCs w:val="28"/>
          <w:lang w:val="x-none" w:eastAsia="ru-RU"/>
        </w:rPr>
      </w:pPr>
      <w:r w:rsidRPr="001F1A38">
        <w:rPr>
          <w:rFonts w:ascii="Times New Roman" w:hAnsi="Times New Roman"/>
          <w:bCs/>
          <w:color w:val="000000"/>
          <w:sz w:val="28"/>
          <w:szCs w:val="28"/>
          <w:lang w:eastAsia="ru-RU"/>
        </w:rPr>
        <w:t>приобрет</w:t>
      </w:r>
      <w:r>
        <w:rPr>
          <w:rFonts w:ascii="Times New Roman" w:hAnsi="Times New Roman"/>
          <w:bCs/>
          <w:color w:val="000000"/>
          <w:sz w:val="28"/>
          <w:szCs w:val="28"/>
          <w:lang w:eastAsia="ru-RU"/>
        </w:rPr>
        <w:t>ение</w:t>
      </w:r>
      <w:r w:rsidRPr="001F1A38">
        <w:rPr>
          <w:rFonts w:ascii="Times New Roman" w:hAnsi="Times New Roman"/>
          <w:bCs/>
          <w:color w:val="000000"/>
          <w:sz w:val="28"/>
          <w:szCs w:val="28"/>
          <w:lang w:eastAsia="ru-RU"/>
        </w:rPr>
        <w:t xml:space="preserve"> навыков структурирования информации</w:t>
      </w:r>
      <w:r>
        <w:rPr>
          <w:rFonts w:ascii="Times New Roman" w:hAnsi="Times New Roman"/>
          <w:bCs/>
          <w:color w:val="000000"/>
          <w:sz w:val="28"/>
          <w:szCs w:val="28"/>
          <w:lang w:eastAsia="ru-RU"/>
        </w:rPr>
        <w:t>;</w:t>
      </w:r>
    </w:p>
    <w:p w:rsidR="003241F0" w:rsidRPr="001F1A38" w:rsidRDefault="003241F0" w:rsidP="006560B3">
      <w:pPr>
        <w:numPr>
          <w:ilvl w:val="0"/>
          <w:numId w:val="26"/>
        </w:numPr>
        <w:shd w:val="clear" w:color="auto" w:fill="FFFFFF"/>
        <w:suppressAutoHyphens w:val="0"/>
        <w:spacing w:line="360" w:lineRule="auto"/>
        <w:ind w:left="0" w:firstLine="709"/>
        <w:jc w:val="both"/>
        <w:rPr>
          <w:rFonts w:ascii="Times New Roman" w:hAnsi="Times New Roman"/>
          <w:bCs/>
          <w:color w:val="000000"/>
          <w:sz w:val="28"/>
          <w:szCs w:val="28"/>
          <w:lang w:eastAsia="ru-RU"/>
        </w:rPr>
      </w:pPr>
      <w:r>
        <w:rPr>
          <w:rFonts w:ascii="Times New Roman" w:hAnsi="Times New Roman"/>
          <w:bCs/>
          <w:color w:val="000000"/>
          <w:sz w:val="28"/>
          <w:szCs w:val="28"/>
          <w:lang w:eastAsia="ru-RU"/>
        </w:rPr>
        <w:t xml:space="preserve">ознакомление с </w:t>
      </w:r>
      <w:r w:rsidRPr="001F1A38">
        <w:rPr>
          <w:rFonts w:ascii="Times New Roman" w:hAnsi="Times New Roman"/>
          <w:bCs/>
          <w:color w:val="000000"/>
          <w:sz w:val="28"/>
          <w:szCs w:val="28"/>
          <w:lang w:eastAsia="ru-RU"/>
        </w:rPr>
        <w:t>правила</w:t>
      </w:r>
      <w:r>
        <w:rPr>
          <w:rFonts w:ascii="Times New Roman" w:hAnsi="Times New Roman"/>
          <w:bCs/>
          <w:color w:val="000000"/>
          <w:sz w:val="28"/>
          <w:szCs w:val="28"/>
          <w:lang w:eastAsia="ru-RU"/>
        </w:rPr>
        <w:t>ми</w:t>
      </w:r>
      <w:r w:rsidRPr="001F1A38">
        <w:rPr>
          <w:rFonts w:ascii="Times New Roman" w:hAnsi="Times New Roman"/>
          <w:bCs/>
          <w:color w:val="000000"/>
          <w:sz w:val="28"/>
          <w:szCs w:val="28"/>
          <w:lang w:eastAsia="ru-RU"/>
        </w:rPr>
        <w:t xml:space="preserve"> безопасности и охраны труда при работе с учебным и лабораторным оборудованием; </w:t>
      </w:r>
    </w:p>
    <w:p w:rsidR="003241F0" w:rsidRPr="001F1A38" w:rsidRDefault="003241F0" w:rsidP="006560B3">
      <w:pPr>
        <w:numPr>
          <w:ilvl w:val="0"/>
          <w:numId w:val="26"/>
        </w:numPr>
        <w:shd w:val="clear" w:color="auto" w:fill="FFFFFF"/>
        <w:suppressAutoHyphens w:val="0"/>
        <w:spacing w:line="360" w:lineRule="auto"/>
        <w:ind w:left="0" w:firstLine="709"/>
        <w:jc w:val="both"/>
        <w:rPr>
          <w:rFonts w:ascii="Times New Roman" w:hAnsi="Times New Roman"/>
          <w:bCs/>
          <w:color w:val="000000"/>
          <w:sz w:val="28"/>
          <w:szCs w:val="28"/>
          <w:lang w:eastAsia="ru-RU"/>
        </w:rPr>
      </w:pPr>
      <w:r>
        <w:rPr>
          <w:rFonts w:ascii="Times New Roman" w:hAnsi="Times New Roman"/>
          <w:bCs/>
          <w:color w:val="000000"/>
          <w:sz w:val="28"/>
          <w:szCs w:val="28"/>
          <w:lang w:eastAsia="ru-RU"/>
        </w:rPr>
        <w:lastRenderedPageBreak/>
        <w:t xml:space="preserve">изучение </w:t>
      </w:r>
      <w:r w:rsidRPr="001F1A38">
        <w:rPr>
          <w:rFonts w:ascii="Times New Roman" w:hAnsi="Times New Roman"/>
          <w:bCs/>
          <w:color w:val="000000"/>
          <w:sz w:val="28"/>
          <w:szCs w:val="28"/>
          <w:lang w:eastAsia="ru-RU"/>
        </w:rPr>
        <w:t>принцип</w:t>
      </w:r>
      <w:r>
        <w:rPr>
          <w:rFonts w:ascii="Times New Roman" w:hAnsi="Times New Roman"/>
          <w:bCs/>
          <w:color w:val="000000"/>
          <w:sz w:val="28"/>
          <w:szCs w:val="28"/>
          <w:lang w:eastAsia="ru-RU"/>
        </w:rPr>
        <w:t>ов</w:t>
      </w:r>
      <w:r w:rsidRPr="001F1A38">
        <w:rPr>
          <w:rFonts w:ascii="Times New Roman" w:hAnsi="Times New Roman"/>
          <w:bCs/>
          <w:color w:val="000000"/>
          <w:sz w:val="28"/>
          <w:szCs w:val="28"/>
          <w:lang w:eastAsia="ru-RU"/>
        </w:rPr>
        <w:t xml:space="preserve"> действия машин, приборов и технических устройств, услови</w:t>
      </w:r>
      <w:r>
        <w:rPr>
          <w:rFonts w:ascii="Times New Roman" w:hAnsi="Times New Roman"/>
          <w:bCs/>
          <w:color w:val="000000"/>
          <w:sz w:val="28"/>
          <w:szCs w:val="28"/>
          <w:lang w:eastAsia="ru-RU"/>
        </w:rPr>
        <w:t>й</w:t>
      </w:r>
      <w:r w:rsidRPr="001F1A38">
        <w:rPr>
          <w:rFonts w:ascii="Times New Roman" w:hAnsi="Times New Roman"/>
          <w:bCs/>
          <w:color w:val="000000"/>
          <w:sz w:val="28"/>
          <w:szCs w:val="28"/>
          <w:lang w:eastAsia="ru-RU"/>
        </w:rPr>
        <w:t xml:space="preserve"> их безопасного использования в повседневной жизни</w:t>
      </w:r>
      <w:r>
        <w:rPr>
          <w:rFonts w:ascii="Times New Roman" w:hAnsi="Times New Roman"/>
          <w:bCs/>
          <w:color w:val="000000"/>
          <w:sz w:val="28"/>
          <w:szCs w:val="28"/>
          <w:lang w:eastAsia="ru-RU"/>
        </w:rPr>
        <w:t>.</w:t>
      </w:r>
      <w:r w:rsidRPr="001F1A38">
        <w:rPr>
          <w:rFonts w:ascii="Times New Roman" w:hAnsi="Times New Roman"/>
          <w:bCs/>
          <w:color w:val="000000"/>
          <w:sz w:val="28"/>
          <w:szCs w:val="28"/>
          <w:lang w:eastAsia="ru-RU"/>
        </w:rPr>
        <w:t> </w:t>
      </w:r>
    </w:p>
    <w:p w:rsidR="003241F0" w:rsidRPr="001F1A38" w:rsidRDefault="003241F0" w:rsidP="003241F0">
      <w:pPr>
        <w:shd w:val="clear" w:color="auto" w:fill="FFFFFF"/>
        <w:spacing w:line="360" w:lineRule="auto"/>
        <w:jc w:val="both"/>
        <w:rPr>
          <w:rFonts w:ascii="Times New Roman" w:hAnsi="Times New Roman"/>
          <w:bCs/>
          <w:color w:val="000000"/>
          <w:sz w:val="28"/>
          <w:szCs w:val="28"/>
          <w:lang w:eastAsia="ru-RU"/>
        </w:rPr>
      </w:pPr>
    </w:p>
    <w:p w:rsidR="003241F0" w:rsidRDefault="003241F0" w:rsidP="006560B3">
      <w:pPr>
        <w:pStyle w:val="1"/>
        <w:keepLines w:val="0"/>
        <w:numPr>
          <w:ilvl w:val="0"/>
          <w:numId w:val="17"/>
        </w:numPr>
        <w:autoSpaceDE w:val="0"/>
        <w:autoSpaceDN w:val="0"/>
        <w:spacing w:before="0" w:line="360" w:lineRule="auto"/>
        <w:rPr>
          <w:b w:val="0"/>
        </w:rPr>
      </w:pPr>
      <w:bookmarkStart w:id="6" w:name="_Toc41826733"/>
      <w:r>
        <w:rPr>
          <w:b w:val="0"/>
        </w:rPr>
        <w:t xml:space="preserve">Организация проектной </w:t>
      </w:r>
      <w:proofErr w:type="gramStart"/>
      <w:r>
        <w:rPr>
          <w:b w:val="0"/>
        </w:rPr>
        <w:t>работы  с</w:t>
      </w:r>
      <w:proofErr w:type="gramEnd"/>
      <w:r>
        <w:rPr>
          <w:b w:val="0"/>
        </w:rPr>
        <w:t xml:space="preserve"> кейс-заданиями. </w:t>
      </w:r>
      <w:bookmarkEnd w:id="6"/>
    </w:p>
    <w:p w:rsidR="003241F0" w:rsidRDefault="003241F0" w:rsidP="006560B3">
      <w:pPr>
        <w:pStyle w:val="2"/>
        <w:keepLines w:val="0"/>
        <w:numPr>
          <w:ilvl w:val="1"/>
          <w:numId w:val="17"/>
        </w:numPr>
        <w:spacing w:before="240" w:after="60" w:line="360" w:lineRule="auto"/>
        <w:jc w:val="center"/>
        <w:rPr>
          <w:i w:val="0"/>
        </w:rPr>
      </w:pPr>
      <w:bookmarkStart w:id="7" w:name="_Toc41826734"/>
      <w:r>
        <w:rPr>
          <w:i w:val="0"/>
        </w:rPr>
        <w:t>Общие положения</w:t>
      </w:r>
      <w:bookmarkEnd w:id="7"/>
    </w:p>
    <w:p w:rsidR="003241F0" w:rsidRPr="0005248B" w:rsidRDefault="003241F0" w:rsidP="003241F0">
      <w:pPr>
        <w:spacing w:line="360" w:lineRule="auto"/>
        <w:jc w:val="both"/>
        <w:rPr>
          <w:rFonts w:ascii="Times New Roman" w:hAnsi="Times New Roman"/>
          <w:sz w:val="28"/>
          <w:szCs w:val="28"/>
        </w:rPr>
      </w:pPr>
      <w:r>
        <w:rPr>
          <w:rFonts w:ascii="Times New Roman" w:hAnsi="Times New Roman"/>
          <w:sz w:val="28"/>
          <w:szCs w:val="28"/>
        </w:rPr>
        <w:t xml:space="preserve">        </w:t>
      </w:r>
      <w:r w:rsidRPr="0005248B">
        <w:rPr>
          <w:rFonts w:ascii="Times New Roman" w:hAnsi="Times New Roman"/>
          <w:sz w:val="28"/>
          <w:szCs w:val="28"/>
        </w:rPr>
        <w:t>Проектная работа направлена на формирование навыков проектирования систем космического назначения с учетом ограничений, связанных со средой функционирования проектируемой системы. Настоящая проектная работа является введением в проектную деятельность и направлена на изучение метода проектной деятельности, основных этапов проектирования технических систем, способов анализа разрабатываемой системы на различных этапах проектирования.</w:t>
      </w:r>
    </w:p>
    <w:p w:rsidR="003241F0" w:rsidRPr="0005248B" w:rsidRDefault="003241F0" w:rsidP="003241F0">
      <w:pPr>
        <w:spacing w:line="360" w:lineRule="auto"/>
        <w:jc w:val="both"/>
        <w:rPr>
          <w:rFonts w:ascii="Times New Roman" w:hAnsi="Times New Roman"/>
          <w:sz w:val="28"/>
          <w:szCs w:val="28"/>
        </w:rPr>
      </w:pPr>
      <w:r>
        <w:rPr>
          <w:rFonts w:ascii="Times New Roman" w:hAnsi="Times New Roman"/>
          <w:sz w:val="28"/>
          <w:szCs w:val="28"/>
        </w:rPr>
        <w:t xml:space="preserve">        </w:t>
      </w:r>
      <w:r w:rsidRPr="0005248B">
        <w:rPr>
          <w:rFonts w:ascii="Times New Roman" w:hAnsi="Times New Roman"/>
          <w:sz w:val="28"/>
          <w:szCs w:val="28"/>
        </w:rPr>
        <w:t xml:space="preserve">Практическая значимость проектной деятельности в рамках текущей программы заключается в последовательном прохождении </w:t>
      </w:r>
      <w:r>
        <w:rPr>
          <w:rFonts w:ascii="Times New Roman" w:hAnsi="Times New Roman"/>
          <w:bCs/>
          <w:iCs/>
          <w:sz w:val="28"/>
          <w:szCs w:val="28"/>
          <w:lang w:eastAsia="ru-RU"/>
        </w:rPr>
        <w:t>учащ</w:t>
      </w:r>
      <w:r w:rsidRPr="0005248B">
        <w:rPr>
          <w:rFonts w:ascii="Times New Roman" w:hAnsi="Times New Roman"/>
          <w:sz w:val="28"/>
          <w:szCs w:val="28"/>
        </w:rPr>
        <w:t>и</w:t>
      </w:r>
      <w:r>
        <w:rPr>
          <w:rFonts w:ascii="Times New Roman" w:hAnsi="Times New Roman"/>
          <w:sz w:val="28"/>
          <w:szCs w:val="28"/>
        </w:rPr>
        <w:t>мися</w:t>
      </w:r>
      <w:r w:rsidRPr="0005248B">
        <w:rPr>
          <w:rFonts w:ascii="Times New Roman" w:hAnsi="Times New Roman"/>
          <w:sz w:val="28"/>
          <w:szCs w:val="28"/>
        </w:rPr>
        <w:t xml:space="preserve"> различных этапов разработки технических систем при проектировании </w:t>
      </w:r>
      <w:r>
        <w:rPr>
          <w:rFonts w:ascii="Times New Roman" w:hAnsi="Times New Roman"/>
          <w:sz w:val="28"/>
          <w:szCs w:val="28"/>
        </w:rPr>
        <w:t>летательных аппаратов</w:t>
      </w:r>
      <w:r w:rsidRPr="0005248B">
        <w:rPr>
          <w:rFonts w:ascii="Times New Roman" w:hAnsi="Times New Roman"/>
          <w:sz w:val="28"/>
          <w:szCs w:val="28"/>
        </w:rPr>
        <w:t xml:space="preserve"> для создания продуманн</w:t>
      </w:r>
      <w:r>
        <w:rPr>
          <w:rFonts w:ascii="Times New Roman" w:hAnsi="Times New Roman"/>
          <w:sz w:val="28"/>
          <w:szCs w:val="28"/>
        </w:rPr>
        <w:t>ых</w:t>
      </w:r>
      <w:r w:rsidRPr="0005248B">
        <w:rPr>
          <w:rFonts w:ascii="Times New Roman" w:hAnsi="Times New Roman"/>
          <w:sz w:val="28"/>
          <w:szCs w:val="28"/>
        </w:rPr>
        <w:t xml:space="preserve"> и обоснованн</w:t>
      </w:r>
      <w:r>
        <w:rPr>
          <w:rFonts w:ascii="Times New Roman" w:hAnsi="Times New Roman"/>
          <w:sz w:val="28"/>
          <w:szCs w:val="28"/>
        </w:rPr>
        <w:t>ых</w:t>
      </w:r>
      <w:r w:rsidRPr="0005248B">
        <w:rPr>
          <w:rFonts w:ascii="Times New Roman" w:hAnsi="Times New Roman"/>
          <w:sz w:val="28"/>
          <w:szCs w:val="28"/>
        </w:rPr>
        <w:t xml:space="preserve"> конструкци</w:t>
      </w:r>
      <w:r>
        <w:rPr>
          <w:rFonts w:ascii="Times New Roman" w:hAnsi="Times New Roman"/>
          <w:sz w:val="28"/>
          <w:szCs w:val="28"/>
        </w:rPr>
        <w:t>й</w:t>
      </w:r>
      <w:r w:rsidRPr="0005248B">
        <w:rPr>
          <w:rFonts w:ascii="Times New Roman" w:hAnsi="Times New Roman"/>
          <w:sz w:val="28"/>
          <w:szCs w:val="28"/>
        </w:rPr>
        <w:t xml:space="preserve"> с высокой степенью проработки концепции и различных бортовых систем. Навыки, полученные при реализации данной образовательной программы, могут использоваться </w:t>
      </w:r>
      <w:r>
        <w:rPr>
          <w:rFonts w:ascii="Times New Roman" w:hAnsi="Times New Roman"/>
          <w:bCs/>
          <w:iCs/>
          <w:sz w:val="28"/>
          <w:szCs w:val="28"/>
          <w:lang w:eastAsia="ru-RU"/>
        </w:rPr>
        <w:t>учащ</w:t>
      </w:r>
      <w:r w:rsidRPr="0005248B">
        <w:rPr>
          <w:rFonts w:ascii="Times New Roman" w:hAnsi="Times New Roman"/>
          <w:sz w:val="28"/>
          <w:szCs w:val="28"/>
        </w:rPr>
        <w:t xml:space="preserve">имися в будущем при работе на предприятии ракетно-космической отрасли.  </w:t>
      </w:r>
    </w:p>
    <w:p w:rsidR="003241F0" w:rsidRDefault="003241F0" w:rsidP="003241F0">
      <w:pPr>
        <w:pStyle w:val="2"/>
        <w:spacing w:before="0" w:line="360" w:lineRule="auto"/>
        <w:jc w:val="center"/>
        <w:rPr>
          <w:i w:val="0"/>
        </w:rPr>
      </w:pPr>
      <w:bookmarkStart w:id="8" w:name="_Toc41826735"/>
      <w:r>
        <w:rPr>
          <w:i w:val="0"/>
        </w:rPr>
        <w:t xml:space="preserve">2.2. Организация проведения </w:t>
      </w:r>
      <w:bookmarkEnd w:id="8"/>
      <w:r>
        <w:rPr>
          <w:i w:val="0"/>
        </w:rPr>
        <w:t>кейс-заданий</w:t>
      </w:r>
    </w:p>
    <w:p w:rsidR="003241F0" w:rsidRPr="00913862" w:rsidRDefault="003241F0" w:rsidP="003241F0">
      <w:pPr>
        <w:spacing w:line="360" w:lineRule="auto"/>
        <w:ind w:firstLine="709"/>
        <w:jc w:val="both"/>
        <w:rPr>
          <w:rFonts w:ascii="Times New Roman" w:hAnsi="Times New Roman"/>
          <w:sz w:val="28"/>
          <w:szCs w:val="28"/>
          <w:lang w:eastAsia="ru-RU"/>
        </w:rPr>
      </w:pPr>
      <w:r w:rsidRPr="00913862">
        <w:rPr>
          <w:rFonts w:ascii="Times New Roman" w:hAnsi="Times New Roman"/>
          <w:sz w:val="28"/>
          <w:szCs w:val="28"/>
          <w:lang w:eastAsia="ru-RU"/>
        </w:rPr>
        <w:t xml:space="preserve">В общем виде реализация кейсов состоит из следующих этапов: </w:t>
      </w:r>
    </w:p>
    <w:p w:rsidR="003241F0" w:rsidRDefault="003241F0" w:rsidP="006560B3">
      <w:pPr>
        <w:numPr>
          <w:ilvl w:val="0"/>
          <w:numId w:val="31"/>
        </w:numPr>
        <w:suppressAutoHyphens w:val="0"/>
        <w:spacing w:after="200" w:line="360" w:lineRule="auto"/>
        <w:ind w:left="0" w:firstLine="709"/>
        <w:jc w:val="both"/>
        <w:rPr>
          <w:rFonts w:ascii="Times New Roman" w:hAnsi="Times New Roman"/>
          <w:sz w:val="28"/>
          <w:szCs w:val="28"/>
          <w:lang w:eastAsia="ru-RU"/>
        </w:rPr>
      </w:pPr>
      <w:r w:rsidRPr="00913862">
        <w:rPr>
          <w:rFonts w:ascii="Times New Roman" w:hAnsi="Times New Roman"/>
          <w:sz w:val="28"/>
          <w:szCs w:val="28"/>
          <w:lang w:eastAsia="ru-RU"/>
        </w:rPr>
        <w:t xml:space="preserve">инструктаж по технике безопасности; </w:t>
      </w:r>
    </w:p>
    <w:p w:rsidR="003241F0" w:rsidRPr="007265F2" w:rsidRDefault="003241F0" w:rsidP="006560B3">
      <w:pPr>
        <w:numPr>
          <w:ilvl w:val="0"/>
          <w:numId w:val="31"/>
        </w:numPr>
        <w:suppressAutoHyphens w:val="0"/>
        <w:spacing w:after="200" w:line="360" w:lineRule="auto"/>
        <w:ind w:left="0" w:firstLine="709"/>
        <w:jc w:val="both"/>
        <w:rPr>
          <w:rFonts w:ascii="Times New Roman" w:hAnsi="Times New Roman"/>
          <w:sz w:val="28"/>
          <w:szCs w:val="28"/>
          <w:lang w:eastAsia="ru-RU"/>
        </w:rPr>
      </w:pPr>
      <w:r w:rsidRPr="007265F2">
        <w:rPr>
          <w:rFonts w:ascii="Times New Roman" w:hAnsi="Times New Roman"/>
          <w:sz w:val="28"/>
          <w:szCs w:val="28"/>
          <w:lang w:eastAsia="ru-RU"/>
        </w:rPr>
        <w:t>введение в кейс-задание;</w:t>
      </w:r>
    </w:p>
    <w:p w:rsidR="003241F0" w:rsidRPr="00913862" w:rsidRDefault="003241F0" w:rsidP="006560B3">
      <w:pPr>
        <w:numPr>
          <w:ilvl w:val="0"/>
          <w:numId w:val="31"/>
        </w:numPr>
        <w:suppressAutoHyphens w:val="0"/>
        <w:spacing w:after="200" w:line="360" w:lineRule="auto"/>
        <w:ind w:left="0" w:firstLine="709"/>
        <w:jc w:val="both"/>
        <w:rPr>
          <w:rFonts w:ascii="Times New Roman" w:hAnsi="Times New Roman"/>
          <w:sz w:val="28"/>
          <w:szCs w:val="28"/>
          <w:lang w:eastAsia="ru-RU"/>
        </w:rPr>
      </w:pPr>
      <w:r w:rsidRPr="00913862">
        <w:rPr>
          <w:rFonts w:ascii="Times New Roman" w:hAnsi="Times New Roman"/>
          <w:sz w:val="28"/>
          <w:szCs w:val="28"/>
          <w:lang w:eastAsia="ru-RU"/>
        </w:rPr>
        <w:t>выполнение кейс-задани</w:t>
      </w:r>
      <w:r>
        <w:rPr>
          <w:rFonts w:ascii="Times New Roman" w:hAnsi="Times New Roman"/>
          <w:sz w:val="28"/>
          <w:szCs w:val="28"/>
          <w:lang w:eastAsia="ru-RU"/>
        </w:rPr>
        <w:t>я</w:t>
      </w:r>
      <w:r w:rsidRPr="00913862">
        <w:rPr>
          <w:rFonts w:ascii="Times New Roman" w:hAnsi="Times New Roman"/>
          <w:sz w:val="28"/>
          <w:szCs w:val="28"/>
          <w:lang w:eastAsia="ru-RU"/>
        </w:rPr>
        <w:t xml:space="preserve"> согласно методическим рекомендациям;</w:t>
      </w:r>
    </w:p>
    <w:p w:rsidR="003241F0" w:rsidRDefault="003241F0" w:rsidP="006560B3">
      <w:pPr>
        <w:numPr>
          <w:ilvl w:val="0"/>
          <w:numId w:val="31"/>
        </w:numPr>
        <w:suppressAutoHyphens w:val="0"/>
        <w:spacing w:after="200" w:line="360" w:lineRule="auto"/>
        <w:ind w:left="0" w:firstLine="709"/>
        <w:jc w:val="both"/>
        <w:rPr>
          <w:rFonts w:ascii="Times New Roman" w:hAnsi="Times New Roman"/>
          <w:sz w:val="28"/>
          <w:szCs w:val="28"/>
          <w:lang w:eastAsia="ru-RU"/>
        </w:rPr>
      </w:pPr>
      <w:r w:rsidRPr="00913862">
        <w:rPr>
          <w:rFonts w:ascii="Times New Roman" w:hAnsi="Times New Roman"/>
          <w:sz w:val="28"/>
          <w:szCs w:val="28"/>
          <w:lang w:eastAsia="ru-RU"/>
        </w:rPr>
        <w:t>публичная защита выполнения кейс-задания.</w:t>
      </w:r>
    </w:p>
    <w:p w:rsidR="003241F0" w:rsidRPr="009E3A31" w:rsidRDefault="003241F0" w:rsidP="003241F0">
      <w:pPr>
        <w:spacing w:line="360" w:lineRule="auto"/>
        <w:ind w:firstLine="709"/>
        <w:jc w:val="both"/>
        <w:rPr>
          <w:rFonts w:ascii="Times New Roman" w:hAnsi="Times New Roman"/>
          <w:sz w:val="28"/>
          <w:szCs w:val="28"/>
          <w:lang w:eastAsia="ru-RU"/>
        </w:rPr>
      </w:pPr>
      <w:r w:rsidRPr="009E3A31">
        <w:rPr>
          <w:rFonts w:ascii="Times New Roman" w:hAnsi="Times New Roman"/>
          <w:sz w:val="28"/>
          <w:szCs w:val="28"/>
          <w:lang w:eastAsia="ru-RU"/>
        </w:rPr>
        <w:t>Технология</w:t>
      </w:r>
      <w:r>
        <w:rPr>
          <w:rFonts w:ascii="Times New Roman" w:hAnsi="Times New Roman"/>
          <w:sz w:val="28"/>
          <w:szCs w:val="28"/>
          <w:lang w:eastAsia="ru-RU"/>
        </w:rPr>
        <w:t xml:space="preserve"> работы с </w:t>
      </w:r>
      <w:r w:rsidRPr="009E3A31">
        <w:rPr>
          <w:rFonts w:ascii="Times New Roman" w:hAnsi="Times New Roman"/>
          <w:sz w:val="28"/>
          <w:szCs w:val="28"/>
          <w:lang w:eastAsia="ru-RU"/>
        </w:rPr>
        <w:t>кейс</w:t>
      </w:r>
      <w:r>
        <w:rPr>
          <w:rFonts w:ascii="Times New Roman" w:hAnsi="Times New Roman"/>
          <w:sz w:val="28"/>
          <w:szCs w:val="28"/>
          <w:lang w:eastAsia="ru-RU"/>
        </w:rPr>
        <w:t>ами</w:t>
      </w:r>
      <w:r w:rsidRPr="009E3A31">
        <w:rPr>
          <w:rFonts w:ascii="Times New Roman" w:hAnsi="Times New Roman"/>
          <w:sz w:val="28"/>
          <w:szCs w:val="28"/>
          <w:lang w:eastAsia="ru-RU"/>
        </w:rPr>
        <w:t xml:space="preserve"> заключается в следующем:</w:t>
      </w:r>
    </w:p>
    <w:p w:rsidR="003241F0" w:rsidRPr="009E3A31" w:rsidRDefault="003241F0" w:rsidP="003241F0">
      <w:pPr>
        <w:spacing w:line="360" w:lineRule="auto"/>
        <w:ind w:firstLine="709"/>
        <w:jc w:val="both"/>
        <w:rPr>
          <w:rFonts w:ascii="Times New Roman" w:hAnsi="Times New Roman"/>
          <w:sz w:val="28"/>
          <w:szCs w:val="28"/>
          <w:lang w:eastAsia="ru-RU"/>
        </w:rPr>
      </w:pPr>
      <w:r w:rsidRPr="009E3A31">
        <w:rPr>
          <w:rFonts w:ascii="Times New Roman" w:hAnsi="Times New Roman"/>
          <w:sz w:val="28"/>
          <w:szCs w:val="28"/>
          <w:lang w:eastAsia="ru-RU"/>
        </w:rPr>
        <w:lastRenderedPageBreak/>
        <w:t>1. По определённым правилам разрабатывается модель конкретной</w:t>
      </w:r>
      <w:r>
        <w:rPr>
          <w:rFonts w:ascii="Times New Roman" w:hAnsi="Times New Roman"/>
          <w:sz w:val="28"/>
          <w:szCs w:val="28"/>
          <w:lang w:eastAsia="ru-RU"/>
        </w:rPr>
        <w:t xml:space="preserve"> </w:t>
      </w:r>
      <w:r w:rsidRPr="009E3A31">
        <w:rPr>
          <w:rFonts w:ascii="Times New Roman" w:hAnsi="Times New Roman"/>
          <w:sz w:val="28"/>
          <w:szCs w:val="28"/>
          <w:lang w:eastAsia="ru-RU"/>
        </w:rPr>
        <w:t>ситуации, отражающая тот комплекс знаний и практических навыков, ко</w:t>
      </w:r>
      <w:r>
        <w:rPr>
          <w:rFonts w:ascii="Times New Roman" w:hAnsi="Times New Roman"/>
          <w:sz w:val="28"/>
          <w:szCs w:val="28"/>
          <w:lang w:eastAsia="ru-RU"/>
        </w:rPr>
        <w:t>торые должны приобрести школьники</w:t>
      </w:r>
      <w:r w:rsidRPr="009E3A31">
        <w:rPr>
          <w:rFonts w:ascii="Times New Roman" w:hAnsi="Times New Roman"/>
          <w:sz w:val="28"/>
          <w:szCs w:val="28"/>
          <w:lang w:eastAsia="ru-RU"/>
        </w:rPr>
        <w:t>.</w:t>
      </w:r>
    </w:p>
    <w:p w:rsidR="003241F0" w:rsidRPr="009E3A31" w:rsidRDefault="003241F0" w:rsidP="003241F0">
      <w:pPr>
        <w:spacing w:line="360" w:lineRule="auto"/>
        <w:ind w:firstLine="709"/>
        <w:jc w:val="both"/>
        <w:rPr>
          <w:rFonts w:ascii="Times New Roman" w:hAnsi="Times New Roman"/>
          <w:sz w:val="28"/>
          <w:szCs w:val="28"/>
          <w:lang w:eastAsia="ru-RU"/>
        </w:rPr>
      </w:pPr>
      <w:r w:rsidRPr="009E3A31">
        <w:rPr>
          <w:rFonts w:ascii="Times New Roman" w:hAnsi="Times New Roman"/>
          <w:sz w:val="28"/>
          <w:szCs w:val="28"/>
          <w:lang w:eastAsia="ru-RU"/>
        </w:rPr>
        <w:t xml:space="preserve">2. Описанная ситуация должна содержать проблему, которую диагностируют сами </w:t>
      </w:r>
      <w:r>
        <w:rPr>
          <w:rFonts w:ascii="Times New Roman" w:hAnsi="Times New Roman"/>
          <w:bCs/>
          <w:iCs/>
          <w:sz w:val="28"/>
          <w:szCs w:val="28"/>
          <w:lang w:eastAsia="ru-RU"/>
        </w:rPr>
        <w:t>учащ</w:t>
      </w:r>
      <w:r w:rsidRPr="009E3A31">
        <w:rPr>
          <w:rFonts w:ascii="Times New Roman" w:hAnsi="Times New Roman"/>
          <w:sz w:val="28"/>
          <w:szCs w:val="28"/>
          <w:lang w:eastAsia="ru-RU"/>
        </w:rPr>
        <w:t>иеся.</w:t>
      </w:r>
    </w:p>
    <w:p w:rsidR="003241F0" w:rsidRPr="009E3A31" w:rsidRDefault="003241F0" w:rsidP="003241F0">
      <w:pPr>
        <w:spacing w:line="360" w:lineRule="auto"/>
        <w:ind w:firstLine="709"/>
        <w:jc w:val="both"/>
        <w:rPr>
          <w:rFonts w:ascii="Times New Roman" w:hAnsi="Times New Roman"/>
          <w:sz w:val="28"/>
          <w:szCs w:val="28"/>
          <w:lang w:eastAsia="ru-RU"/>
        </w:rPr>
      </w:pPr>
      <w:r w:rsidRPr="009E3A31">
        <w:rPr>
          <w:rFonts w:ascii="Times New Roman" w:hAnsi="Times New Roman"/>
          <w:sz w:val="28"/>
          <w:szCs w:val="28"/>
          <w:lang w:eastAsia="ru-RU"/>
        </w:rPr>
        <w:t xml:space="preserve">3. </w:t>
      </w:r>
      <w:r>
        <w:rPr>
          <w:rFonts w:ascii="Times New Roman" w:hAnsi="Times New Roman"/>
          <w:bCs/>
          <w:iCs/>
          <w:sz w:val="28"/>
          <w:szCs w:val="28"/>
          <w:lang w:eastAsia="ru-RU"/>
        </w:rPr>
        <w:t>Учащ</w:t>
      </w:r>
      <w:r w:rsidRPr="009E3A31">
        <w:rPr>
          <w:rFonts w:ascii="Times New Roman" w:hAnsi="Times New Roman"/>
          <w:sz w:val="28"/>
          <w:szCs w:val="28"/>
          <w:lang w:eastAsia="ru-RU"/>
        </w:rPr>
        <w:t>иеся предлагают варианты решений проблемы, исходя из</w:t>
      </w:r>
      <w:r>
        <w:rPr>
          <w:rFonts w:ascii="Times New Roman" w:hAnsi="Times New Roman"/>
          <w:sz w:val="28"/>
          <w:szCs w:val="28"/>
          <w:lang w:eastAsia="ru-RU"/>
        </w:rPr>
        <w:t xml:space="preserve"> </w:t>
      </w:r>
      <w:r w:rsidRPr="009E3A31">
        <w:rPr>
          <w:rFonts w:ascii="Times New Roman" w:hAnsi="Times New Roman"/>
          <w:sz w:val="28"/>
          <w:szCs w:val="28"/>
          <w:lang w:eastAsia="ru-RU"/>
        </w:rPr>
        <w:t>имеющихся знаний и умений.</w:t>
      </w:r>
    </w:p>
    <w:p w:rsidR="003241F0" w:rsidRDefault="003241F0" w:rsidP="003241F0">
      <w:pPr>
        <w:spacing w:line="360" w:lineRule="auto"/>
        <w:ind w:firstLine="709"/>
        <w:jc w:val="both"/>
        <w:rPr>
          <w:rFonts w:ascii="Times New Roman" w:hAnsi="Times New Roman"/>
          <w:sz w:val="28"/>
          <w:szCs w:val="28"/>
          <w:lang w:eastAsia="ru-RU"/>
        </w:rPr>
      </w:pPr>
      <w:r w:rsidRPr="009E3A31">
        <w:rPr>
          <w:rFonts w:ascii="Times New Roman" w:hAnsi="Times New Roman"/>
          <w:sz w:val="28"/>
          <w:szCs w:val="28"/>
          <w:lang w:eastAsia="ru-RU"/>
        </w:rPr>
        <w:t xml:space="preserve">4. </w:t>
      </w:r>
      <w:r>
        <w:rPr>
          <w:rFonts w:ascii="Times New Roman" w:hAnsi="Times New Roman"/>
          <w:sz w:val="28"/>
          <w:szCs w:val="28"/>
          <w:lang w:eastAsia="ru-RU"/>
        </w:rPr>
        <w:t>Педагог</w:t>
      </w:r>
      <w:r w:rsidRPr="009E3A31">
        <w:rPr>
          <w:rFonts w:ascii="Times New Roman" w:hAnsi="Times New Roman"/>
          <w:sz w:val="28"/>
          <w:szCs w:val="28"/>
          <w:lang w:eastAsia="ru-RU"/>
        </w:rPr>
        <w:t xml:space="preserve"> выступает в роли диспетчера процесса</w:t>
      </w:r>
      <w:r>
        <w:rPr>
          <w:rFonts w:ascii="Times New Roman" w:hAnsi="Times New Roman"/>
          <w:sz w:val="28"/>
          <w:szCs w:val="28"/>
          <w:lang w:eastAsia="ru-RU"/>
        </w:rPr>
        <w:t xml:space="preserve"> в Конструкторском Бюро и помогает как наставник создавать условия для </w:t>
      </w:r>
      <w:r w:rsidRPr="009E3A31">
        <w:rPr>
          <w:rFonts w:ascii="Times New Roman" w:hAnsi="Times New Roman"/>
          <w:sz w:val="28"/>
          <w:szCs w:val="28"/>
          <w:lang w:eastAsia="ru-RU"/>
        </w:rPr>
        <w:t>взаимодействия</w:t>
      </w:r>
      <w:r>
        <w:rPr>
          <w:rFonts w:ascii="Times New Roman" w:hAnsi="Times New Roman"/>
          <w:sz w:val="28"/>
          <w:szCs w:val="28"/>
          <w:lang w:eastAsia="ru-RU"/>
        </w:rPr>
        <w:t xml:space="preserve"> школьников</w:t>
      </w:r>
      <w:r w:rsidRPr="009E3A31">
        <w:rPr>
          <w:rFonts w:ascii="Times New Roman" w:hAnsi="Times New Roman"/>
          <w:sz w:val="28"/>
          <w:szCs w:val="28"/>
          <w:lang w:eastAsia="ru-RU"/>
        </w:rPr>
        <w:t>.</w:t>
      </w:r>
    </w:p>
    <w:p w:rsidR="003241F0" w:rsidRDefault="003241F0" w:rsidP="003241F0">
      <w:pPr>
        <w:spacing w:line="360" w:lineRule="auto"/>
        <w:ind w:firstLine="709"/>
        <w:rPr>
          <w:rFonts w:ascii="Times New Roman" w:hAnsi="Times New Roman"/>
          <w:sz w:val="28"/>
          <w:szCs w:val="28"/>
        </w:rPr>
      </w:pPr>
      <w:r>
        <w:rPr>
          <w:rFonts w:ascii="Times New Roman" w:hAnsi="Times New Roman"/>
          <w:sz w:val="28"/>
          <w:szCs w:val="28"/>
        </w:rPr>
        <w:t xml:space="preserve">Работа </w:t>
      </w:r>
      <w:r>
        <w:rPr>
          <w:rFonts w:ascii="Times New Roman" w:hAnsi="Times New Roman"/>
          <w:bCs/>
          <w:iCs/>
          <w:sz w:val="28"/>
          <w:szCs w:val="28"/>
          <w:lang w:eastAsia="ru-RU"/>
        </w:rPr>
        <w:t>учащ</w:t>
      </w:r>
      <w:r>
        <w:rPr>
          <w:rFonts w:ascii="Times New Roman" w:hAnsi="Times New Roman"/>
          <w:sz w:val="28"/>
          <w:szCs w:val="28"/>
        </w:rPr>
        <w:t>егося с кейсом:</w:t>
      </w:r>
      <w:r w:rsidRPr="007265F2">
        <w:t xml:space="preserve"> </w:t>
      </w:r>
    </w:p>
    <w:p w:rsidR="003241F0" w:rsidRDefault="003241F0" w:rsidP="003241F0">
      <w:pPr>
        <w:spacing w:line="360" w:lineRule="auto"/>
        <w:ind w:firstLine="709"/>
        <w:rPr>
          <w:rFonts w:ascii="Times New Roman" w:hAnsi="Times New Roman"/>
          <w:sz w:val="28"/>
          <w:szCs w:val="28"/>
        </w:rPr>
      </w:pPr>
      <w:r>
        <w:rPr>
          <w:rFonts w:ascii="Times New Roman" w:hAnsi="Times New Roman"/>
          <w:sz w:val="28"/>
          <w:szCs w:val="28"/>
        </w:rPr>
        <w:t xml:space="preserve">1 этап </w:t>
      </w:r>
      <w:r w:rsidRPr="007265F2">
        <w:rPr>
          <w:rFonts w:ascii="Times New Roman" w:hAnsi="Times New Roman"/>
          <w:sz w:val="28"/>
          <w:szCs w:val="28"/>
        </w:rPr>
        <w:t xml:space="preserve">– </w:t>
      </w:r>
      <w:r>
        <w:rPr>
          <w:rFonts w:ascii="Times New Roman" w:hAnsi="Times New Roman"/>
          <w:sz w:val="28"/>
          <w:szCs w:val="28"/>
        </w:rPr>
        <w:t>знакомство с ситуацией, её особенностями;</w:t>
      </w:r>
    </w:p>
    <w:p w:rsidR="003241F0" w:rsidRDefault="003241F0" w:rsidP="003241F0">
      <w:pPr>
        <w:spacing w:line="360" w:lineRule="auto"/>
        <w:ind w:firstLine="709"/>
        <w:rPr>
          <w:rFonts w:ascii="Times New Roman" w:hAnsi="Times New Roman"/>
          <w:sz w:val="28"/>
          <w:szCs w:val="28"/>
        </w:rPr>
      </w:pPr>
      <w:r>
        <w:rPr>
          <w:rFonts w:ascii="Times New Roman" w:hAnsi="Times New Roman"/>
          <w:sz w:val="28"/>
          <w:szCs w:val="28"/>
        </w:rPr>
        <w:t xml:space="preserve">2 этап </w:t>
      </w:r>
      <w:r w:rsidRPr="007265F2">
        <w:rPr>
          <w:rFonts w:ascii="Times New Roman" w:hAnsi="Times New Roman"/>
          <w:sz w:val="28"/>
          <w:szCs w:val="28"/>
        </w:rPr>
        <w:t xml:space="preserve">– </w:t>
      </w:r>
      <w:r>
        <w:rPr>
          <w:rFonts w:ascii="Times New Roman" w:hAnsi="Times New Roman"/>
          <w:sz w:val="28"/>
          <w:szCs w:val="28"/>
        </w:rPr>
        <w:t>выделение основной проблемы (проблем);</w:t>
      </w:r>
    </w:p>
    <w:p w:rsidR="003241F0" w:rsidRDefault="003241F0" w:rsidP="003241F0">
      <w:pPr>
        <w:spacing w:line="360" w:lineRule="auto"/>
        <w:ind w:firstLine="709"/>
        <w:rPr>
          <w:rFonts w:ascii="Times New Roman" w:hAnsi="Times New Roman"/>
          <w:sz w:val="28"/>
          <w:szCs w:val="28"/>
        </w:rPr>
      </w:pPr>
      <w:r>
        <w:rPr>
          <w:rFonts w:ascii="Times New Roman" w:hAnsi="Times New Roman"/>
          <w:sz w:val="28"/>
          <w:szCs w:val="28"/>
        </w:rPr>
        <w:t xml:space="preserve">3 этап </w:t>
      </w:r>
      <w:r w:rsidRPr="007265F2">
        <w:rPr>
          <w:rFonts w:ascii="Times New Roman" w:hAnsi="Times New Roman"/>
          <w:sz w:val="28"/>
          <w:szCs w:val="28"/>
        </w:rPr>
        <w:t xml:space="preserve">– </w:t>
      </w:r>
      <w:r>
        <w:rPr>
          <w:rFonts w:ascii="Times New Roman" w:hAnsi="Times New Roman"/>
          <w:sz w:val="28"/>
          <w:szCs w:val="28"/>
        </w:rPr>
        <w:t>предложение концепций или тем для «мозгового штурма»;</w:t>
      </w:r>
    </w:p>
    <w:p w:rsidR="003241F0" w:rsidRDefault="003241F0" w:rsidP="003241F0">
      <w:pPr>
        <w:spacing w:line="360" w:lineRule="auto"/>
        <w:ind w:firstLine="709"/>
        <w:rPr>
          <w:rFonts w:ascii="Times New Roman" w:hAnsi="Times New Roman"/>
          <w:sz w:val="28"/>
          <w:szCs w:val="28"/>
        </w:rPr>
      </w:pPr>
      <w:r>
        <w:rPr>
          <w:rFonts w:ascii="Times New Roman" w:hAnsi="Times New Roman"/>
          <w:sz w:val="28"/>
          <w:szCs w:val="28"/>
        </w:rPr>
        <w:t xml:space="preserve">4 этап </w:t>
      </w:r>
      <w:r w:rsidRPr="00312028">
        <w:rPr>
          <w:rFonts w:ascii="Times New Roman" w:hAnsi="Times New Roman"/>
          <w:sz w:val="28"/>
          <w:szCs w:val="28"/>
        </w:rPr>
        <w:t xml:space="preserve">– </w:t>
      </w:r>
      <w:r>
        <w:rPr>
          <w:rFonts w:ascii="Times New Roman" w:hAnsi="Times New Roman"/>
          <w:sz w:val="28"/>
          <w:szCs w:val="28"/>
        </w:rPr>
        <w:t>анализ последствий принятия того или иного решения;</w:t>
      </w:r>
    </w:p>
    <w:p w:rsidR="003241F0" w:rsidRDefault="003241F0" w:rsidP="003241F0">
      <w:pPr>
        <w:spacing w:line="360" w:lineRule="auto"/>
        <w:ind w:firstLine="709"/>
        <w:rPr>
          <w:rFonts w:ascii="Times New Roman" w:hAnsi="Times New Roman"/>
          <w:sz w:val="28"/>
          <w:szCs w:val="28"/>
        </w:rPr>
      </w:pPr>
      <w:r>
        <w:rPr>
          <w:rFonts w:ascii="Times New Roman" w:hAnsi="Times New Roman"/>
          <w:sz w:val="28"/>
          <w:szCs w:val="28"/>
        </w:rPr>
        <w:t xml:space="preserve">5 этап </w:t>
      </w:r>
      <w:r w:rsidRPr="00312028">
        <w:rPr>
          <w:rFonts w:ascii="Times New Roman" w:hAnsi="Times New Roman"/>
          <w:sz w:val="28"/>
          <w:szCs w:val="28"/>
        </w:rPr>
        <w:t xml:space="preserve">– </w:t>
      </w:r>
      <w:r>
        <w:rPr>
          <w:rFonts w:ascii="Times New Roman" w:hAnsi="Times New Roman"/>
          <w:sz w:val="28"/>
          <w:szCs w:val="28"/>
        </w:rPr>
        <w:t>решение кейса: предложение одного или нескольких вариантов последовательности действий;</w:t>
      </w:r>
    </w:p>
    <w:p w:rsidR="003241F0" w:rsidRDefault="003241F0" w:rsidP="003241F0">
      <w:pPr>
        <w:spacing w:line="360" w:lineRule="auto"/>
        <w:ind w:firstLine="709"/>
        <w:rPr>
          <w:rFonts w:ascii="Times New Roman" w:hAnsi="Times New Roman"/>
          <w:sz w:val="28"/>
          <w:szCs w:val="28"/>
        </w:rPr>
      </w:pPr>
      <w:r>
        <w:rPr>
          <w:rFonts w:ascii="Times New Roman" w:hAnsi="Times New Roman"/>
          <w:sz w:val="28"/>
          <w:szCs w:val="28"/>
        </w:rPr>
        <w:t>6 этап – процесс проектного изготовления продукта;</w:t>
      </w:r>
    </w:p>
    <w:p w:rsidR="003241F0" w:rsidRDefault="003241F0" w:rsidP="003241F0">
      <w:pPr>
        <w:spacing w:line="360" w:lineRule="auto"/>
        <w:ind w:firstLine="709"/>
        <w:rPr>
          <w:rFonts w:ascii="Times New Roman" w:hAnsi="Times New Roman"/>
          <w:sz w:val="28"/>
          <w:szCs w:val="28"/>
        </w:rPr>
      </w:pPr>
      <w:r>
        <w:rPr>
          <w:rFonts w:ascii="Times New Roman" w:hAnsi="Times New Roman"/>
          <w:sz w:val="28"/>
          <w:szCs w:val="28"/>
        </w:rPr>
        <w:t>7 этап – защита: испытание, анализ, мониторинг, оценка, рефлексия.</w:t>
      </w:r>
    </w:p>
    <w:p w:rsidR="003241F0" w:rsidRDefault="003241F0" w:rsidP="003241F0">
      <w:pPr>
        <w:spacing w:line="360" w:lineRule="auto"/>
        <w:ind w:firstLine="709"/>
        <w:jc w:val="both"/>
        <w:rPr>
          <w:rFonts w:ascii="Times New Roman" w:hAnsi="Times New Roman"/>
          <w:sz w:val="28"/>
          <w:szCs w:val="28"/>
        </w:rPr>
      </w:pPr>
      <w:r w:rsidRPr="007B7A9A">
        <w:rPr>
          <w:rFonts w:ascii="Times New Roman" w:hAnsi="Times New Roman"/>
          <w:sz w:val="28"/>
          <w:szCs w:val="28"/>
        </w:rPr>
        <w:t>В зависимости от требований к конкретному кейс-заданию применяются различные форматы работы: фронтальная (</w:t>
      </w:r>
      <w:r>
        <w:rPr>
          <w:rFonts w:ascii="Times New Roman" w:hAnsi="Times New Roman"/>
          <w:bCs/>
          <w:iCs/>
          <w:sz w:val="28"/>
          <w:szCs w:val="28"/>
          <w:lang w:eastAsia="ru-RU"/>
        </w:rPr>
        <w:t>учащ</w:t>
      </w:r>
      <w:r>
        <w:rPr>
          <w:rFonts w:ascii="Times New Roman" w:hAnsi="Times New Roman"/>
          <w:sz w:val="28"/>
          <w:szCs w:val="28"/>
        </w:rPr>
        <w:t xml:space="preserve">иеся </w:t>
      </w:r>
      <w:r w:rsidRPr="007B7A9A">
        <w:rPr>
          <w:rFonts w:ascii="Times New Roman" w:hAnsi="Times New Roman"/>
          <w:sz w:val="28"/>
          <w:szCs w:val="28"/>
        </w:rPr>
        <w:t>выполняют одновременно одн</w:t>
      </w:r>
      <w:r>
        <w:rPr>
          <w:rFonts w:ascii="Times New Roman" w:hAnsi="Times New Roman"/>
          <w:sz w:val="28"/>
          <w:szCs w:val="28"/>
        </w:rPr>
        <w:t>у</w:t>
      </w:r>
      <w:r w:rsidRPr="007B7A9A">
        <w:rPr>
          <w:rFonts w:ascii="Times New Roman" w:hAnsi="Times New Roman"/>
          <w:sz w:val="28"/>
          <w:szCs w:val="28"/>
        </w:rPr>
        <w:t xml:space="preserve"> и ту же работу) и индивидуальная (</w:t>
      </w:r>
      <w:r>
        <w:rPr>
          <w:rFonts w:ascii="Times New Roman" w:hAnsi="Times New Roman"/>
          <w:bCs/>
          <w:iCs/>
          <w:sz w:val="28"/>
          <w:szCs w:val="28"/>
          <w:lang w:eastAsia="ru-RU"/>
        </w:rPr>
        <w:t>учащ</w:t>
      </w:r>
      <w:r>
        <w:rPr>
          <w:rFonts w:ascii="Times New Roman" w:hAnsi="Times New Roman"/>
          <w:sz w:val="28"/>
          <w:szCs w:val="28"/>
        </w:rPr>
        <w:t>ийся</w:t>
      </w:r>
      <w:r w:rsidRPr="007B7A9A">
        <w:rPr>
          <w:rFonts w:ascii="Times New Roman" w:hAnsi="Times New Roman"/>
          <w:sz w:val="28"/>
          <w:szCs w:val="28"/>
        </w:rPr>
        <w:t xml:space="preserve"> выполняет индивидуальное задание), групповая (</w:t>
      </w:r>
      <w:r>
        <w:rPr>
          <w:rFonts w:ascii="Times New Roman" w:hAnsi="Times New Roman"/>
          <w:bCs/>
          <w:iCs/>
          <w:sz w:val="28"/>
          <w:szCs w:val="28"/>
          <w:lang w:eastAsia="ru-RU"/>
        </w:rPr>
        <w:t>учащ</w:t>
      </w:r>
      <w:r>
        <w:rPr>
          <w:rFonts w:ascii="Times New Roman" w:hAnsi="Times New Roman"/>
          <w:sz w:val="28"/>
          <w:szCs w:val="28"/>
        </w:rPr>
        <w:t>иеся</w:t>
      </w:r>
      <w:r w:rsidRPr="007B7A9A">
        <w:rPr>
          <w:rFonts w:ascii="Times New Roman" w:hAnsi="Times New Roman"/>
          <w:sz w:val="28"/>
          <w:szCs w:val="28"/>
        </w:rPr>
        <w:t xml:space="preserve"> в </w:t>
      </w:r>
      <w:r>
        <w:rPr>
          <w:rFonts w:ascii="Times New Roman" w:hAnsi="Times New Roman"/>
          <w:sz w:val="28"/>
          <w:szCs w:val="28"/>
        </w:rPr>
        <w:t>Конструкторском бюро</w:t>
      </w:r>
      <w:r w:rsidRPr="007B7A9A">
        <w:rPr>
          <w:rFonts w:ascii="Times New Roman" w:hAnsi="Times New Roman"/>
          <w:sz w:val="28"/>
          <w:szCs w:val="28"/>
        </w:rPr>
        <w:t xml:space="preserve"> обсуждают общую концепцию или результаты выполнения кейс-заданий).</w:t>
      </w:r>
    </w:p>
    <w:p w:rsidR="003241F0" w:rsidRPr="00993ADF" w:rsidRDefault="003241F0" w:rsidP="003241F0">
      <w:pPr>
        <w:spacing w:line="360" w:lineRule="auto"/>
        <w:ind w:firstLine="709"/>
        <w:jc w:val="both"/>
        <w:rPr>
          <w:rFonts w:ascii="Times New Roman" w:hAnsi="Times New Roman"/>
          <w:sz w:val="28"/>
          <w:szCs w:val="28"/>
        </w:rPr>
      </w:pPr>
      <w:r w:rsidRPr="00993ADF">
        <w:rPr>
          <w:rFonts w:ascii="Times New Roman" w:hAnsi="Times New Roman"/>
          <w:sz w:val="28"/>
          <w:szCs w:val="28"/>
        </w:rPr>
        <w:t xml:space="preserve">При обучении на основе кейсов можно использовать как минимум 6 форматов: </w:t>
      </w:r>
    </w:p>
    <w:p w:rsidR="003241F0" w:rsidRPr="00993ADF" w:rsidRDefault="003241F0" w:rsidP="003241F0">
      <w:pPr>
        <w:spacing w:line="360" w:lineRule="auto"/>
        <w:ind w:firstLine="709"/>
        <w:jc w:val="both"/>
        <w:rPr>
          <w:rFonts w:ascii="Times New Roman" w:hAnsi="Times New Roman"/>
          <w:sz w:val="28"/>
          <w:szCs w:val="28"/>
        </w:rPr>
      </w:pPr>
      <w:r w:rsidRPr="00993ADF">
        <w:rPr>
          <w:rFonts w:ascii="Times New Roman" w:hAnsi="Times New Roman"/>
          <w:sz w:val="28"/>
          <w:szCs w:val="28"/>
        </w:rPr>
        <w:t>1. Учитель</w:t>
      </w:r>
      <w:r>
        <w:rPr>
          <w:rFonts w:ascii="Times New Roman" w:hAnsi="Times New Roman"/>
          <w:sz w:val="28"/>
          <w:szCs w:val="28"/>
        </w:rPr>
        <w:t xml:space="preserve"> </w:t>
      </w:r>
      <w:r w:rsidRPr="00993ADF">
        <w:rPr>
          <w:rFonts w:ascii="Times New Roman" w:hAnsi="Times New Roman"/>
          <w:sz w:val="28"/>
          <w:szCs w:val="28"/>
        </w:rPr>
        <w:t>–</w:t>
      </w:r>
      <w:r>
        <w:rPr>
          <w:rFonts w:ascii="Times New Roman" w:hAnsi="Times New Roman"/>
          <w:sz w:val="28"/>
          <w:szCs w:val="28"/>
        </w:rPr>
        <w:t xml:space="preserve"> </w:t>
      </w:r>
      <w:r w:rsidRPr="00993ADF">
        <w:rPr>
          <w:rFonts w:ascii="Times New Roman" w:hAnsi="Times New Roman"/>
          <w:sz w:val="28"/>
          <w:szCs w:val="28"/>
        </w:rPr>
        <w:t>школьник</w:t>
      </w:r>
      <w:r>
        <w:rPr>
          <w:rFonts w:ascii="Times New Roman" w:hAnsi="Times New Roman"/>
          <w:sz w:val="28"/>
          <w:szCs w:val="28"/>
        </w:rPr>
        <w:t>:</w:t>
      </w:r>
      <w:r w:rsidRPr="00993ADF">
        <w:rPr>
          <w:rFonts w:ascii="Times New Roman" w:hAnsi="Times New Roman"/>
          <w:sz w:val="28"/>
          <w:szCs w:val="28"/>
        </w:rPr>
        <w:t xml:space="preserve"> «Перекрестный допрос».  Дискуссия между преподавателем и </w:t>
      </w:r>
      <w:r>
        <w:rPr>
          <w:rFonts w:ascii="Times New Roman" w:hAnsi="Times New Roman"/>
          <w:bCs/>
          <w:iCs/>
          <w:sz w:val="28"/>
          <w:szCs w:val="28"/>
          <w:lang w:eastAsia="ru-RU"/>
        </w:rPr>
        <w:t>учащ</w:t>
      </w:r>
      <w:r>
        <w:rPr>
          <w:rFonts w:ascii="Times New Roman" w:hAnsi="Times New Roman"/>
          <w:sz w:val="28"/>
          <w:szCs w:val="28"/>
        </w:rPr>
        <w:t>имся</w:t>
      </w:r>
      <w:r w:rsidRPr="00993ADF">
        <w:rPr>
          <w:rFonts w:ascii="Times New Roman" w:hAnsi="Times New Roman"/>
          <w:sz w:val="28"/>
          <w:szCs w:val="28"/>
        </w:rPr>
        <w:t>. Мнение</w:t>
      </w:r>
      <w:r>
        <w:rPr>
          <w:rFonts w:ascii="Times New Roman" w:hAnsi="Times New Roman"/>
          <w:sz w:val="28"/>
          <w:szCs w:val="28"/>
        </w:rPr>
        <w:t>,</w:t>
      </w:r>
      <w:r w:rsidRPr="00993ADF">
        <w:rPr>
          <w:rFonts w:ascii="Times New Roman" w:hAnsi="Times New Roman"/>
          <w:sz w:val="28"/>
          <w:szCs w:val="28"/>
        </w:rPr>
        <w:t xml:space="preserve"> высказывание, позиция или рекомендация</w:t>
      </w:r>
      <w:r>
        <w:rPr>
          <w:rFonts w:ascii="Times New Roman" w:hAnsi="Times New Roman"/>
          <w:sz w:val="28"/>
          <w:szCs w:val="28"/>
        </w:rPr>
        <w:t xml:space="preserve"> </w:t>
      </w:r>
      <w:r>
        <w:rPr>
          <w:rFonts w:ascii="Times New Roman" w:hAnsi="Times New Roman"/>
          <w:bCs/>
          <w:iCs/>
          <w:sz w:val="28"/>
          <w:szCs w:val="28"/>
          <w:lang w:eastAsia="ru-RU"/>
        </w:rPr>
        <w:t>учащ</w:t>
      </w:r>
      <w:r>
        <w:rPr>
          <w:rFonts w:ascii="Times New Roman" w:hAnsi="Times New Roman"/>
          <w:sz w:val="28"/>
          <w:szCs w:val="28"/>
        </w:rPr>
        <w:t>егося</w:t>
      </w:r>
      <w:r w:rsidRPr="00993ADF">
        <w:rPr>
          <w:rFonts w:ascii="Times New Roman" w:hAnsi="Times New Roman"/>
          <w:sz w:val="28"/>
          <w:szCs w:val="28"/>
        </w:rPr>
        <w:t xml:space="preserve"> будет рассматриваться посредством ряда вопросов. </w:t>
      </w:r>
      <w:r w:rsidRPr="00993ADF">
        <w:rPr>
          <w:rFonts w:ascii="Times New Roman" w:hAnsi="Times New Roman"/>
          <w:sz w:val="28"/>
          <w:szCs w:val="28"/>
        </w:rPr>
        <w:lastRenderedPageBreak/>
        <w:t xml:space="preserve">Тщательному исследованию подвергнется логика утверждений, поэтому </w:t>
      </w:r>
      <w:r>
        <w:rPr>
          <w:rFonts w:ascii="Times New Roman" w:hAnsi="Times New Roman"/>
          <w:bCs/>
          <w:iCs/>
          <w:sz w:val="28"/>
          <w:szCs w:val="28"/>
          <w:lang w:eastAsia="ru-RU"/>
        </w:rPr>
        <w:t>учащ</w:t>
      </w:r>
      <w:r w:rsidRPr="00993ADF">
        <w:rPr>
          <w:rFonts w:ascii="Times New Roman" w:hAnsi="Times New Roman"/>
          <w:sz w:val="28"/>
          <w:szCs w:val="28"/>
        </w:rPr>
        <w:t>емуся нужно быть предельно внимательным и глубоко знающим тему.</w:t>
      </w:r>
    </w:p>
    <w:p w:rsidR="003241F0" w:rsidRPr="00993ADF" w:rsidRDefault="003241F0" w:rsidP="003241F0">
      <w:pPr>
        <w:spacing w:line="360" w:lineRule="auto"/>
        <w:ind w:firstLine="709"/>
        <w:jc w:val="both"/>
        <w:rPr>
          <w:rFonts w:ascii="Times New Roman" w:hAnsi="Times New Roman"/>
          <w:sz w:val="28"/>
          <w:szCs w:val="28"/>
        </w:rPr>
      </w:pPr>
      <w:r w:rsidRPr="00993ADF">
        <w:rPr>
          <w:rFonts w:ascii="Times New Roman" w:hAnsi="Times New Roman"/>
          <w:sz w:val="28"/>
          <w:szCs w:val="28"/>
        </w:rPr>
        <w:t xml:space="preserve"> 2. Учитель – школьник</w:t>
      </w:r>
      <w:r>
        <w:rPr>
          <w:rFonts w:ascii="Times New Roman" w:hAnsi="Times New Roman"/>
          <w:sz w:val="28"/>
          <w:szCs w:val="28"/>
        </w:rPr>
        <w:t>:</w:t>
      </w:r>
      <w:r w:rsidRPr="00993ADF">
        <w:rPr>
          <w:rFonts w:ascii="Times New Roman" w:hAnsi="Times New Roman"/>
          <w:sz w:val="28"/>
          <w:szCs w:val="28"/>
        </w:rPr>
        <w:t xml:space="preserve"> «Адвокат». Обычно это дискуссия между учителем и </w:t>
      </w:r>
      <w:r>
        <w:rPr>
          <w:rFonts w:ascii="Times New Roman" w:hAnsi="Times New Roman"/>
          <w:bCs/>
          <w:iCs/>
          <w:sz w:val="28"/>
          <w:szCs w:val="28"/>
          <w:lang w:eastAsia="ru-RU"/>
        </w:rPr>
        <w:t>учащ</w:t>
      </w:r>
      <w:r>
        <w:rPr>
          <w:rFonts w:ascii="Times New Roman" w:hAnsi="Times New Roman"/>
          <w:sz w:val="28"/>
          <w:szCs w:val="28"/>
        </w:rPr>
        <w:t>имся</w:t>
      </w:r>
      <w:r w:rsidRPr="00993ADF">
        <w:rPr>
          <w:rFonts w:ascii="Times New Roman" w:hAnsi="Times New Roman"/>
          <w:sz w:val="28"/>
          <w:szCs w:val="28"/>
        </w:rPr>
        <w:t xml:space="preserve">, но иногда в ней могут участвовать и другие слушатели. Учитель принимает на себя совершенно непригодную для защиты роль и просит </w:t>
      </w:r>
      <w:r>
        <w:rPr>
          <w:rFonts w:ascii="Times New Roman" w:hAnsi="Times New Roman"/>
          <w:bCs/>
          <w:iCs/>
          <w:sz w:val="28"/>
          <w:szCs w:val="28"/>
          <w:lang w:eastAsia="ru-RU"/>
        </w:rPr>
        <w:t>учащ</w:t>
      </w:r>
      <w:r w:rsidRPr="00993ADF">
        <w:rPr>
          <w:rFonts w:ascii="Times New Roman" w:hAnsi="Times New Roman"/>
          <w:sz w:val="28"/>
          <w:szCs w:val="28"/>
        </w:rPr>
        <w:t>егося (и</w:t>
      </w:r>
      <w:r>
        <w:rPr>
          <w:rFonts w:ascii="Times New Roman" w:hAnsi="Times New Roman"/>
          <w:sz w:val="28"/>
          <w:szCs w:val="28"/>
        </w:rPr>
        <w:t>,</w:t>
      </w:r>
      <w:r w:rsidRPr="00993ADF">
        <w:rPr>
          <w:rFonts w:ascii="Times New Roman" w:hAnsi="Times New Roman"/>
          <w:sz w:val="28"/>
          <w:szCs w:val="28"/>
        </w:rPr>
        <w:t xml:space="preserve"> возможно</w:t>
      </w:r>
      <w:r>
        <w:rPr>
          <w:rFonts w:ascii="Times New Roman" w:hAnsi="Times New Roman"/>
          <w:sz w:val="28"/>
          <w:szCs w:val="28"/>
        </w:rPr>
        <w:t>,</w:t>
      </w:r>
      <w:r w:rsidRPr="00993ADF">
        <w:rPr>
          <w:rFonts w:ascii="Times New Roman" w:hAnsi="Times New Roman"/>
          <w:sz w:val="28"/>
          <w:szCs w:val="28"/>
        </w:rPr>
        <w:t xml:space="preserve"> других) занять позицию адвоката. Нужно активно думать и рассуждать, располагать в определенном порядке факты, концептуальную или теоретическую информацию, личный опыт.</w:t>
      </w:r>
    </w:p>
    <w:p w:rsidR="003241F0" w:rsidRPr="00993ADF" w:rsidRDefault="003241F0" w:rsidP="003241F0">
      <w:pPr>
        <w:spacing w:line="360" w:lineRule="auto"/>
        <w:ind w:firstLine="709"/>
        <w:jc w:val="both"/>
        <w:rPr>
          <w:rFonts w:ascii="Times New Roman" w:hAnsi="Times New Roman"/>
          <w:sz w:val="28"/>
          <w:szCs w:val="28"/>
        </w:rPr>
      </w:pPr>
      <w:r w:rsidRPr="00993ADF">
        <w:rPr>
          <w:rFonts w:ascii="Times New Roman" w:hAnsi="Times New Roman"/>
          <w:sz w:val="28"/>
          <w:szCs w:val="28"/>
        </w:rPr>
        <w:t xml:space="preserve"> 3. Учитель</w:t>
      </w:r>
      <w:r>
        <w:rPr>
          <w:rFonts w:ascii="Times New Roman" w:hAnsi="Times New Roman"/>
          <w:sz w:val="28"/>
          <w:szCs w:val="28"/>
        </w:rPr>
        <w:t xml:space="preserve"> </w:t>
      </w:r>
      <w:r w:rsidRPr="00732CEF">
        <w:rPr>
          <w:rFonts w:ascii="Times New Roman" w:hAnsi="Times New Roman"/>
          <w:sz w:val="28"/>
          <w:szCs w:val="28"/>
        </w:rPr>
        <w:t>–</w:t>
      </w:r>
      <w:r>
        <w:rPr>
          <w:rFonts w:ascii="Times New Roman" w:hAnsi="Times New Roman"/>
          <w:sz w:val="28"/>
          <w:szCs w:val="28"/>
        </w:rPr>
        <w:t xml:space="preserve"> </w:t>
      </w:r>
      <w:r w:rsidRPr="00993ADF">
        <w:rPr>
          <w:rFonts w:ascii="Times New Roman" w:hAnsi="Times New Roman"/>
          <w:sz w:val="28"/>
          <w:szCs w:val="28"/>
        </w:rPr>
        <w:t>школьник</w:t>
      </w:r>
      <w:r>
        <w:rPr>
          <w:rFonts w:ascii="Times New Roman" w:hAnsi="Times New Roman"/>
          <w:sz w:val="28"/>
          <w:szCs w:val="28"/>
        </w:rPr>
        <w:t>:</w:t>
      </w:r>
      <w:r w:rsidRPr="00993ADF">
        <w:rPr>
          <w:rFonts w:ascii="Times New Roman" w:hAnsi="Times New Roman"/>
          <w:sz w:val="28"/>
          <w:szCs w:val="28"/>
        </w:rPr>
        <w:t xml:space="preserve"> «Гипотетический формат». Сходен с предыдущим, но есть одно отличие: учитель будет излагать гипотетическую ситуацию, которая выходит за рамки позиции или рекомендации </w:t>
      </w:r>
      <w:r>
        <w:rPr>
          <w:rFonts w:ascii="Times New Roman" w:hAnsi="Times New Roman"/>
          <w:bCs/>
          <w:iCs/>
          <w:sz w:val="28"/>
          <w:szCs w:val="28"/>
          <w:lang w:eastAsia="ru-RU"/>
        </w:rPr>
        <w:t>учащ</w:t>
      </w:r>
      <w:r>
        <w:rPr>
          <w:rFonts w:ascii="Times New Roman" w:hAnsi="Times New Roman"/>
          <w:sz w:val="28"/>
          <w:szCs w:val="28"/>
        </w:rPr>
        <w:t>егося</w:t>
      </w:r>
      <w:r w:rsidRPr="00993ADF">
        <w:rPr>
          <w:rFonts w:ascii="Times New Roman" w:hAnsi="Times New Roman"/>
          <w:sz w:val="28"/>
          <w:szCs w:val="28"/>
        </w:rPr>
        <w:t xml:space="preserve"> по данной проблеме. Его попросят оценить эту гипотетическую ситуацию. Во время дискуссии нужно быть открытым для возможной необходимости видоизменять свою позицию. </w:t>
      </w:r>
    </w:p>
    <w:p w:rsidR="003241F0" w:rsidRPr="00993ADF" w:rsidRDefault="003241F0" w:rsidP="003241F0">
      <w:pPr>
        <w:spacing w:line="360" w:lineRule="auto"/>
        <w:ind w:firstLine="709"/>
        <w:jc w:val="both"/>
        <w:rPr>
          <w:rFonts w:ascii="Times New Roman" w:hAnsi="Times New Roman"/>
          <w:sz w:val="28"/>
          <w:szCs w:val="28"/>
        </w:rPr>
      </w:pPr>
      <w:r w:rsidRPr="00993ADF">
        <w:rPr>
          <w:rFonts w:ascii="Times New Roman" w:hAnsi="Times New Roman"/>
          <w:sz w:val="28"/>
          <w:szCs w:val="28"/>
        </w:rPr>
        <w:t>4. Школьник</w:t>
      </w:r>
      <w:r>
        <w:rPr>
          <w:rFonts w:ascii="Times New Roman" w:hAnsi="Times New Roman"/>
          <w:sz w:val="28"/>
          <w:szCs w:val="28"/>
        </w:rPr>
        <w:t xml:space="preserve"> </w:t>
      </w:r>
      <w:r w:rsidRPr="00732CEF">
        <w:rPr>
          <w:rFonts w:ascii="Times New Roman" w:hAnsi="Times New Roman"/>
          <w:sz w:val="28"/>
          <w:szCs w:val="28"/>
        </w:rPr>
        <w:t>–</w:t>
      </w:r>
      <w:r>
        <w:rPr>
          <w:rFonts w:ascii="Times New Roman" w:hAnsi="Times New Roman"/>
          <w:sz w:val="28"/>
          <w:szCs w:val="28"/>
        </w:rPr>
        <w:t xml:space="preserve"> </w:t>
      </w:r>
      <w:r w:rsidRPr="00993ADF">
        <w:rPr>
          <w:rFonts w:ascii="Times New Roman" w:hAnsi="Times New Roman"/>
          <w:sz w:val="28"/>
          <w:szCs w:val="28"/>
        </w:rPr>
        <w:t xml:space="preserve">школьник: </w:t>
      </w:r>
      <w:r>
        <w:rPr>
          <w:rFonts w:ascii="Times New Roman" w:hAnsi="Times New Roman"/>
          <w:sz w:val="28"/>
          <w:szCs w:val="28"/>
        </w:rPr>
        <w:t>«К</w:t>
      </w:r>
      <w:r w:rsidRPr="00993ADF">
        <w:rPr>
          <w:rFonts w:ascii="Times New Roman" w:hAnsi="Times New Roman"/>
          <w:sz w:val="28"/>
          <w:szCs w:val="28"/>
        </w:rPr>
        <w:t>онфронтация и/или кооперация</w:t>
      </w:r>
      <w:r>
        <w:rPr>
          <w:rFonts w:ascii="Times New Roman" w:hAnsi="Times New Roman"/>
          <w:sz w:val="28"/>
          <w:szCs w:val="28"/>
        </w:rPr>
        <w:t>»</w:t>
      </w:r>
      <w:r w:rsidRPr="00993ADF">
        <w:rPr>
          <w:rFonts w:ascii="Times New Roman" w:hAnsi="Times New Roman"/>
          <w:sz w:val="28"/>
          <w:szCs w:val="28"/>
        </w:rPr>
        <w:t xml:space="preserve">. В данном формате дискуссия ведется между </w:t>
      </w:r>
      <w:r>
        <w:rPr>
          <w:rFonts w:ascii="Times New Roman" w:hAnsi="Times New Roman"/>
          <w:bCs/>
          <w:iCs/>
          <w:sz w:val="28"/>
          <w:szCs w:val="28"/>
          <w:lang w:eastAsia="ru-RU"/>
        </w:rPr>
        <w:t>учащ</w:t>
      </w:r>
      <w:r w:rsidRPr="00993ADF">
        <w:rPr>
          <w:rFonts w:ascii="Times New Roman" w:hAnsi="Times New Roman"/>
          <w:sz w:val="28"/>
          <w:szCs w:val="28"/>
        </w:rPr>
        <w:t>имися, а преподаватель наблюдает и делает для себя выводы. Возникает как сотрудничество, так и конфронтация. Например, одноклассник может оспорить позицию, предоставив новую информацию. Нужно пытаться «отразить вызов». Дух кооперации и позитивной конфронтации позволит научиться большему (в отличие от индивидуальных усилий).</w:t>
      </w:r>
    </w:p>
    <w:p w:rsidR="003241F0" w:rsidRPr="00993ADF" w:rsidRDefault="003241F0" w:rsidP="003241F0">
      <w:pPr>
        <w:spacing w:line="360" w:lineRule="auto"/>
        <w:ind w:firstLine="709"/>
        <w:jc w:val="both"/>
        <w:rPr>
          <w:rFonts w:ascii="Times New Roman" w:hAnsi="Times New Roman"/>
          <w:sz w:val="28"/>
          <w:szCs w:val="28"/>
        </w:rPr>
      </w:pPr>
      <w:r w:rsidRPr="00993ADF">
        <w:rPr>
          <w:rFonts w:ascii="Times New Roman" w:hAnsi="Times New Roman"/>
          <w:sz w:val="28"/>
          <w:szCs w:val="28"/>
        </w:rPr>
        <w:t>5. Школьник</w:t>
      </w:r>
      <w:r>
        <w:rPr>
          <w:rFonts w:ascii="Times New Roman" w:hAnsi="Times New Roman"/>
          <w:sz w:val="28"/>
          <w:szCs w:val="28"/>
        </w:rPr>
        <w:t xml:space="preserve"> </w:t>
      </w:r>
      <w:r w:rsidRPr="00732CEF">
        <w:rPr>
          <w:rFonts w:ascii="Times New Roman" w:hAnsi="Times New Roman"/>
          <w:sz w:val="28"/>
          <w:szCs w:val="28"/>
        </w:rPr>
        <w:t>–</w:t>
      </w:r>
      <w:r>
        <w:rPr>
          <w:rFonts w:ascii="Times New Roman" w:hAnsi="Times New Roman"/>
          <w:sz w:val="28"/>
          <w:szCs w:val="28"/>
        </w:rPr>
        <w:t xml:space="preserve"> </w:t>
      </w:r>
      <w:r w:rsidRPr="00993ADF">
        <w:rPr>
          <w:rFonts w:ascii="Times New Roman" w:hAnsi="Times New Roman"/>
          <w:sz w:val="28"/>
          <w:szCs w:val="28"/>
        </w:rPr>
        <w:t xml:space="preserve">школьник: «Играть роль». Учитель может попросить </w:t>
      </w:r>
      <w:r>
        <w:rPr>
          <w:rFonts w:ascii="Times New Roman" w:hAnsi="Times New Roman"/>
          <w:bCs/>
          <w:iCs/>
          <w:sz w:val="28"/>
          <w:szCs w:val="28"/>
          <w:lang w:eastAsia="ru-RU"/>
        </w:rPr>
        <w:t>учащ</w:t>
      </w:r>
      <w:r>
        <w:rPr>
          <w:rFonts w:ascii="Times New Roman" w:hAnsi="Times New Roman"/>
          <w:sz w:val="28"/>
          <w:szCs w:val="28"/>
        </w:rPr>
        <w:t>егося</w:t>
      </w:r>
      <w:r w:rsidRPr="00993ADF">
        <w:rPr>
          <w:rFonts w:ascii="Times New Roman" w:hAnsi="Times New Roman"/>
          <w:sz w:val="28"/>
          <w:szCs w:val="28"/>
        </w:rPr>
        <w:t xml:space="preserve"> принять на себя определенную роль и взаимодействовать в ней с другими одноклассниками. </w:t>
      </w:r>
    </w:p>
    <w:p w:rsidR="003241F0" w:rsidRDefault="003241F0" w:rsidP="003241F0">
      <w:pPr>
        <w:spacing w:line="360" w:lineRule="auto"/>
        <w:ind w:firstLine="709"/>
        <w:jc w:val="both"/>
        <w:rPr>
          <w:rFonts w:ascii="Times New Roman" w:hAnsi="Times New Roman"/>
          <w:sz w:val="28"/>
          <w:szCs w:val="28"/>
        </w:rPr>
      </w:pPr>
      <w:r w:rsidRPr="00993ADF">
        <w:rPr>
          <w:rFonts w:ascii="Times New Roman" w:hAnsi="Times New Roman"/>
          <w:sz w:val="28"/>
          <w:szCs w:val="28"/>
        </w:rPr>
        <w:t xml:space="preserve">6. Учитель </w:t>
      </w:r>
      <w:r w:rsidRPr="00732CEF">
        <w:rPr>
          <w:rFonts w:ascii="Times New Roman" w:hAnsi="Times New Roman"/>
          <w:sz w:val="28"/>
          <w:szCs w:val="28"/>
        </w:rPr>
        <w:t>–</w:t>
      </w:r>
      <w:r w:rsidRPr="00993ADF">
        <w:rPr>
          <w:rFonts w:ascii="Times New Roman" w:hAnsi="Times New Roman"/>
          <w:sz w:val="28"/>
          <w:szCs w:val="28"/>
        </w:rPr>
        <w:t xml:space="preserve"> класс: «Безмолвный формат». Преподаватель может поднять вопрос, который первоначально направлен отдельному лицу, а потом и всему классу (так как отдельный </w:t>
      </w:r>
      <w:r>
        <w:rPr>
          <w:rFonts w:ascii="Times New Roman" w:hAnsi="Times New Roman"/>
          <w:bCs/>
          <w:iCs/>
          <w:sz w:val="28"/>
          <w:szCs w:val="28"/>
          <w:lang w:eastAsia="ru-RU"/>
        </w:rPr>
        <w:t>учащ</w:t>
      </w:r>
      <w:r>
        <w:rPr>
          <w:rFonts w:ascii="Times New Roman" w:hAnsi="Times New Roman"/>
          <w:sz w:val="28"/>
          <w:szCs w:val="28"/>
        </w:rPr>
        <w:t>ийся</w:t>
      </w:r>
      <w:r w:rsidRPr="00993ADF">
        <w:rPr>
          <w:rFonts w:ascii="Times New Roman" w:hAnsi="Times New Roman"/>
          <w:sz w:val="28"/>
          <w:szCs w:val="28"/>
        </w:rPr>
        <w:t xml:space="preserve"> не смог ответить).</w:t>
      </w:r>
    </w:p>
    <w:p w:rsidR="003241F0" w:rsidRDefault="003241F0" w:rsidP="003241F0">
      <w:pPr>
        <w:shd w:val="clear" w:color="auto" w:fill="FFFFFF"/>
        <w:spacing w:line="360" w:lineRule="auto"/>
        <w:ind w:right="184" w:firstLine="709"/>
        <w:jc w:val="center"/>
        <w:rPr>
          <w:rFonts w:ascii="Times New Roman" w:hAnsi="Times New Roman"/>
          <w:b/>
          <w:sz w:val="28"/>
          <w:szCs w:val="28"/>
        </w:rPr>
      </w:pPr>
      <w:r>
        <w:rPr>
          <w:rFonts w:ascii="Times New Roman" w:hAnsi="Times New Roman"/>
          <w:b/>
          <w:sz w:val="28"/>
          <w:szCs w:val="28"/>
        </w:rPr>
        <w:t xml:space="preserve"> </w:t>
      </w:r>
      <w:r w:rsidRPr="007B7A9A">
        <w:rPr>
          <w:rFonts w:ascii="Times New Roman" w:hAnsi="Times New Roman"/>
          <w:b/>
          <w:sz w:val="28"/>
          <w:szCs w:val="28"/>
        </w:rPr>
        <w:t>2.3</w:t>
      </w:r>
      <w:r w:rsidRPr="007B7A9A">
        <w:rPr>
          <w:rFonts w:ascii="Times New Roman" w:hAnsi="Times New Roman"/>
          <w:b/>
          <w:sz w:val="28"/>
          <w:szCs w:val="28"/>
        </w:rPr>
        <w:tab/>
        <w:t>Правила выполнения кейс-заданий</w:t>
      </w:r>
      <w:r>
        <w:rPr>
          <w:rFonts w:ascii="Times New Roman" w:hAnsi="Times New Roman"/>
          <w:b/>
          <w:sz w:val="28"/>
          <w:szCs w:val="28"/>
        </w:rPr>
        <w:t>.</w:t>
      </w:r>
    </w:p>
    <w:p w:rsidR="003241F0" w:rsidRDefault="003241F0" w:rsidP="003241F0">
      <w:pPr>
        <w:spacing w:line="360" w:lineRule="auto"/>
        <w:ind w:firstLine="709"/>
        <w:jc w:val="both"/>
        <w:rPr>
          <w:rFonts w:ascii="Times New Roman" w:hAnsi="Times New Roman"/>
          <w:sz w:val="28"/>
          <w:szCs w:val="28"/>
        </w:rPr>
      </w:pPr>
      <w:r w:rsidRPr="00993ADF">
        <w:rPr>
          <w:rFonts w:ascii="Times New Roman" w:hAnsi="Times New Roman"/>
          <w:sz w:val="28"/>
          <w:szCs w:val="28"/>
        </w:rPr>
        <w:t xml:space="preserve">Кейс-задание выполняется в полном объеме с применением необходимого ПО, указанного в методических рекомендациях по выполнению </w:t>
      </w:r>
      <w:r w:rsidRPr="00993ADF">
        <w:rPr>
          <w:rFonts w:ascii="Times New Roman" w:hAnsi="Times New Roman"/>
          <w:sz w:val="28"/>
          <w:szCs w:val="28"/>
        </w:rPr>
        <w:lastRenderedPageBreak/>
        <w:t xml:space="preserve">каждого кейс-задания. Время выполнения кейс-задания может варьироваться в зависимости от уровня знаний и скорости освоения материалов </w:t>
      </w:r>
      <w:r>
        <w:rPr>
          <w:rFonts w:ascii="Times New Roman" w:hAnsi="Times New Roman"/>
          <w:bCs/>
          <w:iCs/>
          <w:sz w:val="28"/>
          <w:szCs w:val="28"/>
          <w:lang w:eastAsia="ru-RU"/>
        </w:rPr>
        <w:t>учащ</w:t>
      </w:r>
      <w:r w:rsidRPr="00993ADF">
        <w:rPr>
          <w:rFonts w:ascii="Times New Roman" w:hAnsi="Times New Roman"/>
          <w:sz w:val="28"/>
          <w:szCs w:val="28"/>
        </w:rPr>
        <w:t xml:space="preserve">имися. </w:t>
      </w:r>
      <w:r w:rsidRPr="002A1715">
        <w:rPr>
          <w:rFonts w:ascii="Times New Roman" w:hAnsi="Times New Roman"/>
          <w:sz w:val="28"/>
          <w:szCs w:val="28"/>
        </w:rPr>
        <w:t>основной формой организации занятий являются практические за</w:t>
      </w:r>
      <w:r>
        <w:rPr>
          <w:rFonts w:ascii="Times New Roman" w:hAnsi="Times New Roman"/>
          <w:sz w:val="28"/>
          <w:szCs w:val="28"/>
        </w:rPr>
        <w:t>дания</w:t>
      </w:r>
      <w:r w:rsidRPr="002A1715">
        <w:rPr>
          <w:rFonts w:ascii="Times New Roman" w:hAnsi="Times New Roman"/>
          <w:sz w:val="28"/>
          <w:szCs w:val="28"/>
        </w:rPr>
        <w:t xml:space="preserve">. </w:t>
      </w:r>
    </w:p>
    <w:p w:rsidR="003241F0" w:rsidRPr="002A1715" w:rsidRDefault="003241F0" w:rsidP="003241F0">
      <w:pPr>
        <w:spacing w:line="360" w:lineRule="auto"/>
        <w:ind w:firstLine="709"/>
        <w:jc w:val="both"/>
        <w:rPr>
          <w:rFonts w:ascii="Times New Roman" w:hAnsi="Times New Roman"/>
          <w:sz w:val="28"/>
          <w:szCs w:val="28"/>
        </w:rPr>
      </w:pPr>
      <w:r>
        <w:rPr>
          <w:rFonts w:ascii="Times New Roman" w:hAnsi="Times New Roman"/>
          <w:sz w:val="28"/>
          <w:szCs w:val="28"/>
        </w:rPr>
        <w:t>Задания делятся на теорию и практику.</w:t>
      </w:r>
      <w:r w:rsidRPr="002A1715">
        <w:rPr>
          <w:rFonts w:ascii="Times New Roman" w:hAnsi="Times New Roman"/>
          <w:sz w:val="28"/>
          <w:szCs w:val="28"/>
        </w:rPr>
        <w:t xml:space="preserve">  В основе практическ</w:t>
      </w:r>
      <w:r>
        <w:rPr>
          <w:rFonts w:ascii="Times New Roman" w:hAnsi="Times New Roman"/>
          <w:sz w:val="28"/>
          <w:szCs w:val="28"/>
        </w:rPr>
        <w:t xml:space="preserve">их заданий </w:t>
      </w:r>
      <w:r w:rsidRPr="002A1715">
        <w:rPr>
          <w:rFonts w:ascii="Times New Roman" w:hAnsi="Times New Roman"/>
          <w:sz w:val="28"/>
          <w:szCs w:val="28"/>
        </w:rPr>
        <w:t>лежит выполнение технических заданий по четырем основным действиям: анализ (информации, чертежей, текста, изобразительных средств), выбор модели, отбор инструментов, материалов, проектирование и корректировка результатов. Кроме того, использу</w:t>
      </w:r>
      <w:r>
        <w:rPr>
          <w:rFonts w:ascii="Times New Roman" w:hAnsi="Times New Roman"/>
          <w:sz w:val="28"/>
          <w:szCs w:val="28"/>
        </w:rPr>
        <w:t>е</w:t>
      </w:r>
      <w:r w:rsidRPr="002A1715">
        <w:rPr>
          <w:rFonts w:ascii="Times New Roman" w:hAnsi="Times New Roman"/>
          <w:sz w:val="28"/>
          <w:szCs w:val="28"/>
        </w:rPr>
        <w:t>тс</w:t>
      </w:r>
      <w:r>
        <w:rPr>
          <w:rFonts w:ascii="Times New Roman" w:hAnsi="Times New Roman"/>
          <w:sz w:val="28"/>
          <w:szCs w:val="28"/>
        </w:rPr>
        <w:t>я</w:t>
      </w:r>
      <w:r w:rsidRPr="002A1715">
        <w:rPr>
          <w:rFonts w:ascii="Times New Roman" w:hAnsi="Times New Roman"/>
          <w:sz w:val="28"/>
          <w:szCs w:val="28"/>
        </w:rPr>
        <w:t xml:space="preserve"> форм</w:t>
      </w:r>
      <w:r>
        <w:rPr>
          <w:rFonts w:ascii="Times New Roman" w:hAnsi="Times New Roman"/>
          <w:sz w:val="28"/>
          <w:szCs w:val="28"/>
        </w:rPr>
        <w:t>а</w:t>
      </w:r>
      <w:r w:rsidRPr="002A1715">
        <w:rPr>
          <w:rFonts w:ascii="Times New Roman" w:hAnsi="Times New Roman"/>
          <w:sz w:val="28"/>
          <w:szCs w:val="28"/>
        </w:rPr>
        <w:t xml:space="preserve"> консультации, в ходе котор</w:t>
      </w:r>
      <w:r>
        <w:rPr>
          <w:rFonts w:ascii="Times New Roman" w:hAnsi="Times New Roman"/>
          <w:sz w:val="28"/>
          <w:szCs w:val="28"/>
        </w:rPr>
        <w:t>ой</w:t>
      </w:r>
      <w:r w:rsidRPr="002A1715">
        <w:rPr>
          <w:rFonts w:ascii="Times New Roman" w:hAnsi="Times New Roman"/>
          <w:sz w:val="28"/>
          <w:szCs w:val="28"/>
        </w:rPr>
        <w:t xml:space="preserve"> </w:t>
      </w:r>
      <w:r>
        <w:rPr>
          <w:rFonts w:ascii="Times New Roman" w:hAnsi="Times New Roman"/>
          <w:sz w:val="28"/>
          <w:szCs w:val="28"/>
        </w:rPr>
        <w:t>применяется</w:t>
      </w:r>
      <w:r w:rsidRPr="002A1715">
        <w:rPr>
          <w:rFonts w:ascii="Times New Roman" w:hAnsi="Times New Roman"/>
          <w:sz w:val="28"/>
          <w:szCs w:val="28"/>
        </w:rPr>
        <w:t xml:space="preserve"> прием объяснения </w:t>
      </w:r>
      <w:r>
        <w:rPr>
          <w:rFonts w:ascii="Times New Roman" w:hAnsi="Times New Roman"/>
          <w:bCs/>
          <w:iCs/>
          <w:sz w:val="28"/>
          <w:szCs w:val="28"/>
          <w:lang w:eastAsia="ru-RU"/>
        </w:rPr>
        <w:t>учащ</w:t>
      </w:r>
      <w:r>
        <w:rPr>
          <w:rFonts w:ascii="Times New Roman" w:hAnsi="Times New Roman"/>
          <w:sz w:val="28"/>
          <w:szCs w:val="28"/>
        </w:rPr>
        <w:t>ихся</w:t>
      </w:r>
      <w:r w:rsidRPr="002A1715">
        <w:rPr>
          <w:rFonts w:ascii="Times New Roman" w:hAnsi="Times New Roman"/>
          <w:sz w:val="28"/>
          <w:szCs w:val="28"/>
        </w:rPr>
        <w:t xml:space="preserve"> собственных действий, а также прием совместного обсуждения вопросов, возникающих по ходу работы, что помогает ребенку расширить представление о средствах, способах, возможностях той деятельности, которой он занимается</w:t>
      </w:r>
      <w:r>
        <w:rPr>
          <w:rFonts w:ascii="Times New Roman" w:hAnsi="Times New Roman"/>
          <w:sz w:val="28"/>
          <w:szCs w:val="28"/>
        </w:rPr>
        <w:t xml:space="preserve">. </w:t>
      </w:r>
      <w:r w:rsidRPr="002A1715">
        <w:rPr>
          <w:rFonts w:ascii="Times New Roman" w:hAnsi="Times New Roman"/>
          <w:sz w:val="28"/>
          <w:szCs w:val="28"/>
        </w:rPr>
        <w:t xml:space="preserve"> </w:t>
      </w:r>
    </w:p>
    <w:p w:rsidR="003241F0" w:rsidRDefault="003241F0" w:rsidP="003241F0">
      <w:pPr>
        <w:shd w:val="clear" w:color="auto" w:fill="FFFFFF"/>
        <w:spacing w:line="360" w:lineRule="auto"/>
        <w:ind w:right="184" w:firstLine="709"/>
        <w:jc w:val="both"/>
        <w:rPr>
          <w:rFonts w:ascii="Times New Roman" w:hAnsi="Times New Roman"/>
          <w:sz w:val="28"/>
          <w:szCs w:val="28"/>
        </w:rPr>
      </w:pPr>
      <w:r>
        <w:rPr>
          <w:rFonts w:ascii="Times New Roman" w:hAnsi="Times New Roman"/>
          <w:b/>
          <w:sz w:val="28"/>
          <w:szCs w:val="28"/>
        </w:rPr>
        <w:t xml:space="preserve">Формы организации </w:t>
      </w:r>
      <w:r>
        <w:rPr>
          <w:rFonts w:ascii="Times New Roman" w:hAnsi="Times New Roman"/>
          <w:bCs/>
          <w:iCs/>
          <w:sz w:val="28"/>
          <w:szCs w:val="28"/>
          <w:lang w:eastAsia="ru-RU"/>
        </w:rPr>
        <w:t>учащ</w:t>
      </w:r>
      <w:r>
        <w:rPr>
          <w:rFonts w:ascii="Times New Roman" w:hAnsi="Times New Roman"/>
          <w:b/>
          <w:sz w:val="28"/>
          <w:szCs w:val="28"/>
        </w:rPr>
        <w:t>ихся на кейс-заданиях</w:t>
      </w:r>
      <w:r>
        <w:rPr>
          <w:rFonts w:ascii="Times New Roman" w:hAnsi="Times New Roman"/>
          <w:sz w:val="28"/>
          <w:szCs w:val="28"/>
        </w:rPr>
        <w:t xml:space="preserve">: </w:t>
      </w:r>
    </w:p>
    <w:p w:rsidR="003241F0" w:rsidRDefault="003241F0" w:rsidP="003241F0">
      <w:pPr>
        <w:shd w:val="clear" w:color="auto" w:fill="FFFFFF"/>
        <w:spacing w:line="360" w:lineRule="auto"/>
        <w:ind w:right="184" w:firstLine="709"/>
        <w:jc w:val="both"/>
        <w:rPr>
          <w:rFonts w:ascii="Times New Roman" w:hAnsi="Times New Roman"/>
          <w:b/>
          <w:sz w:val="28"/>
          <w:szCs w:val="28"/>
        </w:rPr>
      </w:pPr>
      <w:r>
        <w:rPr>
          <w:rFonts w:ascii="Times New Roman" w:hAnsi="Times New Roman"/>
          <w:b/>
          <w:sz w:val="28"/>
          <w:szCs w:val="28"/>
        </w:rPr>
        <w:t>Команда:</w:t>
      </w:r>
    </w:p>
    <w:p w:rsidR="003241F0" w:rsidRDefault="003241F0" w:rsidP="003241F0">
      <w:pPr>
        <w:shd w:val="clear" w:color="auto" w:fill="FFFFFF"/>
        <w:spacing w:line="360" w:lineRule="auto"/>
        <w:ind w:right="184" w:firstLine="709"/>
        <w:jc w:val="both"/>
        <w:rPr>
          <w:rFonts w:ascii="Times New Roman" w:hAnsi="Times New Roman"/>
          <w:sz w:val="28"/>
          <w:szCs w:val="28"/>
        </w:rPr>
      </w:pPr>
      <w:r>
        <w:rPr>
          <w:rFonts w:ascii="Times New Roman" w:hAnsi="Times New Roman"/>
          <w:sz w:val="28"/>
          <w:szCs w:val="28"/>
        </w:rPr>
        <w:t>Рекомендательный характер имела организация командной работы на протяжении всего курса в 7 классе со школьниками в формате деления их на Конструкторские бюро, сопровождалось это все процессом выбора менеджера. Именно в такой форме школьники работали в течение года. Данную работу рекомендовано продолжить в таком же формате. Конструкторское бюро (КБ)</w:t>
      </w:r>
      <w:r w:rsidRPr="00333E4A">
        <w:t xml:space="preserve"> </w:t>
      </w:r>
      <w:r w:rsidRPr="00333E4A">
        <w:rPr>
          <w:rFonts w:ascii="Times New Roman" w:hAnsi="Times New Roman"/>
          <w:sz w:val="28"/>
          <w:szCs w:val="28"/>
        </w:rPr>
        <w:t>–</w:t>
      </w:r>
      <w:r>
        <w:rPr>
          <w:rFonts w:ascii="Times New Roman" w:hAnsi="Times New Roman"/>
          <w:sz w:val="28"/>
          <w:szCs w:val="28"/>
        </w:rPr>
        <w:t xml:space="preserve"> структурное подразделение производственной или проектной организации, занимающееся конструированием оборудования и приборов или их составных частей. Каждая команда уже имеет КБ, менеджера, распределенные роли, название КБ. Также можно продолжать вести работу на проектной платформе </w:t>
      </w:r>
      <w:proofErr w:type="spellStart"/>
      <w:r>
        <w:rPr>
          <w:rFonts w:ascii="Times New Roman" w:hAnsi="Times New Roman"/>
          <w:sz w:val="28"/>
          <w:szCs w:val="28"/>
        </w:rPr>
        <w:t>trello</w:t>
      </w:r>
      <w:proofErr w:type="spellEnd"/>
      <w:r>
        <w:rPr>
          <w:rFonts w:ascii="Times New Roman" w:hAnsi="Times New Roman"/>
          <w:sz w:val="28"/>
          <w:szCs w:val="28"/>
        </w:rPr>
        <w:t>. Это облачная программа для управления проектами небольших групп (</w:t>
      </w:r>
      <w:hyperlink r:id="rId9" w:history="1">
        <w:r>
          <w:rPr>
            <w:rStyle w:val="ab"/>
            <w:rFonts w:ascii="Times New Roman" w:hAnsi="Times New Roman"/>
            <w:sz w:val="28"/>
            <w:szCs w:val="28"/>
          </w:rPr>
          <w:t>https://allo.tochka.com/trello</w:t>
        </w:r>
      </w:hyperlink>
      <w:r>
        <w:rPr>
          <w:rFonts w:ascii="Times New Roman" w:hAnsi="Times New Roman"/>
          <w:sz w:val="28"/>
          <w:szCs w:val="28"/>
        </w:rPr>
        <w:t>)</w:t>
      </w:r>
      <w:r w:rsidRPr="00333E4A">
        <w:rPr>
          <w:rFonts w:ascii="Times New Roman" w:hAnsi="Times New Roman"/>
          <w:sz w:val="28"/>
          <w:szCs w:val="28"/>
        </w:rPr>
        <w:t>.</w:t>
      </w:r>
      <w:r>
        <w:rPr>
          <w:rFonts w:ascii="Times New Roman" w:hAnsi="Times New Roman"/>
          <w:sz w:val="28"/>
          <w:szCs w:val="28"/>
        </w:rPr>
        <w:t xml:space="preserve">   </w:t>
      </w:r>
    </w:p>
    <w:p w:rsidR="003241F0" w:rsidRPr="00895F98" w:rsidRDefault="003241F0" w:rsidP="003241F0">
      <w:pPr>
        <w:shd w:val="clear" w:color="auto" w:fill="FFFFFF"/>
        <w:spacing w:line="360" w:lineRule="auto"/>
        <w:ind w:right="184" w:firstLine="709"/>
        <w:jc w:val="both"/>
        <w:rPr>
          <w:rFonts w:ascii="Times New Roman" w:hAnsi="Times New Roman"/>
          <w:sz w:val="28"/>
          <w:szCs w:val="28"/>
        </w:rPr>
      </w:pPr>
      <w:r w:rsidRPr="00895F98">
        <w:rPr>
          <w:rFonts w:ascii="Times New Roman" w:hAnsi="Times New Roman"/>
          <w:b/>
          <w:sz w:val="28"/>
          <w:szCs w:val="28"/>
        </w:rPr>
        <w:t xml:space="preserve">Руководство для </w:t>
      </w:r>
      <w:r w:rsidRPr="00872C59">
        <w:rPr>
          <w:rFonts w:ascii="Times New Roman" w:hAnsi="Times New Roman"/>
          <w:b/>
          <w:bCs/>
          <w:iCs/>
          <w:sz w:val="28"/>
          <w:szCs w:val="28"/>
          <w:lang w:eastAsia="ru-RU"/>
        </w:rPr>
        <w:t>учащ</w:t>
      </w:r>
      <w:r w:rsidRPr="00895F98">
        <w:rPr>
          <w:rFonts w:ascii="Times New Roman" w:hAnsi="Times New Roman"/>
          <w:b/>
          <w:sz w:val="28"/>
          <w:szCs w:val="28"/>
        </w:rPr>
        <w:t>егося по работе с документацией по кейс-заданию:</w:t>
      </w:r>
      <w:r w:rsidRPr="00895F98">
        <w:rPr>
          <w:rFonts w:ascii="Times New Roman" w:hAnsi="Times New Roman"/>
          <w:sz w:val="28"/>
          <w:szCs w:val="28"/>
        </w:rPr>
        <w:t xml:space="preserve"> (раздается как памятка, хранится в кабинете, заполняется при решении кейс-задачи)</w:t>
      </w:r>
    </w:p>
    <w:p w:rsidR="003241F0" w:rsidRPr="002451F1" w:rsidRDefault="003241F0" w:rsidP="003241F0">
      <w:pPr>
        <w:shd w:val="clear" w:color="auto" w:fill="FFFFFF"/>
        <w:spacing w:line="360" w:lineRule="auto"/>
        <w:ind w:right="184"/>
        <w:jc w:val="both"/>
        <w:rPr>
          <w:rFonts w:ascii="Times New Roman" w:hAnsi="Times New Roman"/>
          <w:sz w:val="28"/>
          <w:szCs w:val="28"/>
        </w:rPr>
      </w:pPr>
      <w:r>
        <w:rPr>
          <w:rFonts w:ascii="Times New Roman" w:hAnsi="Times New Roman"/>
          <w:sz w:val="28"/>
          <w:szCs w:val="28"/>
        </w:rPr>
        <w:t xml:space="preserve">           </w:t>
      </w:r>
      <w:r w:rsidRPr="002451F1">
        <w:rPr>
          <w:rFonts w:ascii="Times New Roman" w:hAnsi="Times New Roman"/>
          <w:sz w:val="28"/>
          <w:szCs w:val="28"/>
        </w:rPr>
        <w:t xml:space="preserve">Руководство для </w:t>
      </w:r>
      <w:r>
        <w:rPr>
          <w:rFonts w:ascii="Times New Roman" w:hAnsi="Times New Roman"/>
          <w:bCs/>
          <w:iCs/>
          <w:sz w:val="28"/>
          <w:szCs w:val="28"/>
          <w:lang w:eastAsia="ru-RU"/>
        </w:rPr>
        <w:t>учащ</w:t>
      </w:r>
      <w:r w:rsidRPr="002451F1">
        <w:rPr>
          <w:rFonts w:ascii="Times New Roman" w:hAnsi="Times New Roman"/>
          <w:sz w:val="28"/>
          <w:szCs w:val="28"/>
        </w:rPr>
        <w:t>егося (исследовательский кейс)</w:t>
      </w:r>
    </w:p>
    <w:p w:rsidR="003241F0" w:rsidRPr="002451F1" w:rsidRDefault="003241F0" w:rsidP="003241F0">
      <w:pPr>
        <w:shd w:val="clear" w:color="auto" w:fill="FFFFFF"/>
        <w:spacing w:line="360" w:lineRule="auto"/>
        <w:ind w:right="184" w:firstLine="709"/>
        <w:jc w:val="both"/>
        <w:rPr>
          <w:rFonts w:ascii="Times New Roman" w:hAnsi="Times New Roman"/>
          <w:sz w:val="28"/>
          <w:szCs w:val="28"/>
        </w:rPr>
      </w:pPr>
      <w:r w:rsidRPr="002451F1">
        <w:rPr>
          <w:rFonts w:ascii="Times New Roman" w:hAnsi="Times New Roman"/>
          <w:sz w:val="28"/>
          <w:szCs w:val="28"/>
        </w:rPr>
        <w:lastRenderedPageBreak/>
        <w:t>• Кейс (текст, видео, презентация и т.д., содержащие интригу, проблему);</w:t>
      </w:r>
    </w:p>
    <w:p w:rsidR="003241F0" w:rsidRPr="002451F1" w:rsidRDefault="003241F0" w:rsidP="003241F0">
      <w:pPr>
        <w:shd w:val="clear" w:color="auto" w:fill="FFFFFF"/>
        <w:spacing w:line="360" w:lineRule="auto"/>
        <w:ind w:right="184" w:firstLine="709"/>
        <w:jc w:val="both"/>
        <w:rPr>
          <w:rFonts w:ascii="Times New Roman" w:hAnsi="Times New Roman"/>
          <w:sz w:val="28"/>
          <w:szCs w:val="28"/>
        </w:rPr>
      </w:pPr>
      <w:r w:rsidRPr="002451F1">
        <w:rPr>
          <w:rFonts w:ascii="Times New Roman" w:hAnsi="Times New Roman"/>
          <w:sz w:val="28"/>
          <w:szCs w:val="28"/>
        </w:rPr>
        <w:t>В чем проблема? ______________________________________________</w:t>
      </w:r>
    </w:p>
    <w:p w:rsidR="003241F0" w:rsidRPr="002451F1" w:rsidRDefault="003241F0" w:rsidP="003241F0">
      <w:pPr>
        <w:shd w:val="clear" w:color="auto" w:fill="FFFFFF"/>
        <w:spacing w:line="360" w:lineRule="auto"/>
        <w:ind w:right="184" w:firstLine="709"/>
        <w:jc w:val="both"/>
        <w:rPr>
          <w:rFonts w:ascii="Times New Roman" w:hAnsi="Times New Roman"/>
          <w:sz w:val="28"/>
          <w:szCs w:val="28"/>
        </w:rPr>
      </w:pPr>
      <w:r w:rsidRPr="002451F1">
        <w:rPr>
          <w:rFonts w:ascii="Times New Roman" w:hAnsi="Times New Roman"/>
          <w:sz w:val="28"/>
          <w:szCs w:val="28"/>
        </w:rPr>
        <w:t>Что может помочь в решении проблемы?</w:t>
      </w:r>
    </w:p>
    <w:p w:rsidR="003241F0" w:rsidRPr="002451F1" w:rsidRDefault="003241F0" w:rsidP="003241F0">
      <w:pPr>
        <w:shd w:val="clear" w:color="auto" w:fill="FFFFFF"/>
        <w:spacing w:line="360" w:lineRule="auto"/>
        <w:ind w:right="184" w:firstLine="709"/>
        <w:jc w:val="both"/>
        <w:rPr>
          <w:rFonts w:ascii="Times New Roman" w:hAnsi="Times New Roman"/>
          <w:sz w:val="28"/>
          <w:szCs w:val="28"/>
        </w:rPr>
      </w:pPr>
      <w:r w:rsidRPr="002451F1">
        <w:rPr>
          <w:rFonts w:ascii="Times New Roman" w:hAnsi="Times New Roman"/>
          <w:sz w:val="28"/>
          <w:szCs w:val="28"/>
        </w:rPr>
        <w:t>•  Источники информации;</w:t>
      </w:r>
    </w:p>
    <w:p w:rsidR="003241F0" w:rsidRPr="002451F1" w:rsidRDefault="003241F0" w:rsidP="003241F0">
      <w:pPr>
        <w:shd w:val="clear" w:color="auto" w:fill="FFFFFF"/>
        <w:spacing w:line="360" w:lineRule="auto"/>
        <w:ind w:right="184" w:firstLine="709"/>
        <w:jc w:val="both"/>
        <w:rPr>
          <w:rFonts w:ascii="Times New Roman" w:hAnsi="Times New Roman"/>
          <w:sz w:val="28"/>
          <w:szCs w:val="28"/>
        </w:rPr>
      </w:pPr>
      <w:r w:rsidRPr="002451F1">
        <w:rPr>
          <w:rFonts w:ascii="Times New Roman" w:hAnsi="Times New Roman"/>
          <w:sz w:val="28"/>
          <w:szCs w:val="28"/>
        </w:rPr>
        <w:t>•  Список оборудования;</w:t>
      </w:r>
    </w:p>
    <w:p w:rsidR="003241F0" w:rsidRPr="002451F1" w:rsidRDefault="003241F0" w:rsidP="003241F0">
      <w:pPr>
        <w:shd w:val="clear" w:color="auto" w:fill="FFFFFF"/>
        <w:spacing w:line="360" w:lineRule="auto"/>
        <w:ind w:right="184" w:firstLine="709"/>
        <w:jc w:val="both"/>
        <w:rPr>
          <w:rFonts w:ascii="Times New Roman" w:hAnsi="Times New Roman"/>
          <w:sz w:val="28"/>
          <w:szCs w:val="28"/>
        </w:rPr>
      </w:pPr>
      <w:r w:rsidRPr="002451F1">
        <w:rPr>
          <w:rFonts w:ascii="Times New Roman" w:hAnsi="Times New Roman"/>
          <w:sz w:val="28"/>
          <w:szCs w:val="28"/>
        </w:rPr>
        <w:t>•  Инструкции по работе с оборудованием;</w:t>
      </w:r>
    </w:p>
    <w:p w:rsidR="003241F0" w:rsidRPr="002451F1" w:rsidRDefault="003241F0" w:rsidP="003241F0">
      <w:pPr>
        <w:shd w:val="clear" w:color="auto" w:fill="FFFFFF"/>
        <w:spacing w:line="360" w:lineRule="auto"/>
        <w:ind w:right="184" w:firstLine="709"/>
        <w:jc w:val="both"/>
        <w:rPr>
          <w:rFonts w:ascii="Times New Roman" w:hAnsi="Times New Roman"/>
          <w:sz w:val="28"/>
          <w:szCs w:val="28"/>
        </w:rPr>
      </w:pPr>
      <w:r w:rsidRPr="002451F1">
        <w:rPr>
          <w:rFonts w:ascii="Times New Roman" w:hAnsi="Times New Roman"/>
          <w:sz w:val="28"/>
          <w:szCs w:val="28"/>
        </w:rPr>
        <w:t>• Меры предосторожности;</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Работа над проблемой:</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1. Фиксация увиденного</w:t>
      </w:r>
      <w:r>
        <w:rPr>
          <w:rFonts w:ascii="Times New Roman" w:hAnsi="Times New Roman"/>
          <w:sz w:val="28"/>
          <w:szCs w:val="28"/>
        </w:rPr>
        <w:t>;</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2. Декомпозиция на наблюдаемые явления</w:t>
      </w:r>
      <w:r>
        <w:rPr>
          <w:rFonts w:ascii="Times New Roman" w:hAnsi="Times New Roman"/>
          <w:sz w:val="28"/>
          <w:szCs w:val="28"/>
        </w:rPr>
        <w:t>;</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3. Составление 10 вопросов</w:t>
      </w:r>
      <w:r>
        <w:rPr>
          <w:rFonts w:ascii="Times New Roman" w:hAnsi="Times New Roman"/>
          <w:sz w:val="28"/>
          <w:szCs w:val="28"/>
        </w:rPr>
        <w:t xml:space="preserve"> на тему проекта;</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4. Поиск возможных ответов в источниках, указанных выше</w:t>
      </w:r>
      <w:r>
        <w:rPr>
          <w:rFonts w:ascii="Times New Roman" w:hAnsi="Times New Roman"/>
          <w:sz w:val="28"/>
          <w:szCs w:val="28"/>
        </w:rPr>
        <w:t>;</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5. Обсуждение</w:t>
      </w:r>
      <w:r>
        <w:rPr>
          <w:rFonts w:ascii="Times New Roman" w:hAnsi="Times New Roman"/>
          <w:sz w:val="28"/>
          <w:szCs w:val="28"/>
        </w:rPr>
        <w:t>;</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6. Работа с оборудованием: поиск точных ответов</w:t>
      </w:r>
      <w:r>
        <w:rPr>
          <w:rFonts w:ascii="Times New Roman" w:hAnsi="Times New Roman"/>
          <w:sz w:val="28"/>
          <w:szCs w:val="28"/>
        </w:rPr>
        <w:t>;</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7. *Возможно</w:t>
      </w:r>
      <w:r>
        <w:rPr>
          <w:rFonts w:ascii="Times New Roman" w:hAnsi="Times New Roman"/>
          <w:sz w:val="28"/>
          <w:szCs w:val="28"/>
        </w:rPr>
        <w:t>,</w:t>
      </w:r>
      <w:r w:rsidRPr="00627D08">
        <w:rPr>
          <w:rFonts w:ascii="Times New Roman" w:hAnsi="Times New Roman"/>
          <w:sz w:val="28"/>
          <w:szCs w:val="28"/>
        </w:rPr>
        <w:t xml:space="preserve"> появление новых вопросов, повторение цикла</w:t>
      </w:r>
      <w:r>
        <w:rPr>
          <w:rFonts w:ascii="Times New Roman" w:hAnsi="Times New Roman"/>
          <w:sz w:val="28"/>
          <w:szCs w:val="28"/>
        </w:rPr>
        <w:t>;</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8. Рефлексия</w:t>
      </w:r>
      <w:r>
        <w:rPr>
          <w:rFonts w:ascii="Times New Roman" w:hAnsi="Times New Roman"/>
          <w:sz w:val="28"/>
          <w:szCs w:val="28"/>
        </w:rPr>
        <w:t>.</w:t>
      </w:r>
    </w:p>
    <w:p w:rsidR="003241F0" w:rsidRPr="00361400" w:rsidRDefault="003241F0" w:rsidP="003241F0">
      <w:pPr>
        <w:shd w:val="clear" w:color="auto" w:fill="FFFFFF"/>
        <w:spacing w:line="360" w:lineRule="auto"/>
        <w:ind w:right="184" w:firstLine="709"/>
        <w:jc w:val="both"/>
        <w:rPr>
          <w:rFonts w:ascii="Times New Roman" w:hAnsi="Times New Roman"/>
          <w:b/>
          <w:sz w:val="28"/>
          <w:szCs w:val="28"/>
        </w:rPr>
      </w:pPr>
      <w:r w:rsidRPr="00361400">
        <w:rPr>
          <w:rFonts w:ascii="Times New Roman" w:hAnsi="Times New Roman"/>
          <w:b/>
          <w:sz w:val="28"/>
          <w:szCs w:val="28"/>
        </w:rPr>
        <w:t xml:space="preserve">Руководство для </w:t>
      </w:r>
      <w:r w:rsidRPr="00872C59">
        <w:rPr>
          <w:rFonts w:ascii="Times New Roman" w:hAnsi="Times New Roman"/>
          <w:b/>
          <w:bCs/>
          <w:iCs/>
          <w:sz w:val="28"/>
          <w:szCs w:val="28"/>
          <w:lang w:eastAsia="ru-RU"/>
        </w:rPr>
        <w:t>учащ</w:t>
      </w:r>
      <w:r w:rsidRPr="00361400">
        <w:rPr>
          <w:rFonts w:ascii="Times New Roman" w:hAnsi="Times New Roman"/>
          <w:b/>
          <w:sz w:val="28"/>
          <w:szCs w:val="28"/>
        </w:rPr>
        <w:t>егося (инженерный кейс)</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Описание идеи (разработка, доработка), сути и процесса происходящего</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proofErr w:type="gramStart"/>
      <w:r w:rsidRPr="00627D08">
        <w:rPr>
          <w:rFonts w:ascii="Times New Roman" w:hAnsi="Times New Roman"/>
          <w:sz w:val="28"/>
          <w:szCs w:val="28"/>
        </w:rPr>
        <w:t>Цель:</w:t>
      </w:r>
      <w:r>
        <w:rPr>
          <w:rFonts w:ascii="Times New Roman" w:hAnsi="Times New Roman"/>
          <w:sz w:val="28"/>
          <w:szCs w:val="28"/>
        </w:rPr>
        <w:t>_</w:t>
      </w:r>
      <w:proofErr w:type="gramEnd"/>
      <w:r>
        <w:rPr>
          <w:rFonts w:ascii="Times New Roman" w:hAnsi="Times New Roman"/>
          <w:sz w:val="28"/>
          <w:szCs w:val="28"/>
        </w:rPr>
        <w:t>__________________________________________________________</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конкретная, достижимая за определенное количество часов (что-то</w:t>
      </w:r>
      <w:r>
        <w:rPr>
          <w:rFonts w:ascii="Times New Roman" w:hAnsi="Times New Roman"/>
          <w:sz w:val="28"/>
          <w:szCs w:val="28"/>
        </w:rPr>
        <w:t xml:space="preserve"> </w:t>
      </w:r>
      <w:r w:rsidRPr="00627D08">
        <w:rPr>
          <w:rFonts w:ascii="Times New Roman" w:hAnsi="Times New Roman"/>
          <w:sz w:val="28"/>
          <w:szCs w:val="28"/>
        </w:rPr>
        <w:t>сделать)</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Вопросы для формулирования цели:</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 xml:space="preserve">• </w:t>
      </w:r>
      <w:proofErr w:type="gramStart"/>
      <w:r w:rsidRPr="00627D08">
        <w:rPr>
          <w:rFonts w:ascii="Times New Roman" w:hAnsi="Times New Roman"/>
          <w:sz w:val="28"/>
          <w:szCs w:val="28"/>
        </w:rPr>
        <w:t>В</w:t>
      </w:r>
      <w:proofErr w:type="gramEnd"/>
      <w:r w:rsidRPr="00627D08">
        <w:rPr>
          <w:rFonts w:ascii="Times New Roman" w:hAnsi="Times New Roman"/>
          <w:sz w:val="28"/>
          <w:szCs w:val="28"/>
        </w:rPr>
        <w:t xml:space="preserve"> чем суть разработки?</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 Какие проблемы позволит решить?</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 Что в результате будет?</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Этапы работы:</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lastRenderedPageBreak/>
        <w:t>1. Планир</w:t>
      </w:r>
      <w:r>
        <w:rPr>
          <w:rFonts w:ascii="Times New Roman" w:hAnsi="Times New Roman"/>
          <w:sz w:val="28"/>
          <w:szCs w:val="28"/>
        </w:rPr>
        <w:t>ование;</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2. Разраб</w:t>
      </w:r>
      <w:r>
        <w:rPr>
          <w:rFonts w:ascii="Times New Roman" w:hAnsi="Times New Roman"/>
          <w:sz w:val="28"/>
          <w:szCs w:val="28"/>
        </w:rPr>
        <w:t>отка</w:t>
      </w:r>
      <w:r w:rsidRPr="00627D08">
        <w:rPr>
          <w:rFonts w:ascii="Times New Roman" w:hAnsi="Times New Roman"/>
          <w:sz w:val="28"/>
          <w:szCs w:val="28"/>
        </w:rPr>
        <w:t xml:space="preserve"> и созда</w:t>
      </w:r>
      <w:r>
        <w:rPr>
          <w:rFonts w:ascii="Times New Roman" w:hAnsi="Times New Roman"/>
          <w:sz w:val="28"/>
          <w:szCs w:val="28"/>
        </w:rPr>
        <w:t>ние;</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3. Тестир</w:t>
      </w:r>
      <w:r>
        <w:rPr>
          <w:rFonts w:ascii="Times New Roman" w:hAnsi="Times New Roman"/>
          <w:sz w:val="28"/>
          <w:szCs w:val="28"/>
        </w:rPr>
        <w:t>ование;</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4. Дораб</w:t>
      </w:r>
      <w:r>
        <w:rPr>
          <w:rFonts w:ascii="Times New Roman" w:hAnsi="Times New Roman"/>
          <w:sz w:val="28"/>
          <w:szCs w:val="28"/>
        </w:rPr>
        <w:t>отка;</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5. Обсужд</w:t>
      </w:r>
      <w:r>
        <w:rPr>
          <w:rFonts w:ascii="Times New Roman" w:hAnsi="Times New Roman"/>
          <w:sz w:val="28"/>
          <w:szCs w:val="28"/>
        </w:rPr>
        <w:t>ение;</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6. Испыт</w:t>
      </w:r>
      <w:r>
        <w:rPr>
          <w:rFonts w:ascii="Times New Roman" w:hAnsi="Times New Roman"/>
          <w:sz w:val="28"/>
          <w:szCs w:val="28"/>
        </w:rPr>
        <w:t>ание.</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Планирование:</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 сформулируйте вопросы, помогающие спроектировать прототип вещи или устройства</w:t>
      </w:r>
      <w:r>
        <w:rPr>
          <w:rFonts w:ascii="Times New Roman" w:hAnsi="Times New Roman"/>
          <w:sz w:val="28"/>
          <w:szCs w:val="28"/>
        </w:rPr>
        <w:t>;</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Pr>
          <w:rFonts w:ascii="Times New Roman" w:hAnsi="Times New Roman"/>
          <w:sz w:val="28"/>
          <w:szCs w:val="28"/>
        </w:rPr>
        <w:t>• н</w:t>
      </w:r>
      <w:r w:rsidRPr="00627D08">
        <w:rPr>
          <w:rFonts w:ascii="Times New Roman" w:hAnsi="Times New Roman"/>
          <w:sz w:val="28"/>
          <w:szCs w:val="28"/>
        </w:rPr>
        <w:t>арисуйте эскиз и создайте план в виде технического рисунка, фото, видео или текста.</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Материалы и оборудование</w:t>
      </w:r>
      <w:r>
        <w:rPr>
          <w:rFonts w:ascii="Times New Roman" w:hAnsi="Times New Roman"/>
          <w:sz w:val="28"/>
          <w:szCs w:val="28"/>
        </w:rPr>
        <w:t>:</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 Что потребуется для работы? (перечислить)</w:t>
      </w:r>
    </w:p>
    <w:p w:rsidR="003241F0"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 xml:space="preserve">Советы </w:t>
      </w:r>
      <w:r>
        <w:rPr>
          <w:rFonts w:ascii="Times New Roman" w:hAnsi="Times New Roman"/>
          <w:bCs/>
          <w:iCs/>
          <w:sz w:val="28"/>
          <w:szCs w:val="28"/>
          <w:lang w:eastAsia="ru-RU"/>
        </w:rPr>
        <w:t>учащ</w:t>
      </w:r>
      <w:r w:rsidRPr="00627D08">
        <w:rPr>
          <w:rFonts w:ascii="Times New Roman" w:hAnsi="Times New Roman"/>
          <w:sz w:val="28"/>
          <w:szCs w:val="28"/>
        </w:rPr>
        <w:t xml:space="preserve">имся для создания и тестирования устройства/вещи. </w:t>
      </w:r>
      <w:r>
        <w:rPr>
          <w:rFonts w:ascii="Times New Roman" w:hAnsi="Times New Roman"/>
          <w:sz w:val="28"/>
          <w:szCs w:val="28"/>
        </w:rPr>
        <w:t xml:space="preserve">       </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Доработка. Примерные вопросы по технологии проектирования устройства:</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w:t>
      </w:r>
      <w:r>
        <w:rPr>
          <w:rFonts w:ascii="Times New Roman" w:hAnsi="Times New Roman"/>
          <w:sz w:val="28"/>
          <w:szCs w:val="28"/>
        </w:rPr>
        <w:t xml:space="preserve"> </w:t>
      </w:r>
      <w:r w:rsidRPr="00627D08">
        <w:rPr>
          <w:rFonts w:ascii="Times New Roman" w:hAnsi="Times New Roman"/>
          <w:sz w:val="28"/>
          <w:szCs w:val="28"/>
        </w:rPr>
        <w:t xml:space="preserve">Что заставило </w:t>
      </w:r>
      <w:r>
        <w:rPr>
          <w:rFonts w:ascii="Times New Roman" w:hAnsi="Times New Roman"/>
          <w:sz w:val="28"/>
          <w:szCs w:val="28"/>
        </w:rPr>
        <w:t>В</w:t>
      </w:r>
      <w:r w:rsidRPr="00627D08">
        <w:rPr>
          <w:rFonts w:ascii="Times New Roman" w:hAnsi="Times New Roman"/>
          <w:sz w:val="28"/>
          <w:szCs w:val="28"/>
        </w:rPr>
        <w:t>аше устройство работать именно так?</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 xml:space="preserve">• Что </w:t>
      </w:r>
      <w:r>
        <w:rPr>
          <w:rFonts w:ascii="Times New Roman" w:hAnsi="Times New Roman"/>
          <w:sz w:val="28"/>
          <w:szCs w:val="28"/>
        </w:rPr>
        <w:t>В</w:t>
      </w:r>
      <w:r w:rsidRPr="00627D08">
        <w:rPr>
          <w:rFonts w:ascii="Times New Roman" w:hAnsi="Times New Roman"/>
          <w:sz w:val="28"/>
          <w:szCs w:val="28"/>
        </w:rPr>
        <w:t>ы использовали</w:t>
      </w:r>
      <w:r>
        <w:rPr>
          <w:rFonts w:ascii="Times New Roman" w:hAnsi="Times New Roman"/>
          <w:sz w:val="28"/>
          <w:szCs w:val="28"/>
        </w:rPr>
        <w:t>,</w:t>
      </w:r>
      <w:r w:rsidRPr="00627D08">
        <w:rPr>
          <w:rFonts w:ascii="Times New Roman" w:hAnsi="Times New Roman"/>
          <w:sz w:val="28"/>
          <w:szCs w:val="28"/>
        </w:rPr>
        <w:t xml:space="preserve"> чтобы сделать ...?</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 Требуется ли изменение конструкции после тестирования устройства?</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Рефлексия. Примерные вопросы:</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w:t>
      </w:r>
      <w:r>
        <w:rPr>
          <w:rFonts w:ascii="Times New Roman" w:hAnsi="Times New Roman"/>
          <w:sz w:val="28"/>
          <w:szCs w:val="28"/>
        </w:rPr>
        <w:t xml:space="preserve"> </w:t>
      </w:r>
      <w:r w:rsidRPr="00627D08">
        <w:rPr>
          <w:rFonts w:ascii="Times New Roman" w:hAnsi="Times New Roman"/>
          <w:sz w:val="28"/>
          <w:szCs w:val="28"/>
        </w:rPr>
        <w:t xml:space="preserve">Опишите / расскажите, работает ли </w:t>
      </w:r>
      <w:r>
        <w:rPr>
          <w:rFonts w:ascii="Times New Roman" w:hAnsi="Times New Roman"/>
          <w:sz w:val="28"/>
          <w:szCs w:val="28"/>
        </w:rPr>
        <w:t>В</w:t>
      </w:r>
      <w:r w:rsidRPr="00627D08">
        <w:rPr>
          <w:rFonts w:ascii="Times New Roman" w:hAnsi="Times New Roman"/>
          <w:sz w:val="28"/>
          <w:szCs w:val="28"/>
        </w:rPr>
        <w:t>аше устройство</w:t>
      </w:r>
      <w:r>
        <w:rPr>
          <w:rFonts w:ascii="Times New Roman" w:hAnsi="Times New Roman"/>
          <w:sz w:val="28"/>
          <w:szCs w:val="28"/>
        </w:rPr>
        <w:t xml:space="preserve"> так,</w:t>
      </w:r>
      <w:r w:rsidRPr="00627D08">
        <w:rPr>
          <w:rFonts w:ascii="Times New Roman" w:hAnsi="Times New Roman"/>
          <w:sz w:val="28"/>
          <w:szCs w:val="28"/>
        </w:rPr>
        <w:t xml:space="preserve"> как </w:t>
      </w:r>
      <w:r>
        <w:rPr>
          <w:rFonts w:ascii="Times New Roman" w:hAnsi="Times New Roman"/>
          <w:sz w:val="28"/>
          <w:szCs w:val="28"/>
        </w:rPr>
        <w:t>В</w:t>
      </w:r>
      <w:r w:rsidRPr="00627D08">
        <w:rPr>
          <w:rFonts w:ascii="Times New Roman" w:hAnsi="Times New Roman"/>
          <w:sz w:val="28"/>
          <w:szCs w:val="28"/>
        </w:rPr>
        <w:t>ы задумали?</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 xml:space="preserve">• </w:t>
      </w:r>
      <w:r>
        <w:rPr>
          <w:rFonts w:ascii="Times New Roman" w:hAnsi="Times New Roman"/>
          <w:sz w:val="28"/>
          <w:szCs w:val="28"/>
        </w:rPr>
        <w:t xml:space="preserve"> </w:t>
      </w:r>
      <w:r w:rsidRPr="00627D08">
        <w:rPr>
          <w:rFonts w:ascii="Times New Roman" w:hAnsi="Times New Roman"/>
          <w:sz w:val="28"/>
          <w:szCs w:val="28"/>
        </w:rPr>
        <w:t xml:space="preserve">Что </w:t>
      </w:r>
      <w:r>
        <w:rPr>
          <w:rFonts w:ascii="Times New Roman" w:hAnsi="Times New Roman"/>
          <w:sz w:val="28"/>
          <w:szCs w:val="28"/>
        </w:rPr>
        <w:t>В</w:t>
      </w:r>
      <w:r w:rsidRPr="00627D08">
        <w:rPr>
          <w:rFonts w:ascii="Times New Roman" w:hAnsi="Times New Roman"/>
          <w:sz w:val="28"/>
          <w:szCs w:val="28"/>
        </w:rPr>
        <w:t>ы еще можете изменить в своей разработке, чтобы …?</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 xml:space="preserve">• </w:t>
      </w:r>
      <w:r>
        <w:rPr>
          <w:rFonts w:ascii="Times New Roman" w:hAnsi="Times New Roman"/>
          <w:sz w:val="28"/>
          <w:szCs w:val="28"/>
        </w:rPr>
        <w:t xml:space="preserve"> </w:t>
      </w:r>
      <w:r w:rsidRPr="00627D08">
        <w:rPr>
          <w:rFonts w:ascii="Times New Roman" w:hAnsi="Times New Roman"/>
          <w:sz w:val="28"/>
          <w:szCs w:val="28"/>
        </w:rPr>
        <w:t xml:space="preserve">Расскажите о конструкции </w:t>
      </w:r>
      <w:r>
        <w:rPr>
          <w:rFonts w:ascii="Times New Roman" w:hAnsi="Times New Roman"/>
          <w:sz w:val="28"/>
          <w:szCs w:val="28"/>
        </w:rPr>
        <w:t>В</w:t>
      </w:r>
      <w:r w:rsidRPr="00627D08">
        <w:rPr>
          <w:rFonts w:ascii="Times New Roman" w:hAnsi="Times New Roman"/>
          <w:sz w:val="28"/>
          <w:szCs w:val="28"/>
        </w:rPr>
        <w:t>ашего устройства.</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 xml:space="preserve">• </w:t>
      </w:r>
      <w:r>
        <w:rPr>
          <w:rFonts w:ascii="Times New Roman" w:hAnsi="Times New Roman"/>
          <w:sz w:val="28"/>
          <w:szCs w:val="28"/>
        </w:rPr>
        <w:t xml:space="preserve"> </w:t>
      </w:r>
      <w:r w:rsidRPr="00627D08">
        <w:rPr>
          <w:rFonts w:ascii="Times New Roman" w:hAnsi="Times New Roman"/>
          <w:sz w:val="28"/>
          <w:szCs w:val="28"/>
        </w:rPr>
        <w:t>Что Вы изменили в своей конструкции после тестирования?</w:t>
      </w:r>
    </w:p>
    <w:p w:rsidR="003241F0" w:rsidRPr="00627D08"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 xml:space="preserve">• </w:t>
      </w:r>
      <w:r>
        <w:rPr>
          <w:rFonts w:ascii="Times New Roman" w:hAnsi="Times New Roman"/>
          <w:sz w:val="28"/>
          <w:szCs w:val="28"/>
        </w:rPr>
        <w:t xml:space="preserve"> </w:t>
      </w:r>
      <w:r w:rsidRPr="00627D08">
        <w:rPr>
          <w:rFonts w:ascii="Times New Roman" w:hAnsi="Times New Roman"/>
          <w:sz w:val="28"/>
          <w:szCs w:val="28"/>
        </w:rPr>
        <w:t xml:space="preserve">Как в дальнейшем можно улучшить конструкцию </w:t>
      </w:r>
      <w:r>
        <w:rPr>
          <w:rFonts w:ascii="Times New Roman" w:hAnsi="Times New Roman"/>
          <w:sz w:val="28"/>
          <w:szCs w:val="28"/>
        </w:rPr>
        <w:t>В</w:t>
      </w:r>
      <w:r w:rsidRPr="00627D08">
        <w:rPr>
          <w:rFonts w:ascii="Times New Roman" w:hAnsi="Times New Roman"/>
          <w:sz w:val="28"/>
          <w:szCs w:val="28"/>
        </w:rPr>
        <w:t>ашего устрой</w:t>
      </w:r>
      <w:r>
        <w:rPr>
          <w:rFonts w:ascii="Times New Roman" w:hAnsi="Times New Roman"/>
          <w:sz w:val="28"/>
          <w:szCs w:val="28"/>
        </w:rPr>
        <w:t>ст</w:t>
      </w:r>
      <w:r w:rsidRPr="00627D08">
        <w:rPr>
          <w:rFonts w:ascii="Times New Roman" w:hAnsi="Times New Roman"/>
          <w:sz w:val="28"/>
          <w:szCs w:val="28"/>
        </w:rPr>
        <w:t>ва?</w:t>
      </w:r>
    </w:p>
    <w:p w:rsidR="003241F0" w:rsidRDefault="003241F0" w:rsidP="003241F0">
      <w:pPr>
        <w:shd w:val="clear" w:color="auto" w:fill="FFFFFF"/>
        <w:spacing w:line="360" w:lineRule="auto"/>
        <w:ind w:right="184" w:firstLine="709"/>
        <w:jc w:val="both"/>
        <w:rPr>
          <w:rFonts w:ascii="Times New Roman" w:hAnsi="Times New Roman"/>
          <w:sz w:val="28"/>
          <w:szCs w:val="28"/>
        </w:rPr>
      </w:pPr>
      <w:r w:rsidRPr="00627D08">
        <w:rPr>
          <w:rFonts w:ascii="Times New Roman" w:hAnsi="Times New Roman"/>
          <w:sz w:val="28"/>
          <w:szCs w:val="28"/>
        </w:rPr>
        <w:t>•</w:t>
      </w:r>
      <w:r>
        <w:rPr>
          <w:rFonts w:ascii="Times New Roman" w:hAnsi="Times New Roman"/>
          <w:sz w:val="28"/>
          <w:szCs w:val="28"/>
        </w:rPr>
        <w:t xml:space="preserve"> </w:t>
      </w:r>
      <w:r w:rsidRPr="00627D08">
        <w:rPr>
          <w:rFonts w:ascii="Times New Roman" w:hAnsi="Times New Roman"/>
          <w:sz w:val="28"/>
          <w:szCs w:val="28"/>
        </w:rPr>
        <w:t>Как прошло испытание?</w:t>
      </w:r>
    </w:p>
    <w:p w:rsidR="003241F0" w:rsidRPr="00ED6C4E" w:rsidRDefault="003241F0" w:rsidP="003241F0">
      <w:pPr>
        <w:shd w:val="clear" w:color="auto" w:fill="FFFFFF"/>
        <w:spacing w:line="360" w:lineRule="auto"/>
        <w:ind w:right="184" w:firstLine="709"/>
        <w:jc w:val="both"/>
        <w:rPr>
          <w:rFonts w:ascii="Times New Roman" w:hAnsi="Times New Roman"/>
          <w:sz w:val="28"/>
          <w:szCs w:val="28"/>
        </w:rPr>
      </w:pPr>
      <w:r w:rsidRPr="00ED6C4E">
        <w:rPr>
          <w:rFonts w:ascii="Times New Roman" w:hAnsi="Times New Roman"/>
          <w:sz w:val="28"/>
          <w:szCs w:val="28"/>
        </w:rPr>
        <w:lastRenderedPageBreak/>
        <w:t>Оценку по кейс-заданию</w:t>
      </w:r>
      <w:r>
        <w:rPr>
          <w:rFonts w:ascii="Times New Roman" w:hAnsi="Times New Roman"/>
          <w:sz w:val="28"/>
          <w:szCs w:val="28"/>
        </w:rPr>
        <w:t xml:space="preserve"> </w:t>
      </w:r>
      <w:r>
        <w:rPr>
          <w:rFonts w:ascii="Times New Roman" w:hAnsi="Times New Roman"/>
          <w:bCs/>
          <w:iCs/>
          <w:sz w:val="28"/>
          <w:szCs w:val="28"/>
          <w:lang w:eastAsia="ru-RU"/>
        </w:rPr>
        <w:t>учащ</w:t>
      </w:r>
      <w:r>
        <w:rPr>
          <w:rFonts w:ascii="Times New Roman" w:hAnsi="Times New Roman"/>
          <w:sz w:val="28"/>
          <w:szCs w:val="28"/>
        </w:rPr>
        <w:t>ийся</w:t>
      </w:r>
      <w:r w:rsidRPr="00ED6C4E">
        <w:rPr>
          <w:rFonts w:ascii="Times New Roman" w:hAnsi="Times New Roman"/>
          <w:sz w:val="28"/>
          <w:szCs w:val="28"/>
        </w:rPr>
        <w:t xml:space="preserve"> получает с учетом выполненной работы в указанный срок, если:</w:t>
      </w:r>
    </w:p>
    <w:p w:rsidR="003241F0" w:rsidRPr="00ED6C4E" w:rsidRDefault="003241F0" w:rsidP="006560B3">
      <w:pPr>
        <w:numPr>
          <w:ilvl w:val="0"/>
          <w:numId w:val="32"/>
        </w:numPr>
        <w:shd w:val="clear" w:color="auto" w:fill="FFFFFF"/>
        <w:suppressAutoHyphens w:val="0"/>
        <w:spacing w:line="360" w:lineRule="auto"/>
        <w:ind w:right="184"/>
        <w:jc w:val="both"/>
        <w:rPr>
          <w:rFonts w:ascii="Times New Roman" w:hAnsi="Times New Roman"/>
          <w:sz w:val="28"/>
          <w:szCs w:val="28"/>
        </w:rPr>
      </w:pPr>
      <w:r w:rsidRPr="00ED6C4E">
        <w:rPr>
          <w:rFonts w:ascii="Times New Roman" w:hAnsi="Times New Roman"/>
          <w:sz w:val="28"/>
          <w:szCs w:val="28"/>
        </w:rPr>
        <w:t>задания выполнены правильно и в полном объеме или с незначительными недоработками;</w:t>
      </w:r>
    </w:p>
    <w:p w:rsidR="003241F0" w:rsidRPr="00ED6C4E" w:rsidRDefault="003241F0" w:rsidP="006560B3">
      <w:pPr>
        <w:numPr>
          <w:ilvl w:val="0"/>
          <w:numId w:val="32"/>
        </w:numPr>
        <w:shd w:val="clear" w:color="auto" w:fill="FFFFFF"/>
        <w:suppressAutoHyphens w:val="0"/>
        <w:spacing w:line="360" w:lineRule="auto"/>
        <w:ind w:right="184"/>
        <w:jc w:val="both"/>
        <w:rPr>
          <w:rFonts w:ascii="Times New Roman" w:hAnsi="Times New Roman"/>
          <w:sz w:val="28"/>
          <w:szCs w:val="28"/>
        </w:rPr>
      </w:pPr>
      <w:r>
        <w:rPr>
          <w:rFonts w:ascii="Times New Roman" w:hAnsi="Times New Roman"/>
          <w:bCs/>
          <w:iCs/>
          <w:sz w:val="28"/>
          <w:szCs w:val="28"/>
          <w:lang w:eastAsia="ru-RU"/>
        </w:rPr>
        <w:t>учащ</w:t>
      </w:r>
      <w:r>
        <w:rPr>
          <w:rFonts w:ascii="Times New Roman" w:hAnsi="Times New Roman"/>
          <w:sz w:val="28"/>
          <w:szCs w:val="28"/>
        </w:rPr>
        <w:t>ийся</w:t>
      </w:r>
      <w:r w:rsidRPr="00ED6C4E">
        <w:rPr>
          <w:rFonts w:ascii="Times New Roman" w:hAnsi="Times New Roman"/>
          <w:sz w:val="28"/>
          <w:szCs w:val="28"/>
        </w:rPr>
        <w:t xml:space="preserve"> может пояснить выполнение любого этапа работы;</w:t>
      </w:r>
    </w:p>
    <w:p w:rsidR="003241F0" w:rsidRPr="00447AA2" w:rsidRDefault="003241F0" w:rsidP="006560B3">
      <w:pPr>
        <w:numPr>
          <w:ilvl w:val="0"/>
          <w:numId w:val="32"/>
        </w:numPr>
        <w:shd w:val="clear" w:color="auto" w:fill="FFFFFF"/>
        <w:suppressAutoHyphens w:val="0"/>
        <w:spacing w:line="360" w:lineRule="auto"/>
        <w:ind w:right="184"/>
        <w:jc w:val="both"/>
        <w:rPr>
          <w:rFonts w:ascii="Times New Roman" w:hAnsi="Times New Roman"/>
          <w:sz w:val="28"/>
          <w:szCs w:val="28"/>
        </w:rPr>
      </w:pPr>
      <w:r w:rsidRPr="00ED6C4E">
        <w:rPr>
          <w:rFonts w:ascii="Times New Roman" w:hAnsi="Times New Roman"/>
          <w:sz w:val="28"/>
          <w:szCs w:val="28"/>
        </w:rPr>
        <w:t>задание выполнено в соответствии с требованиями.</w:t>
      </w:r>
    </w:p>
    <w:p w:rsidR="003241F0" w:rsidRDefault="003241F0" w:rsidP="003241F0">
      <w:pPr>
        <w:shd w:val="clear" w:color="auto" w:fill="FFFFFF"/>
        <w:spacing w:line="360" w:lineRule="auto"/>
        <w:ind w:firstLine="709"/>
        <w:jc w:val="center"/>
        <w:rPr>
          <w:rFonts w:ascii="Times New Roman" w:hAnsi="Times New Roman"/>
          <w:color w:val="000000"/>
          <w:sz w:val="28"/>
          <w:szCs w:val="28"/>
          <w:lang w:eastAsia="ru-RU"/>
        </w:rPr>
      </w:pPr>
      <w:r>
        <w:rPr>
          <w:rFonts w:ascii="Times New Roman" w:hAnsi="Times New Roman"/>
          <w:b/>
          <w:bCs/>
          <w:color w:val="000000"/>
          <w:sz w:val="28"/>
          <w:szCs w:val="28"/>
          <w:lang w:eastAsia="ru-RU"/>
        </w:rPr>
        <w:t xml:space="preserve">2.4. </w:t>
      </w:r>
      <w:r w:rsidRPr="00ED6C4E">
        <w:rPr>
          <w:rFonts w:ascii="Times New Roman" w:hAnsi="Times New Roman"/>
          <w:b/>
          <w:bCs/>
          <w:color w:val="000000"/>
          <w:sz w:val="28"/>
          <w:szCs w:val="28"/>
          <w:lang w:eastAsia="ru-RU"/>
        </w:rPr>
        <w:t>Критерии</w:t>
      </w:r>
      <w:r>
        <w:rPr>
          <w:rFonts w:ascii="Times New Roman" w:hAnsi="Times New Roman"/>
          <w:b/>
          <w:bCs/>
          <w:color w:val="000000"/>
          <w:sz w:val="28"/>
          <w:szCs w:val="28"/>
          <w:lang w:eastAsia="ru-RU"/>
        </w:rPr>
        <w:t xml:space="preserve"> </w:t>
      </w:r>
      <w:r w:rsidRPr="00ED6C4E">
        <w:rPr>
          <w:rFonts w:ascii="Times New Roman" w:hAnsi="Times New Roman"/>
          <w:b/>
          <w:bCs/>
          <w:color w:val="000000"/>
          <w:sz w:val="28"/>
          <w:szCs w:val="28"/>
          <w:lang w:eastAsia="ru-RU"/>
        </w:rPr>
        <w:t>оценивания кейс-задания</w:t>
      </w:r>
      <w:r>
        <w:rPr>
          <w:rFonts w:ascii="Times New Roman" w:hAnsi="Times New Roman"/>
          <w:color w:val="000000"/>
          <w:sz w:val="28"/>
          <w:szCs w:val="28"/>
          <w:lang w:eastAsia="ru-RU"/>
        </w:rPr>
        <w:t xml:space="preserve"> </w:t>
      </w:r>
    </w:p>
    <w:p w:rsidR="003241F0" w:rsidRPr="00ED6C4E" w:rsidRDefault="003241F0" w:rsidP="003241F0">
      <w:pPr>
        <w:spacing w:line="360" w:lineRule="auto"/>
        <w:ind w:firstLine="709"/>
        <w:jc w:val="both"/>
        <w:rPr>
          <w:rFonts w:ascii="Times New Roman" w:hAnsi="Times New Roman"/>
          <w:sz w:val="28"/>
          <w:szCs w:val="28"/>
        </w:rPr>
      </w:pPr>
      <w:r w:rsidRPr="00ED6C4E">
        <w:rPr>
          <w:rFonts w:ascii="Times New Roman" w:hAnsi="Times New Roman"/>
          <w:sz w:val="28"/>
          <w:szCs w:val="28"/>
        </w:rPr>
        <w:t xml:space="preserve">Каждое кейс-задание оценивается по шкале от 0 до </w:t>
      </w:r>
      <w:r>
        <w:rPr>
          <w:rFonts w:ascii="Times New Roman" w:hAnsi="Times New Roman"/>
          <w:sz w:val="28"/>
          <w:szCs w:val="28"/>
        </w:rPr>
        <w:t>60</w:t>
      </w:r>
      <w:r w:rsidRPr="00ED6C4E">
        <w:rPr>
          <w:rFonts w:ascii="Times New Roman" w:hAnsi="Times New Roman"/>
          <w:sz w:val="28"/>
          <w:szCs w:val="28"/>
        </w:rPr>
        <w:t xml:space="preserve"> баллов в зависимости от качества выполнения задания в установленные сроки. </w:t>
      </w:r>
    </w:p>
    <w:p w:rsidR="003241F0" w:rsidRPr="00ED6C4E" w:rsidRDefault="003241F0" w:rsidP="003241F0">
      <w:pPr>
        <w:spacing w:line="360" w:lineRule="auto"/>
        <w:ind w:firstLine="709"/>
        <w:jc w:val="both"/>
        <w:rPr>
          <w:rFonts w:ascii="Times New Roman" w:hAnsi="Times New Roman"/>
          <w:sz w:val="28"/>
          <w:szCs w:val="28"/>
        </w:rPr>
      </w:pPr>
      <w:r>
        <w:rPr>
          <w:rFonts w:ascii="Times New Roman" w:hAnsi="Times New Roman"/>
          <w:sz w:val="28"/>
          <w:szCs w:val="28"/>
        </w:rPr>
        <w:t>55-60</w:t>
      </w:r>
      <w:r w:rsidRPr="00ED6C4E">
        <w:rPr>
          <w:rFonts w:ascii="Times New Roman" w:hAnsi="Times New Roman"/>
          <w:sz w:val="28"/>
          <w:szCs w:val="28"/>
        </w:rPr>
        <w:t xml:space="preserve"> баллов – кейс-задание выполнено в полном объеме, качественно и без ошибок;</w:t>
      </w:r>
    </w:p>
    <w:p w:rsidR="003241F0" w:rsidRPr="00ED6C4E" w:rsidRDefault="003241F0" w:rsidP="003241F0">
      <w:pPr>
        <w:spacing w:line="360" w:lineRule="auto"/>
        <w:ind w:firstLine="709"/>
        <w:jc w:val="both"/>
        <w:rPr>
          <w:rFonts w:ascii="Times New Roman" w:hAnsi="Times New Roman"/>
          <w:sz w:val="28"/>
          <w:szCs w:val="28"/>
        </w:rPr>
      </w:pPr>
      <w:r>
        <w:rPr>
          <w:rFonts w:ascii="Times New Roman" w:hAnsi="Times New Roman"/>
          <w:sz w:val="28"/>
          <w:szCs w:val="28"/>
        </w:rPr>
        <w:t>30-55</w:t>
      </w:r>
      <w:r w:rsidRPr="00ED6C4E">
        <w:rPr>
          <w:rFonts w:ascii="Times New Roman" w:hAnsi="Times New Roman"/>
          <w:sz w:val="28"/>
          <w:szCs w:val="28"/>
        </w:rPr>
        <w:t xml:space="preserve"> баллов – при выполнении кейс-задания допущены ошибки; кейс-задание выполнено не в полном объеме, однако недоработки носят несущественный характер и могут быть завершены в короткие сроки; оформление результатов выполнения кейс-задания требует некоторой доработки;</w:t>
      </w:r>
    </w:p>
    <w:p w:rsidR="003241F0" w:rsidRPr="00ED6C4E" w:rsidRDefault="003241F0" w:rsidP="003241F0">
      <w:pPr>
        <w:spacing w:line="360" w:lineRule="auto"/>
        <w:ind w:firstLine="709"/>
        <w:jc w:val="both"/>
        <w:rPr>
          <w:rFonts w:ascii="Times New Roman" w:hAnsi="Times New Roman"/>
          <w:sz w:val="28"/>
          <w:szCs w:val="28"/>
        </w:rPr>
      </w:pPr>
      <w:r w:rsidRPr="00ED6C4E">
        <w:rPr>
          <w:rFonts w:ascii="Times New Roman" w:hAnsi="Times New Roman"/>
          <w:sz w:val="28"/>
          <w:szCs w:val="28"/>
        </w:rPr>
        <w:t>0-</w:t>
      </w:r>
      <w:r>
        <w:rPr>
          <w:rFonts w:ascii="Times New Roman" w:hAnsi="Times New Roman"/>
          <w:sz w:val="28"/>
          <w:szCs w:val="28"/>
        </w:rPr>
        <w:t>29</w:t>
      </w:r>
      <w:r w:rsidRPr="00ED6C4E">
        <w:rPr>
          <w:rFonts w:ascii="Times New Roman" w:hAnsi="Times New Roman"/>
          <w:sz w:val="28"/>
          <w:szCs w:val="28"/>
        </w:rPr>
        <w:t xml:space="preserve"> баллов – при выполнении кейс-задания допущены грубые ошибки при вычислениях, моделировании, </w:t>
      </w:r>
      <w:proofErr w:type="spellStart"/>
      <w:r w:rsidRPr="00ED6C4E">
        <w:rPr>
          <w:rFonts w:ascii="Times New Roman" w:hAnsi="Times New Roman"/>
          <w:sz w:val="28"/>
          <w:szCs w:val="28"/>
        </w:rPr>
        <w:t>прототипировании</w:t>
      </w:r>
      <w:proofErr w:type="spellEnd"/>
      <w:r w:rsidRPr="00ED6C4E">
        <w:rPr>
          <w:rFonts w:ascii="Times New Roman" w:hAnsi="Times New Roman"/>
          <w:sz w:val="28"/>
          <w:szCs w:val="28"/>
        </w:rPr>
        <w:t>; кейс-задание или ключевые блоки кейс-задания не выполнены; оформление результатов выполнения кейс-задания не соответствует даже минимальным требованиям к оформлению результатов проектной деятельности.</w:t>
      </w:r>
    </w:p>
    <w:p w:rsidR="003241F0" w:rsidRPr="00ED6C4E" w:rsidRDefault="003241F0" w:rsidP="003241F0">
      <w:pPr>
        <w:spacing w:line="360" w:lineRule="auto"/>
        <w:ind w:firstLine="709"/>
        <w:jc w:val="both"/>
        <w:rPr>
          <w:rFonts w:ascii="Times New Roman" w:hAnsi="Times New Roman"/>
          <w:sz w:val="28"/>
          <w:szCs w:val="28"/>
        </w:rPr>
      </w:pPr>
      <w:r w:rsidRPr="00ED6C4E">
        <w:rPr>
          <w:rFonts w:ascii="Times New Roman" w:hAnsi="Times New Roman"/>
          <w:sz w:val="28"/>
          <w:szCs w:val="28"/>
        </w:rPr>
        <w:t xml:space="preserve">Кейс-задание считается успешно выполненным, если преподаватель оценил результаты выполнения кейс-задания в </w:t>
      </w:r>
      <w:r>
        <w:rPr>
          <w:rFonts w:ascii="Times New Roman" w:hAnsi="Times New Roman"/>
          <w:sz w:val="28"/>
          <w:szCs w:val="28"/>
        </w:rPr>
        <w:t>30</w:t>
      </w:r>
      <w:r w:rsidRPr="00ED6C4E">
        <w:rPr>
          <w:rFonts w:ascii="Times New Roman" w:hAnsi="Times New Roman"/>
          <w:sz w:val="28"/>
          <w:szCs w:val="28"/>
        </w:rPr>
        <w:t xml:space="preserve"> и более баллов. В случае если </w:t>
      </w:r>
      <w:r>
        <w:rPr>
          <w:rFonts w:ascii="Times New Roman" w:hAnsi="Times New Roman"/>
          <w:bCs/>
          <w:iCs/>
          <w:sz w:val="28"/>
          <w:szCs w:val="28"/>
          <w:lang w:eastAsia="ru-RU"/>
        </w:rPr>
        <w:t>учащ</w:t>
      </w:r>
      <w:r w:rsidRPr="00ED6C4E">
        <w:rPr>
          <w:rFonts w:ascii="Times New Roman" w:hAnsi="Times New Roman"/>
          <w:sz w:val="28"/>
          <w:szCs w:val="28"/>
        </w:rPr>
        <w:t>ийся набрал меньшее количество баллов, кейс-задание считается не выполненным, требуется его доработка.</w:t>
      </w:r>
    </w:p>
    <w:p w:rsidR="003241F0" w:rsidRPr="00115422" w:rsidRDefault="003241F0" w:rsidP="003241F0">
      <w:pPr>
        <w:spacing w:line="360" w:lineRule="auto"/>
        <w:ind w:firstLine="709"/>
        <w:jc w:val="both"/>
        <w:rPr>
          <w:rFonts w:ascii="Times New Roman" w:hAnsi="Times New Roman"/>
          <w:b/>
          <w:bCs/>
          <w:sz w:val="28"/>
          <w:szCs w:val="28"/>
          <w:lang w:eastAsia="ru-RU"/>
        </w:rPr>
      </w:pPr>
      <w:r w:rsidRPr="00115422">
        <w:rPr>
          <w:rFonts w:ascii="Times New Roman" w:hAnsi="Times New Roman"/>
          <w:sz w:val="28"/>
          <w:szCs w:val="28"/>
        </w:rPr>
        <w:t>Каждым членом группы после выполнения работы заполняется анкета, в которой</w:t>
      </w:r>
      <w:r>
        <w:rPr>
          <w:rFonts w:ascii="Times New Roman" w:hAnsi="Times New Roman"/>
          <w:sz w:val="28"/>
          <w:szCs w:val="28"/>
        </w:rPr>
        <w:t xml:space="preserve"> </w:t>
      </w:r>
      <w:r w:rsidRPr="00115422">
        <w:rPr>
          <w:rFonts w:ascii="Times New Roman" w:hAnsi="Times New Roman"/>
          <w:sz w:val="28"/>
          <w:szCs w:val="28"/>
        </w:rPr>
        <w:t>он оценивает работу каждого по 3-балльной системе:</w:t>
      </w:r>
    </w:p>
    <w:p w:rsidR="003241F0" w:rsidRPr="00115422" w:rsidRDefault="003241F0" w:rsidP="003241F0">
      <w:pPr>
        <w:spacing w:line="360" w:lineRule="auto"/>
        <w:ind w:firstLine="709"/>
        <w:jc w:val="both"/>
        <w:rPr>
          <w:rFonts w:ascii="Times New Roman" w:hAnsi="Times New Roman"/>
          <w:sz w:val="28"/>
          <w:szCs w:val="28"/>
          <w:lang w:eastAsia="ru-RU"/>
        </w:rPr>
      </w:pPr>
      <w:r w:rsidRPr="00115422">
        <w:rPr>
          <w:rFonts w:ascii="Times New Roman" w:hAnsi="Times New Roman"/>
          <w:b/>
          <w:bCs/>
          <w:sz w:val="28"/>
          <w:szCs w:val="28"/>
          <w:lang w:eastAsia="ru-RU"/>
        </w:rPr>
        <w:t>3</w:t>
      </w:r>
      <w:r>
        <w:rPr>
          <w:rFonts w:ascii="Times New Roman" w:hAnsi="Times New Roman"/>
          <w:sz w:val="28"/>
          <w:szCs w:val="28"/>
          <w:lang w:eastAsia="ru-RU"/>
        </w:rPr>
        <w:t xml:space="preserve"> </w:t>
      </w:r>
      <w:r w:rsidRPr="00490EBE">
        <w:rPr>
          <w:rFonts w:ascii="Times New Roman" w:hAnsi="Times New Roman"/>
          <w:sz w:val="28"/>
          <w:szCs w:val="28"/>
          <w:lang w:eastAsia="ru-RU"/>
        </w:rPr>
        <w:t>–</w:t>
      </w:r>
      <w:r>
        <w:rPr>
          <w:rFonts w:ascii="Times New Roman" w:hAnsi="Times New Roman"/>
          <w:sz w:val="28"/>
          <w:szCs w:val="28"/>
          <w:lang w:eastAsia="ru-RU"/>
        </w:rPr>
        <w:t xml:space="preserve"> </w:t>
      </w:r>
      <w:r w:rsidRPr="00115422">
        <w:rPr>
          <w:rFonts w:ascii="Times New Roman" w:hAnsi="Times New Roman"/>
          <w:sz w:val="28"/>
          <w:szCs w:val="28"/>
          <w:lang w:eastAsia="ru-RU"/>
        </w:rPr>
        <w:t xml:space="preserve">следует </w:t>
      </w:r>
      <w:r>
        <w:rPr>
          <w:rFonts w:ascii="Times New Roman" w:hAnsi="Times New Roman"/>
          <w:sz w:val="28"/>
          <w:szCs w:val="28"/>
          <w:lang w:eastAsia="ru-RU"/>
        </w:rPr>
        <w:t xml:space="preserve">теме </w:t>
      </w:r>
      <w:r w:rsidRPr="00115422">
        <w:rPr>
          <w:rFonts w:ascii="Times New Roman" w:hAnsi="Times New Roman"/>
          <w:sz w:val="28"/>
          <w:szCs w:val="28"/>
          <w:lang w:eastAsia="ru-RU"/>
        </w:rPr>
        <w:t>в значительной степени;</w:t>
      </w:r>
    </w:p>
    <w:p w:rsidR="003241F0" w:rsidRPr="00115422" w:rsidRDefault="003241F0" w:rsidP="003241F0">
      <w:pPr>
        <w:spacing w:line="360" w:lineRule="auto"/>
        <w:ind w:firstLine="709"/>
        <w:jc w:val="both"/>
        <w:rPr>
          <w:rFonts w:ascii="Times New Roman" w:hAnsi="Times New Roman"/>
          <w:sz w:val="28"/>
          <w:szCs w:val="28"/>
          <w:lang w:eastAsia="ru-RU"/>
        </w:rPr>
      </w:pPr>
      <w:r w:rsidRPr="00115422">
        <w:rPr>
          <w:rFonts w:ascii="Times New Roman" w:hAnsi="Times New Roman"/>
          <w:b/>
          <w:bCs/>
          <w:sz w:val="28"/>
          <w:szCs w:val="28"/>
          <w:lang w:eastAsia="ru-RU"/>
        </w:rPr>
        <w:t>2</w:t>
      </w:r>
      <w:r>
        <w:rPr>
          <w:rFonts w:ascii="Times New Roman" w:hAnsi="Times New Roman"/>
          <w:sz w:val="28"/>
          <w:szCs w:val="28"/>
          <w:lang w:eastAsia="ru-RU"/>
        </w:rPr>
        <w:t xml:space="preserve"> </w:t>
      </w:r>
      <w:r w:rsidRPr="00490EBE">
        <w:rPr>
          <w:rFonts w:ascii="Times New Roman" w:hAnsi="Times New Roman"/>
          <w:sz w:val="28"/>
          <w:szCs w:val="28"/>
          <w:lang w:eastAsia="ru-RU"/>
        </w:rPr>
        <w:t>–</w:t>
      </w:r>
      <w:r>
        <w:rPr>
          <w:rFonts w:ascii="Times New Roman" w:hAnsi="Times New Roman"/>
          <w:sz w:val="28"/>
          <w:szCs w:val="28"/>
          <w:lang w:eastAsia="ru-RU"/>
        </w:rPr>
        <w:t xml:space="preserve"> </w:t>
      </w:r>
      <w:r w:rsidRPr="00115422">
        <w:rPr>
          <w:rFonts w:ascii="Times New Roman" w:hAnsi="Times New Roman"/>
          <w:sz w:val="28"/>
          <w:szCs w:val="28"/>
          <w:lang w:eastAsia="ru-RU"/>
        </w:rPr>
        <w:t>следует</w:t>
      </w:r>
      <w:r>
        <w:rPr>
          <w:rFonts w:ascii="Times New Roman" w:hAnsi="Times New Roman"/>
          <w:sz w:val="28"/>
          <w:szCs w:val="28"/>
          <w:lang w:eastAsia="ru-RU"/>
        </w:rPr>
        <w:t xml:space="preserve"> теме</w:t>
      </w:r>
      <w:r w:rsidRPr="00115422">
        <w:rPr>
          <w:rFonts w:ascii="Times New Roman" w:hAnsi="Times New Roman"/>
          <w:sz w:val="28"/>
          <w:szCs w:val="28"/>
          <w:lang w:eastAsia="ru-RU"/>
        </w:rPr>
        <w:t xml:space="preserve"> в небольшой степени;</w:t>
      </w:r>
    </w:p>
    <w:p w:rsidR="003241F0" w:rsidRPr="00115422" w:rsidRDefault="003241F0" w:rsidP="003241F0">
      <w:pPr>
        <w:spacing w:line="360" w:lineRule="auto"/>
        <w:ind w:firstLine="709"/>
        <w:jc w:val="both"/>
        <w:rPr>
          <w:rFonts w:ascii="Times New Roman" w:hAnsi="Times New Roman"/>
          <w:sz w:val="28"/>
          <w:szCs w:val="28"/>
          <w:lang w:eastAsia="ru-RU"/>
        </w:rPr>
      </w:pPr>
      <w:r w:rsidRPr="00115422">
        <w:rPr>
          <w:rFonts w:ascii="Times New Roman" w:hAnsi="Times New Roman"/>
          <w:b/>
          <w:bCs/>
          <w:sz w:val="28"/>
          <w:szCs w:val="28"/>
          <w:lang w:eastAsia="ru-RU"/>
        </w:rPr>
        <w:t>1</w:t>
      </w:r>
      <w:r>
        <w:rPr>
          <w:rFonts w:ascii="Times New Roman" w:hAnsi="Times New Roman"/>
          <w:sz w:val="28"/>
          <w:szCs w:val="28"/>
          <w:lang w:eastAsia="ru-RU"/>
        </w:rPr>
        <w:t xml:space="preserve"> </w:t>
      </w:r>
      <w:r w:rsidRPr="00490EBE">
        <w:rPr>
          <w:rFonts w:ascii="Times New Roman" w:hAnsi="Times New Roman"/>
          <w:sz w:val="28"/>
          <w:szCs w:val="28"/>
          <w:lang w:eastAsia="ru-RU"/>
        </w:rPr>
        <w:t>–</w:t>
      </w:r>
      <w:r>
        <w:rPr>
          <w:rFonts w:ascii="Times New Roman" w:hAnsi="Times New Roman"/>
          <w:sz w:val="28"/>
          <w:szCs w:val="28"/>
          <w:lang w:eastAsia="ru-RU"/>
        </w:rPr>
        <w:t xml:space="preserve"> </w:t>
      </w:r>
      <w:r w:rsidRPr="00115422">
        <w:rPr>
          <w:rFonts w:ascii="Times New Roman" w:hAnsi="Times New Roman"/>
          <w:sz w:val="28"/>
          <w:szCs w:val="28"/>
          <w:lang w:eastAsia="ru-RU"/>
        </w:rPr>
        <w:t xml:space="preserve">не следует </w:t>
      </w:r>
      <w:r>
        <w:rPr>
          <w:rFonts w:ascii="Times New Roman" w:hAnsi="Times New Roman"/>
          <w:sz w:val="28"/>
          <w:szCs w:val="28"/>
          <w:lang w:eastAsia="ru-RU"/>
        </w:rPr>
        <w:t>теме.</w:t>
      </w:r>
    </w:p>
    <w:p w:rsidR="003241F0" w:rsidRPr="00115422" w:rsidRDefault="003241F0" w:rsidP="003241F0">
      <w:pPr>
        <w:spacing w:line="360" w:lineRule="auto"/>
        <w:ind w:firstLine="709"/>
        <w:jc w:val="both"/>
        <w:rPr>
          <w:rFonts w:ascii="Times New Roman" w:hAnsi="Times New Roman"/>
          <w:sz w:val="28"/>
          <w:szCs w:val="28"/>
        </w:rPr>
      </w:pPr>
      <w:r w:rsidRPr="00115422">
        <w:rPr>
          <w:rFonts w:ascii="Times New Roman" w:hAnsi="Times New Roman"/>
          <w:sz w:val="28"/>
          <w:szCs w:val="28"/>
        </w:rPr>
        <w:lastRenderedPageBreak/>
        <w:t>Затем заполняется общая сводная ведомость, где подсчитаны средние баллы</w:t>
      </w:r>
      <w:r>
        <w:rPr>
          <w:rFonts w:ascii="Times New Roman" w:hAnsi="Times New Roman"/>
          <w:sz w:val="28"/>
          <w:szCs w:val="28"/>
        </w:rPr>
        <w:t>,</w:t>
      </w:r>
      <w:r w:rsidRPr="00115422">
        <w:rPr>
          <w:rFonts w:ascii="Times New Roman" w:hAnsi="Times New Roman"/>
          <w:sz w:val="28"/>
          <w:szCs w:val="28"/>
        </w:rPr>
        <w:t xml:space="preserve"> и виден результат и «западающие» позиции. </w:t>
      </w:r>
    </w:p>
    <w:p w:rsidR="003241F0" w:rsidRPr="00490EBE" w:rsidRDefault="003241F0" w:rsidP="003241F0">
      <w:pPr>
        <w:spacing w:line="360" w:lineRule="auto"/>
        <w:ind w:firstLine="709"/>
        <w:jc w:val="both"/>
        <w:rPr>
          <w:rFonts w:ascii="Times New Roman" w:hAnsi="Times New Roman"/>
          <w:sz w:val="28"/>
          <w:szCs w:val="28"/>
        </w:rPr>
      </w:pPr>
      <w:r w:rsidRPr="00ED6C4E">
        <w:rPr>
          <w:rFonts w:ascii="Times New Roman" w:hAnsi="Times New Roman"/>
          <w:sz w:val="28"/>
          <w:szCs w:val="28"/>
        </w:rPr>
        <w:t xml:space="preserve">Итоговая защита проекта </w:t>
      </w:r>
      <w:r w:rsidRPr="00872C59">
        <w:rPr>
          <w:rFonts w:ascii="Times New Roman" w:hAnsi="Times New Roman"/>
          <w:sz w:val="28"/>
          <w:szCs w:val="28"/>
        </w:rPr>
        <w:t>оценивается от 0 до 60 баллов</w:t>
      </w:r>
      <w:r w:rsidRPr="00ED6C4E">
        <w:rPr>
          <w:rFonts w:ascii="Times New Roman" w:hAnsi="Times New Roman"/>
          <w:sz w:val="28"/>
          <w:szCs w:val="28"/>
        </w:rPr>
        <w:t xml:space="preserve"> согласно следующим критериям:</w:t>
      </w:r>
    </w:p>
    <w:p w:rsidR="003241F0" w:rsidRDefault="003241F0" w:rsidP="003241F0">
      <w:pPr>
        <w:jc w:val="center"/>
        <w:rPr>
          <w:rFonts w:ascii="Times New Roman" w:hAnsi="Times New Roman"/>
          <w:b/>
          <w:sz w:val="28"/>
          <w:szCs w:val="28"/>
        </w:rPr>
      </w:pPr>
      <w:r>
        <w:rPr>
          <w:rFonts w:ascii="Times New Roman" w:hAnsi="Times New Roman"/>
          <w:b/>
          <w:sz w:val="28"/>
          <w:szCs w:val="28"/>
        </w:rPr>
        <w:t>Оценивание проектной работы учащихся на публичной защите экспертами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79"/>
        <w:gridCol w:w="22"/>
        <w:gridCol w:w="1564"/>
        <w:gridCol w:w="4389"/>
        <w:gridCol w:w="27"/>
        <w:gridCol w:w="1064"/>
      </w:tblGrid>
      <w:tr w:rsidR="003241F0" w:rsidTr="00772863">
        <w:tc>
          <w:tcPr>
            <w:tcW w:w="3947" w:type="dxa"/>
            <w:gridSpan w:val="3"/>
            <w:shd w:val="clear" w:color="auto" w:fill="auto"/>
          </w:tcPr>
          <w:p w:rsidR="003241F0" w:rsidRDefault="003241F0" w:rsidP="00772863">
            <w:pPr>
              <w:spacing w:line="360" w:lineRule="auto"/>
              <w:jc w:val="center"/>
              <w:rPr>
                <w:rFonts w:ascii="Times New Roman" w:hAnsi="Times New Roman"/>
                <w:sz w:val="28"/>
                <w:szCs w:val="28"/>
              </w:rPr>
            </w:pPr>
            <w:r>
              <w:rPr>
                <w:rFonts w:ascii="Times New Roman" w:hAnsi="Times New Roman"/>
                <w:sz w:val="28"/>
                <w:szCs w:val="28"/>
              </w:rPr>
              <w:t>Критерии</w:t>
            </w:r>
          </w:p>
        </w:tc>
        <w:tc>
          <w:tcPr>
            <w:tcW w:w="4541" w:type="dxa"/>
            <w:gridSpan w:val="2"/>
            <w:shd w:val="clear" w:color="auto" w:fill="auto"/>
          </w:tcPr>
          <w:p w:rsidR="003241F0" w:rsidRDefault="003241F0" w:rsidP="00772863">
            <w:pPr>
              <w:spacing w:line="360" w:lineRule="auto"/>
              <w:jc w:val="center"/>
              <w:rPr>
                <w:rFonts w:ascii="Times New Roman" w:hAnsi="Times New Roman"/>
                <w:sz w:val="28"/>
                <w:szCs w:val="28"/>
              </w:rPr>
            </w:pPr>
            <w:r>
              <w:rPr>
                <w:rFonts w:ascii="Times New Roman" w:hAnsi="Times New Roman"/>
                <w:sz w:val="28"/>
                <w:szCs w:val="28"/>
              </w:rPr>
              <w:t>Содержание</w:t>
            </w:r>
          </w:p>
        </w:tc>
        <w:tc>
          <w:tcPr>
            <w:tcW w:w="1083" w:type="dxa"/>
            <w:shd w:val="clear" w:color="auto" w:fill="auto"/>
          </w:tcPr>
          <w:p w:rsidR="003241F0" w:rsidRPr="00872C59" w:rsidRDefault="003241F0" w:rsidP="00772863">
            <w:pPr>
              <w:spacing w:line="360" w:lineRule="auto"/>
              <w:jc w:val="center"/>
              <w:rPr>
                <w:rFonts w:ascii="Times New Roman" w:hAnsi="Times New Roman"/>
                <w:sz w:val="28"/>
                <w:szCs w:val="28"/>
              </w:rPr>
            </w:pPr>
            <w:r w:rsidRPr="00872C59">
              <w:rPr>
                <w:rFonts w:ascii="Times New Roman" w:hAnsi="Times New Roman"/>
                <w:sz w:val="28"/>
                <w:szCs w:val="28"/>
              </w:rPr>
              <w:t>Балл</w:t>
            </w:r>
          </w:p>
          <w:p w:rsidR="003241F0" w:rsidRDefault="003241F0" w:rsidP="00772863">
            <w:pPr>
              <w:spacing w:line="360" w:lineRule="auto"/>
              <w:jc w:val="center"/>
              <w:rPr>
                <w:rFonts w:ascii="Times New Roman" w:hAnsi="Times New Roman"/>
                <w:sz w:val="28"/>
                <w:szCs w:val="28"/>
              </w:rPr>
            </w:pPr>
            <w:r w:rsidRPr="00872C59">
              <w:rPr>
                <w:rFonts w:ascii="Times New Roman" w:hAnsi="Times New Roman"/>
                <w:sz w:val="28"/>
                <w:szCs w:val="28"/>
              </w:rPr>
              <w:t>от 0 до 3</w:t>
            </w:r>
          </w:p>
        </w:tc>
      </w:tr>
      <w:tr w:rsidR="003241F0" w:rsidTr="00772863">
        <w:tc>
          <w:tcPr>
            <w:tcW w:w="9571" w:type="dxa"/>
            <w:gridSpan w:val="6"/>
            <w:shd w:val="clear" w:color="auto" w:fill="auto"/>
          </w:tcPr>
          <w:p w:rsidR="003241F0" w:rsidRDefault="003241F0" w:rsidP="006560B3">
            <w:pPr>
              <w:numPr>
                <w:ilvl w:val="0"/>
                <w:numId w:val="18"/>
              </w:numPr>
              <w:suppressAutoHyphens w:val="0"/>
              <w:spacing w:line="360" w:lineRule="auto"/>
              <w:contextualSpacing/>
              <w:jc w:val="center"/>
              <w:rPr>
                <w:rFonts w:ascii="Times New Roman" w:hAnsi="Times New Roman"/>
                <w:sz w:val="28"/>
                <w:szCs w:val="28"/>
              </w:rPr>
            </w:pPr>
            <w:r>
              <w:rPr>
                <w:rFonts w:ascii="Times New Roman" w:hAnsi="Times New Roman"/>
                <w:color w:val="424242"/>
                <w:sz w:val="28"/>
                <w:szCs w:val="23"/>
                <w:lang w:eastAsia="ru-RU"/>
              </w:rPr>
              <w:t>Поисковый этап – проблема и целеполагание.</w:t>
            </w:r>
          </w:p>
        </w:tc>
      </w:tr>
      <w:tr w:rsidR="003241F0" w:rsidTr="00772863">
        <w:tc>
          <w:tcPr>
            <w:tcW w:w="2301" w:type="dxa"/>
            <w:gridSpan w:val="2"/>
            <w:shd w:val="clear" w:color="auto" w:fill="auto"/>
          </w:tcPr>
          <w:p w:rsidR="003241F0" w:rsidRDefault="003241F0" w:rsidP="00772863">
            <w:pPr>
              <w:spacing w:line="360" w:lineRule="auto"/>
              <w:rPr>
                <w:rFonts w:ascii="Times New Roman" w:hAnsi="Times New Roman"/>
                <w:sz w:val="28"/>
                <w:szCs w:val="28"/>
              </w:rPr>
            </w:pPr>
            <w:r>
              <w:rPr>
                <w:rFonts w:ascii="Times New Roman" w:hAnsi="Times New Roman"/>
                <w:color w:val="424242"/>
                <w:sz w:val="28"/>
                <w:szCs w:val="23"/>
                <w:lang w:eastAsia="ru-RU"/>
              </w:rPr>
              <w:t>Поиск и анализ проблемы.</w:t>
            </w:r>
          </w:p>
        </w:tc>
        <w:tc>
          <w:tcPr>
            <w:tcW w:w="6187" w:type="dxa"/>
            <w:gridSpan w:val="3"/>
            <w:shd w:val="clear" w:color="auto" w:fill="auto"/>
          </w:tcPr>
          <w:p w:rsidR="003241F0" w:rsidRDefault="003241F0" w:rsidP="00772863">
            <w:pPr>
              <w:spacing w:line="360" w:lineRule="auto"/>
              <w:rPr>
                <w:rFonts w:ascii="Times New Roman" w:hAnsi="Times New Roman"/>
                <w:sz w:val="28"/>
                <w:szCs w:val="28"/>
              </w:rPr>
            </w:pPr>
            <w:r>
              <w:rPr>
                <w:rFonts w:ascii="Times New Roman" w:hAnsi="Times New Roman"/>
                <w:color w:val="424242"/>
                <w:sz w:val="28"/>
                <w:szCs w:val="28"/>
                <w:lang w:eastAsia="ru-RU"/>
              </w:rPr>
              <w:t>Умение автора выделить и сформулировать проблему.</w:t>
            </w:r>
            <w:r>
              <w:rPr>
                <w:rFonts w:ascii="Times New Roman" w:hAnsi="Times New Roman"/>
                <w:sz w:val="28"/>
                <w:szCs w:val="28"/>
              </w:rPr>
              <w:t xml:space="preserve"> Актуальность поставленной задачи.</w:t>
            </w:r>
          </w:p>
        </w:tc>
        <w:tc>
          <w:tcPr>
            <w:tcW w:w="1083" w:type="dxa"/>
            <w:shd w:val="clear" w:color="auto" w:fill="auto"/>
          </w:tcPr>
          <w:p w:rsidR="003241F0" w:rsidRDefault="003241F0" w:rsidP="00772863">
            <w:pPr>
              <w:spacing w:line="360" w:lineRule="auto"/>
              <w:jc w:val="both"/>
              <w:rPr>
                <w:rFonts w:ascii="Times New Roman" w:hAnsi="Times New Roman"/>
                <w:sz w:val="28"/>
                <w:szCs w:val="28"/>
              </w:rPr>
            </w:pPr>
          </w:p>
        </w:tc>
      </w:tr>
      <w:tr w:rsidR="003241F0" w:rsidTr="00772863">
        <w:tc>
          <w:tcPr>
            <w:tcW w:w="2301" w:type="dxa"/>
            <w:gridSpan w:val="2"/>
            <w:shd w:val="clear" w:color="auto" w:fill="auto"/>
          </w:tcPr>
          <w:p w:rsidR="003241F0" w:rsidRDefault="003241F0" w:rsidP="00772863">
            <w:pPr>
              <w:spacing w:line="360" w:lineRule="auto"/>
              <w:rPr>
                <w:rFonts w:ascii="Times New Roman" w:hAnsi="Times New Roman"/>
                <w:sz w:val="28"/>
                <w:szCs w:val="28"/>
              </w:rPr>
            </w:pPr>
            <w:r>
              <w:rPr>
                <w:rFonts w:ascii="Times New Roman" w:hAnsi="Times New Roman"/>
                <w:color w:val="424242"/>
                <w:sz w:val="28"/>
                <w:szCs w:val="23"/>
                <w:lang w:eastAsia="ru-RU"/>
              </w:rPr>
              <w:t xml:space="preserve">Постановка цели. </w:t>
            </w:r>
          </w:p>
        </w:tc>
        <w:tc>
          <w:tcPr>
            <w:tcW w:w="6187" w:type="dxa"/>
            <w:gridSpan w:val="3"/>
            <w:shd w:val="clear" w:color="auto" w:fill="auto"/>
            <w:vAlign w:val="center"/>
          </w:tcPr>
          <w:p w:rsidR="003241F0" w:rsidRPr="00694127" w:rsidRDefault="003241F0" w:rsidP="00772863">
            <w:pPr>
              <w:spacing w:line="360" w:lineRule="auto"/>
              <w:rPr>
                <w:rFonts w:ascii="Times New Roman" w:hAnsi="Times New Roman"/>
                <w:color w:val="424242"/>
                <w:sz w:val="28"/>
                <w:szCs w:val="28"/>
                <w:lang w:eastAsia="ru-RU"/>
              </w:rPr>
            </w:pPr>
            <w:r>
              <w:rPr>
                <w:rFonts w:ascii="Times New Roman" w:hAnsi="Times New Roman"/>
                <w:color w:val="424242"/>
                <w:sz w:val="28"/>
                <w:szCs w:val="28"/>
                <w:lang w:eastAsia="ru-RU"/>
              </w:rPr>
              <w:t>Цель четкая, в формулировке визуализируется продукт. Школьник использовал SMART технологию при постановке цели.</w:t>
            </w:r>
          </w:p>
        </w:tc>
        <w:tc>
          <w:tcPr>
            <w:tcW w:w="1083" w:type="dxa"/>
            <w:shd w:val="clear" w:color="auto" w:fill="auto"/>
          </w:tcPr>
          <w:p w:rsidR="003241F0" w:rsidRDefault="003241F0" w:rsidP="00772863">
            <w:pPr>
              <w:spacing w:line="360" w:lineRule="auto"/>
              <w:jc w:val="both"/>
              <w:rPr>
                <w:rFonts w:ascii="Times New Roman" w:hAnsi="Times New Roman"/>
                <w:sz w:val="28"/>
                <w:szCs w:val="28"/>
              </w:rPr>
            </w:pPr>
          </w:p>
        </w:tc>
      </w:tr>
      <w:tr w:rsidR="003241F0" w:rsidTr="00772863">
        <w:tc>
          <w:tcPr>
            <w:tcW w:w="2301" w:type="dxa"/>
            <w:gridSpan w:val="2"/>
            <w:shd w:val="clear" w:color="auto" w:fill="auto"/>
          </w:tcPr>
          <w:p w:rsidR="003241F0" w:rsidRDefault="003241F0" w:rsidP="00772863">
            <w:pPr>
              <w:spacing w:line="360" w:lineRule="auto"/>
              <w:rPr>
                <w:rFonts w:ascii="Times New Roman" w:hAnsi="Times New Roman"/>
                <w:sz w:val="28"/>
                <w:szCs w:val="28"/>
              </w:rPr>
            </w:pPr>
            <w:r>
              <w:rPr>
                <w:rFonts w:ascii="Times New Roman" w:hAnsi="Times New Roman"/>
                <w:sz w:val="28"/>
                <w:szCs w:val="28"/>
              </w:rPr>
              <w:t xml:space="preserve">Постановка задач. </w:t>
            </w:r>
          </w:p>
        </w:tc>
        <w:tc>
          <w:tcPr>
            <w:tcW w:w="6187" w:type="dxa"/>
            <w:gridSpan w:val="3"/>
            <w:shd w:val="clear" w:color="auto" w:fill="auto"/>
            <w:vAlign w:val="center"/>
          </w:tcPr>
          <w:p w:rsidR="003241F0" w:rsidRDefault="003241F0" w:rsidP="00772863">
            <w:pPr>
              <w:spacing w:line="360" w:lineRule="auto"/>
              <w:rPr>
                <w:rFonts w:ascii="Times New Roman" w:hAnsi="Times New Roman"/>
                <w:color w:val="424242"/>
                <w:sz w:val="28"/>
                <w:szCs w:val="28"/>
                <w:lang w:eastAsia="ru-RU"/>
              </w:rPr>
            </w:pPr>
            <w:r>
              <w:rPr>
                <w:rFonts w:ascii="Times New Roman" w:hAnsi="Times New Roman"/>
                <w:color w:val="424242"/>
                <w:sz w:val="28"/>
                <w:szCs w:val="28"/>
                <w:lang w:eastAsia="ru-RU"/>
              </w:rPr>
              <w:t>Проект разбит на тематические блоки по действиям, к каждой задаче прописаны мероприятия и ответственные исполнители.</w:t>
            </w:r>
          </w:p>
        </w:tc>
        <w:tc>
          <w:tcPr>
            <w:tcW w:w="1083" w:type="dxa"/>
            <w:shd w:val="clear" w:color="auto" w:fill="auto"/>
          </w:tcPr>
          <w:p w:rsidR="003241F0" w:rsidRDefault="003241F0" w:rsidP="00772863">
            <w:pPr>
              <w:spacing w:line="360" w:lineRule="auto"/>
              <w:jc w:val="both"/>
              <w:rPr>
                <w:rFonts w:ascii="Times New Roman" w:hAnsi="Times New Roman"/>
                <w:sz w:val="28"/>
                <w:szCs w:val="28"/>
              </w:rPr>
            </w:pPr>
          </w:p>
        </w:tc>
      </w:tr>
      <w:tr w:rsidR="003241F0" w:rsidTr="00772863">
        <w:tc>
          <w:tcPr>
            <w:tcW w:w="2301" w:type="dxa"/>
            <w:gridSpan w:val="2"/>
            <w:vMerge w:val="restart"/>
            <w:shd w:val="clear" w:color="auto" w:fill="auto"/>
          </w:tcPr>
          <w:p w:rsidR="003241F0" w:rsidRDefault="003241F0" w:rsidP="00772863">
            <w:pPr>
              <w:spacing w:line="360" w:lineRule="auto"/>
              <w:rPr>
                <w:rFonts w:ascii="Times New Roman" w:hAnsi="Times New Roman"/>
                <w:sz w:val="28"/>
                <w:szCs w:val="28"/>
              </w:rPr>
            </w:pPr>
            <w:r>
              <w:rPr>
                <w:rFonts w:ascii="Times New Roman" w:hAnsi="Times New Roman"/>
                <w:color w:val="424242"/>
                <w:sz w:val="28"/>
                <w:szCs w:val="23"/>
                <w:lang w:eastAsia="ru-RU"/>
              </w:rPr>
              <w:t>Сбор, обработка информации по теме проекта</w:t>
            </w:r>
          </w:p>
        </w:tc>
        <w:tc>
          <w:tcPr>
            <w:tcW w:w="6187" w:type="dxa"/>
            <w:gridSpan w:val="3"/>
            <w:shd w:val="clear" w:color="auto" w:fill="auto"/>
            <w:vAlign w:val="center"/>
          </w:tcPr>
          <w:p w:rsidR="003241F0" w:rsidRDefault="003241F0" w:rsidP="00772863">
            <w:pPr>
              <w:spacing w:line="360" w:lineRule="auto"/>
              <w:rPr>
                <w:rFonts w:ascii="Times New Roman" w:hAnsi="Times New Roman"/>
                <w:color w:val="424242"/>
                <w:sz w:val="28"/>
                <w:szCs w:val="28"/>
                <w:lang w:eastAsia="ru-RU"/>
              </w:rPr>
            </w:pPr>
            <w:r>
              <w:rPr>
                <w:rFonts w:ascii="Times New Roman" w:hAnsi="Times New Roman"/>
                <w:color w:val="424242"/>
                <w:sz w:val="28"/>
                <w:szCs w:val="28"/>
                <w:lang w:eastAsia="ru-RU"/>
              </w:rPr>
              <w:t>Имеется информация из научных источников, информация проанализирована (таблицы, схемы, алгоритм и т.д.).</w:t>
            </w:r>
          </w:p>
        </w:tc>
        <w:tc>
          <w:tcPr>
            <w:tcW w:w="1083" w:type="dxa"/>
            <w:shd w:val="clear" w:color="auto" w:fill="auto"/>
          </w:tcPr>
          <w:p w:rsidR="003241F0" w:rsidRDefault="003241F0" w:rsidP="00772863">
            <w:pPr>
              <w:spacing w:line="360" w:lineRule="auto"/>
              <w:jc w:val="both"/>
              <w:rPr>
                <w:rFonts w:ascii="Times New Roman" w:hAnsi="Times New Roman"/>
                <w:sz w:val="28"/>
                <w:szCs w:val="28"/>
              </w:rPr>
            </w:pPr>
          </w:p>
        </w:tc>
      </w:tr>
      <w:tr w:rsidR="003241F0" w:rsidTr="00772863">
        <w:tc>
          <w:tcPr>
            <w:tcW w:w="2301" w:type="dxa"/>
            <w:gridSpan w:val="2"/>
            <w:vMerge/>
            <w:shd w:val="clear" w:color="auto" w:fill="auto"/>
          </w:tcPr>
          <w:p w:rsidR="003241F0" w:rsidRDefault="003241F0" w:rsidP="00772863">
            <w:pPr>
              <w:spacing w:line="360" w:lineRule="auto"/>
              <w:rPr>
                <w:rFonts w:ascii="Times New Roman" w:hAnsi="Times New Roman"/>
                <w:sz w:val="28"/>
                <w:szCs w:val="28"/>
              </w:rPr>
            </w:pPr>
          </w:p>
        </w:tc>
        <w:tc>
          <w:tcPr>
            <w:tcW w:w="6187" w:type="dxa"/>
            <w:gridSpan w:val="3"/>
            <w:shd w:val="clear" w:color="auto" w:fill="auto"/>
            <w:vAlign w:val="center"/>
          </w:tcPr>
          <w:p w:rsidR="003241F0" w:rsidRDefault="003241F0" w:rsidP="00772863">
            <w:pPr>
              <w:spacing w:line="360" w:lineRule="auto"/>
              <w:rPr>
                <w:rFonts w:ascii="Times New Roman" w:hAnsi="Times New Roman"/>
                <w:color w:val="424242"/>
                <w:sz w:val="28"/>
                <w:szCs w:val="28"/>
                <w:lang w:eastAsia="ru-RU"/>
              </w:rPr>
            </w:pPr>
            <w:r>
              <w:rPr>
                <w:rFonts w:ascii="Times New Roman" w:hAnsi="Times New Roman"/>
                <w:color w:val="424242"/>
                <w:sz w:val="28"/>
                <w:szCs w:val="28"/>
                <w:lang w:eastAsia="ru-RU"/>
              </w:rPr>
              <w:t>Оригинальность методов решения задачи.</w:t>
            </w:r>
          </w:p>
        </w:tc>
        <w:tc>
          <w:tcPr>
            <w:tcW w:w="1083" w:type="dxa"/>
            <w:shd w:val="clear" w:color="auto" w:fill="auto"/>
          </w:tcPr>
          <w:p w:rsidR="003241F0" w:rsidRDefault="003241F0" w:rsidP="00772863">
            <w:pPr>
              <w:spacing w:line="360" w:lineRule="auto"/>
              <w:jc w:val="both"/>
              <w:rPr>
                <w:rFonts w:ascii="Times New Roman" w:hAnsi="Times New Roman"/>
                <w:sz w:val="28"/>
                <w:szCs w:val="28"/>
              </w:rPr>
            </w:pPr>
          </w:p>
        </w:tc>
      </w:tr>
      <w:tr w:rsidR="003241F0" w:rsidTr="00772863">
        <w:tc>
          <w:tcPr>
            <w:tcW w:w="9571" w:type="dxa"/>
            <w:gridSpan w:val="6"/>
            <w:shd w:val="clear" w:color="auto" w:fill="auto"/>
          </w:tcPr>
          <w:p w:rsidR="003241F0" w:rsidRDefault="003241F0" w:rsidP="006560B3">
            <w:pPr>
              <w:numPr>
                <w:ilvl w:val="0"/>
                <w:numId w:val="18"/>
              </w:numPr>
              <w:suppressAutoHyphens w:val="0"/>
              <w:spacing w:line="360" w:lineRule="auto"/>
              <w:contextualSpacing/>
              <w:jc w:val="center"/>
              <w:rPr>
                <w:rFonts w:ascii="Times New Roman" w:hAnsi="Times New Roman"/>
                <w:sz w:val="28"/>
                <w:szCs w:val="28"/>
              </w:rPr>
            </w:pPr>
            <w:r>
              <w:rPr>
                <w:rFonts w:ascii="Times New Roman" w:hAnsi="Times New Roman"/>
                <w:color w:val="424242"/>
                <w:sz w:val="28"/>
                <w:szCs w:val="23"/>
                <w:lang w:eastAsia="ru-RU"/>
              </w:rPr>
              <w:t xml:space="preserve">Конструкторский этап </w:t>
            </w:r>
            <w:r w:rsidRPr="001B32BA">
              <w:rPr>
                <w:rFonts w:ascii="Times New Roman" w:hAnsi="Times New Roman"/>
                <w:color w:val="424242"/>
                <w:sz w:val="28"/>
                <w:szCs w:val="23"/>
                <w:lang w:eastAsia="ru-RU"/>
              </w:rPr>
              <w:t>–</w:t>
            </w:r>
            <w:r>
              <w:rPr>
                <w:rFonts w:ascii="Times New Roman" w:hAnsi="Times New Roman"/>
                <w:color w:val="424242"/>
                <w:sz w:val="28"/>
                <w:szCs w:val="23"/>
                <w:lang w:eastAsia="ru-RU"/>
              </w:rPr>
              <w:t xml:space="preserve"> планирование.</w:t>
            </w:r>
          </w:p>
        </w:tc>
      </w:tr>
      <w:tr w:rsidR="003241F0" w:rsidTr="00772863">
        <w:tc>
          <w:tcPr>
            <w:tcW w:w="2301" w:type="dxa"/>
            <w:gridSpan w:val="2"/>
            <w:shd w:val="clear" w:color="auto" w:fill="auto"/>
          </w:tcPr>
          <w:p w:rsidR="003241F0" w:rsidRDefault="003241F0" w:rsidP="00772863">
            <w:pPr>
              <w:spacing w:line="360" w:lineRule="auto"/>
              <w:jc w:val="both"/>
              <w:rPr>
                <w:rFonts w:ascii="Times New Roman" w:hAnsi="Times New Roman"/>
                <w:sz w:val="28"/>
                <w:szCs w:val="28"/>
              </w:rPr>
            </w:pPr>
            <w:r>
              <w:rPr>
                <w:rFonts w:ascii="Times New Roman" w:hAnsi="Times New Roman"/>
                <w:color w:val="424242"/>
                <w:sz w:val="28"/>
                <w:szCs w:val="28"/>
                <w:lang w:eastAsia="ru-RU"/>
              </w:rPr>
              <w:t>Практическая значимость</w:t>
            </w:r>
          </w:p>
        </w:tc>
        <w:tc>
          <w:tcPr>
            <w:tcW w:w="6187" w:type="dxa"/>
            <w:gridSpan w:val="3"/>
            <w:shd w:val="clear" w:color="auto" w:fill="auto"/>
            <w:vAlign w:val="center"/>
          </w:tcPr>
          <w:p w:rsidR="003241F0" w:rsidRDefault="003241F0" w:rsidP="00772863">
            <w:pPr>
              <w:shd w:val="clear" w:color="auto" w:fill="FFFFFF"/>
              <w:spacing w:before="100" w:beforeAutospacing="1" w:after="100" w:afterAutospacing="1" w:line="360" w:lineRule="auto"/>
              <w:ind w:right="300"/>
              <w:rPr>
                <w:rFonts w:ascii="Times New Roman" w:hAnsi="Times New Roman"/>
                <w:color w:val="424242"/>
                <w:sz w:val="28"/>
                <w:szCs w:val="23"/>
                <w:lang w:eastAsia="ru-RU"/>
              </w:rPr>
            </w:pPr>
            <w:r>
              <w:rPr>
                <w:rFonts w:ascii="Times New Roman" w:hAnsi="Times New Roman"/>
                <w:color w:val="424242"/>
                <w:sz w:val="28"/>
                <w:szCs w:val="23"/>
                <w:lang w:eastAsia="ru-RU"/>
              </w:rPr>
              <w:t>Поиск оптимального решения задачи проекта.</w:t>
            </w:r>
          </w:p>
          <w:p w:rsidR="003241F0" w:rsidRDefault="003241F0" w:rsidP="00772863">
            <w:pPr>
              <w:spacing w:line="360" w:lineRule="auto"/>
              <w:rPr>
                <w:rFonts w:ascii="Times New Roman" w:hAnsi="Times New Roman"/>
                <w:color w:val="424242"/>
                <w:sz w:val="28"/>
                <w:szCs w:val="28"/>
                <w:lang w:eastAsia="ru-RU"/>
              </w:rPr>
            </w:pPr>
          </w:p>
        </w:tc>
        <w:tc>
          <w:tcPr>
            <w:tcW w:w="1083" w:type="dxa"/>
            <w:shd w:val="clear" w:color="auto" w:fill="auto"/>
          </w:tcPr>
          <w:p w:rsidR="003241F0" w:rsidRDefault="003241F0" w:rsidP="00772863">
            <w:pPr>
              <w:spacing w:line="360" w:lineRule="auto"/>
              <w:jc w:val="both"/>
              <w:rPr>
                <w:rFonts w:ascii="Times New Roman" w:hAnsi="Times New Roman"/>
                <w:sz w:val="28"/>
                <w:szCs w:val="28"/>
              </w:rPr>
            </w:pPr>
          </w:p>
        </w:tc>
      </w:tr>
      <w:tr w:rsidR="003241F0" w:rsidTr="00772863">
        <w:tc>
          <w:tcPr>
            <w:tcW w:w="2301" w:type="dxa"/>
            <w:gridSpan w:val="2"/>
            <w:shd w:val="clear" w:color="auto" w:fill="auto"/>
          </w:tcPr>
          <w:p w:rsidR="003241F0" w:rsidRDefault="003241F0" w:rsidP="00772863">
            <w:pPr>
              <w:shd w:val="clear" w:color="auto" w:fill="FFFFFF"/>
              <w:spacing w:before="100" w:beforeAutospacing="1" w:after="100" w:afterAutospacing="1" w:line="360" w:lineRule="auto"/>
              <w:ind w:right="300"/>
              <w:rPr>
                <w:rFonts w:ascii="Times New Roman" w:hAnsi="Times New Roman"/>
                <w:color w:val="424242"/>
                <w:sz w:val="28"/>
                <w:szCs w:val="23"/>
                <w:lang w:eastAsia="ru-RU"/>
              </w:rPr>
            </w:pPr>
            <w:r>
              <w:rPr>
                <w:rFonts w:ascii="Times New Roman" w:hAnsi="Times New Roman"/>
                <w:color w:val="424242"/>
                <w:sz w:val="28"/>
                <w:szCs w:val="28"/>
                <w:lang w:eastAsia="ru-RU"/>
              </w:rPr>
              <w:t>Логичность изложения материала</w:t>
            </w:r>
          </w:p>
        </w:tc>
        <w:tc>
          <w:tcPr>
            <w:tcW w:w="6187" w:type="dxa"/>
            <w:gridSpan w:val="3"/>
            <w:shd w:val="clear" w:color="auto" w:fill="auto"/>
            <w:vAlign w:val="center"/>
          </w:tcPr>
          <w:p w:rsidR="003241F0" w:rsidRDefault="003241F0" w:rsidP="00772863">
            <w:pPr>
              <w:spacing w:line="360" w:lineRule="auto"/>
              <w:rPr>
                <w:rFonts w:ascii="Times New Roman" w:hAnsi="Times New Roman"/>
                <w:color w:val="424242"/>
                <w:sz w:val="28"/>
                <w:szCs w:val="28"/>
                <w:lang w:eastAsia="ru-RU"/>
              </w:rPr>
            </w:pPr>
            <w:r>
              <w:rPr>
                <w:rFonts w:ascii="Times New Roman" w:hAnsi="Times New Roman"/>
                <w:color w:val="424242"/>
                <w:sz w:val="28"/>
                <w:szCs w:val="23"/>
                <w:lang w:eastAsia="ru-RU"/>
              </w:rPr>
              <w:t>Обоснование разработанной конструкции. Школьники в команде понимают совместный смысл конструкции и отдельных ее частей.</w:t>
            </w:r>
          </w:p>
        </w:tc>
        <w:tc>
          <w:tcPr>
            <w:tcW w:w="1083" w:type="dxa"/>
            <w:shd w:val="clear" w:color="auto" w:fill="auto"/>
          </w:tcPr>
          <w:p w:rsidR="003241F0" w:rsidRDefault="003241F0" w:rsidP="00772863">
            <w:pPr>
              <w:spacing w:line="360" w:lineRule="auto"/>
              <w:jc w:val="both"/>
              <w:rPr>
                <w:rFonts w:ascii="Times New Roman" w:hAnsi="Times New Roman"/>
                <w:sz w:val="28"/>
                <w:szCs w:val="28"/>
              </w:rPr>
            </w:pPr>
          </w:p>
        </w:tc>
      </w:tr>
      <w:tr w:rsidR="003241F0" w:rsidTr="00772863">
        <w:tc>
          <w:tcPr>
            <w:tcW w:w="2301" w:type="dxa"/>
            <w:gridSpan w:val="2"/>
            <w:shd w:val="clear" w:color="auto" w:fill="auto"/>
          </w:tcPr>
          <w:p w:rsidR="003241F0" w:rsidRDefault="003241F0" w:rsidP="00772863">
            <w:pPr>
              <w:spacing w:line="360" w:lineRule="auto"/>
              <w:jc w:val="both"/>
              <w:rPr>
                <w:rFonts w:ascii="Times New Roman" w:hAnsi="Times New Roman"/>
                <w:sz w:val="28"/>
                <w:szCs w:val="28"/>
              </w:rPr>
            </w:pPr>
            <w:r>
              <w:rPr>
                <w:rFonts w:ascii="Times New Roman" w:hAnsi="Times New Roman"/>
                <w:color w:val="424242"/>
                <w:sz w:val="28"/>
                <w:szCs w:val="23"/>
                <w:lang w:eastAsia="ru-RU"/>
              </w:rPr>
              <w:lastRenderedPageBreak/>
              <w:t>Эскиз, чертеж, схема</w:t>
            </w:r>
          </w:p>
        </w:tc>
        <w:tc>
          <w:tcPr>
            <w:tcW w:w="6187" w:type="dxa"/>
            <w:gridSpan w:val="3"/>
            <w:shd w:val="clear" w:color="auto" w:fill="auto"/>
            <w:vAlign w:val="center"/>
          </w:tcPr>
          <w:p w:rsidR="003241F0" w:rsidRDefault="003241F0" w:rsidP="00772863">
            <w:pPr>
              <w:shd w:val="clear" w:color="auto" w:fill="FFFFFF"/>
              <w:spacing w:before="100" w:beforeAutospacing="1" w:after="100" w:afterAutospacing="1" w:line="360" w:lineRule="auto"/>
              <w:ind w:right="300"/>
              <w:rPr>
                <w:rFonts w:ascii="Times New Roman" w:hAnsi="Times New Roman"/>
                <w:color w:val="424242"/>
                <w:sz w:val="28"/>
                <w:szCs w:val="23"/>
                <w:lang w:eastAsia="ru-RU"/>
              </w:rPr>
            </w:pPr>
            <w:r>
              <w:rPr>
                <w:rFonts w:ascii="Times New Roman" w:hAnsi="Times New Roman"/>
                <w:color w:val="424242"/>
                <w:sz w:val="28"/>
                <w:szCs w:val="23"/>
                <w:lang w:eastAsia="ru-RU"/>
              </w:rPr>
              <w:t xml:space="preserve">Составлена конструкторская документация. </w:t>
            </w:r>
          </w:p>
          <w:p w:rsidR="003241F0" w:rsidRDefault="003241F0" w:rsidP="00772863">
            <w:pPr>
              <w:spacing w:line="360" w:lineRule="auto"/>
              <w:rPr>
                <w:rFonts w:ascii="Times New Roman" w:hAnsi="Times New Roman"/>
                <w:color w:val="424242"/>
                <w:sz w:val="28"/>
                <w:szCs w:val="28"/>
                <w:lang w:eastAsia="ru-RU"/>
              </w:rPr>
            </w:pPr>
          </w:p>
        </w:tc>
        <w:tc>
          <w:tcPr>
            <w:tcW w:w="1083" w:type="dxa"/>
            <w:shd w:val="clear" w:color="auto" w:fill="auto"/>
          </w:tcPr>
          <w:p w:rsidR="003241F0" w:rsidRDefault="003241F0" w:rsidP="00772863">
            <w:pPr>
              <w:spacing w:line="360" w:lineRule="auto"/>
              <w:jc w:val="both"/>
              <w:rPr>
                <w:rFonts w:ascii="Times New Roman" w:hAnsi="Times New Roman"/>
                <w:sz w:val="28"/>
                <w:szCs w:val="28"/>
              </w:rPr>
            </w:pPr>
          </w:p>
        </w:tc>
      </w:tr>
      <w:tr w:rsidR="003241F0" w:rsidTr="00772863">
        <w:tc>
          <w:tcPr>
            <w:tcW w:w="9571" w:type="dxa"/>
            <w:gridSpan w:val="6"/>
            <w:shd w:val="clear" w:color="auto" w:fill="auto"/>
          </w:tcPr>
          <w:p w:rsidR="003241F0" w:rsidRDefault="003241F0" w:rsidP="006560B3">
            <w:pPr>
              <w:numPr>
                <w:ilvl w:val="0"/>
                <w:numId w:val="18"/>
              </w:numPr>
              <w:suppressAutoHyphens w:val="0"/>
              <w:spacing w:line="360" w:lineRule="auto"/>
              <w:contextualSpacing/>
              <w:jc w:val="center"/>
              <w:rPr>
                <w:rFonts w:ascii="Times New Roman" w:hAnsi="Times New Roman"/>
                <w:sz w:val="28"/>
                <w:szCs w:val="28"/>
              </w:rPr>
            </w:pPr>
            <w:r>
              <w:rPr>
                <w:rFonts w:ascii="Times New Roman" w:hAnsi="Times New Roman"/>
                <w:color w:val="424242"/>
                <w:sz w:val="28"/>
                <w:szCs w:val="23"/>
                <w:lang w:eastAsia="ru-RU"/>
              </w:rPr>
              <w:t xml:space="preserve">Технологический этап </w:t>
            </w:r>
            <w:r w:rsidRPr="001B32BA">
              <w:rPr>
                <w:rFonts w:ascii="Times New Roman" w:hAnsi="Times New Roman"/>
                <w:color w:val="424242"/>
                <w:sz w:val="28"/>
                <w:szCs w:val="23"/>
                <w:lang w:eastAsia="ru-RU"/>
              </w:rPr>
              <w:t>–</w:t>
            </w:r>
            <w:r>
              <w:rPr>
                <w:rFonts w:ascii="Times New Roman" w:hAnsi="Times New Roman"/>
                <w:color w:val="424242"/>
                <w:sz w:val="28"/>
                <w:szCs w:val="23"/>
                <w:lang w:eastAsia="ru-RU"/>
              </w:rPr>
              <w:t xml:space="preserve"> реализация.</w:t>
            </w:r>
          </w:p>
        </w:tc>
      </w:tr>
      <w:tr w:rsidR="003241F0" w:rsidTr="00772863">
        <w:tc>
          <w:tcPr>
            <w:tcW w:w="2279" w:type="dxa"/>
            <w:tcBorders>
              <w:right w:val="single" w:sz="4" w:space="0" w:color="auto"/>
            </w:tcBorders>
            <w:shd w:val="clear" w:color="auto" w:fill="auto"/>
          </w:tcPr>
          <w:p w:rsidR="003241F0" w:rsidRDefault="003241F0" w:rsidP="00772863">
            <w:pPr>
              <w:spacing w:line="360" w:lineRule="auto"/>
              <w:jc w:val="both"/>
              <w:rPr>
                <w:rFonts w:ascii="Times New Roman" w:hAnsi="Times New Roman"/>
                <w:color w:val="424242"/>
                <w:sz w:val="28"/>
                <w:szCs w:val="23"/>
                <w:lang w:eastAsia="ru-RU"/>
              </w:rPr>
            </w:pPr>
            <w:r>
              <w:rPr>
                <w:rFonts w:ascii="Times New Roman" w:hAnsi="Times New Roman"/>
                <w:color w:val="424242"/>
                <w:sz w:val="28"/>
                <w:szCs w:val="23"/>
                <w:lang w:eastAsia="ru-RU"/>
              </w:rPr>
              <w:t>Выбор технологии изготовления</w:t>
            </w:r>
          </w:p>
        </w:tc>
        <w:tc>
          <w:tcPr>
            <w:tcW w:w="6182" w:type="dxa"/>
            <w:gridSpan w:val="3"/>
            <w:tcBorders>
              <w:left w:val="single" w:sz="4" w:space="0" w:color="auto"/>
              <w:right w:val="single" w:sz="4" w:space="0" w:color="auto"/>
            </w:tcBorders>
            <w:shd w:val="clear" w:color="auto" w:fill="auto"/>
          </w:tcPr>
          <w:p w:rsidR="003241F0" w:rsidRDefault="003241F0" w:rsidP="00772863">
            <w:pPr>
              <w:spacing w:line="360" w:lineRule="auto"/>
              <w:jc w:val="both"/>
              <w:rPr>
                <w:rFonts w:ascii="Times New Roman" w:hAnsi="Times New Roman"/>
                <w:color w:val="424242"/>
                <w:sz w:val="28"/>
                <w:szCs w:val="23"/>
                <w:lang w:eastAsia="ru-RU"/>
              </w:rPr>
            </w:pPr>
            <w:r>
              <w:rPr>
                <w:rFonts w:ascii="Times New Roman" w:hAnsi="Times New Roman"/>
                <w:color w:val="424242"/>
                <w:sz w:val="28"/>
                <w:szCs w:val="23"/>
                <w:lang w:eastAsia="ru-RU"/>
              </w:rPr>
              <w:t>Школьники подробно рассказывают, как изготавливался продукт, перечисляются все технологии, которыми команда пользовалась в процессе работы.</w:t>
            </w:r>
          </w:p>
        </w:tc>
        <w:tc>
          <w:tcPr>
            <w:tcW w:w="1110" w:type="dxa"/>
            <w:gridSpan w:val="2"/>
            <w:tcBorders>
              <w:left w:val="single" w:sz="4" w:space="0" w:color="auto"/>
            </w:tcBorders>
            <w:shd w:val="clear" w:color="auto" w:fill="auto"/>
          </w:tcPr>
          <w:p w:rsidR="003241F0" w:rsidRDefault="003241F0" w:rsidP="00772863">
            <w:pPr>
              <w:spacing w:line="360" w:lineRule="auto"/>
              <w:ind w:left="720"/>
              <w:contextualSpacing/>
              <w:jc w:val="both"/>
              <w:rPr>
                <w:rFonts w:ascii="Times New Roman" w:hAnsi="Times New Roman"/>
                <w:color w:val="424242"/>
                <w:sz w:val="28"/>
                <w:szCs w:val="23"/>
                <w:lang w:eastAsia="ru-RU"/>
              </w:rPr>
            </w:pPr>
          </w:p>
        </w:tc>
      </w:tr>
      <w:tr w:rsidR="003241F0" w:rsidTr="00772863">
        <w:tc>
          <w:tcPr>
            <w:tcW w:w="2279" w:type="dxa"/>
            <w:tcBorders>
              <w:right w:val="single" w:sz="4" w:space="0" w:color="auto"/>
            </w:tcBorders>
            <w:shd w:val="clear" w:color="auto" w:fill="auto"/>
          </w:tcPr>
          <w:p w:rsidR="003241F0" w:rsidRDefault="003241F0" w:rsidP="00772863">
            <w:pPr>
              <w:spacing w:line="360" w:lineRule="auto"/>
              <w:jc w:val="both"/>
              <w:rPr>
                <w:rFonts w:ascii="Times New Roman" w:hAnsi="Times New Roman"/>
                <w:color w:val="424242"/>
                <w:sz w:val="28"/>
                <w:szCs w:val="23"/>
                <w:lang w:eastAsia="ru-RU"/>
              </w:rPr>
            </w:pPr>
            <w:r>
              <w:rPr>
                <w:rFonts w:ascii="Times New Roman" w:hAnsi="Times New Roman"/>
                <w:color w:val="424242"/>
                <w:sz w:val="28"/>
                <w:szCs w:val="23"/>
                <w:lang w:eastAsia="ru-RU"/>
              </w:rPr>
              <w:t>Перечень оборудования и расходного материала</w:t>
            </w:r>
          </w:p>
        </w:tc>
        <w:tc>
          <w:tcPr>
            <w:tcW w:w="6182" w:type="dxa"/>
            <w:gridSpan w:val="3"/>
            <w:tcBorders>
              <w:left w:val="single" w:sz="4" w:space="0" w:color="auto"/>
              <w:right w:val="single" w:sz="4" w:space="0" w:color="auto"/>
            </w:tcBorders>
            <w:shd w:val="clear" w:color="auto" w:fill="auto"/>
          </w:tcPr>
          <w:p w:rsidR="003241F0" w:rsidRDefault="003241F0" w:rsidP="00772863">
            <w:pPr>
              <w:spacing w:line="360" w:lineRule="auto"/>
              <w:jc w:val="both"/>
              <w:rPr>
                <w:rFonts w:ascii="Times New Roman" w:hAnsi="Times New Roman"/>
                <w:color w:val="424242"/>
                <w:sz w:val="28"/>
                <w:szCs w:val="23"/>
                <w:lang w:eastAsia="ru-RU"/>
              </w:rPr>
            </w:pPr>
            <w:r>
              <w:rPr>
                <w:rFonts w:ascii="Times New Roman" w:hAnsi="Times New Roman"/>
                <w:color w:val="424242"/>
                <w:sz w:val="28"/>
                <w:szCs w:val="23"/>
                <w:lang w:eastAsia="ru-RU"/>
              </w:rPr>
              <w:t>Подбор необходимых материалов, инструментов и оборудования.</w:t>
            </w:r>
          </w:p>
        </w:tc>
        <w:tc>
          <w:tcPr>
            <w:tcW w:w="1110" w:type="dxa"/>
            <w:gridSpan w:val="2"/>
            <w:tcBorders>
              <w:left w:val="single" w:sz="4" w:space="0" w:color="auto"/>
            </w:tcBorders>
            <w:shd w:val="clear" w:color="auto" w:fill="auto"/>
          </w:tcPr>
          <w:p w:rsidR="003241F0" w:rsidRDefault="003241F0" w:rsidP="00772863">
            <w:pPr>
              <w:spacing w:line="360" w:lineRule="auto"/>
              <w:ind w:left="720"/>
              <w:contextualSpacing/>
              <w:jc w:val="both"/>
              <w:rPr>
                <w:rFonts w:ascii="Times New Roman" w:hAnsi="Times New Roman"/>
                <w:color w:val="424242"/>
                <w:sz w:val="28"/>
                <w:szCs w:val="23"/>
                <w:lang w:eastAsia="ru-RU"/>
              </w:rPr>
            </w:pPr>
          </w:p>
        </w:tc>
      </w:tr>
      <w:tr w:rsidR="003241F0" w:rsidTr="00772863">
        <w:tc>
          <w:tcPr>
            <w:tcW w:w="2279" w:type="dxa"/>
            <w:tcBorders>
              <w:right w:val="single" w:sz="4" w:space="0" w:color="auto"/>
            </w:tcBorders>
            <w:shd w:val="clear" w:color="auto" w:fill="auto"/>
          </w:tcPr>
          <w:p w:rsidR="003241F0" w:rsidRDefault="003241F0" w:rsidP="00772863">
            <w:pPr>
              <w:spacing w:line="360" w:lineRule="auto"/>
              <w:jc w:val="both"/>
              <w:rPr>
                <w:rFonts w:ascii="Times New Roman" w:hAnsi="Times New Roman"/>
                <w:color w:val="424242"/>
                <w:sz w:val="28"/>
                <w:szCs w:val="23"/>
                <w:lang w:eastAsia="ru-RU"/>
              </w:rPr>
            </w:pPr>
            <w:r>
              <w:rPr>
                <w:rFonts w:ascii="Times New Roman" w:hAnsi="Times New Roman"/>
                <w:color w:val="424242"/>
                <w:sz w:val="28"/>
                <w:szCs w:val="23"/>
                <w:lang w:eastAsia="ru-RU"/>
              </w:rPr>
              <w:t>Дополнительный балл</w:t>
            </w:r>
          </w:p>
        </w:tc>
        <w:tc>
          <w:tcPr>
            <w:tcW w:w="6182" w:type="dxa"/>
            <w:gridSpan w:val="3"/>
            <w:tcBorders>
              <w:left w:val="single" w:sz="4" w:space="0" w:color="auto"/>
              <w:right w:val="single" w:sz="4" w:space="0" w:color="auto"/>
            </w:tcBorders>
            <w:shd w:val="clear" w:color="auto" w:fill="auto"/>
          </w:tcPr>
          <w:p w:rsidR="003241F0" w:rsidRDefault="003241F0" w:rsidP="00772863">
            <w:pPr>
              <w:spacing w:line="360" w:lineRule="auto"/>
              <w:jc w:val="both"/>
              <w:rPr>
                <w:rFonts w:ascii="Times New Roman" w:hAnsi="Times New Roman"/>
                <w:color w:val="424242"/>
                <w:sz w:val="28"/>
                <w:szCs w:val="23"/>
                <w:lang w:eastAsia="ru-RU"/>
              </w:rPr>
            </w:pPr>
            <w:r>
              <w:rPr>
                <w:rFonts w:ascii="Times New Roman" w:hAnsi="Times New Roman"/>
                <w:color w:val="424242"/>
                <w:sz w:val="28"/>
                <w:szCs w:val="23"/>
                <w:lang w:eastAsia="ru-RU"/>
              </w:rPr>
              <w:t>Прописана ценовая политика каждой позиции и выведена общая сумма проектного продукта.</w:t>
            </w:r>
          </w:p>
        </w:tc>
        <w:tc>
          <w:tcPr>
            <w:tcW w:w="1110" w:type="dxa"/>
            <w:gridSpan w:val="2"/>
            <w:tcBorders>
              <w:left w:val="single" w:sz="4" w:space="0" w:color="auto"/>
            </w:tcBorders>
            <w:shd w:val="clear" w:color="auto" w:fill="auto"/>
          </w:tcPr>
          <w:p w:rsidR="003241F0" w:rsidRDefault="003241F0" w:rsidP="00772863">
            <w:pPr>
              <w:spacing w:line="360" w:lineRule="auto"/>
              <w:ind w:left="720"/>
              <w:contextualSpacing/>
              <w:jc w:val="both"/>
              <w:rPr>
                <w:rFonts w:ascii="Times New Roman" w:hAnsi="Times New Roman"/>
                <w:color w:val="424242"/>
                <w:sz w:val="28"/>
                <w:szCs w:val="23"/>
                <w:lang w:eastAsia="ru-RU"/>
              </w:rPr>
            </w:pPr>
          </w:p>
        </w:tc>
      </w:tr>
      <w:tr w:rsidR="003241F0" w:rsidTr="00772863">
        <w:tc>
          <w:tcPr>
            <w:tcW w:w="2279" w:type="dxa"/>
            <w:tcBorders>
              <w:right w:val="single" w:sz="4" w:space="0" w:color="auto"/>
            </w:tcBorders>
            <w:shd w:val="clear" w:color="auto" w:fill="auto"/>
          </w:tcPr>
          <w:p w:rsidR="003241F0" w:rsidRDefault="003241F0" w:rsidP="00772863">
            <w:pPr>
              <w:spacing w:line="360" w:lineRule="auto"/>
              <w:jc w:val="both"/>
              <w:rPr>
                <w:rFonts w:ascii="Times New Roman" w:hAnsi="Times New Roman"/>
                <w:color w:val="424242"/>
                <w:sz w:val="28"/>
                <w:szCs w:val="23"/>
                <w:lang w:eastAsia="ru-RU"/>
              </w:rPr>
            </w:pPr>
            <w:r>
              <w:rPr>
                <w:rFonts w:ascii="Times New Roman" w:hAnsi="Times New Roman"/>
                <w:color w:val="424242"/>
                <w:sz w:val="28"/>
                <w:szCs w:val="23"/>
                <w:lang w:eastAsia="ru-RU"/>
              </w:rPr>
              <w:t>Проектный продукт</w:t>
            </w:r>
          </w:p>
        </w:tc>
        <w:tc>
          <w:tcPr>
            <w:tcW w:w="6182" w:type="dxa"/>
            <w:gridSpan w:val="3"/>
            <w:tcBorders>
              <w:left w:val="single" w:sz="4" w:space="0" w:color="auto"/>
              <w:right w:val="single" w:sz="4" w:space="0" w:color="auto"/>
            </w:tcBorders>
            <w:shd w:val="clear" w:color="auto" w:fill="auto"/>
          </w:tcPr>
          <w:p w:rsidR="003241F0" w:rsidRDefault="003241F0" w:rsidP="00772863">
            <w:pPr>
              <w:spacing w:line="360" w:lineRule="auto"/>
              <w:jc w:val="both"/>
              <w:rPr>
                <w:rFonts w:ascii="Times New Roman" w:hAnsi="Times New Roman"/>
                <w:color w:val="424242"/>
                <w:sz w:val="28"/>
                <w:szCs w:val="23"/>
                <w:lang w:eastAsia="ru-RU"/>
              </w:rPr>
            </w:pPr>
            <w:r>
              <w:rPr>
                <w:rFonts w:ascii="Times New Roman" w:hAnsi="Times New Roman"/>
                <w:color w:val="424242"/>
                <w:sz w:val="28"/>
                <w:szCs w:val="23"/>
                <w:lang w:eastAsia="ru-RU"/>
              </w:rPr>
              <w:t>Демонстрация продукта. Проверка на соответствие с задумкой разработчиков, чертежами, эскизом. Продукт в действии. Оценка качества проектного продукта.</w:t>
            </w:r>
          </w:p>
        </w:tc>
        <w:tc>
          <w:tcPr>
            <w:tcW w:w="1110" w:type="dxa"/>
            <w:gridSpan w:val="2"/>
            <w:tcBorders>
              <w:left w:val="single" w:sz="4" w:space="0" w:color="auto"/>
            </w:tcBorders>
            <w:shd w:val="clear" w:color="auto" w:fill="auto"/>
          </w:tcPr>
          <w:p w:rsidR="003241F0" w:rsidRDefault="003241F0" w:rsidP="00772863">
            <w:pPr>
              <w:spacing w:line="360" w:lineRule="auto"/>
              <w:ind w:left="720"/>
              <w:contextualSpacing/>
              <w:jc w:val="both"/>
              <w:rPr>
                <w:rFonts w:ascii="Times New Roman" w:hAnsi="Times New Roman"/>
                <w:color w:val="424242"/>
                <w:sz w:val="28"/>
                <w:szCs w:val="23"/>
                <w:lang w:eastAsia="ru-RU"/>
              </w:rPr>
            </w:pPr>
          </w:p>
        </w:tc>
      </w:tr>
      <w:tr w:rsidR="003241F0" w:rsidTr="00772863">
        <w:tc>
          <w:tcPr>
            <w:tcW w:w="2279" w:type="dxa"/>
            <w:tcBorders>
              <w:right w:val="single" w:sz="4" w:space="0" w:color="auto"/>
            </w:tcBorders>
            <w:shd w:val="clear" w:color="auto" w:fill="auto"/>
          </w:tcPr>
          <w:p w:rsidR="003241F0" w:rsidRDefault="003241F0" w:rsidP="00772863">
            <w:pPr>
              <w:spacing w:line="360" w:lineRule="auto"/>
              <w:jc w:val="both"/>
              <w:rPr>
                <w:rFonts w:ascii="Times New Roman" w:hAnsi="Times New Roman"/>
                <w:color w:val="424242"/>
                <w:sz w:val="28"/>
                <w:szCs w:val="23"/>
                <w:lang w:eastAsia="ru-RU"/>
              </w:rPr>
            </w:pPr>
            <w:r>
              <w:rPr>
                <w:rFonts w:ascii="Times New Roman" w:hAnsi="Times New Roman"/>
                <w:color w:val="424242"/>
                <w:sz w:val="28"/>
                <w:szCs w:val="23"/>
                <w:lang w:eastAsia="ru-RU"/>
              </w:rPr>
              <w:t>«Листы по развитию проекта»</w:t>
            </w:r>
          </w:p>
        </w:tc>
        <w:tc>
          <w:tcPr>
            <w:tcW w:w="6182" w:type="dxa"/>
            <w:gridSpan w:val="3"/>
            <w:tcBorders>
              <w:left w:val="single" w:sz="4" w:space="0" w:color="auto"/>
              <w:right w:val="single" w:sz="4" w:space="0" w:color="auto"/>
            </w:tcBorders>
            <w:shd w:val="clear" w:color="auto" w:fill="auto"/>
          </w:tcPr>
          <w:p w:rsidR="003241F0" w:rsidRDefault="003241F0" w:rsidP="00772863">
            <w:pPr>
              <w:spacing w:line="360" w:lineRule="auto"/>
              <w:jc w:val="both"/>
              <w:rPr>
                <w:rFonts w:ascii="Times New Roman" w:hAnsi="Times New Roman"/>
                <w:color w:val="424242"/>
                <w:sz w:val="28"/>
                <w:szCs w:val="23"/>
                <w:lang w:eastAsia="ru-RU"/>
              </w:rPr>
            </w:pPr>
            <w:r>
              <w:rPr>
                <w:rFonts w:ascii="Times New Roman" w:hAnsi="Times New Roman"/>
                <w:color w:val="424242"/>
                <w:sz w:val="28"/>
                <w:szCs w:val="23"/>
                <w:lang w:eastAsia="ru-RU"/>
              </w:rPr>
              <w:t>Заполнены все листы по развитию проекта. Составлен план практической реализации проекта. Заполнена проектная платформа.</w:t>
            </w:r>
          </w:p>
        </w:tc>
        <w:tc>
          <w:tcPr>
            <w:tcW w:w="1110" w:type="dxa"/>
            <w:gridSpan w:val="2"/>
            <w:tcBorders>
              <w:left w:val="single" w:sz="4" w:space="0" w:color="auto"/>
            </w:tcBorders>
            <w:shd w:val="clear" w:color="auto" w:fill="auto"/>
          </w:tcPr>
          <w:p w:rsidR="003241F0" w:rsidRDefault="003241F0" w:rsidP="00772863">
            <w:pPr>
              <w:spacing w:line="360" w:lineRule="auto"/>
              <w:ind w:left="720"/>
              <w:contextualSpacing/>
              <w:jc w:val="both"/>
              <w:rPr>
                <w:rFonts w:ascii="Times New Roman" w:hAnsi="Times New Roman"/>
                <w:color w:val="424242"/>
                <w:sz w:val="28"/>
                <w:szCs w:val="23"/>
                <w:lang w:eastAsia="ru-RU"/>
              </w:rPr>
            </w:pPr>
          </w:p>
        </w:tc>
      </w:tr>
      <w:tr w:rsidR="003241F0" w:rsidTr="00772863">
        <w:tc>
          <w:tcPr>
            <w:tcW w:w="2279" w:type="dxa"/>
            <w:tcBorders>
              <w:right w:val="single" w:sz="4" w:space="0" w:color="auto"/>
            </w:tcBorders>
            <w:shd w:val="clear" w:color="auto" w:fill="auto"/>
          </w:tcPr>
          <w:p w:rsidR="003241F0" w:rsidRDefault="003241F0" w:rsidP="00772863">
            <w:pPr>
              <w:spacing w:line="360" w:lineRule="auto"/>
              <w:jc w:val="both"/>
              <w:rPr>
                <w:rFonts w:ascii="Times New Roman" w:hAnsi="Times New Roman"/>
                <w:color w:val="424242"/>
                <w:sz w:val="28"/>
                <w:szCs w:val="23"/>
                <w:lang w:eastAsia="ru-RU"/>
              </w:rPr>
            </w:pPr>
            <w:r>
              <w:rPr>
                <w:rFonts w:ascii="Times New Roman" w:hAnsi="Times New Roman"/>
                <w:color w:val="424242"/>
                <w:sz w:val="28"/>
                <w:szCs w:val="23"/>
                <w:lang w:eastAsia="ru-RU"/>
              </w:rPr>
              <w:t>Испытание продукта проекта</w:t>
            </w:r>
          </w:p>
        </w:tc>
        <w:tc>
          <w:tcPr>
            <w:tcW w:w="6182" w:type="dxa"/>
            <w:gridSpan w:val="3"/>
            <w:tcBorders>
              <w:left w:val="single" w:sz="4" w:space="0" w:color="auto"/>
              <w:right w:val="single" w:sz="4" w:space="0" w:color="auto"/>
            </w:tcBorders>
            <w:shd w:val="clear" w:color="auto" w:fill="auto"/>
          </w:tcPr>
          <w:p w:rsidR="003241F0" w:rsidRDefault="003241F0" w:rsidP="00772863">
            <w:pPr>
              <w:spacing w:line="360" w:lineRule="auto"/>
              <w:jc w:val="both"/>
              <w:rPr>
                <w:rFonts w:ascii="Times New Roman" w:hAnsi="Times New Roman"/>
                <w:color w:val="424242"/>
                <w:sz w:val="28"/>
                <w:szCs w:val="23"/>
                <w:lang w:eastAsia="ru-RU"/>
              </w:rPr>
            </w:pPr>
            <w:r>
              <w:rPr>
                <w:rFonts w:ascii="Times New Roman" w:hAnsi="Times New Roman"/>
                <w:color w:val="424242"/>
                <w:sz w:val="28"/>
                <w:szCs w:val="23"/>
                <w:lang w:eastAsia="ru-RU"/>
              </w:rPr>
              <w:t>Представлены фотографии, видео. Школьниками сделан вывод, как прошло испытание. Что получилось, что не получилось, что показало испытание.</w:t>
            </w:r>
          </w:p>
        </w:tc>
        <w:tc>
          <w:tcPr>
            <w:tcW w:w="1110" w:type="dxa"/>
            <w:gridSpan w:val="2"/>
            <w:tcBorders>
              <w:left w:val="single" w:sz="4" w:space="0" w:color="auto"/>
            </w:tcBorders>
            <w:shd w:val="clear" w:color="auto" w:fill="auto"/>
          </w:tcPr>
          <w:p w:rsidR="003241F0" w:rsidRDefault="003241F0" w:rsidP="00772863">
            <w:pPr>
              <w:spacing w:line="360" w:lineRule="auto"/>
              <w:ind w:left="720"/>
              <w:contextualSpacing/>
              <w:jc w:val="both"/>
              <w:rPr>
                <w:rFonts w:ascii="Times New Roman" w:hAnsi="Times New Roman"/>
                <w:color w:val="424242"/>
                <w:sz w:val="28"/>
                <w:szCs w:val="23"/>
                <w:lang w:eastAsia="ru-RU"/>
              </w:rPr>
            </w:pPr>
          </w:p>
        </w:tc>
      </w:tr>
      <w:tr w:rsidR="003241F0" w:rsidTr="00772863">
        <w:tc>
          <w:tcPr>
            <w:tcW w:w="2279" w:type="dxa"/>
            <w:tcBorders>
              <w:right w:val="single" w:sz="4" w:space="0" w:color="auto"/>
            </w:tcBorders>
            <w:shd w:val="clear" w:color="auto" w:fill="auto"/>
          </w:tcPr>
          <w:p w:rsidR="003241F0" w:rsidRDefault="003241F0" w:rsidP="00772863">
            <w:pPr>
              <w:spacing w:line="360" w:lineRule="auto"/>
              <w:jc w:val="both"/>
              <w:rPr>
                <w:rFonts w:ascii="Times New Roman" w:hAnsi="Times New Roman"/>
                <w:color w:val="424242"/>
                <w:sz w:val="28"/>
                <w:szCs w:val="23"/>
                <w:lang w:eastAsia="ru-RU"/>
              </w:rPr>
            </w:pPr>
            <w:r>
              <w:rPr>
                <w:rFonts w:ascii="Times New Roman" w:hAnsi="Times New Roman"/>
                <w:color w:val="424242"/>
                <w:sz w:val="28"/>
                <w:szCs w:val="23"/>
                <w:lang w:eastAsia="ru-RU"/>
              </w:rPr>
              <w:t>Сборка паспорта проекта</w:t>
            </w:r>
          </w:p>
        </w:tc>
        <w:tc>
          <w:tcPr>
            <w:tcW w:w="6182" w:type="dxa"/>
            <w:gridSpan w:val="3"/>
            <w:tcBorders>
              <w:left w:val="single" w:sz="4" w:space="0" w:color="auto"/>
              <w:right w:val="single" w:sz="4" w:space="0" w:color="auto"/>
            </w:tcBorders>
            <w:shd w:val="clear" w:color="auto" w:fill="auto"/>
          </w:tcPr>
          <w:p w:rsidR="003241F0" w:rsidRDefault="003241F0" w:rsidP="00772863">
            <w:pPr>
              <w:spacing w:line="360" w:lineRule="auto"/>
              <w:jc w:val="both"/>
              <w:rPr>
                <w:rFonts w:ascii="Times New Roman" w:hAnsi="Times New Roman"/>
                <w:color w:val="424242"/>
                <w:sz w:val="28"/>
                <w:szCs w:val="23"/>
                <w:lang w:eastAsia="ru-RU"/>
              </w:rPr>
            </w:pPr>
            <w:r>
              <w:rPr>
                <w:rFonts w:ascii="Times New Roman" w:hAnsi="Times New Roman"/>
                <w:color w:val="424242"/>
                <w:sz w:val="28"/>
                <w:szCs w:val="23"/>
                <w:lang w:eastAsia="ru-RU"/>
              </w:rPr>
              <w:t>Имеется качественный паспорт проекта (в папке представлены «Листы развития проекта» с каждого занятия, эскизы, чертежи, схемы)</w:t>
            </w:r>
          </w:p>
        </w:tc>
        <w:tc>
          <w:tcPr>
            <w:tcW w:w="1110" w:type="dxa"/>
            <w:gridSpan w:val="2"/>
            <w:tcBorders>
              <w:left w:val="single" w:sz="4" w:space="0" w:color="auto"/>
            </w:tcBorders>
            <w:shd w:val="clear" w:color="auto" w:fill="auto"/>
          </w:tcPr>
          <w:p w:rsidR="003241F0" w:rsidRDefault="003241F0" w:rsidP="00772863">
            <w:pPr>
              <w:spacing w:line="360" w:lineRule="auto"/>
              <w:ind w:left="720"/>
              <w:contextualSpacing/>
              <w:jc w:val="both"/>
              <w:rPr>
                <w:rFonts w:ascii="Times New Roman" w:hAnsi="Times New Roman"/>
                <w:color w:val="424242"/>
                <w:sz w:val="28"/>
                <w:szCs w:val="23"/>
                <w:lang w:eastAsia="ru-RU"/>
              </w:rPr>
            </w:pPr>
          </w:p>
        </w:tc>
      </w:tr>
      <w:tr w:rsidR="003241F0" w:rsidTr="00772863">
        <w:tc>
          <w:tcPr>
            <w:tcW w:w="9571" w:type="dxa"/>
            <w:gridSpan w:val="6"/>
            <w:shd w:val="clear" w:color="auto" w:fill="auto"/>
          </w:tcPr>
          <w:p w:rsidR="003241F0" w:rsidRDefault="003241F0" w:rsidP="00772863">
            <w:pPr>
              <w:shd w:val="clear" w:color="auto" w:fill="FFFFFF"/>
              <w:spacing w:before="100" w:beforeAutospacing="1" w:after="100" w:afterAutospacing="1" w:line="240" w:lineRule="auto"/>
              <w:ind w:left="300" w:right="300"/>
              <w:jc w:val="center"/>
              <w:rPr>
                <w:rFonts w:ascii="Times New Roman" w:hAnsi="Times New Roman"/>
                <w:color w:val="424242"/>
                <w:sz w:val="28"/>
                <w:szCs w:val="23"/>
                <w:lang w:eastAsia="ru-RU"/>
              </w:rPr>
            </w:pPr>
            <w:r>
              <w:rPr>
                <w:rFonts w:ascii="Times New Roman" w:hAnsi="Times New Roman"/>
                <w:color w:val="424242"/>
                <w:sz w:val="28"/>
                <w:szCs w:val="23"/>
                <w:lang w:eastAsia="ru-RU"/>
              </w:rPr>
              <w:t>4.</w:t>
            </w:r>
            <w:r>
              <w:rPr>
                <w:rFonts w:ascii="Times New Roman" w:hAnsi="Times New Roman"/>
                <w:color w:val="424242"/>
                <w:sz w:val="28"/>
                <w:szCs w:val="23"/>
                <w:lang w:eastAsia="ru-RU"/>
              </w:rPr>
              <w:tab/>
              <w:t>Аналитический этап – самооценка и рефлексия.</w:t>
            </w:r>
          </w:p>
          <w:p w:rsidR="003241F0" w:rsidRDefault="003241F0" w:rsidP="00772863">
            <w:pPr>
              <w:spacing w:line="360" w:lineRule="auto"/>
              <w:ind w:left="720"/>
              <w:contextualSpacing/>
              <w:jc w:val="center"/>
              <w:rPr>
                <w:rFonts w:ascii="Times New Roman" w:hAnsi="Times New Roman"/>
                <w:color w:val="424242"/>
                <w:sz w:val="28"/>
                <w:szCs w:val="23"/>
                <w:lang w:eastAsia="ru-RU"/>
              </w:rPr>
            </w:pPr>
          </w:p>
        </w:tc>
      </w:tr>
      <w:tr w:rsidR="003241F0" w:rsidTr="00772863">
        <w:tc>
          <w:tcPr>
            <w:tcW w:w="2279" w:type="dxa"/>
            <w:vMerge w:val="restart"/>
            <w:tcBorders>
              <w:right w:val="single" w:sz="4" w:space="0" w:color="auto"/>
            </w:tcBorders>
            <w:shd w:val="clear" w:color="auto" w:fill="auto"/>
          </w:tcPr>
          <w:p w:rsidR="003241F0" w:rsidRDefault="003241F0" w:rsidP="00772863">
            <w:pPr>
              <w:spacing w:line="360" w:lineRule="auto"/>
              <w:jc w:val="both"/>
              <w:rPr>
                <w:rFonts w:ascii="Times New Roman" w:hAnsi="Times New Roman"/>
                <w:color w:val="424242"/>
                <w:sz w:val="28"/>
                <w:szCs w:val="23"/>
                <w:lang w:eastAsia="ru-RU"/>
              </w:rPr>
            </w:pPr>
            <w:r>
              <w:rPr>
                <w:rFonts w:ascii="Times New Roman" w:hAnsi="Times New Roman"/>
                <w:color w:val="424242"/>
                <w:sz w:val="28"/>
                <w:szCs w:val="23"/>
                <w:lang w:eastAsia="ru-RU"/>
              </w:rPr>
              <w:lastRenderedPageBreak/>
              <w:t>Презентации выполненной работы</w:t>
            </w:r>
          </w:p>
        </w:tc>
        <w:tc>
          <w:tcPr>
            <w:tcW w:w="6182" w:type="dxa"/>
            <w:gridSpan w:val="3"/>
            <w:tcBorders>
              <w:left w:val="single" w:sz="4" w:space="0" w:color="auto"/>
              <w:right w:val="single" w:sz="4" w:space="0" w:color="auto"/>
            </w:tcBorders>
            <w:shd w:val="clear" w:color="auto" w:fill="auto"/>
          </w:tcPr>
          <w:p w:rsidR="003241F0" w:rsidRDefault="003241F0" w:rsidP="00772863">
            <w:pPr>
              <w:spacing w:line="360" w:lineRule="auto"/>
              <w:jc w:val="both"/>
              <w:rPr>
                <w:rFonts w:ascii="Times New Roman" w:hAnsi="Times New Roman"/>
                <w:color w:val="424242"/>
                <w:sz w:val="28"/>
                <w:szCs w:val="23"/>
                <w:lang w:eastAsia="ru-RU"/>
              </w:rPr>
            </w:pPr>
            <w:r>
              <w:rPr>
                <w:rFonts w:ascii="Times New Roman" w:hAnsi="Times New Roman"/>
                <w:color w:val="424242"/>
                <w:sz w:val="28"/>
                <w:szCs w:val="23"/>
                <w:lang w:eastAsia="ru-RU"/>
              </w:rPr>
              <w:t>Уместность, достаточность использования, качество наглядного материала (таблиц, графиков, иллюстраций, презентации).</w:t>
            </w:r>
          </w:p>
          <w:p w:rsidR="003241F0" w:rsidRDefault="003241F0" w:rsidP="00772863">
            <w:pPr>
              <w:spacing w:line="360" w:lineRule="auto"/>
              <w:jc w:val="both"/>
              <w:rPr>
                <w:rFonts w:ascii="Times New Roman" w:hAnsi="Times New Roman"/>
                <w:color w:val="424242"/>
                <w:sz w:val="28"/>
                <w:szCs w:val="23"/>
                <w:lang w:eastAsia="ru-RU"/>
              </w:rPr>
            </w:pPr>
          </w:p>
        </w:tc>
        <w:tc>
          <w:tcPr>
            <w:tcW w:w="1110" w:type="dxa"/>
            <w:gridSpan w:val="2"/>
            <w:tcBorders>
              <w:left w:val="single" w:sz="4" w:space="0" w:color="auto"/>
            </w:tcBorders>
            <w:shd w:val="clear" w:color="auto" w:fill="auto"/>
          </w:tcPr>
          <w:p w:rsidR="003241F0" w:rsidRDefault="003241F0" w:rsidP="00772863">
            <w:pPr>
              <w:spacing w:line="360" w:lineRule="auto"/>
              <w:ind w:left="720"/>
              <w:contextualSpacing/>
              <w:jc w:val="both"/>
              <w:rPr>
                <w:rFonts w:ascii="Times New Roman" w:hAnsi="Times New Roman"/>
                <w:color w:val="424242"/>
                <w:sz w:val="28"/>
                <w:szCs w:val="23"/>
                <w:lang w:eastAsia="ru-RU"/>
              </w:rPr>
            </w:pPr>
          </w:p>
        </w:tc>
      </w:tr>
      <w:tr w:rsidR="003241F0" w:rsidTr="00772863">
        <w:tc>
          <w:tcPr>
            <w:tcW w:w="2279" w:type="dxa"/>
            <w:vMerge/>
            <w:tcBorders>
              <w:right w:val="single" w:sz="4" w:space="0" w:color="auto"/>
            </w:tcBorders>
            <w:shd w:val="clear" w:color="auto" w:fill="auto"/>
          </w:tcPr>
          <w:p w:rsidR="003241F0" w:rsidRDefault="003241F0" w:rsidP="00772863">
            <w:pPr>
              <w:spacing w:line="360" w:lineRule="auto"/>
              <w:jc w:val="both"/>
              <w:rPr>
                <w:rFonts w:ascii="Times New Roman" w:hAnsi="Times New Roman"/>
                <w:color w:val="424242"/>
                <w:sz w:val="28"/>
                <w:szCs w:val="23"/>
                <w:lang w:eastAsia="ru-RU"/>
              </w:rPr>
            </w:pPr>
          </w:p>
        </w:tc>
        <w:tc>
          <w:tcPr>
            <w:tcW w:w="6182" w:type="dxa"/>
            <w:gridSpan w:val="3"/>
            <w:tcBorders>
              <w:left w:val="single" w:sz="4" w:space="0" w:color="auto"/>
              <w:right w:val="single" w:sz="4" w:space="0" w:color="auto"/>
            </w:tcBorders>
            <w:shd w:val="clear" w:color="auto" w:fill="auto"/>
          </w:tcPr>
          <w:p w:rsidR="003241F0" w:rsidRDefault="003241F0" w:rsidP="00772863">
            <w:pPr>
              <w:spacing w:line="360" w:lineRule="auto"/>
              <w:jc w:val="both"/>
              <w:rPr>
                <w:rFonts w:ascii="Times New Roman" w:hAnsi="Times New Roman"/>
                <w:color w:val="424242"/>
                <w:sz w:val="28"/>
                <w:szCs w:val="23"/>
                <w:lang w:eastAsia="ru-RU"/>
              </w:rPr>
            </w:pPr>
            <w:r>
              <w:rPr>
                <w:rFonts w:ascii="Times New Roman" w:hAnsi="Times New Roman"/>
                <w:color w:val="424242"/>
                <w:sz w:val="28"/>
                <w:szCs w:val="23"/>
                <w:lang w:eastAsia="ru-RU"/>
              </w:rPr>
              <w:t>Осознанное изложение материала исследования/проекта.</w:t>
            </w:r>
          </w:p>
          <w:p w:rsidR="003241F0" w:rsidRDefault="003241F0" w:rsidP="00772863">
            <w:pPr>
              <w:spacing w:line="360" w:lineRule="auto"/>
              <w:jc w:val="both"/>
              <w:rPr>
                <w:rFonts w:ascii="Times New Roman" w:hAnsi="Times New Roman"/>
                <w:color w:val="424242"/>
                <w:sz w:val="28"/>
                <w:szCs w:val="23"/>
                <w:lang w:eastAsia="ru-RU"/>
              </w:rPr>
            </w:pPr>
          </w:p>
        </w:tc>
        <w:tc>
          <w:tcPr>
            <w:tcW w:w="1110" w:type="dxa"/>
            <w:gridSpan w:val="2"/>
            <w:tcBorders>
              <w:left w:val="single" w:sz="4" w:space="0" w:color="auto"/>
            </w:tcBorders>
            <w:shd w:val="clear" w:color="auto" w:fill="auto"/>
          </w:tcPr>
          <w:p w:rsidR="003241F0" w:rsidRDefault="003241F0" w:rsidP="00772863">
            <w:pPr>
              <w:spacing w:line="360" w:lineRule="auto"/>
              <w:ind w:left="720"/>
              <w:contextualSpacing/>
              <w:jc w:val="both"/>
              <w:rPr>
                <w:rFonts w:ascii="Times New Roman" w:hAnsi="Times New Roman"/>
                <w:color w:val="424242"/>
                <w:sz w:val="28"/>
                <w:szCs w:val="23"/>
                <w:lang w:eastAsia="ru-RU"/>
              </w:rPr>
            </w:pPr>
          </w:p>
        </w:tc>
      </w:tr>
      <w:tr w:rsidR="003241F0" w:rsidTr="00772863">
        <w:tc>
          <w:tcPr>
            <w:tcW w:w="2279" w:type="dxa"/>
            <w:vMerge/>
            <w:tcBorders>
              <w:right w:val="single" w:sz="4" w:space="0" w:color="auto"/>
            </w:tcBorders>
            <w:shd w:val="clear" w:color="auto" w:fill="auto"/>
          </w:tcPr>
          <w:p w:rsidR="003241F0" w:rsidRDefault="003241F0" w:rsidP="00772863">
            <w:pPr>
              <w:spacing w:line="360" w:lineRule="auto"/>
              <w:jc w:val="both"/>
              <w:rPr>
                <w:rFonts w:ascii="Times New Roman" w:hAnsi="Times New Roman"/>
                <w:color w:val="424242"/>
                <w:sz w:val="28"/>
                <w:szCs w:val="23"/>
                <w:lang w:eastAsia="ru-RU"/>
              </w:rPr>
            </w:pPr>
          </w:p>
        </w:tc>
        <w:tc>
          <w:tcPr>
            <w:tcW w:w="6182" w:type="dxa"/>
            <w:gridSpan w:val="3"/>
            <w:tcBorders>
              <w:left w:val="single" w:sz="4" w:space="0" w:color="auto"/>
              <w:right w:val="single" w:sz="4" w:space="0" w:color="auto"/>
            </w:tcBorders>
            <w:shd w:val="clear" w:color="auto" w:fill="auto"/>
          </w:tcPr>
          <w:p w:rsidR="003241F0" w:rsidRDefault="003241F0" w:rsidP="00772863">
            <w:pPr>
              <w:spacing w:line="360" w:lineRule="auto"/>
              <w:jc w:val="both"/>
              <w:rPr>
                <w:rFonts w:ascii="Times New Roman" w:hAnsi="Times New Roman"/>
                <w:color w:val="424242"/>
                <w:sz w:val="28"/>
                <w:szCs w:val="23"/>
                <w:lang w:eastAsia="ru-RU"/>
              </w:rPr>
            </w:pPr>
            <w:r>
              <w:rPr>
                <w:rFonts w:ascii="Times New Roman" w:hAnsi="Times New Roman"/>
                <w:color w:val="424242"/>
                <w:sz w:val="28"/>
                <w:szCs w:val="23"/>
                <w:lang w:eastAsia="ru-RU"/>
              </w:rPr>
              <w:t>Речь.</w:t>
            </w:r>
          </w:p>
          <w:p w:rsidR="003241F0" w:rsidRDefault="003241F0" w:rsidP="00772863">
            <w:pPr>
              <w:spacing w:line="360" w:lineRule="auto"/>
              <w:jc w:val="both"/>
              <w:rPr>
                <w:rFonts w:ascii="Times New Roman" w:hAnsi="Times New Roman"/>
                <w:color w:val="424242"/>
                <w:sz w:val="28"/>
                <w:szCs w:val="23"/>
                <w:lang w:eastAsia="ru-RU"/>
              </w:rPr>
            </w:pPr>
            <w:r>
              <w:rPr>
                <w:rFonts w:ascii="Times New Roman" w:hAnsi="Times New Roman"/>
                <w:color w:val="424242"/>
                <w:sz w:val="28"/>
                <w:szCs w:val="23"/>
                <w:lang w:eastAsia="ru-RU"/>
              </w:rPr>
              <w:t>Эмоциональность, выразительность выступления.</w:t>
            </w:r>
          </w:p>
          <w:p w:rsidR="003241F0" w:rsidRDefault="003241F0" w:rsidP="00772863">
            <w:pPr>
              <w:spacing w:line="360" w:lineRule="auto"/>
              <w:jc w:val="both"/>
              <w:rPr>
                <w:rFonts w:ascii="Times New Roman" w:hAnsi="Times New Roman"/>
                <w:color w:val="424242"/>
                <w:sz w:val="28"/>
                <w:szCs w:val="23"/>
                <w:lang w:eastAsia="ru-RU"/>
              </w:rPr>
            </w:pPr>
          </w:p>
        </w:tc>
        <w:tc>
          <w:tcPr>
            <w:tcW w:w="1110" w:type="dxa"/>
            <w:gridSpan w:val="2"/>
            <w:tcBorders>
              <w:left w:val="single" w:sz="4" w:space="0" w:color="auto"/>
            </w:tcBorders>
            <w:shd w:val="clear" w:color="auto" w:fill="auto"/>
          </w:tcPr>
          <w:p w:rsidR="003241F0" w:rsidRDefault="003241F0" w:rsidP="00772863">
            <w:pPr>
              <w:spacing w:line="360" w:lineRule="auto"/>
              <w:ind w:left="720"/>
              <w:contextualSpacing/>
              <w:jc w:val="both"/>
              <w:rPr>
                <w:rFonts w:ascii="Times New Roman" w:hAnsi="Times New Roman"/>
                <w:color w:val="424242"/>
                <w:sz w:val="28"/>
                <w:szCs w:val="23"/>
                <w:lang w:eastAsia="ru-RU"/>
              </w:rPr>
            </w:pPr>
          </w:p>
        </w:tc>
      </w:tr>
      <w:tr w:rsidR="003241F0" w:rsidTr="00772863">
        <w:tc>
          <w:tcPr>
            <w:tcW w:w="2279" w:type="dxa"/>
            <w:vMerge/>
            <w:tcBorders>
              <w:right w:val="single" w:sz="4" w:space="0" w:color="auto"/>
            </w:tcBorders>
            <w:shd w:val="clear" w:color="auto" w:fill="auto"/>
          </w:tcPr>
          <w:p w:rsidR="003241F0" w:rsidRDefault="003241F0" w:rsidP="00772863">
            <w:pPr>
              <w:spacing w:line="360" w:lineRule="auto"/>
              <w:jc w:val="both"/>
              <w:rPr>
                <w:rFonts w:ascii="Times New Roman" w:hAnsi="Times New Roman"/>
                <w:color w:val="424242"/>
                <w:sz w:val="28"/>
                <w:szCs w:val="23"/>
                <w:lang w:eastAsia="ru-RU"/>
              </w:rPr>
            </w:pPr>
          </w:p>
        </w:tc>
        <w:tc>
          <w:tcPr>
            <w:tcW w:w="6182" w:type="dxa"/>
            <w:gridSpan w:val="3"/>
            <w:tcBorders>
              <w:left w:val="single" w:sz="4" w:space="0" w:color="auto"/>
              <w:right w:val="single" w:sz="4" w:space="0" w:color="auto"/>
            </w:tcBorders>
            <w:shd w:val="clear" w:color="auto" w:fill="auto"/>
          </w:tcPr>
          <w:p w:rsidR="003241F0" w:rsidRDefault="003241F0" w:rsidP="00772863">
            <w:pPr>
              <w:spacing w:line="360" w:lineRule="auto"/>
              <w:jc w:val="both"/>
              <w:rPr>
                <w:rFonts w:ascii="Times New Roman" w:hAnsi="Times New Roman"/>
                <w:color w:val="424242"/>
                <w:sz w:val="28"/>
                <w:szCs w:val="23"/>
                <w:lang w:eastAsia="ru-RU"/>
              </w:rPr>
            </w:pPr>
            <w:r>
              <w:rPr>
                <w:rFonts w:ascii="Times New Roman" w:hAnsi="Times New Roman"/>
                <w:color w:val="424242"/>
                <w:sz w:val="28"/>
                <w:szCs w:val="23"/>
                <w:lang w:eastAsia="ru-RU"/>
              </w:rPr>
              <w:t>Самостоятельность.</w:t>
            </w:r>
          </w:p>
        </w:tc>
        <w:tc>
          <w:tcPr>
            <w:tcW w:w="1110" w:type="dxa"/>
            <w:gridSpan w:val="2"/>
            <w:tcBorders>
              <w:left w:val="single" w:sz="4" w:space="0" w:color="auto"/>
            </w:tcBorders>
            <w:shd w:val="clear" w:color="auto" w:fill="auto"/>
          </w:tcPr>
          <w:p w:rsidR="003241F0" w:rsidRDefault="003241F0" w:rsidP="00772863">
            <w:pPr>
              <w:spacing w:line="360" w:lineRule="auto"/>
              <w:ind w:left="720"/>
              <w:contextualSpacing/>
              <w:jc w:val="both"/>
              <w:rPr>
                <w:rFonts w:ascii="Times New Roman" w:hAnsi="Times New Roman"/>
                <w:color w:val="424242"/>
                <w:sz w:val="28"/>
                <w:szCs w:val="23"/>
                <w:lang w:eastAsia="ru-RU"/>
              </w:rPr>
            </w:pPr>
          </w:p>
        </w:tc>
      </w:tr>
      <w:tr w:rsidR="003241F0" w:rsidTr="00772863">
        <w:tc>
          <w:tcPr>
            <w:tcW w:w="2279" w:type="dxa"/>
            <w:tcBorders>
              <w:right w:val="single" w:sz="4" w:space="0" w:color="auto"/>
            </w:tcBorders>
            <w:shd w:val="clear" w:color="auto" w:fill="auto"/>
          </w:tcPr>
          <w:p w:rsidR="003241F0" w:rsidRDefault="003241F0" w:rsidP="00772863">
            <w:pPr>
              <w:shd w:val="clear" w:color="auto" w:fill="FFFFFF"/>
              <w:spacing w:line="240" w:lineRule="auto"/>
              <w:ind w:right="300"/>
              <w:rPr>
                <w:rFonts w:ascii="Times New Roman" w:hAnsi="Times New Roman"/>
                <w:color w:val="424242"/>
                <w:sz w:val="28"/>
                <w:szCs w:val="23"/>
                <w:lang w:eastAsia="ru-RU"/>
              </w:rPr>
            </w:pPr>
            <w:r>
              <w:rPr>
                <w:rFonts w:ascii="Times New Roman" w:hAnsi="Times New Roman"/>
                <w:color w:val="424242"/>
                <w:sz w:val="28"/>
                <w:szCs w:val="23"/>
                <w:lang w:eastAsia="ru-RU"/>
              </w:rPr>
              <w:t>Рефлексия</w:t>
            </w:r>
          </w:p>
          <w:p w:rsidR="003241F0" w:rsidRDefault="003241F0" w:rsidP="00772863">
            <w:pPr>
              <w:spacing w:line="360" w:lineRule="auto"/>
              <w:jc w:val="both"/>
              <w:rPr>
                <w:rFonts w:ascii="Times New Roman" w:hAnsi="Times New Roman"/>
                <w:color w:val="424242"/>
                <w:sz w:val="28"/>
                <w:szCs w:val="23"/>
                <w:lang w:eastAsia="ru-RU"/>
              </w:rPr>
            </w:pPr>
          </w:p>
        </w:tc>
        <w:tc>
          <w:tcPr>
            <w:tcW w:w="6182" w:type="dxa"/>
            <w:gridSpan w:val="3"/>
            <w:tcBorders>
              <w:left w:val="single" w:sz="4" w:space="0" w:color="auto"/>
              <w:right w:val="single" w:sz="4" w:space="0" w:color="auto"/>
            </w:tcBorders>
            <w:shd w:val="clear" w:color="auto" w:fill="auto"/>
          </w:tcPr>
          <w:p w:rsidR="003241F0" w:rsidRDefault="003241F0" w:rsidP="00772863">
            <w:pPr>
              <w:spacing w:line="360" w:lineRule="auto"/>
              <w:jc w:val="both"/>
              <w:rPr>
                <w:rFonts w:ascii="Times New Roman" w:hAnsi="Times New Roman"/>
                <w:color w:val="424242"/>
                <w:sz w:val="28"/>
                <w:szCs w:val="23"/>
                <w:lang w:eastAsia="ru-RU"/>
              </w:rPr>
            </w:pPr>
            <w:r>
              <w:rPr>
                <w:rFonts w:ascii="Times New Roman" w:hAnsi="Times New Roman"/>
                <w:color w:val="424242"/>
                <w:sz w:val="28"/>
                <w:szCs w:val="23"/>
                <w:lang w:eastAsia="ru-RU"/>
              </w:rPr>
              <w:t xml:space="preserve">Дается глубокая самооценка процесса работы Конструкторского бюро с учетом функционала работы. </w:t>
            </w:r>
          </w:p>
        </w:tc>
        <w:tc>
          <w:tcPr>
            <w:tcW w:w="1110" w:type="dxa"/>
            <w:gridSpan w:val="2"/>
            <w:tcBorders>
              <w:left w:val="single" w:sz="4" w:space="0" w:color="auto"/>
            </w:tcBorders>
            <w:shd w:val="clear" w:color="auto" w:fill="auto"/>
          </w:tcPr>
          <w:p w:rsidR="003241F0" w:rsidRDefault="003241F0" w:rsidP="00772863">
            <w:pPr>
              <w:spacing w:line="360" w:lineRule="auto"/>
              <w:ind w:left="720"/>
              <w:contextualSpacing/>
              <w:jc w:val="both"/>
              <w:rPr>
                <w:rFonts w:ascii="Times New Roman" w:hAnsi="Times New Roman"/>
                <w:color w:val="424242"/>
                <w:sz w:val="28"/>
                <w:szCs w:val="23"/>
                <w:lang w:eastAsia="ru-RU"/>
              </w:rPr>
            </w:pPr>
          </w:p>
        </w:tc>
      </w:tr>
    </w:tbl>
    <w:p w:rsidR="003241F0" w:rsidRDefault="003241F0" w:rsidP="003241F0">
      <w:pPr>
        <w:jc w:val="both"/>
        <w:rPr>
          <w:rFonts w:ascii="Times New Roman" w:hAnsi="Times New Roman"/>
          <w:b/>
          <w:sz w:val="28"/>
          <w:szCs w:val="28"/>
        </w:rPr>
      </w:pPr>
    </w:p>
    <w:p w:rsidR="003241F0" w:rsidRDefault="003241F0" w:rsidP="006560B3">
      <w:pPr>
        <w:pStyle w:val="ae"/>
        <w:numPr>
          <w:ilvl w:val="0"/>
          <w:numId w:val="17"/>
        </w:numPr>
        <w:shd w:val="clear" w:color="auto" w:fill="FFFFFF"/>
        <w:suppressAutoHyphens w:val="0"/>
        <w:spacing w:line="360" w:lineRule="auto"/>
        <w:jc w:val="center"/>
        <w:rPr>
          <w:rStyle w:val="apple-converted-space"/>
          <w:b/>
          <w:bCs/>
          <w:iCs/>
          <w:color w:val="000000"/>
          <w:sz w:val="28"/>
          <w:szCs w:val="28"/>
          <w:bdr w:val="none" w:sz="0" w:space="0" w:color="auto" w:frame="1"/>
        </w:rPr>
      </w:pPr>
      <w:r w:rsidRPr="00694127">
        <w:rPr>
          <w:rStyle w:val="apple-converted-space"/>
          <w:b/>
          <w:bCs/>
          <w:iCs/>
          <w:color w:val="000000"/>
          <w:sz w:val="28"/>
          <w:szCs w:val="28"/>
          <w:bdr w:val="none" w:sz="0" w:space="0" w:color="auto" w:frame="1"/>
        </w:rPr>
        <w:t>Кейс-задания</w:t>
      </w:r>
    </w:p>
    <w:p w:rsidR="003241F0" w:rsidRPr="00694127" w:rsidRDefault="003241F0" w:rsidP="003241F0">
      <w:pPr>
        <w:pStyle w:val="ae"/>
        <w:shd w:val="clear" w:color="auto" w:fill="FFFFFF"/>
        <w:spacing w:line="360" w:lineRule="auto"/>
        <w:ind w:firstLine="720"/>
        <w:jc w:val="both"/>
        <w:rPr>
          <w:rStyle w:val="apple-converted-space"/>
          <w:b/>
          <w:bCs/>
          <w:iCs/>
          <w:color w:val="000000"/>
          <w:sz w:val="28"/>
          <w:szCs w:val="28"/>
          <w:bdr w:val="none" w:sz="0" w:space="0" w:color="auto" w:frame="1"/>
        </w:rPr>
      </w:pPr>
      <w:r>
        <w:rPr>
          <w:rStyle w:val="apple-converted-space"/>
          <w:b/>
          <w:bCs/>
          <w:iCs/>
          <w:color w:val="000000"/>
          <w:sz w:val="28"/>
          <w:szCs w:val="28"/>
          <w:bdr w:val="none" w:sz="0" w:space="0" w:color="auto" w:frame="1"/>
        </w:rPr>
        <w:t>Вводное занятие: «</w:t>
      </w:r>
      <w:bookmarkStart w:id="9" w:name="_Hlk72704264"/>
      <w:r w:rsidRPr="00C10653">
        <w:rPr>
          <w:b/>
          <w:color w:val="000000"/>
          <w:sz w:val="28"/>
          <w:szCs w:val="32"/>
        </w:rPr>
        <w:t xml:space="preserve">Введение в </w:t>
      </w:r>
      <w:r w:rsidRPr="000B4A30">
        <w:rPr>
          <w:b/>
          <w:color w:val="000000"/>
          <w:sz w:val="28"/>
          <w:szCs w:val="32"/>
        </w:rPr>
        <w:t>космическое путешествие</w:t>
      </w:r>
      <w:bookmarkEnd w:id="9"/>
      <w:r w:rsidRPr="000B4A30">
        <w:rPr>
          <w:b/>
          <w:color w:val="000000"/>
          <w:sz w:val="28"/>
          <w:szCs w:val="32"/>
        </w:rPr>
        <w:t>»</w:t>
      </w:r>
      <w:r w:rsidRPr="00C10653">
        <w:rPr>
          <w:b/>
          <w:color w:val="000000"/>
          <w:sz w:val="28"/>
          <w:szCs w:val="32"/>
        </w:rPr>
        <w:t>.</w:t>
      </w:r>
    </w:p>
    <w:p w:rsidR="003241F0" w:rsidRPr="001B32BA" w:rsidRDefault="003241F0" w:rsidP="003241F0">
      <w:pPr>
        <w:pStyle w:val="ae"/>
        <w:shd w:val="clear" w:color="auto" w:fill="FFFFFF"/>
        <w:spacing w:line="360" w:lineRule="auto"/>
        <w:ind w:firstLine="720"/>
        <w:jc w:val="both"/>
        <w:rPr>
          <w:b/>
          <w:color w:val="000000"/>
          <w:sz w:val="28"/>
          <w:szCs w:val="28"/>
        </w:rPr>
      </w:pPr>
      <w:r w:rsidRPr="001B32BA">
        <w:rPr>
          <w:rStyle w:val="apple-converted-space"/>
          <w:b/>
          <w:bCs/>
          <w:color w:val="000000"/>
          <w:sz w:val="28"/>
          <w:szCs w:val="28"/>
          <w:bdr w:val="none" w:sz="0" w:space="0" w:color="auto" w:frame="1"/>
        </w:rPr>
        <w:t>Тема:</w:t>
      </w:r>
      <w:bookmarkStart w:id="10" w:name="_Hlk72704297"/>
      <w:r w:rsidRPr="001B32BA">
        <w:rPr>
          <w:rStyle w:val="apple-converted-space"/>
          <w:b/>
          <w:bCs/>
          <w:color w:val="000000"/>
          <w:sz w:val="28"/>
          <w:szCs w:val="28"/>
          <w:bdr w:val="none" w:sz="0" w:space="0" w:color="auto" w:frame="1"/>
        </w:rPr>
        <w:t xml:space="preserve"> </w:t>
      </w:r>
      <w:r>
        <w:rPr>
          <w:rStyle w:val="apple-converted-space"/>
          <w:b/>
          <w:bCs/>
          <w:color w:val="000000"/>
          <w:sz w:val="28"/>
          <w:szCs w:val="28"/>
          <w:bdr w:val="none" w:sz="0" w:space="0" w:color="auto" w:frame="1"/>
        </w:rPr>
        <w:t>«</w:t>
      </w:r>
      <w:r w:rsidRPr="001B32BA">
        <w:rPr>
          <w:rStyle w:val="apple-converted-space"/>
          <w:b/>
          <w:bCs/>
          <w:iCs/>
          <w:color w:val="000000"/>
          <w:sz w:val="28"/>
          <w:szCs w:val="28"/>
          <w:bdr w:val="none" w:sz="0" w:space="0" w:color="auto" w:frame="1"/>
        </w:rPr>
        <w:t xml:space="preserve">Погружаемся в космическую сферу. </w:t>
      </w:r>
      <w:r w:rsidRPr="001B32BA">
        <w:rPr>
          <w:b/>
          <w:sz w:val="28"/>
          <w:szCs w:val="28"/>
          <w:lang w:val="ru"/>
        </w:rPr>
        <w:t>Техника безопасности при проведении практических работ</w:t>
      </w:r>
      <w:r>
        <w:rPr>
          <w:b/>
          <w:sz w:val="28"/>
          <w:szCs w:val="28"/>
          <w:lang w:val="ru"/>
        </w:rPr>
        <w:t>»</w:t>
      </w:r>
      <w:r w:rsidRPr="001B32BA">
        <w:rPr>
          <w:rStyle w:val="apple-converted-space"/>
          <w:b/>
          <w:bCs/>
          <w:color w:val="000000"/>
          <w:sz w:val="28"/>
          <w:szCs w:val="28"/>
          <w:bdr w:val="none" w:sz="0" w:space="0" w:color="auto" w:frame="1"/>
        </w:rPr>
        <w:t>.</w:t>
      </w:r>
    </w:p>
    <w:bookmarkEnd w:id="10"/>
    <w:p w:rsidR="003241F0" w:rsidRPr="001445FE" w:rsidRDefault="003241F0" w:rsidP="003241F0">
      <w:pPr>
        <w:spacing w:line="360" w:lineRule="auto"/>
        <w:ind w:firstLine="709"/>
        <w:jc w:val="both"/>
        <w:rPr>
          <w:rFonts w:ascii="Times New Roman" w:hAnsi="Times New Roman"/>
          <w:sz w:val="28"/>
          <w:szCs w:val="28"/>
          <w:lang w:val="ru" w:eastAsia="ru-RU"/>
        </w:rPr>
      </w:pPr>
      <w:r>
        <w:rPr>
          <w:rFonts w:ascii="Times New Roman" w:hAnsi="Times New Roman"/>
          <w:b/>
          <w:color w:val="000000"/>
          <w:sz w:val="28"/>
          <w:szCs w:val="28"/>
          <w:lang w:eastAsia="ru-RU"/>
        </w:rPr>
        <w:t>Цель задания:</w:t>
      </w:r>
      <w:r>
        <w:rPr>
          <w:rFonts w:ascii="Times New Roman" w:hAnsi="Times New Roman"/>
          <w:color w:val="000000"/>
          <w:sz w:val="28"/>
          <w:szCs w:val="28"/>
          <w:lang w:eastAsia="ru-RU"/>
        </w:rPr>
        <w:t xml:space="preserve"> поиск информации по теме «Освоение и развитие космической сферы», повторение </w:t>
      </w:r>
      <w:r w:rsidRPr="001445FE">
        <w:rPr>
          <w:rFonts w:ascii="Times New Roman" w:hAnsi="Times New Roman"/>
          <w:sz w:val="28"/>
          <w:szCs w:val="28"/>
          <w:lang w:val="ru" w:eastAsia="ru-RU"/>
        </w:rPr>
        <w:t>правил техники безопасности при работе с различными инструментами и материалами</w:t>
      </w:r>
      <w:r>
        <w:rPr>
          <w:rFonts w:ascii="Times New Roman" w:hAnsi="Times New Roman"/>
          <w:sz w:val="28"/>
          <w:szCs w:val="28"/>
          <w:lang w:val="ru" w:eastAsia="ru-RU"/>
        </w:rPr>
        <w:t>.</w:t>
      </w:r>
    </w:p>
    <w:p w:rsidR="003241F0" w:rsidRDefault="003241F0" w:rsidP="003241F0">
      <w:pPr>
        <w:shd w:val="clear" w:color="auto" w:fill="FFFFFF"/>
        <w:spacing w:line="360" w:lineRule="auto"/>
        <w:ind w:firstLine="709"/>
        <w:jc w:val="both"/>
        <w:rPr>
          <w:rFonts w:ascii="Times New Roman" w:hAnsi="Times New Roman"/>
          <w:b/>
          <w:color w:val="000000"/>
          <w:sz w:val="28"/>
          <w:szCs w:val="28"/>
          <w:lang w:eastAsia="ru-RU"/>
        </w:rPr>
      </w:pPr>
      <w:r>
        <w:rPr>
          <w:rFonts w:ascii="Times New Roman" w:hAnsi="Times New Roman"/>
          <w:b/>
          <w:color w:val="000000"/>
          <w:sz w:val="28"/>
          <w:szCs w:val="28"/>
          <w:lang w:eastAsia="ru-RU"/>
        </w:rPr>
        <w:t>Задачи занятия:</w:t>
      </w:r>
    </w:p>
    <w:p w:rsidR="003241F0" w:rsidRPr="001445FE" w:rsidRDefault="003241F0" w:rsidP="006560B3">
      <w:pPr>
        <w:numPr>
          <w:ilvl w:val="0"/>
          <w:numId w:val="20"/>
        </w:numPr>
        <w:shd w:val="clear" w:color="auto" w:fill="FFFFFF"/>
        <w:suppressAutoHyphens w:val="0"/>
        <w:spacing w:line="360" w:lineRule="auto"/>
        <w:ind w:left="0"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Провести вводный инструктаж;</w:t>
      </w:r>
    </w:p>
    <w:p w:rsidR="003241F0" w:rsidRDefault="003241F0" w:rsidP="006560B3">
      <w:pPr>
        <w:numPr>
          <w:ilvl w:val="0"/>
          <w:numId w:val="20"/>
        </w:numPr>
        <w:shd w:val="clear" w:color="auto" w:fill="FFFFFF"/>
        <w:suppressAutoHyphens w:val="0"/>
        <w:spacing w:line="360" w:lineRule="auto"/>
        <w:ind w:left="0" w:firstLine="709"/>
        <w:jc w:val="both"/>
        <w:rPr>
          <w:rFonts w:ascii="Times New Roman" w:hAnsi="Times New Roman"/>
          <w:b/>
          <w:color w:val="000000"/>
          <w:sz w:val="28"/>
          <w:szCs w:val="28"/>
          <w:lang w:eastAsia="ru-RU"/>
        </w:rPr>
      </w:pPr>
      <w:r>
        <w:rPr>
          <w:rFonts w:ascii="Times New Roman" w:hAnsi="Times New Roman"/>
          <w:color w:val="000000"/>
          <w:sz w:val="28"/>
          <w:szCs w:val="28"/>
          <w:lang w:eastAsia="ru-RU"/>
        </w:rPr>
        <w:t>Найти информацию в сети Интернет по предлагаемым вопросам;</w:t>
      </w:r>
    </w:p>
    <w:p w:rsidR="003241F0" w:rsidRDefault="003241F0" w:rsidP="006560B3">
      <w:pPr>
        <w:numPr>
          <w:ilvl w:val="0"/>
          <w:numId w:val="20"/>
        </w:numPr>
        <w:shd w:val="clear" w:color="auto" w:fill="FFFFFF"/>
        <w:suppressAutoHyphens w:val="0"/>
        <w:spacing w:line="360" w:lineRule="auto"/>
        <w:ind w:left="0" w:firstLine="709"/>
        <w:jc w:val="both"/>
        <w:rPr>
          <w:rFonts w:ascii="Times New Roman" w:hAnsi="Times New Roman"/>
          <w:b/>
          <w:color w:val="000000"/>
          <w:sz w:val="28"/>
          <w:szCs w:val="28"/>
          <w:lang w:eastAsia="ru-RU"/>
        </w:rPr>
      </w:pPr>
      <w:r>
        <w:rPr>
          <w:rFonts w:ascii="Times New Roman" w:hAnsi="Times New Roman"/>
          <w:color w:val="000000"/>
          <w:sz w:val="28"/>
          <w:szCs w:val="28"/>
          <w:lang w:eastAsia="ru-RU"/>
        </w:rPr>
        <w:t>Повторить теоретический материал о кейс-методе по отношению к проектной деятельности.</w:t>
      </w:r>
    </w:p>
    <w:p w:rsidR="003241F0" w:rsidRDefault="003241F0" w:rsidP="003241F0">
      <w:pPr>
        <w:shd w:val="clear" w:color="auto" w:fill="FFFFFF"/>
        <w:spacing w:line="360" w:lineRule="auto"/>
        <w:ind w:firstLine="709"/>
        <w:jc w:val="both"/>
        <w:rPr>
          <w:rFonts w:ascii="Times New Roman" w:hAnsi="Times New Roman"/>
          <w:color w:val="000000"/>
          <w:sz w:val="28"/>
          <w:szCs w:val="28"/>
          <w:lang w:eastAsia="ru-RU"/>
        </w:rPr>
      </w:pPr>
      <w:r>
        <w:rPr>
          <w:rFonts w:ascii="Times New Roman" w:hAnsi="Times New Roman"/>
          <w:b/>
          <w:color w:val="000000"/>
          <w:sz w:val="28"/>
          <w:szCs w:val="28"/>
          <w:lang w:eastAsia="ru-RU"/>
        </w:rPr>
        <w:t xml:space="preserve">Время выполнения: </w:t>
      </w:r>
      <w:r>
        <w:rPr>
          <w:rFonts w:ascii="Times New Roman" w:hAnsi="Times New Roman"/>
          <w:color w:val="000000"/>
          <w:sz w:val="28"/>
          <w:szCs w:val="28"/>
          <w:lang w:eastAsia="ru-RU"/>
        </w:rPr>
        <w:t xml:space="preserve">2 </w:t>
      </w:r>
      <w:proofErr w:type="spellStart"/>
      <w:r>
        <w:rPr>
          <w:rFonts w:ascii="Times New Roman" w:hAnsi="Times New Roman"/>
          <w:color w:val="000000"/>
          <w:sz w:val="28"/>
          <w:szCs w:val="28"/>
          <w:lang w:eastAsia="ru-RU"/>
        </w:rPr>
        <w:t>ак</w:t>
      </w:r>
      <w:proofErr w:type="spellEnd"/>
      <w:r>
        <w:rPr>
          <w:rFonts w:ascii="Times New Roman" w:hAnsi="Times New Roman"/>
          <w:color w:val="000000"/>
          <w:sz w:val="28"/>
          <w:szCs w:val="28"/>
          <w:lang w:eastAsia="ru-RU"/>
        </w:rPr>
        <w:t>. ч.</w:t>
      </w:r>
    </w:p>
    <w:p w:rsidR="003241F0" w:rsidRPr="00676538" w:rsidRDefault="003241F0" w:rsidP="003241F0">
      <w:pPr>
        <w:shd w:val="clear" w:color="auto" w:fill="FFFFFF"/>
        <w:spacing w:line="360" w:lineRule="auto"/>
        <w:ind w:firstLine="709"/>
        <w:jc w:val="both"/>
        <w:rPr>
          <w:rFonts w:ascii="Times New Roman" w:hAnsi="Times New Roman"/>
          <w:b/>
          <w:color w:val="000000"/>
          <w:sz w:val="28"/>
          <w:szCs w:val="28"/>
          <w:lang w:eastAsia="ru-RU"/>
        </w:rPr>
      </w:pPr>
      <w:r w:rsidRPr="00676538">
        <w:rPr>
          <w:rFonts w:ascii="Times New Roman" w:hAnsi="Times New Roman"/>
          <w:b/>
          <w:color w:val="000000"/>
          <w:sz w:val="28"/>
          <w:szCs w:val="28"/>
          <w:lang w:eastAsia="ru-RU"/>
        </w:rPr>
        <w:t>Общие положения задания:</w:t>
      </w:r>
    </w:p>
    <w:p w:rsidR="003241F0" w:rsidRPr="00676538" w:rsidRDefault="003241F0" w:rsidP="003241F0">
      <w:pPr>
        <w:shd w:val="clear" w:color="auto" w:fill="FFFFFF"/>
        <w:spacing w:line="360" w:lineRule="auto"/>
        <w:ind w:firstLine="709"/>
        <w:jc w:val="both"/>
        <w:rPr>
          <w:rFonts w:ascii="Times New Roman" w:hAnsi="Times New Roman"/>
          <w:bCs/>
          <w:color w:val="000000"/>
          <w:sz w:val="28"/>
          <w:szCs w:val="28"/>
          <w:lang w:eastAsia="ru-RU"/>
        </w:rPr>
      </w:pPr>
      <w:bookmarkStart w:id="11" w:name="_Hlk72704345"/>
      <w:r>
        <w:rPr>
          <w:rFonts w:ascii="Times New Roman" w:hAnsi="Times New Roman"/>
          <w:bCs/>
          <w:color w:val="000000"/>
          <w:sz w:val="28"/>
          <w:szCs w:val="28"/>
          <w:lang w:eastAsia="ru-RU"/>
        </w:rPr>
        <w:lastRenderedPageBreak/>
        <w:t>Занятие направлено на з</w:t>
      </w:r>
      <w:r w:rsidRPr="00676538">
        <w:rPr>
          <w:rFonts w:ascii="Times New Roman" w:hAnsi="Times New Roman"/>
          <w:bCs/>
          <w:color w:val="000000"/>
          <w:sz w:val="28"/>
          <w:szCs w:val="28"/>
          <w:lang w:eastAsia="ru-RU"/>
        </w:rPr>
        <w:t xml:space="preserve">акрепление </w:t>
      </w:r>
      <w:r>
        <w:rPr>
          <w:rFonts w:ascii="Times New Roman" w:hAnsi="Times New Roman"/>
          <w:bCs/>
          <w:color w:val="000000"/>
          <w:sz w:val="28"/>
          <w:szCs w:val="28"/>
          <w:lang w:eastAsia="ru-RU"/>
        </w:rPr>
        <w:t xml:space="preserve">материала по технике безопасности, работа заключается в компоновке раздаточного материала. </w:t>
      </w:r>
      <w:r w:rsidRPr="00676538">
        <w:rPr>
          <w:rFonts w:ascii="Times New Roman" w:hAnsi="Times New Roman"/>
          <w:bCs/>
          <w:color w:val="000000"/>
          <w:sz w:val="28"/>
          <w:szCs w:val="28"/>
          <w:lang w:eastAsia="ru-RU"/>
        </w:rPr>
        <w:t xml:space="preserve">Как следствие, </w:t>
      </w:r>
      <w:r>
        <w:rPr>
          <w:rFonts w:ascii="Times New Roman" w:hAnsi="Times New Roman"/>
          <w:bCs/>
          <w:iCs/>
          <w:sz w:val="28"/>
          <w:szCs w:val="28"/>
          <w:lang w:eastAsia="ru-RU"/>
        </w:rPr>
        <w:t>учащ</w:t>
      </w:r>
      <w:r w:rsidRPr="00676538">
        <w:rPr>
          <w:rFonts w:ascii="Times New Roman" w:hAnsi="Times New Roman"/>
          <w:bCs/>
          <w:color w:val="000000"/>
          <w:sz w:val="28"/>
          <w:szCs w:val="28"/>
          <w:lang w:eastAsia="ru-RU"/>
        </w:rPr>
        <w:t xml:space="preserve">иеся должны </w:t>
      </w:r>
      <w:r>
        <w:rPr>
          <w:rFonts w:ascii="Times New Roman" w:hAnsi="Times New Roman"/>
          <w:bCs/>
          <w:color w:val="000000"/>
          <w:sz w:val="28"/>
          <w:szCs w:val="28"/>
          <w:lang w:eastAsia="ru-RU"/>
        </w:rPr>
        <w:t xml:space="preserve">создать плакаты с изображениями по работе с разными правилами по ТБ в своих конструкторских бюро. Конструкторские бюро могут быть в том же командном составе, как в 7 классе. Команды также повторяют материал по теме «Этапы проекта». Далее командам предлагается сразиться в игре «Что? Где? Когда?». Игра охватывает поиск ответов на вопросы по теме </w:t>
      </w:r>
      <w:r w:rsidRPr="00676538">
        <w:rPr>
          <w:rFonts w:ascii="Times New Roman" w:hAnsi="Times New Roman"/>
          <w:bCs/>
          <w:color w:val="000000"/>
          <w:sz w:val="28"/>
          <w:szCs w:val="28"/>
          <w:lang w:eastAsia="ru-RU"/>
        </w:rPr>
        <w:t>«Освоение и развитие космической сферы»</w:t>
      </w:r>
      <w:r>
        <w:rPr>
          <w:rFonts w:ascii="Times New Roman" w:hAnsi="Times New Roman"/>
          <w:bCs/>
          <w:color w:val="000000"/>
          <w:sz w:val="28"/>
          <w:szCs w:val="28"/>
          <w:lang w:eastAsia="ru-RU"/>
        </w:rPr>
        <w:t>. Информацию школьники находят в сети Интернет по предлагаемой ссылке (на скорость).</w:t>
      </w:r>
    </w:p>
    <w:bookmarkEnd w:id="11"/>
    <w:p w:rsidR="003241F0" w:rsidRPr="003D6C73" w:rsidRDefault="003241F0" w:rsidP="003241F0">
      <w:pPr>
        <w:shd w:val="clear" w:color="auto" w:fill="FFFFFF"/>
        <w:spacing w:line="360" w:lineRule="auto"/>
        <w:ind w:firstLine="709"/>
        <w:jc w:val="both"/>
        <w:rPr>
          <w:rFonts w:ascii="Times New Roman" w:hAnsi="Times New Roman"/>
          <w:b/>
          <w:color w:val="000000"/>
          <w:sz w:val="28"/>
          <w:szCs w:val="28"/>
          <w:lang w:eastAsia="ru-RU"/>
        </w:rPr>
      </w:pPr>
      <w:r w:rsidRPr="003D6C73">
        <w:rPr>
          <w:rFonts w:ascii="Times New Roman" w:hAnsi="Times New Roman"/>
          <w:b/>
          <w:color w:val="000000"/>
          <w:sz w:val="28"/>
          <w:szCs w:val="28"/>
          <w:lang w:eastAsia="ru-RU"/>
        </w:rPr>
        <w:t>Оборудование и расходные материалы:</w:t>
      </w:r>
    </w:p>
    <w:p w:rsidR="003241F0" w:rsidRDefault="003241F0" w:rsidP="003241F0">
      <w:pPr>
        <w:shd w:val="clear" w:color="auto" w:fill="FFFFFF"/>
        <w:spacing w:line="360" w:lineRule="auto"/>
        <w:ind w:firstLine="709"/>
        <w:jc w:val="both"/>
        <w:rPr>
          <w:rFonts w:ascii="Times New Roman" w:hAnsi="Times New Roman"/>
          <w:bCs/>
          <w:color w:val="000000"/>
          <w:sz w:val="28"/>
          <w:szCs w:val="28"/>
          <w:lang w:eastAsia="ru-RU"/>
        </w:rPr>
      </w:pPr>
      <w:r w:rsidRPr="003D6C73">
        <w:rPr>
          <w:rFonts w:ascii="Times New Roman" w:hAnsi="Times New Roman"/>
          <w:bCs/>
          <w:color w:val="000000"/>
          <w:sz w:val="28"/>
          <w:szCs w:val="28"/>
          <w:lang w:eastAsia="ru-RU"/>
        </w:rPr>
        <w:t>Бумага, ручки, карандаши, линейки, персональные компьютеры, столы, стулья, проектор</w:t>
      </w:r>
      <w:r>
        <w:rPr>
          <w:rFonts w:ascii="Times New Roman" w:hAnsi="Times New Roman"/>
          <w:bCs/>
          <w:color w:val="000000"/>
          <w:sz w:val="28"/>
          <w:szCs w:val="28"/>
          <w:lang w:eastAsia="ru-RU"/>
        </w:rPr>
        <w:t>,</w:t>
      </w:r>
      <w:r w:rsidRPr="003D6C73">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раздаточный материал</w:t>
      </w:r>
      <w:r w:rsidRPr="003D6C73">
        <w:rPr>
          <w:rFonts w:ascii="Times New Roman" w:hAnsi="Times New Roman"/>
          <w:bCs/>
          <w:color w:val="000000"/>
          <w:sz w:val="28"/>
          <w:szCs w:val="28"/>
          <w:lang w:eastAsia="ru-RU"/>
        </w:rPr>
        <w:t>.</w:t>
      </w:r>
    </w:p>
    <w:p w:rsidR="003241F0" w:rsidRDefault="003241F0" w:rsidP="003241F0">
      <w:pPr>
        <w:shd w:val="clear" w:color="auto" w:fill="FFFFFF"/>
        <w:spacing w:line="360" w:lineRule="auto"/>
        <w:ind w:firstLine="709"/>
        <w:jc w:val="both"/>
        <w:rPr>
          <w:rFonts w:ascii="Times New Roman" w:hAnsi="Times New Roman"/>
          <w:b/>
          <w:color w:val="000000"/>
          <w:sz w:val="28"/>
          <w:szCs w:val="28"/>
          <w:lang w:eastAsia="ru-RU"/>
        </w:rPr>
      </w:pPr>
      <w:r>
        <w:rPr>
          <w:rFonts w:ascii="Times New Roman" w:hAnsi="Times New Roman"/>
          <w:b/>
          <w:color w:val="000000"/>
          <w:sz w:val="28"/>
          <w:szCs w:val="28"/>
          <w:lang w:eastAsia="ru-RU"/>
        </w:rPr>
        <w:t xml:space="preserve">Программное обеспечение: </w:t>
      </w:r>
    </w:p>
    <w:p w:rsidR="003241F0" w:rsidRPr="004808BA" w:rsidRDefault="003241F0" w:rsidP="003241F0">
      <w:pPr>
        <w:shd w:val="clear" w:color="auto" w:fill="FFFFFF"/>
        <w:spacing w:line="360" w:lineRule="auto"/>
        <w:ind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Презентация</w:t>
      </w:r>
      <w:r w:rsidRPr="008D2A7A">
        <w:rPr>
          <w:rFonts w:ascii="Times New Roman" w:hAnsi="Times New Roman"/>
          <w:sz w:val="28"/>
          <w:szCs w:val="28"/>
          <w:lang w:eastAsia="ru-RU"/>
        </w:rPr>
        <w:t xml:space="preserve"> </w:t>
      </w:r>
      <w:proofErr w:type="spellStart"/>
      <w:r w:rsidRPr="00C410B9">
        <w:rPr>
          <w:rFonts w:ascii="Times New Roman" w:hAnsi="Times New Roman"/>
          <w:sz w:val="28"/>
          <w:szCs w:val="28"/>
          <w:lang w:eastAsia="ru-RU"/>
        </w:rPr>
        <w:t>Microsoft</w:t>
      </w:r>
      <w:proofErr w:type="spellEnd"/>
      <w:r w:rsidRPr="008D2A7A">
        <w:rPr>
          <w:rFonts w:ascii="Times New Roman" w:hAnsi="Times New Roman"/>
          <w:sz w:val="28"/>
          <w:szCs w:val="28"/>
          <w:lang w:eastAsia="ru-RU"/>
        </w:rPr>
        <w:t xml:space="preserve"> «</w:t>
      </w:r>
      <w:proofErr w:type="spellStart"/>
      <w:r w:rsidRPr="00C410B9">
        <w:rPr>
          <w:rFonts w:ascii="Times New Roman" w:hAnsi="Times New Roman"/>
          <w:sz w:val="28"/>
          <w:szCs w:val="28"/>
          <w:lang w:eastAsia="ru-RU"/>
        </w:rPr>
        <w:t>Power</w:t>
      </w:r>
      <w:proofErr w:type="spellEnd"/>
      <w:r w:rsidRPr="008D2A7A">
        <w:rPr>
          <w:rFonts w:ascii="Times New Roman" w:hAnsi="Times New Roman"/>
          <w:sz w:val="28"/>
          <w:szCs w:val="28"/>
          <w:lang w:eastAsia="ru-RU"/>
        </w:rPr>
        <w:t xml:space="preserve"> </w:t>
      </w:r>
      <w:proofErr w:type="spellStart"/>
      <w:r w:rsidRPr="00C410B9">
        <w:rPr>
          <w:rFonts w:ascii="Times New Roman" w:hAnsi="Times New Roman"/>
          <w:sz w:val="28"/>
          <w:szCs w:val="28"/>
          <w:lang w:eastAsia="ru-RU"/>
        </w:rPr>
        <w:t>Point</w:t>
      </w:r>
      <w:proofErr w:type="spellEnd"/>
      <w:r w:rsidRPr="008D2A7A">
        <w:rPr>
          <w:rFonts w:ascii="Times New Roman" w:hAnsi="Times New Roman"/>
          <w:sz w:val="28"/>
          <w:szCs w:val="28"/>
          <w:lang w:eastAsia="ru-RU"/>
        </w:rPr>
        <w:t>»</w:t>
      </w:r>
      <w:r>
        <w:rPr>
          <w:rFonts w:ascii="Times New Roman" w:hAnsi="Times New Roman"/>
          <w:color w:val="000000"/>
          <w:sz w:val="28"/>
          <w:szCs w:val="28"/>
          <w:lang w:eastAsia="ru-RU"/>
        </w:rPr>
        <w:t>,</w:t>
      </w:r>
      <w:r w:rsidRPr="008D2A7A">
        <w:t xml:space="preserve"> </w:t>
      </w:r>
      <w:proofErr w:type="spellStart"/>
      <w:r w:rsidRPr="003D6C73">
        <w:rPr>
          <w:rFonts w:ascii="Times New Roman" w:hAnsi="Times New Roman"/>
          <w:color w:val="000000"/>
          <w:sz w:val="28"/>
          <w:szCs w:val="28"/>
          <w:lang w:eastAsia="ru-RU"/>
        </w:rPr>
        <w:t>Microsoft</w:t>
      </w:r>
      <w:proofErr w:type="spellEnd"/>
      <w:r w:rsidRPr="003D6C73">
        <w:rPr>
          <w:rFonts w:ascii="Times New Roman" w:hAnsi="Times New Roman"/>
          <w:color w:val="000000"/>
          <w:sz w:val="28"/>
          <w:szCs w:val="28"/>
          <w:lang w:eastAsia="ru-RU"/>
        </w:rPr>
        <w:t xml:space="preserve"> </w:t>
      </w:r>
      <w:proofErr w:type="spellStart"/>
      <w:r w:rsidRPr="003D6C73">
        <w:rPr>
          <w:rFonts w:ascii="Times New Roman" w:hAnsi="Times New Roman"/>
          <w:color w:val="000000"/>
          <w:sz w:val="28"/>
          <w:szCs w:val="28"/>
          <w:lang w:eastAsia="ru-RU"/>
        </w:rPr>
        <w:t>Word</w:t>
      </w:r>
      <w:proofErr w:type="spellEnd"/>
      <w:r>
        <w:rPr>
          <w:rFonts w:ascii="Times New Roman" w:hAnsi="Times New Roman"/>
          <w:color w:val="000000"/>
          <w:sz w:val="28"/>
          <w:szCs w:val="28"/>
          <w:lang w:eastAsia="ru-RU"/>
        </w:rPr>
        <w:t xml:space="preserve">, </w:t>
      </w:r>
      <w:proofErr w:type="spellStart"/>
      <w:r w:rsidRPr="00B839CB">
        <w:rPr>
          <w:rFonts w:ascii="Times New Roman" w:hAnsi="Times New Roman"/>
          <w:color w:val="000000"/>
          <w:sz w:val="28"/>
          <w:szCs w:val="28"/>
          <w:lang w:eastAsia="ru-RU"/>
        </w:rPr>
        <w:t>Trello</w:t>
      </w:r>
      <w:proofErr w:type="spellEnd"/>
      <w:r w:rsidRPr="00B839CB">
        <w:rPr>
          <w:rFonts w:ascii="Times New Roman" w:hAnsi="Times New Roman"/>
          <w:color w:val="000000"/>
          <w:sz w:val="28"/>
          <w:szCs w:val="28"/>
          <w:lang w:eastAsia="ru-RU"/>
        </w:rPr>
        <w:t> </w:t>
      </w:r>
      <w:r>
        <w:rPr>
          <w:rFonts w:ascii="Times New Roman" w:hAnsi="Times New Roman"/>
          <w:color w:val="000000"/>
          <w:sz w:val="28"/>
          <w:szCs w:val="28"/>
          <w:lang w:eastAsia="ru-RU"/>
        </w:rPr>
        <w:t>(</w:t>
      </w:r>
      <w:r w:rsidRPr="008D2A7A">
        <w:rPr>
          <w:rFonts w:ascii="Times New Roman" w:hAnsi="Times New Roman"/>
          <w:color w:val="000000"/>
          <w:sz w:val="28"/>
          <w:szCs w:val="28"/>
          <w:lang w:eastAsia="ru-RU"/>
        </w:rPr>
        <w:t>онлайн-система управления проектами</w:t>
      </w:r>
      <w:r>
        <w:rPr>
          <w:rFonts w:ascii="Times New Roman" w:hAnsi="Times New Roman"/>
          <w:color w:val="000000"/>
          <w:sz w:val="28"/>
          <w:szCs w:val="28"/>
          <w:lang w:eastAsia="ru-RU"/>
        </w:rPr>
        <w:t xml:space="preserve">) </w:t>
      </w:r>
      <w:r w:rsidRPr="008D2A7A">
        <w:rPr>
          <w:rFonts w:ascii="Times New Roman" w:hAnsi="Times New Roman"/>
          <w:color w:val="000000"/>
          <w:sz w:val="28"/>
          <w:szCs w:val="28"/>
          <w:lang w:eastAsia="ru-RU"/>
        </w:rPr>
        <w:t xml:space="preserve"> </w:t>
      </w:r>
      <w:hyperlink r:id="rId10" w:history="1">
        <w:r w:rsidRPr="00B839CB">
          <w:rPr>
            <w:rFonts w:ascii="Times New Roman" w:hAnsi="Times New Roman"/>
            <w:color w:val="0000FF"/>
            <w:sz w:val="28"/>
            <w:szCs w:val="28"/>
            <w:u w:val="single"/>
            <w:lang w:eastAsia="ru-RU"/>
          </w:rPr>
          <w:t>https</w:t>
        </w:r>
        <w:r w:rsidRPr="008D2A7A">
          <w:rPr>
            <w:rFonts w:ascii="Times New Roman" w:hAnsi="Times New Roman"/>
            <w:color w:val="0000FF"/>
            <w:sz w:val="28"/>
            <w:szCs w:val="28"/>
            <w:u w:val="single"/>
            <w:lang w:eastAsia="ru-RU"/>
          </w:rPr>
          <w:t>://</w:t>
        </w:r>
        <w:r w:rsidRPr="00B839CB">
          <w:rPr>
            <w:rFonts w:ascii="Times New Roman" w:hAnsi="Times New Roman"/>
            <w:color w:val="0000FF"/>
            <w:sz w:val="28"/>
            <w:szCs w:val="28"/>
            <w:u w:val="single"/>
            <w:lang w:eastAsia="ru-RU"/>
          </w:rPr>
          <w:t>allo</w:t>
        </w:r>
        <w:r w:rsidRPr="008D2A7A">
          <w:rPr>
            <w:rFonts w:ascii="Times New Roman" w:hAnsi="Times New Roman"/>
            <w:color w:val="0000FF"/>
            <w:sz w:val="28"/>
            <w:szCs w:val="28"/>
            <w:u w:val="single"/>
            <w:lang w:eastAsia="ru-RU"/>
          </w:rPr>
          <w:t>.</w:t>
        </w:r>
        <w:r w:rsidRPr="00B839CB">
          <w:rPr>
            <w:rFonts w:ascii="Times New Roman" w:hAnsi="Times New Roman"/>
            <w:color w:val="0000FF"/>
            <w:sz w:val="28"/>
            <w:szCs w:val="28"/>
            <w:u w:val="single"/>
            <w:lang w:eastAsia="ru-RU"/>
          </w:rPr>
          <w:t>tochka</w:t>
        </w:r>
        <w:r w:rsidRPr="008D2A7A">
          <w:rPr>
            <w:rFonts w:ascii="Times New Roman" w:hAnsi="Times New Roman"/>
            <w:color w:val="0000FF"/>
            <w:sz w:val="28"/>
            <w:szCs w:val="28"/>
            <w:u w:val="single"/>
            <w:lang w:eastAsia="ru-RU"/>
          </w:rPr>
          <w:t>.</w:t>
        </w:r>
        <w:r w:rsidRPr="00B839CB">
          <w:rPr>
            <w:rFonts w:ascii="Times New Roman" w:hAnsi="Times New Roman"/>
            <w:color w:val="0000FF"/>
            <w:sz w:val="28"/>
            <w:szCs w:val="28"/>
            <w:u w:val="single"/>
            <w:lang w:eastAsia="ru-RU"/>
          </w:rPr>
          <w:t>com</w:t>
        </w:r>
        <w:r w:rsidRPr="008D2A7A">
          <w:rPr>
            <w:rFonts w:ascii="Times New Roman" w:hAnsi="Times New Roman"/>
            <w:color w:val="0000FF"/>
            <w:sz w:val="28"/>
            <w:szCs w:val="28"/>
            <w:u w:val="single"/>
            <w:lang w:eastAsia="ru-RU"/>
          </w:rPr>
          <w:t>/</w:t>
        </w:r>
        <w:r w:rsidRPr="00B839CB">
          <w:rPr>
            <w:rFonts w:ascii="Times New Roman" w:hAnsi="Times New Roman"/>
            <w:color w:val="0000FF"/>
            <w:sz w:val="28"/>
            <w:szCs w:val="28"/>
            <w:u w:val="single"/>
            <w:lang w:eastAsia="ru-RU"/>
          </w:rPr>
          <w:t>trello</w:t>
        </w:r>
      </w:hyperlink>
    </w:p>
    <w:p w:rsidR="003241F0" w:rsidRDefault="003241F0" w:rsidP="003241F0">
      <w:pPr>
        <w:ind w:firstLine="709"/>
        <w:rPr>
          <w:rFonts w:ascii="Times New Roman" w:hAnsi="Times New Roman"/>
          <w:b/>
          <w:sz w:val="28"/>
          <w:szCs w:val="28"/>
        </w:rPr>
      </w:pPr>
      <w:r w:rsidRPr="0086411F">
        <w:rPr>
          <w:rFonts w:ascii="Times New Roman" w:hAnsi="Times New Roman"/>
          <w:b/>
          <w:sz w:val="28"/>
          <w:szCs w:val="28"/>
        </w:rPr>
        <w:t>Уровень сложности:</w:t>
      </w:r>
      <w:r>
        <w:rPr>
          <w:rFonts w:ascii="Times New Roman" w:hAnsi="Times New Roman"/>
          <w:b/>
          <w:sz w:val="28"/>
          <w:szCs w:val="28"/>
        </w:rPr>
        <w:t xml:space="preserve"> </w:t>
      </w:r>
    </w:p>
    <w:p w:rsidR="003241F0" w:rsidRPr="004808BA" w:rsidRDefault="003241F0" w:rsidP="003241F0">
      <w:pPr>
        <w:ind w:firstLine="709"/>
        <w:rPr>
          <w:rFonts w:ascii="Times New Roman" w:hAnsi="Times New Roman"/>
          <w:b/>
          <w:sz w:val="28"/>
          <w:szCs w:val="28"/>
        </w:rPr>
      </w:pPr>
      <w:r>
        <w:rPr>
          <w:rFonts w:ascii="Times New Roman" w:hAnsi="Times New Roman"/>
          <w:sz w:val="28"/>
          <w:szCs w:val="28"/>
        </w:rPr>
        <w:t>П</w:t>
      </w:r>
      <w:r w:rsidRPr="0086411F">
        <w:rPr>
          <w:rFonts w:ascii="Times New Roman" w:hAnsi="Times New Roman"/>
          <w:sz w:val="28"/>
          <w:szCs w:val="28"/>
        </w:rPr>
        <w:t>оиск неизвестного принципа действия</w:t>
      </w:r>
      <w:r>
        <w:rPr>
          <w:rFonts w:ascii="Times New Roman" w:hAnsi="Times New Roman"/>
          <w:sz w:val="28"/>
          <w:szCs w:val="28"/>
        </w:rPr>
        <w:t xml:space="preserve"> из </w:t>
      </w:r>
      <w:r w:rsidRPr="0086411F">
        <w:rPr>
          <w:rFonts w:ascii="Times New Roman" w:hAnsi="Times New Roman"/>
          <w:sz w:val="28"/>
          <w:szCs w:val="28"/>
        </w:rPr>
        <w:t>набора известного материала</w:t>
      </w:r>
      <w:r>
        <w:rPr>
          <w:rFonts w:ascii="Times New Roman" w:hAnsi="Times New Roman"/>
          <w:b/>
          <w:sz w:val="28"/>
          <w:szCs w:val="28"/>
        </w:rPr>
        <w:t xml:space="preserve"> </w:t>
      </w:r>
      <w:r w:rsidRPr="004808BA">
        <w:rPr>
          <w:rFonts w:ascii="Times New Roman" w:hAnsi="Times New Roman"/>
          <w:b/>
          <w:sz w:val="28"/>
          <w:szCs w:val="28"/>
        </w:rPr>
        <w:t>–</w:t>
      </w:r>
      <w:r>
        <w:rPr>
          <w:rFonts w:ascii="Times New Roman" w:hAnsi="Times New Roman"/>
          <w:b/>
          <w:sz w:val="28"/>
          <w:szCs w:val="28"/>
        </w:rPr>
        <w:t xml:space="preserve"> </w:t>
      </w:r>
      <w:r w:rsidRPr="00361400">
        <w:rPr>
          <w:rFonts w:ascii="Times New Roman" w:hAnsi="Times New Roman"/>
          <w:sz w:val="28"/>
          <w:szCs w:val="28"/>
        </w:rPr>
        <w:t>повышенный</w:t>
      </w:r>
      <w:r>
        <w:rPr>
          <w:rFonts w:ascii="Times New Roman" w:hAnsi="Times New Roman"/>
          <w:sz w:val="28"/>
          <w:szCs w:val="28"/>
        </w:rPr>
        <w:t>.</w:t>
      </w:r>
      <w:r w:rsidRPr="00361400">
        <w:rPr>
          <w:rFonts w:ascii="Times New Roman" w:hAnsi="Times New Roman"/>
          <w:sz w:val="28"/>
          <w:szCs w:val="28"/>
        </w:rPr>
        <w:t xml:space="preserve"> </w:t>
      </w:r>
    </w:p>
    <w:p w:rsidR="003241F0" w:rsidRDefault="003241F0" w:rsidP="003241F0">
      <w:pPr>
        <w:shd w:val="clear" w:color="auto" w:fill="FFFFFF"/>
        <w:spacing w:line="360" w:lineRule="auto"/>
        <w:ind w:firstLine="709"/>
        <w:jc w:val="both"/>
        <w:rPr>
          <w:rFonts w:ascii="Times New Roman" w:hAnsi="Times New Roman"/>
          <w:b/>
          <w:color w:val="000000"/>
          <w:sz w:val="28"/>
          <w:szCs w:val="28"/>
          <w:lang w:eastAsia="ru-RU"/>
        </w:rPr>
      </w:pPr>
      <w:r>
        <w:rPr>
          <w:rFonts w:ascii="Times New Roman" w:hAnsi="Times New Roman"/>
          <w:b/>
          <w:color w:val="000000"/>
          <w:sz w:val="28"/>
          <w:szCs w:val="28"/>
          <w:lang w:eastAsia="ru-RU"/>
        </w:rPr>
        <w:t xml:space="preserve">Требования к компетенциям </w:t>
      </w:r>
      <w:r w:rsidRPr="00872C59">
        <w:rPr>
          <w:rFonts w:ascii="Times New Roman" w:hAnsi="Times New Roman"/>
          <w:b/>
          <w:bCs/>
          <w:iCs/>
          <w:sz w:val="28"/>
          <w:szCs w:val="28"/>
          <w:lang w:eastAsia="ru-RU"/>
        </w:rPr>
        <w:t>учащ</w:t>
      </w:r>
      <w:r>
        <w:rPr>
          <w:rFonts w:ascii="Times New Roman" w:hAnsi="Times New Roman"/>
          <w:b/>
          <w:color w:val="000000"/>
          <w:sz w:val="28"/>
          <w:szCs w:val="28"/>
          <w:lang w:eastAsia="ru-RU"/>
        </w:rPr>
        <w:t xml:space="preserve">ихся: </w:t>
      </w:r>
    </w:p>
    <w:p w:rsidR="003241F0" w:rsidRDefault="003241F0" w:rsidP="003241F0">
      <w:pPr>
        <w:shd w:val="clear" w:color="auto" w:fill="FFFFFF"/>
        <w:spacing w:line="360" w:lineRule="auto"/>
        <w:ind w:firstLine="709"/>
        <w:jc w:val="both"/>
        <w:rPr>
          <w:rFonts w:ascii="Times New Roman" w:hAnsi="Times New Roman"/>
          <w:bCs/>
          <w:color w:val="000000"/>
          <w:sz w:val="28"/>
          <w:szCs w:val="28"/>
          <w:lang w:eastAsia="ru-RU"/>
        </w:rPr>
      </w:pPr>
      <w:bookmarkStart w:id="12" w:name="_Hlk72683015"/>
      <w:r>
        <w:rPr>
          <w:rFonts w:ascii="Times New Roman" w:hAnsi="Times New Roman"/>
          <w:bCs/>
          <w:color w:val="000000"/>
          <w:sz w:val="28"/>
          <w:szCs w:val="28"/>
          <w:lang w:eastAsia="ru-RU"/>
        </w:rPr>
        <w:t xml:space="preserve">Личностные: </w:t>
      </w:r>
    </w:p>
    <w:p w:rsidR="003241F0" w:rsidRDefault="003241F0" w:rsidP="003241F0">
      <w:pPr>
        <w:shd w:val="clear" w:color="auto" w:fill="FFFFFF"/>
        <w:spacing w:line="360" w:lineRule="auto"/>
        <w:ind w:firstLine="709"/>
        <w:jc w:val="both"/>
        <w:rPr>
          <w:rFonts w:ascii="Times New Roman" w:hAnsi="Times New Roman"/>
          <w:sz w:val="28"/>
          <w:szCs w:val="28"/>
        </w:rPr>
      </w:pPr>
      <w:r w:rsidRPr="004808BA">
        <w:rPr>
          <w:rFonts w:ascii="Times New Roman" w:hAnsi="Times New Roman"/>
          <w:sz w:val="28"/>
          <w:szCs w:val="28"/>
        </w:rPr>
        <w:t>–</w:t>
      </w:r>
      <w:r>
        <w:rPr>
          <w:rFonts w:ascii="Times New Roman" w:hAnsi="Times New Roman"/>
          <w:sz w:val="28"/>
          <w:szCs w:val="28"/>
        </w:rPr>
        <w:t xml:space="preserve"> умение анализировать теоретическую ситуацию;</w:t>
      </w:r>
    </w:p>
    <w:p w:rsidR="003241F0" w:rsidRDefault="003241F0" w:rsidP="003241F0">
      <w:pPr>
        <w:shd w:val="clear" w:color="auto" w:fill="FFFFFF"/>
        <w:spacing w:line="360" w:lineRule="auto"/>
        <w:ind w:firstLine="709"/>
        <w:jc w:val="both"/>
        <w:rPr>
          <w:rFonts w:ascii="Times New Roman" w:hAnsi="Times New Roman"/>
          <w:sz w:val="28"/>
          <w:szCs w:val="28"/>
        </w:rPr>
      </w:pPr>
      <w:r w:rsidRPr="004808BA">
        <w:rPr>
          <w:rFonts w:ascii="Times New Roman" w:hAnsi="Times New Roman"/>
          <w:sz w:val="28"/>
          <w:szCs w:val="28"/>
        </w:rPr>
        <w:t>–</w:t>
      </w:r>
      <w:r>
        <w:rPr>
          <w:rFonts w:ascii="Times New Roman" w:hAnsi="Times New Roman"/>
          <w:sz w:val="28"/>
          <w:szCs w:val="28"/>
        </w:rPr>
        <w:t xml:space="preserve"> умение выстраивать эффективную коммуникацию в процессе коллективного поиска информации;</w:t>
      </w:r>
    </w:p>
    <w:p w:rsidR="003241F0" w:rsidRDefault="003241F0" w:rsidP="003241F0">
      <w:pPr>
        <w:shd w:val="clear" w:color="auto" w:fill="FFFFFF"/>
        <w:spacing w:line="360" w:lineRule="auto"/>
        <w:ind w:firstLine="709"/>
        <w:jc w:val="both"/>
        <w:rPr>
          <w:rFonts w:ascii="Times New Roman" w:hAnsi="Times New Roman"/>
          <w:bCs/>
          <w:color w:val="000000"/>
          <w:sz w:val="28"/>
          <w:szCs w:val="28"/>
          <w:lang w:eastAsia="ru-RU"/>
        </w:rPr>
      </w:pPr>
      <w:r>
        <w:rPr>
          <w:rFonts w:ascii="Times New Roman" w:hAnsi="Times New Roman"/>
          <w:bCs/>
          <w:color w:val="000000"/>
          <w:sz w:val="28"/>
          <w:szCs w:val="28"/>
          <w:lang w:eastAsia="ru-RU"/>
        </w:rPr>
        <w:t xml:space="preserve"> </w:t>
      </w:r>
      <w:r w:rsidRPr="004808BA">
        <w:rPr>
          <w:rFonts w:ascii="Times New Roman" w:hAnsi="Times New Roman"/>
          <w:bCs/>
          <w:color w:val="000000"/>
          <w:sz w:val="28"/>
          <w:szCs w:val="28"/>
          <w:lang w:eastAsia="ru-RU"/>
        </w:rPr>
        <w:t>–</w:t>
      </w:r>
      <w:r>
        <w:rPr>
          <w:rFonts w:ascii="Times New Roman" w:hAnsi="Times New Roman"/>
          <w:bCs/>
          <w:color w:val="000000"/>
          <w:sz w:val="28"/>
          <w:szCs w:val="28"/>
          <w:lang w:eastAsia="ru-RU"/>
        </w:rPr>
        <w:t xml:space="preserve"> умение слушать и понимать других людей, работать в команде;</w:t>
      </w:r>
    </w:p>
    <w:p w:rsidR="003241F0" w:rsidRDefault="003241F0" w:rsidP="003241F0">
      <w:pPr>
        <w:shd w:val="clear" w:color="auto" w:fill="FFFFFF"/>
        <w:spacing w:line="360" w:lineRule="auto"/>
        <w:ind w:firstLine="709"/>
        <w:jc w:val="both"/>
        <w:rPr>
          <w:rFonts w:ascii="Times New Roman" w:hAnsi="Times New Roman"/>
          <w:bCs/>
          <w:color w:val="000000"/>
          <w:sz w:val="28"/>
          <w:szCs w:val="28"/>
          <w:lang w:eastAsia="ru-RU"/>
        </w:rPr>
      </w:pPr>
      <w:proofErr w:type="spellStart"/>
      <w:r>
        <w:rPr>
          <w:rFonts w:ascii="Times New Roman" w:hAnsi="Times New Roman"/>
          <w:bCs/>
          <w:color w:val="000000"/>
          <w:sz w:val="28"/>
          <w:szCs w:val="28"/>
          <w:lang w:eastAsia="ru-RU"/>
        </w:rPr>
        <w:t>Метапредметные</w:t>
      </w:r>
      <w:proofErr w:type="spellEnd"/>
      <w:r>
        <w:rPr>
          <w:rFonts w:ascii="Times New Roman" w:hAnsi="Times New Roman"/>
          <w:bCs/>
          <w:color w:val="000000"/>
          <w:sz w:val="28"/>
          <w:szCs w:val="28"/>
          <w:lang w:eastAsia="ru-RU"/>
        </w:rPr>
        <w:t xml:space="preserve">: </w:t>
      </w:r>
    </w:p>
    <w:p w:rsidR="003241F0" w:rsidRDefault="003241F0" w:rsidP="003241F0">
      <w:pPr>
        <w:shd w:val="clear" w:color="auto" w:fill="FFFFFF"/>
        <w:spacing w:line="360" w:lineRule="auto"/>
        <w:ind w:firstLine="709"/>
        <w:jc w:val="both"/>
        <w:rPr>
          <w:rFonts w:ascii="Times New Roman" w:hAnsi="Times New Roman"/>
          <w:bCs/>
          <w:color w:val="000000"/>
          <w:sz w:val="28"/>
          <w:szCs w:val="28"/>
          <w:lang w:eastAsia="ru-RU"/>
        </w:rPr>
      </w:pPr>
      <w:r w:rsidRPr="00697298">
        <w:rPr>
          <w:rFonts w:ascii="Times New Roman" w:hAnsi="Times New Roman"/>
          <w:sz w:val="28"/>
          <w:szCs w:val="28"/>
        </w:rPr>
        <w:t>–</w:t>
      </w:r>
      <w:r>
        <w:rPr>
          <w:rFonts w:ascii="Times New Roman" w:hAnsi="Times New Roman"/>
          <w:sz w:val="28"/>
          <w:szCs w:val="28"/>
        </w:rPr>
        <w:t xml:space="preserve"> высокая мотивация к расширению базы теоретического знания для решения прикладных задач;</w:t>
      </w:r>
    </w:p>
    <w:p w:rsidR="003241F0" w:rsidRDefault="003241F0" w:rsidP="003241F0">
      <w:pPr>
        <w:shd w:val="clear" w:color="auto" w:fill="FFFFFF"/>
        <w:spacing w:line="360" w:lineRule="auto"/>
        <w:ind w:firstLine="709"/>
        <w:jc w:val="both"/>
        <w:rPr>
          <w:rFonts w:ascii="Times New Roman" w:hAnsi="Times New Roman"/>
          <w:sz w:val="28"/>
          <w:szCs w:val="28"/>
        </w:rPr>
      </w:pPr>
      <w:r w:rsidRPr="00697298">
        <w:rPr>
          <w:rFonts w:ascii="Times New Roman" w:hAnsi="Times New Roman"/>
          <w:sz w:val="28"/>
          <w:szCs w:val="28"/>
        </w:rPr>
        <w:t>–</w:t>
      </w:r>
      <w:r>
        <w:rPr>
          <w:rFonts w:ascii="Times New Roman" w:hAnsi="Times New Roman"/>
          <w:sz w:val="28"/>
          <w:szCs w:val="28"/>
        </w:rPr>
        <w:t xml:space="preserve"> умение формулировать вопрос, аргументировать ответ.</w:t>
      </w:r>
    </w:p>
    <w:p w:rsidR="003241F0" w:rsidRDefault="003241F0" w:rsidP="003241F0">
      <w:pPr>
        <w:shd w:val="clear" w:color="auto" w:fill="FFFFFF"/>
        <w:spacing w:line="360" w:lineRule="auto"/>
        <w:ind w:firstLine="709"/>
        <w:jc w:val="both"/>
        <w:rPr>
          <w:rFonts w:ascii="Times New Roman" w:hAnsi="Times New Roman"/>
          <w:bCs/>
          <w:color w:val="000000"/>
          <w:sz w:val="28"/>
          <w:szCs w:val="28"/>
          <w:lang w:eastAsia="ru-RU"/>
        </w:rPr>
      </w:pPr>
      <w:r>
        <w:rPr>
          <w:rFonts w:ascii="Times New Roman" w:hAnsi="Times New Roman"/>
          <w:bCs/>
          <w:color w:val="000000"/>
          <w:sz w:val="28"/>
          <w:szCs w:val="28"/>
          <w:lang w:eastAsia="ru-RU"/>
        </w:rPr>
        <w:t xml:space="preserve">Предметные: </w:t>
      </w:r>
    </w:p>
    <w:p w:rsidR="003241F0" w:rsidRDefault="003241F0" w:rsidP="003241F0">
      <w:pPr>
        <w:pStyle w:val="1"/>
        <w:spacing w:line="360" w:lineRule="auto"/>
        <w:ind w:left="720"/>
      </w:pPr>
      <w:r w:rsidRPr="00CE64CD">
        <w:lastRenderedPageBreak/>
        <w:t>–</w:t>
      </w:r>
      <w:r>
        <w:t xml:space="preserve"> развитие навыков структурирования информации;</w:t>
      </w:r>
    </w:p>
    <w:p w:rsidR="003241F0" w:rsidRDefault="003241F0" w:rsidP="003241F0">
      <w:pPr>
        <w:pStyle w:val="1"/>
        <w:spacing w:line="360" w:lineRule="auto"/>
        <w:ind w:left="720"/>
      </w:pPr>
      <w:r w:rsidRPr="00CE64CD">
        <w:t>–</w:t>
      </w:r>
      <w:r>
        <w:t xml:space="preserve"> развитие у </w:t>
      </w:r>
      <w:r>
        <w:rPr>
          <w:bCs w:val="0"/>
          <w:iCs/>
          <w:lang w:eastAsia="ru-RU"/>
        </w:rPr>
        <w:t>учащ</w:t>
      </w:r>
      <w:r>
        <w:t xml:space="preserve">ихся интеллектуальных навыков, которые будут ими востребованы при дальнейшем обучении и в профессиональной деятельности. </w:t>
      </w:r>
    </w:p>
    <w:bookmarkEnd w:id="12"/>
    <w:p w:rsidR="003241F0" w:rsidRDefault="003241F0" w:rsidP="003241F0">
      <w:pPr>
        <w:shd w:val="clear" w:color="auto" w:fill="FFFFFF"/>
        <w:spacing w:line="360" w:lineRule="auto"/>
        <w:ind w:firstLine="709"/>
        <w:jc w:val="both"/>
        <w:rPr>
          <w:rFonts w:ascii="Times New Roman" w:hAnsi="Times New Roman"/>
          <w:b/>
          <w:color w:val="000000"/>
          <w:sz w:val="28"/>
          <w:szCs w:val="28"/>
          <w:lang w:eastAsia="ru-RU"/>
        </w:rPr>
      </w:pPr>
      <w:r>
        <w:rPr>
          <w:rFonts w:ascii="Times New Roman" w:hAnsi="Times New Roman"/>
          <w:b/>
          <w:color w:val="000000"/>
          <w:sz w:val="28"/>
          <w:szCs w:val="28"/>
          <w:lang w:eastAsia="ru-RU"/>
        </w:rPr>
        <w:t xml:space="preserve">Количество участников в группе: </w:t>
      </w:r>
      <w:r>
        <w:rPr>
          <w:rFonts w:ascii="Times New Roman" w:hAnsi="Times New Roman"/>
          <w:color w:val="000000"/>
          <w:sz w:val="28"/>
          <w:szCs w:val="28"/>
          <w:lang w:eastAsia="ru-RU"/>
        </w:rPr>
        <w:t>4-6 чел</w:t>
      </w:r>
    </w:p>
    <w:p w:rsidR="003241F0" w:rsidRPr="00744DBC" w:rsidRDefault="003241F0" w:rsidP="003241F0">
      <w:pPr>
        <w:shd w:val="clear" w:color="auto" w:fill="FFFFFF"/>
        <w:spacing w:line="360" w:lineRule="auto"/>
        <w:ind w:firstLine="720"/>
        <w:rPr>
          <w:rFonts w:ascii="Times New Roman" w:hAnsi="Times New Roman"/>
          <w:b/>
          <w:bCs/>
          <w:sz w:val="28"/>
          <w:szCs w:val="28"/>
          <w:lang w:eastAsia="ru-RU"/>
        </w:rPr>
      </w:pPr>
      <w:r w:rsidRPr="00744DBC">
        <w:rPr>
          <w:rFonts w:ascii="Times New Roman" w:hAnsi="Times New Roman"/>
          <w:b/>
          <w:bCs/>
          <w:sz w:val="28"/>
          <w:szCs w:val="28"/>
          <w:lang w:eastAsia="ru-RU"/>
        </w:rPr>
        <w:t>Ход работы:</w:t>
      </w:r>
    </w:p>
    <w:tbl>
      <w:tblPr>
        <w:tblW w:w="1030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640"/>
        <w:gridCol w:w="4666"/>
      </w:tblGrid>
      <w:tr w:rsidR="003241F0" w:rsidRPr="00744DBC" w:rsidTr="00772863">
        <w:tc>
          <w:tcPr>
            <w:tcW w:w="5640" w:type="dxa"/>
            <w:shd w:val="clear" w:color="auto" w:fill="auto"/>
            <w:tcMar>
              <w:top w:w="100" w:type="dxa"/>
              <w:left w:w="100" w:type="dxa"/>
              <w:bottom w:w="100" w:type="dxa"/>
              <w:right w:w="100" w:type="dxa"/>
            </w:tcMar>
          </w:tcPr>
          <w:p w:rsidR="003241F0" w:rsidRPr="00744DBC"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
                <w:sz w:val="28"/>
                <w:szCs w:val="28"/>
                <w:lang w:eastAsia="ru-RU"/>
              </w:rPr>
            </w:pPr>
            <w:r w:rsidRPr="00744DBC">
              <w:rPr>
                <w:rFonts w:ascii="Times New Roman" w:hAnsi="Times New Roman"/>
                <w:b/>
                <w:sz w:val="28"/>
                <w:szCs w:val="28"/>
                <w:lang w:eastAsia="ru-RU"/>
              </w:rPr>
              <w:t xml:space="preserve">Блок 1. </w:t>
            </w:r>
            <w:r w:rsidRPr="00744DBC">
              <w:rPr>
                <w:rFonts w:ascii="Times New Roman" w:hAnsi="Times New Roman"/>
                <w:bCs/>
                <w:color w:val="000000"/>
                <w:sz w:val="28"/>
                <w:szCs w:val="28"/>
                <w:lang w:eastAsia="ru-RU"/>
              </w:rPr>
              <w:t>Закрепление материала по технике безопасности. Повторение материала по теме «Этапы проекта».</w:t>
            </w:r>
          </w:p>
        </w:tc>
        <w:tc>
          <w:tcPr>
            <w:tcW w:w="4666" w:type="dxa"/>
            <w:shd w:val="clear" w:color="auto" w:fill="auto"/>
            <w:tcMar>
              <w:top w:w="100" w:type="dxa"/>
              <w:left w:w="100" w:type="dxa"/>
              <w:bottom w:w="100" w:type="dxa"/>
              <w:right w:w="100" w:type="dxa"/>
            </w:tcMar>
          </w:tcPr>
          <w:p w:rsidR="003241F0" w:rsidRPr="00744DBC"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rPr>
                <w:rFonts w:ascii="Times New Roman" w:hAnsi="Times New Roman"/>
                <w:b/>
                <w:sz w:val="28"/>
                <w:szCs w:val="28"/>
                <w:lang w:eastAsia="ru-RU"/>
              </w:rPr>
            </w:pPr>
            <w:r w:rsidRPr="00744DBC">
              <w:rPr>
                <w:rFonts w:ascii="Times New Roman" w:hAnsi="Times New Roman"/>
                <w:sz w:val="28"/>
                <w:szCs w:val="28"/>
                <w:lang w:eastAsia="ru-RU"/>
              </w:rPr>
              <w:t>45 мин</w:t>
            </w:r>
          </w:p>
        </w:tc>
      </w:tr>
      <w:tr w:rsidR="003241F0" w:rsidRPr="00744DBC" w:rsidTr="00772863">
        <w:trPr>
          <w:trHeight w:val="480"/>
        </w:trPr>
        <w:tc>
          <w:tcPr>
            <w:tcW w:w="10306" w:type="dxa"/>
            <w:gridSpan w:val="2"/>
            <w:shd w:val="clear" w:color="auto" w:fill="auto"/>
            <w:tcMar>
              <w:top w:w="100" w:type="dxa"/>
              <w:left w:w="100" w:type="dxa"/>
              <w:bottom w:w="100" w:type="dxa"/>
              <w:right w:w="100" w:type="dxa"/>
            </w:tcMar>
          </w:tcPr>
          <w:p w:rsidR="003241F0" w:rsidRPr="00744DBC" w:rsidRDefault="003241F0" w:rsidP="00772863">
            <w:pPr>
              <w:shd w:val="clear" w:color="auto" w:fill="FFFFFF"/>
              <w:spacing w:after="150" w:line="360" w:lineRule="auto"/>
              <w:ind w:firstLine="709"/>
              <w:jc w:val="both"/>
              <w:rPr>
                <w:rFonts w:ascii="Times New Roman" w:hAnsi="Times New Roman"/>
                <w:sz w:val="28"/>
                <w:szCs w:val="28"/>
                <w:lang w:eastAsia="ru-RU"/>
              </w:rPr>
            </w:pPr>
            <w:r w:rsidRPr="00744DBC">
              <w:rPr>
                <w:rFonts w:ascii="Times New Roman" w:hAnsi="Times New Roman"/>
                <w:bCs/>
                <w:color w:val="000000"/>
                <w:sz w:val="28"/>
                <w:szCs w:val="28"/>
                <w:lang w:eastAsia="ru-RU"/>
              </w:rPr>
              <w:t xml:space="preserve">Занятие направлено на закрепление материала по технике безопасности, работа заключается в компоновке раздаточного материала. Как следствие, </w:t>
            </w:r>
            <w:r>
              <w:rPr>
                <w:rFonts w:ascii="Times New Roman" w:hAnsi="Times New Roman"/>
                <w:bCs/>
                <w:iCs/>
                <w:sz w:val="28"/>
                <w:szCs w:val="28"/>
                <w:lang w:eastAsia="ru-RU"/>
              </w:rPr>
              <w:t>учащ</w:t>
            </w:r>
            <w:r w:rsidRPr="00744DBC">
              <w:rPr>
                <w:rFonts w:ascii="Times New Roman" w:hAnsi="Times New Roman"/>
                <w:bCs/>
                <w:color w:val="000000"/>
                <w:sz w:val="28"/>
                <w:szCs w:val="28"/>
                <w:lang w:eastAsia="ru-RU"/>
              </w:rPr>
              <w:t xml:space="preserve">иеся должны создать плакаты с изображениями по основным блокам при работе с разными правилами по ТБ в своих конструкторских </w:t>
            </w:r>
            <w:r>
              <w:rPr>
                <w:rFonts w:ascii="Times New Roman" w:hAnsi="Times New Roman"/>
                <w:bCs/>
                <w:color w:val="000000"/>
                <w:sz w:val="28"/>
                <w:szCs w:val="28"/>
                <w:lang w:eastAsia="ru-RU"/>
              </w:rPr>
              <w:t>бюро</w:t>
            </w:r>
            <w:r w:rsidRPr="00744DBC">
              <w:rPr>
                <w:rFonts w:ascii="Times New Roman" w:hAnsi="Times New Roman"/>
                <w:bCs/>
                <w:color w:val="000000"/>
                <w:sz w:val="28"/>
                <w:szCs w:val="28"/>
                <w:lang w:eastAsia="ru-RU"/>
              </w:rPr>
              <w:t xml:space="preserve">. Конструкторские </w:t>
            </w:r>
            <w:r>
              <w:rPr>
                <w:rFonts w:ascii="Times New Roman" w:hAnsi="Times New Roman"/>
                <w:bCs/>
                <w:color w:val="000000"/>
                <w:sz w:val="28"/>
                <w:szCs w:val="28"/>
                <w:lang w:eastAsia="ru-RU"/>
              </w:rPr>
              <w:t>бюро</w:t>
            </w:r>
            <w:r w:rsidRPr="00744DBC">
              <w:rPr>
                <w:rFonts w:ascii="Times New Roman" w:hAnsi="Times New Roman"/>
                <w:bCs/>
                <w:color w:val="000000"/>
                <w:sz w:val="28"/>
                <w:szCs w:val="28"/>
                <w:lang w:eastAsia="ru-RU"/>
              </w:rPr>
              <w:t xml:space="preserve"> могут быть в том же командном составе, как в 7 классе.</w:t>
            </w:r>
          </w:p>
          <w:p w:rsidR="003241F0" w:rsidRPr="00744DBC" w:rsidRDefault="003241F0" w:rsidP="00772863">
            <w:pPr>
              <w:shd w:val="clear" w:color="auto" w:fill="FFFFFF"/>
              <w:spacing w:after="150" w:line="360" w:lineRule="auto"/>
              <w:ind w:firstLine="709"/>
              <w:jc w:val="both"/>
              <w:rPr>
                <w:rFonts w:ascii="Times New Roman" w:hAnsi="Times New Roman"/>
                <w:sz w:val="28"/>
                <w:szCs w:val="28"/>
                <w:lang w:eastAsia="ru-RU"/>
              </w:rPr>
            </w:pPr>
            <w:r w:rsidRPr="00744DBC">
              <w:rPr>
                <w:rFonts w:ascii="Times New Roman" w:hAnsi="Times New Roman"/>
                <w:sz w:val="28"/>
                <w:szCs w:val="28"/>
                <w:lang w:eastAsia="ru-RU"/>
              </w:rPr>
              <w:t xml:space="preserve">Задание: Каждому конструкторскому </w:t>
            </w:r>
            <w:r>
              <w:rPr>
                <w:rFonts w:ascii="Times New Roman" w:hAnsi="Times New Roman"/>
                <w:sz w:val="28"/>
                <w:szCs w:val="28"/>
                <w:lang w:eastAsia="ru-RU"/>
              </w:rPr>
              <w:t>бюро</w:t>
            </w:r>
            <w:r w:rsidRPr="00744DBC">
              <w:rPr>
                <w:rFonts w:ascii="Times New Roman" w:hAnsi="Times New Roman"/>
                <w:sz w:val="28"/>
                <w:szCs w:val="28"/>
                <w:lang w:eastAsia="ru-RU"/>
              </w:rPr>
              <w:t xml:space="preserve"> раздаются карточки с этапами проекта из «Листа развития проекта». Необходимо на</w:t>
            </w:r>
            <w:r>
              <w:rPr>
                <w:rFonts w:ascii="Times New Roman" w:hAnsi="Times New Roman"/>
                <w:sz w:val="28"/>
                <w:szCs w:val="28"/>
                <w:lang w:eastAsia="ru-RU"/>
              </w:rPr>
              <w:t xml:space="preserve"> </w:t>
            </w:r>
            <w:r w:rsidRPr="00744DBC">
              <w:rPr>
                <w:rFonts w:ascii="Times New Roman" w:hAnsi="Times New Roman"/>
                <w:sz w:val="28"/>
                <w:szCs w:val="28"/>
                <w:lang w:eastAsia="ru-RU"/>
              </w:rPr>
              <w:t xml:space="preserve">время разложить данные карточки в определенном логическом порядке. </w:t>
            </w:r>
          </w:p>
          <w:p w:rsidR="003241F0" w:rsidRPr="00744DBC" w:rsidRDefault="003241F0" w:rsidP="00772863">
            <w:pPr>
              <w:shd w:val="clear" w:color="auto" w:fill="FFFFFF"/>
              <w:spacing w:after="150" w:line="360" w:lineRule="auto"/>
              <w:ind w:left="720"/>
              <w:jc w:val="both"/>
              <w:rPr>
                <w:rFonts w:ascii="Times New Roman" w:hAnsi="Times New Roman"/>
                <w:b/>
                <w:sz w:val="28"/>
                <w:szCs w:val="28"/>
                <w:lang w:eastAsia="ru-RU"/>
              </w:rPr>
            </w:pPr>
            <w:r w:rsidRPr="00744DBC">
              <w:rPr>
                <w:rFonts w:ascii="Times New Roman" w:hAnsi="Times New Roman"/>
                <w:b/>
                <w:sz w:val="28"/>
                <w:szCs w:val="28"/>
                <w:lang w:eastAsia="ru-RU"/>
              </w:rPr>
              <w:t>Карточки:</w:t>
            </w:r>
          </w:p>
          <w:p w:rsidR="003241F0" w:rsidRPr="00744DBC" w:rsidRDefault="003241F0" w:rsidP="006560B3">
            <w:pPr>
              <w:numPr>
                <w:ilvl w:val="0"/>
                <w:numId w:val="22"/>
              </w:numPr>
              <w:shd w:val="clear" w:color="auto" w:fill="FFFFFF"/>
              <w:suppressAutoHyphens w:val="0"/>
              <w:spacing w:after="150" w:line="360" w:lineRule="auto"/>
              <w:ind w:left="0" w:firstLine="709"/>
              <w:jc w:val="both"/>
              <w:rPr>
                <w:rFonts w:ascii="Times New Roman" w:hAnsi="Times New Roman"/>
                <w:sz w:val="28"/>
                <w:szCs w:val="28"/>
                <w:lang w:eastAsia="ru-RU"/>
              </w:rPr>
            </w:pPr>
            <w:r w:rsidRPr="00744DBC">
              <w:rPr>
                <w:rFonts w:ascii="Times New Roman" w:hAnsi="Times New Roman"/>
                <w:color w:val="424242"/>
                <w:sz w:val="28"/>
                <w:szCs w:val="28"/>
                <w:lang w:eastAsia="ru-RU"/>
              </w:rPr>
              <w:t>Поисковый этап – проблема и целеполагание.</w:t>
            </w:r>
          </w:p>
          <w:p w:rsidR="003241F0" w:rsidRPr="00744DBC" w:rsidRDefault="003241F0" w:rsidP="006560B3">
            <w:pPr>
              <w:numPr>
                <w:ilvl w:val="0"/>
                <w:numId w:val="22"/>
              </w:numPr>
              <w:shd w:val="clear" w:color="auto" w:fill="FFFFFF"/>
              <w:suppressAutoHyphens w:val="0"/>
              <w:spacing w:before="100" w:beforeAutospacing="1" w:after="100" w:afterAutospacing="1" w:line="360" w:lineRule="auto"/>
              <w:ind w:left="0" w:right="300" w:firstLine="709"/>
              <w:jc w:val="both"/>
              <w:rPr>
                <w:rFonts w:ascii="Times New Roman" w:hAnsi="Times New Roman"/>
                <w:color w:val="424242"/>
                <w:sz w:val="28"/>
                <w:szCs w:val="28"/>
                <w:lang w:eastAsia="ru-RU"/>
              </w:rPr>
            </w:pPr>
            <w:r w:rsidRPr="00744DBC">
              <w:rPr>
                <w:rFonts w:ascii="Times New Roman" w:hAnsi="Times New Roman"/>
                <w:color w:val="424242"/>
                <w:sz w:val="28"/>
                <w:szCs w:val="28"/>
                <w:lang w:eastAsia="ru-RU"/>
              </w:rPr>
              <w:t>Поиск и анализ проблемы.</w:t>
            </w:r>
          </w:p>
          <w:p w:rsidR="003241F0" w:rsidRPr="00744DBC" w:rsidRDefault="003241F0" w:rsidP="006560B3">
            <w:pPr>
              <w:numPr>
                <w:ilvl w:val="0"/>
                <w:numId w:val="22"/>
              </w:numPr>
              <w:shd w:val="clear" w:color="auto" w:fill="FFFFFF"/>
              <w:suppressAutoHyphens w:val="0"/>
              <w:spacing w:before="100" w:beforeAutospacing="1" w:after="100" w:afterAutospacing="1" w:line="360" w:lineRule="auto"/>
              <w:ind w:left="0" w:right="300" w:firstLine="709"/>
              <w:jc w:val="both"/>
              <w:rPr>
                <w:rFonts w:ascii="Times New Roman" w:hAnsi="Times New Roman"/>
                <w:color w:val="424242"/>
                <w:sz w:val="28"/>
                <w:szCs w:val="28"/>
                <w:lang w:eastAsia="ru-RU"/>
              </w:rPr>
            </w:pPr>
            <w:r w:rsidRPr="00744DBC">
              <w:rPr>
                <w:rFonts w:ascii="Times New Roman" w:hAnsi="Times New Roman"/>
                <w:color w:val="424242"/>
                <w:sz w:val="28"/>
                <w:szCs w:val="28"/>
                <w:lang w:eastAsia="ru-RU"/>
              </w:rPr>
              <w:t>Постановка целей и задач.</w:t>
            </w:r>
          </w:p>
          <w:p w:rsidR="003241F0" w:rsidRPr="00744DBC" w:rsidRDefault="003241F0" w:rsidP="006560B3">
            <w:pPr>
              <w:numPr>
                <w:ilvl w:val="0"/>
                <w:numId w:val="22"/>
              </w:numPr>
              <w:shd w:val="clear" w:color="auto" w:fill="FFFFFF"/>
              <w:suppressAutoHyphens w:val="0"/>
              <w:spacing w:before="100" w:beforeAutospacing="1" w:after="100" w:afterAutospacing="1" w:line="360" w:lineRule="auto"/>
              <w:ind w:left="0" w:right="300" w:firstLine="709"/>
              <w:jc w:val="both"/>
              <w:rPr>
                <w:rFonts w:ascii="Times New Roman" w:hAnsi="Times New Roman"/>
                <w:color w:val="424242"/>
                <w:sz w:val="28"/>
                <w:szCs w:val="28"/>
                <w:lang w:eastAsia="ru-RU"/>
              </w:rPr>
            </w:pPr>
            <w:r w:rsidRPr="00744DBC">
              <w:rPr>
                <w:rFonts w:ascii="Times New Roman" w:hAnsi="Times New Roman"/>
                <w:color w:val="424242"/>
                <w:sz w:val="28"/>
                <w:szCs w:val="28"/>
                <w:lang w:eastAsia="ru-RU"/>
              </w:rPr>
              <w:t>Сбор, обработка информации по теме проекта.</w:t>
            </w:r>
          </w:p>
          <w:p w:rsidR="003241F0" w:rsidRPr="00744DBC" w:rsidRDefault="003241F0" w:rsidP="006560B3">
            <w:pPr>
              <w:numPr>
                <w:ilvl w:val="0"/>
                <w:numId w:val="22"/>
              </w:numPr>
              <w:shd w:val="clear" w:color="auto" w:fill="FFFFFF"/>
              <w:suppressAutoHyphens w:val="0"/>
              <w:spacing w:before="100" w:beforeAutospacing="1" w:after="100" w:afterAutospacing="1" w:line="360" w:lineRule="auto"/>
              <w:ind w:left="0" w:right="300" w:firstLine="709"/>
              <w:jc w:val="both"/>
              <w:rPr>
                <w:rFonts w:ascii="Times New Roman" w:hAnsi="Times New Roman"/>
                <w:color w:val="424242"/>
                <w:sz w:val="28"/>
                <w:szCs w:val="28"/>
                <w:lang w:eastAsia="ru-RU"/>
              </w:rPr>
            </w:pPr>
            <w:r w:rsidRPr="00744DBC">
              <w:rPr>
                <w:rFonts w:ascii="Times New Roman" w:hAnsi="Times New Roman"/>
                <w:color w:val="424242"/>
                <w:sz w:val="28"/>
                <w:szCs w:val="28"/>
                <w:lang w:eastAsia="ru-RU"/>
              </w:rPr>
              <w:t xml:space="preserve">Конструкторский этап </w:t>
            </w:r>
            <w:r w:rsidRPr="00B535C7">
              <w:rPr>
                <w:rFonts w:ascii="Times New Roman" w:hAnsi="Times New Roman"/>
                <w:color w:val="424242"/>
                <w:sz w:val="28"/>
                <w:szCs w:val="28"/>
                <w:lang w:eastAsia="ru-RU"/>
              </w:rPr>
              <w:t>–</w:t>
            </w:r>
            <w:r>
              <w:rPr>
                <w:rFonts w:ascii="Times New Roman" w:hAnsi="Times New Roman"/>
                <w:color w:val="424242"/>
                <w:sz w:val="28"/>
                <w:szCs w:val="28"/>
                <w:lang w:eastAsia="ru-RU"/>
              </w:rPr>
              <w:t xml:space="preserve"> </w:t>
            </w:r>
            <w:r w:rsidRPr="00744DBC">
              <w:rPr>
                <w:rFonts w:ascii="Times New Roman" w:hAnsi="Times New Roman"/>
                <w:color w:val="424242"/>
                <w:sz w:val="28"/>
                <w:szCs w:val="28"/>
                <w:lang w:eastAsia="ru-RU"/>
              </w:rPr>
              <w:t>планирование.</w:t>
            </w:r>
          </w:p>
          <w:p w:rsidR="003241F0" w:rsidRPr="00744DBC" w:rsidRDefault="003241F0" w:rsidP="006560B3">
            <w:pPr>
              <w:numPr>
                <w:ilvl w:val="0"/>
                <w:numId w:val="22"/>
              </w:numPr>
              <w:shd w:val="clear" w:color="auto" w:fill="FFFFFF"/>
              <w:suppressAutoHyphens w:val="0"/>
              <w:spacing w:before="100" w:beforeAutospacing="1" w:after="100" w:afterAutospacing="1" w:line="360" w:lineRule="auto"/>
              <w:ind w:left="0" w:right="300" w:firstLine="709"/>
              <w:contextualSpacing/>
              <w:jc w:val="both"/>
              <w:rPr>
                <w:rFonts w:ascii="Times New Roman" w:hAnsi="Times New Roman"/>
                <w:color w:val="424242"/>
                <w:sz w:val="28"/>
                <w:szCs w:val="28"/>
                <w:lang w:eastAsia="ru-RU"/>
              </w:rPr>
            </w:pPr>
            <w:r w:rsidRPr="00744DBC">
              <w:rPr>
                <w:rFonts w:ascii="Times New Roman" w:hAnsi="Times New Roman"/>
                <w:color w:val="424242"/>
                <w:sz w:val="28"/>
                <w:szCs w:val="28"/>
                <w:lang w:eastAsia="ru-RU"/>
              </w:rPr>
              <w:t>Поиск оптимального решения задачи проекта.</w:t>
            </w:r>
          </w:p>
          <w:p w:rsidR="003241F0" w:rsidRPr="00744DBC" w:rsidRDefault="003241F0" w:rsidP="006560B3">
            <w:pPr>
              <w:numPr>
                <w:ilvl w:val="0"/>
                <w:numId w:val="22"/>
              </w:numPr>
              <w:shd w:val="clear" w:color="auto" w:fill="FFFFFF"/>
              <w:suppressAutoHyphens w:val="0"/>
              <w:spacing w:before="100" w:beforeAutospacing="1" w:after="100" w:afterAutospacing="1" w:line="360" w:lineRule="auto"/>
              <w:ind w:left="0" w:right="300" w:firstLine="709"/>
              <w:contextualSpacing/>
              <w:jc w:val="both"/>
              <w:rPr>
                <w:rFonts w:ascii="Times New Roman" w:hAnsi="Times New Roman"/>
                <w:color w:val="424242"/>
                <w:sz w:val="28"/>
                <w:szCs w:val="28"/>
                <w:lang w:eastAsia="ru-RU"/>
              </w:rPr>
            </w:pPr>
            <w:r w:rsidRPr="00744DBC">
              <w:rPr>
                <w:rFonts w:ascii="Times New Roman" w:hAnsi="Times New Roman"/>
                <w:color w:val="424242"/>
                <w:sz w:val="28"/>
                <w:szCs w:val="28"/>
                <w:lang w:eastAsia="ru-RU"/>
              </w:rPr>
              <w:t xml:space="preserve">Обоснование разработанной конструкции. </w:t>
            </w:r>
          </w:p>
          <w:p w:rsidR="003241F0" w:rsidRPr="00744DBC" w:rsidRDefault="003241F0" w:rsidP="006560B3">
            <w:pPr>
              <w:numPr>
                <w:ilvl w:val="0"/>
                <w:numId w:val="22"/>
              </w:numPr>
              <w:shd w:val="clear" w:color="auto" w:fill="FFFFFF"/>
              <w:suppressAutoHyphens w:val="0"/>
              <w:spacing w:before="100" w:beforeAutospacing="1" w:after="100" w:afterAutospacing="1" w:line="360" w:lineRule="auto"/>
              <w:ind w:left="0" w:right="300" w:firstLine="709"/>
              <w:contextualSpacing/>
              <w:jc w:val="both"/>
              <w:rPr>
                <w:rFonts w:ascii="Times New Roman" w:hAnsi="Times New Roman"/>
                <w:color w:val="424242"/>
                <w:sz w:val="28"/>
                <w:szCs w:val="28"/>
                <w:lang w:eastAsia="ru-RU"/>
              </w:rPr>
            </w:pPr>
            <w:r w:rsidRPr="00744DBC">
              <w:rPr>
                <w:rFonts w:ascii="Times New Roman" w:hAnsi="Times New Roman"/>
                <w:color w:val="424242"/>
                <w:sz w:val="28"/>
                <w:szCs w:val="28"/>
                <w:lang w:eastAsia="ru-RU"/>
              </w:rPr>
              <w:t>Составление конструкторской документации (эскиз, чертеж, схема).</w:t>
            </w:r>
          </w:p>
          <w:p w:rsidR="003241F0" w:rsidRPr="00744DBC" w:rsidRDefault="003241F0" w:rsidP="006560B3">
            <w:pPr>
              <w:numPr>
                <w:ilvl w:val="1"/>
                <w:numId w:val="21"/>
              </w:numPr>
              <w:shd w:val="clear" w:color="auto" w:fill="FFFFFF"/>
              <w:suppressAutoHyphens w:val="0"/>
              <w:spacing w:before="100" w:beforeAutospacing="1" w:after="100" w:afterAutospacing="1" w:line="360" w:lineRule="auto"/>
              <w:ind w:left="0" w:right="300" w:firstLine="709"/>
              <w:jc w:val="both"/>
              <w:rPr>
                <w:rFonts w:ascii="Times New Roman" w:hAnsi="Times New Roman"/>
                <w:color w:val="424242"/>
                <w:sz w:val="28"/>
                <w:szCs w:val="28"/>
                <w:lang w:eastAsia="ru-RU"/>
              </w:rPr>
            </w:pPr>
            <w:r w:rsidRPr="00744DBC">
              <w:rPr>
                <w:rFonts w:ascii="Times New Roman" w:hAnsi="Times New Roman"/>
                <w:color w:val="424242"/>
                <w:sz w:val="28"/>
                <w:szCs w:val="28"/>
                <w:lang w:eastAsia="ru-RU"/>
              </w:rPr>
              <w:lastRenderedPageBreak/>
              <w:t xml:space="preserve">Технологический этап </w:t>
            </w:r>
            <w:r w:rsidRPr="00B535C7">
              <w:rPr>
                <w:rFonts w:ascii="Times New Roman" w:hAnsi="Times New Roman"/>
                <w:color w:val="424242"/>
                <w:sz w:val="28"/>
                <w:szCs w:val="28"/>
                <w:lang w:eastAsia="ru-RU"/>
              </w:rPr>
              <w:t>–</w:t>
            </w:r>
            <w:r w:rsidRPr="00744DBC">
              <w:rPr>
                <w:rFonts w:ascii="Times New Roman" w:hAnsi="Times New Roman"/>
                <w:color w:val="424242"/>
                <w:sz w:val="28"/>
                <w:szCs w:val="28"/>
                <w:lang w:eastAsia="ru-RU"/>
              </w:rPr>
              <w:t xml:space="preserve"> реализация.</w:t>
            </w:r>
          </w:p>
          <w:p w:rsidR="003241F0" w:rsidRPr="00744DBC" w:rsidRDefault="003241F0" w:rsidP="006560B3">
            <w:pPr>
              <w:numPr>
                <w:ilvl w:val="1"/>
                <w:numId w:val="21"/>
              </w:numPr>
              <w:shd w:val="clear" w:color="auto" w:fill="FFFFFF"/>
              <w:suppressAutoHyphens w:val="0"/>
              <w:spacing w:before="100" w:beforeAutospacing="1" w:after="100" w:afterAutospacing="1" w:line="360" w:lineRule="auto"/>
              <w:ind w:left="0" w:right="300" w:firstLine="709"/>
              <w:jc w:val="both"/>
              <w:rPr>
                <w:rFonts w:ascii="Times New Roman" w:hAnsi="Times New Roman"/>
                <w:color w:val="424242"/>
                <w:sz w:val="28"/>
                <w:szCs w:val="28"/>
                <w:lang w:eastAsia="ru-RU"/>
              </w:rPr>
            </w:pPr>
            <w:r w:rsidRPr="00744DBC">
              <w:rPr>
                <w:rFonts w:ascii="Times New Roman" w:hAnsi="Times New Roman"/>
                <w:color w:val="424242"/>
                <w:sz w:val="28"/>
                <w:szCs w:val="28"/>
                <w:lang w:eastAsia="ru-RU"/>
              </w:rPr>
              <w:t xml:space="preserve">Выбор технологии изготовления. </w:t>
            </w:r>
          </w:p>
          <w:p w:rsidR="003241F0" w:rsidRPr="00744DBC" w:rsidRDefault="003241F0" w:rsidP="006560B3">
            <w:pPr>
              <w:numPr>
                <w:ilvl w:val="1"/>
                <w:numId w:val="21"/>
              </w:numPr>
              <w:shd w:val="clear" w:color="auto" w:fill="FFFFFF"/>
              <w:suppressAutoHyphens w:val="0"/>
              <w:spacing w:before="100" w:beforeAutospacing="1" w:after="100" w:afterAutospacing="1" w:line="360" w:lineRule="auto"/>
              <w:ind w:left="0" w:right="300" w:firstLine="709"/>
              <w:jc w:val="both"/>
              <w:rPr>
                <w:rFonts w:ascii="Times New Roman" w:hAnsi="Times New Roman"/>
                <w:color w:val="424242"/>
                <w:sz w:val="28"/>
                <w:szCs w:val="28"/>
                <w:lang w:eastAsia="ru-RU"/>
              </w:rPr>
            </w:pPr>
            <w:r w:rsidRPr="00744DBC">
              <w:rPr>
                <w:rFonts w:ascii="Times New Roman" w:hAnsi="Times New Roman"/>
                <w:color w:val="424242"/>
                <w:sz w:val="28"/>
                <w:szCs w:val="28"/>
                <w:lang w:eastAsia="ru-RU"/>
              </w:rPr>
              <w:t xml:space="preserve">Подбор необходимых материалов, инструментов и оборудования. </w:t>
            </w:r>
          </w:p>
          <w:p w:rsidR="003241F0" w:rsidRPr="00744DBC" w:rsidRDefault="003241F0" w:rsidP="006560B3">
            <w:pPr>
              <w:numPr>
                <w:ilvl w:val="1"/>
                <w:numId w:val="21"/>
              </w:numPr>
              <w:shd w:val="clear" w:color="auto" w:fill="FFFFFF"/>
              <w:suppressAutoHyphens w:val="0"/>
              <w:spacing w:before="100" w:beforeAutospacing="1" w:after="100" w:afterAutospacing="1" w:line="360" w:lineRule="auto"/>
              <w:ind w:left="0" w:right="300" w:firstLine="709"/>
              <w:jc w:val="both"/>
              <w:rPr>
                <w:rFonts w:ascii="Times New Roman" w:hAnsi="Times New Roman"/>
                <w:color w:val="424242"/>
                <w:sz w:val="28"/>
                <w:szCs w:val="28"/>
                <w:lang w:eastAsia="ru-RU"/>
              </w:rPr>
            </w:pPr>
            <w:r w:rsidRPr="00744DBC">
              <w:rPr>
                <w:rFonts w:ascii="Times New Roman" w:hAnsi="Times New Roman"/>
                <w:color w:val="424242"/>
                <w:sz w:val="28"/>
                <w:szCs w:val="28"/>
                <w:lang w:eastAsia="ru-RU"/>
              </w:rPr>
              <w:t xml:space="preserve">Выполнение запланированных технологических этапов. </w:t>
            </w:r>
          </w:p>
          <w:p w:rsidR="003241F0" w:rsidRPr="00744DBC" w:rsidRDefault="003241F0" w:rsidP="006560B3">
            <w:pPr>
              <w:numPr>
                <w:ilvl w:val="0"/>
                <w:numId w:val="23"/>
              </w:numPr>
              <w:shd w:val="clear" w:color="auto" w:fill="FFFFFF"/>
              <w:suppressAutoHyphens w:val="0"/>
              <w:spacing w:before="100" w:beforeAutospacing="1" w:after="100" w:afterAutospacing="1" w:line="360" w:lineRule="auto"/>
              <w:ind w:left="0" w:right="300" w:firstLine="709"/>
              <w:jc w:val="both"/>
              <w:rPr>
                <w:rFonts w:ascii="Times New Roman" w:hAnsi="Times New Roman"/>
                <w:color w:val="424242"/>
                <w:sz w:val="28"/>
                <w:szCs w:val="28"/>
                <w:lang w:eastAsia="ru-RU"/>
              </w:rPr>
            </w:pPr>
            <w:r w:rsidRPr="00744DBC">
              <w:rPr>
                <w:rFonts w:ascii="Times New Roman" w:hAnsi="Times New Roman"/>
                <w:color w:val="424242"/>
                <w:sz w:val="28"/>
                <w:szCs w:val="28"/>
                <w:lang w:eastAsia="ru-RU"/>
              </w:rPr>
              <w:t>Испытание продукта проекта.</w:t>
            </w:r>
          </w:p>
          <w:p w:rsidR="003241F0" w:rsidRPr="00744DBC" w:rsidRDefault="003241F0" w:rsidP="006560B3">
            <w:pPr>
              <w:numPr>
                <w:ilvl w:val="0"/>
                <w:numId w:val="23"/>
              </w:numPr>
              <w:shd w:val="clear" w:color="auto" w:fill="FFFFFF"/>
              <w:suppressAutoHyphens w:val="0"/>
              <w:spacing w:before="100" w:beforeAutospacing="1" w:after="100" w:afterAutospacing="1" w:line="360" w:lineRule="auto"/>
              <w:ind w:left="0" w:right="300" w:firstLine="709"/>
              <w:jc w:val="both"/>
              <w:rPr>
                <w:rFonts w:ascii="Times New Roman" w:hAnsi="Times New Roman"/>
                <w:color w:val="424242"/>
                <w:sz w:val="28"/>
                <w:szCs w:val="28"/>
                <w:lang w:eastAsia="ru-RU"/>
              </w:rPr>
            </w:pPr>
            <w:r w:rsidRPr="00744DBC">
              <w:rPr>
                <w:rFonts w:ascii="Times New Roman" w:hAnsi="Times New Roman"/>
                <w:color w:val="424242"/>
                <w:sz w:val="28"/>
                <w:szCs w:val="28"/>
                <w:lang w:eastAsia="ru-RU"/>
              </w:rPr>
              <w:t>Сборка паспорта проекта.</w:t>
            </w:r>
          </w:p>
          <w:p w:rsidR="003241F0" w:rsidRPr="00744DBC" w:rsidRDefault="003241F0" w:rsidP="006560B3">
            <w:pPr>
              <w:numPr>
                <w:ilvl w:val="0"/>
                <w:numId w:val="23"/>
              </w:numPr>
              <w:shd w:val="clear" w:color="auto" w:fill="FFFFFF"/>
              <w:suppressAutoHyphens w:val="0"/>
              <w:spacing w:before="100" w:beforeAutospacing="1" w:after="100" w:afterAutospacing="1" w:line="360" w:lineRule="auto"/>
              <w:ind w:left="0" w:right="300" w:firstLine="709"/>
              <w:jc w:val="both"/>
              <w:rPr>
                <w:rFonts w:ascii="Times New Roman" w:hAnsi="Times New Roman"/>
                <w:color w:val="424242"/>
                <w:sz w:val="28"/>
                <w:szCs w:val="28"/>
                <w:lang w:eastAsia="ru-RU"/>
              </w:rPr>
            </w:pPr>
            <w:r w:rsidRPr="00744DBC">
              <w:rPr>
                <w:rFonts w:ascii="Times New Roman" w:hAnsi="Times New Roman"/>
                <w:color w:val="424242"/>
                <w:sz w:val="28"/>
                <w:szCs w:val="28"/>
                <w:lang w:eastAsia="ru-RU"/>
              </w:rPr>
              <w:t xml:space="preserve">Аналитический этап – самооценка и рефлексия. </w:t>
            </w:r>
          </w:p>
          <w:p w:rsidR="003241F0" w:rsidRPr="00744DBC" w:rsidRDefault="003241F0" w:rsidP="006560B3">
            <w:pPr>
              <w:numPr>
                <w:ilvl w:val="0"/>
                <w:numId w:val="23"/>
              </w:numPr>
              <w:shd w:val="clear" w:color="auto" w:fill="FFFFFF"/>
              <w:suppressAutoHyphens w:val="0"/>
              <w:spacing w:before="100" w:beforeAutospacing="1" w:after="100" w:afterAutospacing="1" w:line="360" w:lineRule="auto"/>
              <w:ind w:left="0" w:right="300" w:firstLine="709"/>
              <w:jc w:val="both"/>
              <w:rPr>
                <w:rFonts w:ascii="Times New Roman" w:hAnsi="Times New Roman"/>
                <w:color w:val="424242"/>
                <w:sz w:val="28"/>
                <w:szCs w:val="28"/>
                <w:lang w:eastAsia="ru-RU"/>
              </w:rPr>
            </w:pPr>
            <w:r w:rsidRPr="00744DBC">
              <w:rPr>
                <w:rFonts w:ascii="Times New Roman" w:hAnsi="Times New Roman"/>
                <w:color w:val="424242"/>
                <w:sz w:val="28"/>
                <w:szCs w:val="28"/>
                <w:lang w:eastAsia="ru-RU"/>
              </w:rPr>
              <w:t>Подготовка и проведение презентации выполненной работы;</w:t>
            </w:r>
          </w:p>
          <w:p w:rsidR="003241F0" w:rsidRPr="00744DBC" w:rsidRDefault="003241F0" w:rsidP="006560B3">
            <w:pPr>
              <w:numPr>
                <w:ilvl w:val="0"/>
                <w:numId w:val="23"/>
              </w:numPr>
              <w:shd w:val="clear" w:color="auto" w:fill="FFFFFF"/>
              <w:suppressAutoHyphens w:val="0"/>
              <w:spacing w:before="100" w:beforeAutospacing="1" w:after="100" w:afterAutospacing="1" w:line="360" w:lineRule="auto"/>
              <w:ind w:left="0" w:right="300" w:firstLine="709"/>
              <w:jc w:val="both"/>
              <w:rPr>
                <w:rFonts w:ascii="Times New Roman" w:hAnsi="Times New Roman"/>
                <w:color w:val="424242"/>
                <w:sz w:val="28"/>
                <w:szCs w:val="28"/>
                <w:lang w:eastAsia="ru-RU"/>
              </w:rPr>
            </w:pPr>
            <w:r w:rsidRPr="00744DBC">
              <w:rPr>
                <w:rFonts w:ascii="Times New Roman" w:hAnsi="Times New Roman"/>
                <w:color w:val="424242"/>
                <w:sz w:val="28"/>
                <w:szCs w:val="28"/>
                <w:lang w:eastAsia="ru-RU"/>
              </w:rPr>
              <w:t xml:space="preserve">Анализ результатов выполнения проекта. </w:t>
            </w:r>
          </w:p>
          <w:p w:rsidR="003241F0" w:rsidRPr="00744DBC" w:rsidRDefault="003241F0" w:rsidP="006560B3">
            <w:pPr>
              <w:numPr>
                <w:ilvl w:val="0"/>
                <w:numId w:val="23"/>
              </w:numPr>
              <w:shd w:val="clear" w:color="auto" w:fill="FFFFFF"/>
              <w:suppressAutoHyphens w:val="0"/>
              <w:spacing w:before="100" w:beforeAutospacing="1" w:after="100" w:afterAutospacing="1" w:line="360" w:lineRule="auto"/>
              <w:ind w:left="0" w:right="300" w:firstLine="709"/>
              <w:contextualSpacing/>
              <w:jc w:val="both"/>
              <w:rPr>
                <w:rFonts w:ascii="Times New Roman" w:hAnsi="Times New Roman"/>
                <w:color w:val="424242"/>
                <w:sz w:val="28"/>
                <w:szCs w:val="28"/>
                <w:lang w:eastAsia="ru-RU"/>
              </w:rPr>
            </w:pPr>
            <w:r w:rsidRPr="00744DBC">
              <w:rPr>
                <w:rFonts w:ascii="Times New Roman" w:hAnsi="Times New Roman"/>
                <w:color w:val="424242"/>
                <w:sz w:val="28"/>
                <w:szCs w:val="28"/>
                <w:lang w:eastAsia="ru-RU"/>
              </w:rPr>
              <w:t>Рефлексия.</w:t>
            </w:r>
          </w:p>
          <w:p w:rsidR="003241F0" w:rsidRPr="00744DBC" w:rsidRDefault="003241F0" w:rsidP="00772863">
            <w:pPr>
              <w:shd w:val="clear" w:color="auto" w:fill="FFFFFF"/>
              <w:spacing w:before="100" w:beforeAutospacing="1" w:after="100" w:afterAutospacing="1" w:line="360" w:lineRule="auto"/>
              <w:ind w:left="1440" w:right="300"/>
              <w:contextualSpacing/>
              <w:jc w:val="both"/>
              <w:rPr>
                <w:rFonts w:ascii="Times New Roman" w:hAnsi="Times New Roman"/>
                <w:color w:val="424242"/>
                <w:sz w:val="28"/>
                <w:szCs w:val="28"/>
                <w:lang w:eastAsia="ru-RU"/>
              </w:rPr>
            </w:pPr>
            <w:r w:rsidRPr="00744DBC">
              <w:rPr>
                <w:rFonts w:ascii="Times New Roman" w:hAnsi="Times New Roman"/>
                <w:color w:val="424242"/>
                <w:sz w:val="28"/>
                <w:szCs w:val="28"/>
                <w:lang w:eastAsia="ru-RU"/>
              </w:rPr>
              <w:t>Общие выводы</w:t>
            </w:r>
          </w:p>
          <w:p w:rsidR="003241F0" w:rsidRPr="00744DBC" w:rsidRDefault="003241F0" w:rsidP="00772863">
            <w:pPr>
              <w:shd w:val="clear" w:color="auto" w:fill="FFFFFF"/>
              <w:spacing w:before="100" w:beforeAutospacing="1" w:after="100" w:afterAutospacing="1" w:line="360" w:lineRule="auto"/>
              <w:ind w:left="1440" w:right="300"/>
              <w:contextualSpacing/>
              <w:jc w:val="both"/>
              <w:rPr>
                <w:rFonts w:ascii="Times New Roman" w:hAnsi="Times New Roman"/>
                <w:color w:val="424242"/>
                <w:sz w:val="28"/>
                <w:szCs w:val="28"/>
                <w:lang w:eastAsia="ru-RU"/>
              </w:rPr>
            </w:pPr>
            <w:r w:rsidRPr="00744DBC">
              <w:rPr>
                <w:rFonts w:ascii="Times New Roman" w:hAnsi="Times New Roman"/>
                <w:color w:val="424242"/>
                <w:sz w:val="28"/>
                <w:szCs w:val="28"/>
                <w:lang w:eastAsia="ru-RU"/>
              </w:rPr>
              <w:t>Повторение:</w:t>
            </w:r>
          </w:p>
          <w:p w:rsidR="003241F0" w:rsidRPr="00744DBC" w:rsidRDefault="003241F0" w:rsidP="00772863">
            <w:pPr>
              <w:shd w:val="clear" w:color="auto" w:fill="FFFFFF"/>
              <w:spacing w:after="150" w:line="360" w:lineRule="auto"/>
              <w:ind w:firstLine="720"/>
              <w:jc w:val="both"/>
              <w:rPr>
                <w:rFonts w:ascii="Times New Roman" w:hAnsi="Times New Roman"/>
                <w:sz w:val="28"/>
                <w:szCs w:val="28"/>
                <w:lang w:eastAsia="ru-RU"/>
              </w:rPr>
            </w:pPr>
            <w:r w:rsidRPr="00744DBC">
              <w:rPr>
                <w:rFonts w:ascii="Times New Roman" w:hAnsi="Times New Roman"/>
                <w:b/>
                <w:bCs/>
                <w:sz w:val="28"/>
                <w:szCs w:val="28"/>
                <w:lang w:eastAsia="ru-RU"/>
              </w:rPr>
              <w:t>Кейс</w:t>
            </w:r>
            <w:r w:rsidRPr="00744DBC">
              <w:rPr>
                <w:rFonts w:ascii="Times New Roman" w:hAnsi="Times New Roman"/>
                <w:sz w:val="28"/>
                <w:szCs w:val="28"/>
                <w:lang w:eastAsia="ru-RU"/>
              </w:rPr>
              <w:t> (от англ. «</w:t>
            </w:r>
            <w:proofErr w:type="spellStart"/>
            <w:r w:rsidRPr="00744DBC">
              <w:rPr>
                <w:rFonts w:ascii="Times New Roman" w:hAnsi="Times New Roman"/>
                <w:sz w:val="28"/>
                <w:szCs w:val="28"/>
                <w:lang w:eastAsia="ru-RU"/>
              </w:rPr>
              <w:t>case</w:t>
            </w:r>
            <w:proofErr w:type="spellEnd"/>
            <w:r w:rsidRPr="00744DBC">
              <w:rPr>
                <w:rFonts w:ascii="Times New Roman" w:hAnsi="Times New Roman"/>
                <w:sz w:val="28"/>
                <w:szCs w:val="28"/>
                <w:lang w:eastAsia="ru-RU"/>
              </w:rPr>
              <w:t xml:space="preserve">») </w:t>
            </w:r>
            <w:r w:rsidRPr="006215C5">
              <w:rPr>
                <w:rFonts w:ascii="Times New Roman" w:hAnsi="Times New Roman"/>
                <w:sz w:val="28"/>
                <w:szCs w:val="28"/>
                <w:lang w:eastAsia="ru-RU"/>
              </w:rPr>
              <w:t>–</w:t>
            </w:r>
            <w:r>
              <w:rPr>
                <w:rFonts w:ascii="Times New Roman" w:hAnsi="Times New Roman"/>
                <w:sz w:val="28"/>
                <w:szCs w:val="28"/>
                <w:lang w:eastAsia="ru-RU"/>
              </w:rPr>
              <w:t xml:space="preserve"> </w:t>
            </w:r>
            <w:r w:rsidRPr="00744DBC">
              <w:rPr>
                <w:rFonts w:ascii="Times New Roman" w:hAnsi="Times New Roman"/>
                <w:sz w:val="28"/>
                <w:szCs w:val="28"/>
                <w:lang w:eastAsia="ru-RU"/>
              </w:rPr>
              <w:t>случай или реальная проблемная ситуация. </w:t>
            </w:r>
            <w:r w:rsidRPr="00744DBC">
              <w:rPr>
                <w:rFonts w:ascii="Times New Roman" w:hAnsi="Times New Roman"/>
                <w:b/>
                <w:bCs/>
                <w:sz w:val="28"/>
                <w:szCs w:val="28"/>
                <w:lang w:eastAsia="ru-RU"/>
              </w:rPr>
              <w:t>Кейс</w:t>
            </w:r>
            <w:r w:rsidRPr="00744DBC">
              <w:rPr>
                <w:rFonts w:ascii="Times New Roman" w:hAnsi="Times New Roman"/>
                <w:sz w:val="28"/>
                <w:szCs w:val="28"/>
                <w:lang w:eastAsia="ru-RU"/>
              </w:rPr>
              <w:t>-</w:t>
            </w:r>
            <w:r w:rsidRPr="00744DBC">
              <w:rPr>
                <w:rFonts w:ascii="Times New Roman" w:hAnsi="Times New Roman"/>
                <w:b/>
                <w:bCs/>
                <w:sz w:val="28"/>
                <w:szCs w:val="28"/>
                <w:lang w:eastAsia="ru-RU"/>
              </w:rPr>
              <w:t>метод</w:t>
            </w:r>
            <w:r w:rsidRPr="00744DBC">
              <w:rPr>
                <w:rFonts w:ascii="Times New Roman" w:hAnsi="Times New Roman"/>
                <w:sz w:val="28"/>
                <w:szCs w:val="28"/>
                <w:lang w:eastAsia="ru-RU"/>
              </w:rPr>
              <w:t> </w:t>
            </w:r>
            <w:r w:rsidRPr="006215C5">
              <w:rPr>
                <w:rFonts w:ascii="Times New Roman" w:hAnsi="Times New Roman"/>
                <w:sz w:val="28"/>
                <w:szCs w:val="28"/>
                <w:lang w:eastAsia="ru-RU"/>
              </w:rPr>
              <w:t>–</w:t>
            </w:r>
            <w:r>
              <w:rPr>
                <w:rFonts w:ascii="Times New Roman" w:hAnsi="Times New Roman"/>
                <w:sz w:val="28"/>
                <w:szCs w:val="28"/>
                <w:lang w:eastAsia="ru-RU"/>
              </w:rPr>
              <w:t xml:space="preserve"> </w:t>
            </w:r>
            <w:r w:rsidRPr="00744DBC">
              <w:rPr>
                <w:rFonts w:ascii="Times New Roman" w:hAnsi="Times New Roman"/>
                <w:sz w:val="28"/>
                <w:szCs w:val="28"/>
                <w:lang w:eastAsia="ru-RU"/>
              </w:rPr>
              <w:t>это</w:t>
            </w:r>
            <w:r>
              <w:rPr>
                <w:rFonts w:ascii="Times New Roman" w:hAnsi="Times New Roman"/>
                <w:sz w:val="28"/>
                <w:szCs w:val="28"/>
                <w:lang w:eastAsia="ru-RU"/>
              </w:rPr>
              <w:t xml:space="preserve"> </w:t>
            </w:r>
            <w:r w:rsidRPr="00744DBC">
              <w:rPr>
                <w:rFonts w:ascii="Times New Roman" w:hAnsi="Times New Roman"/>
                <w:sz w:val="28"/>
                <w:szCs w:val="28"/>
                <w:lang w:eastAsia="ru-RU"/>
              </w:rPr>
              <w:t>современный </w:t>
            </w:r>
            <w:r w:rsidRPr="00744DBC">
              <w:rPr>
                <w:rFonts w:ascii="Times New Roman" w:hAnsi="Times New Roman"/>
                <w:b/>
                <w:bCs/>
                <w:sz w:val="28"/>
                <w:szCs w:val="28"/>
                <w:lang w:eastAsia="ru-RU"/>
              </w:rPr>
              <w:t>метод</w:t>
            </w:r>
            <w:r w:rsidRPr="00744DBC">
              <w:rPr>
                <w:rFonts w:ascii="Times New Roman" w:hAnsi="Times New Roman"/>
                <w:sz w:val="28"/>
                <w:szCs w:val="28"/>
                <w:lang w:eastAsia="ru-RU"/>
              </w:rPr>
              <w:t> обучения. Благодаря практической направленности и активному эмоциональному участию он становится одним из эффективных </w:t>
            </w:r>
            <w:r w:rsidRPr="00744DBC">
              <w:rPr>
                <w:rFonts w:ascii="Times New Roman" w:hAnsi="Times New Roman"/>
                <w:b/>
                <w:bCs/>
                <w:sz w:val="28"/>
                <w:szCs w:val="28"/>
                <w:lang w:eastAsia="ru-RU"/>
              </w:rPr>
              <w:t>методов</w:t>
            </w:r>
            <w:r w:rsidRPr="00744DBC">
              <w:rPr>
                <w:rFonts w:ascii="Times New Roman" w:hAnsi="Times New Roman"/>
                <w:sz w:val="28"/>
                <w:szCs w:val="28"/>
                <w:lang w:eastAsia="ru-RU"/>
              </w:rPr>
              <w:t> обучения и воспитания подростков.  Кейс</w:t>
            </w:r>
            <w:r>
              <w:rPr>
                <w:rFonts w:ascii="Times New Roman" w:hAnsi="Times New Roman"/>
                <w:sz w:val="28"/>
                <w:szCs w:val="28"/>
                <w:lang w:eastAsia="ru-RU"/>
              </w:rPr>
              <w:t>-</w:t>
            </w:r>
            <w:r w:rsidRPr="00744DBC">
              <w:rPr>
                <w:rFonts w:ascii="Times New Roman" w:hAnsi="Times New Roman"/>
                <w:sz w:val="28"/>
                <w:szCs w:val="28"/>
                <w:lang w:eastAsia="ru-RU"/>
              </w:rPr>
              <w:t xml:space="preserve">технология </w:t>
            </w:r>
            <w:r>
              <w:rPr>
                <w:rFonts w:ascii="Times New Roman" w:hAnsi="Times New Roman"/>
                <w:sz w:val="28"/>
                <w:szCs w:val="28"/>
                <w:lang w:eastAsia="ru-RU"/>
              </w:rPr>
              <w:t>(</w:t>
            </w:r>
            <w:r w:rsidRPr="00744DBC">
              <w:rPr>
                <w:rFonts w:ascii="Times New Roman" w:hAnsi="Times New Roman"/>
                <w:sz w:val="28"/>
                <w:szCs w:val="28"/>
                <w:lang w:eastAsia="ru-RU"/>
              </w:rPr>
              <w:t xml:space="preserve">от латинского </w:t>
            </w:r>
            <w:r>
              <w:rPr>
                <w:rFonts w:ascii="Times New Roman" w:hAnsi="Times New Roman"/>
                <w:sz w:val="28"/>
                <w:szCs w:val="28"/>
                <w:lang w:eastAsia="ru-RU"/>
              </w:rPr>
              <w:t>«</w:t>
            </w:r>
            <w:proofErr w:type="spellStart"/>
            <w:r w:rsidRPr="00744DBC">
              <w:rPr>
                <w:rFonts w:ascii="Times New Roman" w:hAnsi="Times New Roman"/>
                <w:sz w:val="28"/>
                <w:szCs w:val="28"/>
                <w:lang w:eastAsia="ru-RU"/>
              </w:rPr>
              <w:t>casus</w:t>
            </w:r>
            <w:proofErr w:type="spellEnd"/>
            <w:r>
              <w:rPr>
                <w:rFonts w:ascii="Times New Roman" w:hAnsi="Times New Roman"/>
                <w:sz w:val="28"/>
                <w:szCs w:val="28"/>
                <w:lang w:eastAsia="ru-RU"/>
              </w:rPr>
              <w:t xml:space="preserve">») </w:t>
            </w:r>
            <w:r w:rsidRPr="000E0F6D">
              <w:rPr>
                <w:rFonts w:ascii="Times New Roman" w:hAnsi="Times New Roman"/>
                <w:sz w:val="28"/>
                <w:szCs w:val="28"/>
                <w:lang w:eastAsia="ru-RU"/>
              </w:rPr>
              <w:t>–</w:t>
            </w:r>
            <w:r w:rsidRPr="00744DBC">
              <w:rPr>
                <w:rFonts w:ascii="Times New Roman" w:hAnsi="Times New Roman"/>
                <w:sz w:val="28"/>
                <w:szCs w:val="28"/>
                <w:lang w:eastAsia="ru-RU"/>
              </w:rPr>
              <w:t xml:space="preserve"> запутанный, необычный случай; </w:t>
            </w:r>
            <w:r>
              <w:rPr>
                <w:rFonts w:ascii="Times New Roman" w:hAnsi="Times New Roman"/>
                <w:sz w:val="28"/>
                <w:szCs w:val="28"/>
                <w:lang w:eastAsia="ru-RU"/>
              </w:rPr>
              <w:t>(</w:t>
            </w:r>
            <w:r w:rsidRPr="00744DBC">
              <w:rPr>
                <w:rFonts w:ascii="Times New Roman" w:hAnsi="Times New Roman"/>
                <w:sz w:val="28"/>
                <w:szCs w:val="28"/>
                <w:lang w:eastAsia="ru-RU"/>
              </w:rPr>
              <w:t xml:space="preserve">от англ. </w:t>
            </w:r>
            <w:r>
              <w:rPr>
                <w:rFonts w:ascii="Times New Roman" w:hAnsi="Times New Roman"/>
                <w:sz w:val="28"/>
                <w:szCs w:val="28"/>
                <w:lang w:eastAsia="ru-RU"/>
              </w:rPr>
              <w:t>«</w:t>
            </w:r>
            <w:proofErr w:type="spellStart"/>
            <w:r>
              <w:rPr>
                <w:rFonts w:ascii="Times New Roman" w:hAnsi="Times New Roman"/>
                <w:sz w:val="28"/>
                <w:szCs w:val="28"/>
                <w:lang w:eastAsia="ru-RU"/>
              </w:rPr>
              <w:t>с</w:t>
            </w:r>
            <w:r w:rsidRPr="00744DBC">
              <w:rPr>
                <w:rFonts w:ascii="Times New Roman" w:hAnsi="Times New Roman"/>
                <w:sz w:val="28"/>
                <w:szCs w:val="28"/>
                <w:lang w:eastAsia="ru-RU"/>
              </w:rPr>
              <w:t>ase</w:t>
            </w:r>
            <w:proofErr w:type="spellEnd"/>
            <w:r>
              <w:rPr>
                <w:rFonts w:ascii="Times New Roman" w:hAnsi="Times New Roman"/>
                <w:sz w:val="28"/>
                <w:szCs w:val="28"/>
                <w:lang w:eastAsia="ru-RU"/>
              </w:rPr>
              <w:t>»)</w:t>
            </w:r>
            <w:r w:rsidRPr="00744DBC">
              <w:rPr>
                <w:rFonts w:ascii="Times New Roman" w:hAnsi="Times New Roman"/>
                <w:sz w:val="28"/>
                <w:szCs w:val="28"/>
                <w:lang w:eastAsia="ru-RU"/>
              </w:rPr>
              <w:t xml:space="preserve"> – чемоданчик, портфель.</w:t>
            </w:r>
          </w:p>
          <w:p w:rsidR="003241F0" w:rsidRPr="00744DBC" w:rsidRDefault="003241F0" w:rsidP="00772863">
            <w:pPr>
              <w:shd w:val="clear" w:color="auto" w:fill="FFFFFF"/>
              <w:spacing w:after="150" w:line="360" w:lineRule="auto"/>
              <w:ind w:firstLine="720"/>
              <w:jc w:val="both"/>
              <w:rPr>
                <w:rFonts w:ascii="Times New Roman" w:hAnsi="Times New Roman"/>
                <w:sz w:val="28"/>
                <w:szCs w:val="28"/>
                <w:lang w:eastAsia="ru-RU"/>
              </w:rPr>
            </w:pPr>
            <w:r w:rsidRPr="00744DBC">
              <w:rPr>
                <w:rFonts w:ascii="Times New Roman" w:hAnsi="Times New Roman"/>
                <w:sz w:val="28"/>
                <w:szCs w:val="28"/>
                <w:lang w:eastAsia="ru-RU"/>
              </w:rPr>
              <w:t>Эта технология зародилась в Гарвардской школе бизнеса в начале 20 века и постепенно распространилась на другие сферы д</w:t>
            </w:r>
            <w:r>
              <w:rPr>
                <w:rFonts w:ascii="Times New Roman" w:hAnsi="Times New Roman"/>
                <w:sz w:val="28"/>
                <w:szCs w:val="28"/>
                <w:lang w:eastAsia="ru-RU"/>
              </w:rPr>
              <w:t>еятельнос</w:t>
            </w:r>
            <w:r w:rsidRPr="00744DBC">
              <w:rPr>
                <w:rFonts w:ascii="Times New Roman" w:hAnsi="Times New Roman"/>
                <w:sz w:val="28"/>
                <w:szCs w:val="28"/>
                <w:lang w:eastAsia="ru-RU"/>
              </w:rPr>
              <w:t xml:space="preserve">ти человека во многих странах, в </w:t>
            </w:r>
            <w:proofErr w:type="spellStart"/>
            <w:r w:rsidRPr="00744DBC">
              <w:rPr>
                <w:rFonts w:ascii="Times New Roman" w:hAnsi="Times New Roman"/>
                <w:sz w:val="28"/>
                <w:szCs w:val="28"/>
                <w:lang w:eastAsia="ru-RU"/>
              </w:rPr>
              <w:t>т.ч</w:t>
            </w:r>
            <w:proofErr w:type="spellEnd"/>
            <w:r w:rsidRPr="00744DBC">
              <w:rPr>
                <w:rFonts w:ascii="Times New Roman" w:hAnsi="Times New Roman"/>
                <w:sz w:val="28"/>
                <w:szCs w:val="28"/>
                <w:lang w:eastAsia="ru-RU"/>
              </w:rPr>
              <w:t>. и в России.</w:t>
            </w:r>
          </w:p>
        </w:tc>
      </w:tr>
      <w:tr w:rsidR="003241F0" w:rsidRPr="006C0945" w:rsidTr="00772863">
        <w:tc>
          <w:tcPr>
            <w:tcW w:w="5640" w:type="dxa"/>
            <w:shd w:val="clear" w:color="auto" w:fill="auto"/>
            <w:tcMar>
              <w:top w:w="100" w:type="dxa"/>
              <w:left w:w="100" w:type="dxa"/>
              <w:bottom w:w="100" w:type="dxa"/>
              <w:right w:w="100" w:type="dxa"/>
            </w:tcMar>
          </w:tcPr>
          <w:p w:rsidR="003241F0" w:rsidRPr="006C094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Times New Roman" w:hAnsi="Times New Roman"/>
                <w:b/>
                <w:sz w:val="28"/>
                <w:szCs w:val="28"/>
                <w:lang w:eastAsia="ru-RU"/>
              </w:rPr>
            </w:pPr>
            <w:r w:rsidRPr="006C0945">
              <w:rPr>
                <w:rFonts w:ascii="Times New Roman" w:hAnsi="Times New Roman"/>
                <w:b/>
                <w:sz w:val="28"/>
                <w:szCs w:val="28"/>
                <w:lang w:eastAsia="ru-RU"/>
              </w:rPr>
              <w:lastRenderedPageBreak/>
              <w:t xml:space="preserve">Блок 2. </w:t>
            </w:r>
            <w:r w:rsidRPr="000E0F6D">
              <w:rPr>
                <w:rFonts w:ascii="Times New Roman" w:hAnsi="Times New Roman"/>
                <w:sz w:val="28"/>
                <w:szCs w:val="28"/>
                <w:lang w:eastAsia="ru-RU"/>
              </w:rPr>
              <w:t>Космическая игра «Что? Где? Когда?</w:t>
            </w:r>
            <w:r>
              <w:rPr>
                <w:rFonts w:ascii="Times New Roman" w:hAnsi="Times New Roman"/>
                <w:sz w:val="28"/>
                <w:szCs w:val="28"/>
                <w:lang w:eastAsia="ru-RU"/>
              </w:rPr>
              <w:t>»</w:t>
            </w:r>
          </w:p>
        </w:tc>
        <w:tc>
          <w:tcPr>
            <w:tcW w:w="4666" w:type="dxa"/>
            <w:shd w:val="clear" w:color="auto" w:fill="auto"/>
            <w:tcMar>
              <w:top w:w="100" w:type="dxa"/>
              <w:left w:w="100" w:type="dxa"/>
              <w:bottom w:w="100" w:type="dxa"/>
              <w:right w:w="100" w:type="dxa"/>
            </w:tcMar>
          </w:tcPr>
          <w:p w:rsidR="003241F0" w:rsidRPr="006C094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Times New Roman" w:hAnsi="Times New Roman"/>
                <w:sz w:val="28"/>
                <w:szCs w:val="28"/>
                <w:lang w:eastAsia="ru-RU"/>
              </w:rPr>
            </w:pPr>
            <w:r w:rsidRPr="008A327E">
              <w:rPr>
                <w:rFonts w:ascii="Times New Roman" w:hAnsi="Times New Roman"/>
                <w:sz w:val="28"/>
                <w:szCs w:val="28"/>
                <w:lang w:eastAsia="ru-RU"/>
              </w:rPr>
              <w:t>45</w:t>
            </w:r>
            <w:r w:rsidRPr="006C0945">
              <w:rPr>
                <w:rFonts w:ascii="Times New Roman" w:hAnsi="Times New Roman"/>
                <w:sz w:val="28"/>
                <w:szCs w:val="28"/>
                <w:lang w:eastAsia="ru-RU"/>
              </w:rPr>
              <w:t xml:space="preserve"> мин</w:t>
            </w:r>
          </w:p>
        </w:tc>
      </w:tr>
      <w:tr w:rsidR="003241F0" w:rsidRPr="006C0945" w:rsidTr="00772863">
        <w:tc>
          <w:tcPr>
            <w:tcW w:w="10306" w:type="dxa"/>
            <w:gridSpan w:val="2"/>
            <w:shd w:val="clear" w:color="auto" w:fill="auto"/>
            <w:tcMar>
              <w:top w:w="100" w:type="dxa"/>
              <w:left w:w="100" w:type="dxa"/>
              <w:bottom w:w="100" w:type="dxa"/>
              <w:right w:w="100" w:type="dxa"/>
            </w:tcMar>
          </w:tcPr>
          <w:p w:rsidR="003241F0" w:rsidRPr="006C094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Times New Roman" w:hAnsi="Times New Roman"/>
                <w:b/>
                <w:sz w:val="28"/>
                <w:szCs w:val="28"/>
                <w:lang w:eastAsia="ru-RU"/>
              </w:rPr>
            </w:pPr>
            <w:r w:rsidRPr="006C0945">
              <w:rPr>
                <w:rFonts w:ascii="Times New Roman" w:hAnsi="Times New Roman"/>
                <w:b/>
                <w:sz w:val="28"/>
                <w:szCs w:val="28"/>
                <w:lang w:eastAsia="ru-RU"/>
              </w:rPr>
              <w:t xml:space="preserve">Что делаем: </w:t>
            </w:r>
          </w:p>
          <w:p w:rsidR="003241F0" w:rsidRDefault="003241F0" w:rsidP="00772863">
            <w:pPr>
              <w:shd w:val="clear" w:color="auto" w:fill="FFFFFF"/>
              <w:spacing w:after="150" w:line="360" w:lineRule="auto"/>
              <w:ind w:left="720"/>
              <w:jc w:val="both"/>
              <w:rPr>
                <w:rFonts w:ascii="Times New Roman" w:hAnsi="Times New Roman"/>
                <w:sz w:val="28"/>
                <w:szCs w:val="28"/>
                <w:lang w:eastAsia="ru-RU"/>
              </w:rPr>
            </w:pPr>
            <w:hyperlink r:id="rId11" w:history="1">
              <w:r w:rsidRPr="00E464E0">
                <w:rPr>
                  <w:rStyle w:val="ab"/>
                  <w:rFonts w:ascii="Times New Roman" w:hAnsi="Times New Roman"/>
                  <w:sz w:val="28"/>
                  <w:szCs w:val="28"/>
                  <w:lang w:eastAsia="ru-RU"/>
                </w:rPr>
                <w:t>https://www.space4kids.ru/1490/</w:t>
              </w:r>
            </w:hyperlink>
          </w:p>
          <w:p w:rsidR="003241F0" w:rsidRDefault="003241F0" w:rsidP="00772863">
            <w:pPr>
              <w:shd w:val="clear" w:color="auto" w:fill="FFFFFF"/>
              <w:spacing w:after="150" w:line="36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Познакомьтесь с интерактивной информацией образовательного портала «Ключ на старт». С помощью этого портала, перейдя по ссылке, войдите в </w:t>
            </w:r>
            <w:proofErr w:type="spellStart"/>
            <w:r>
              <w:rPr>
                <w:rFonts w:ascii="Times New Roman" w:hAnsi="Times New Roman"/>
                <w:sz w:val="28"/>
                <w:szCs w:val="28"/>
                <w:lang w:eastAsia="ru-RU"/>
              </w:rPr>
              <w:t>интерактив</w:t>
            </w:r>
            <w:proofErr w:type="spellEnd"/>
            <w:r>
              <w:rPr>
                <w:rFonts w:ascii="Times New Roman" w:hAnsi="Times New Roman"/>
                <w:sz w:val="28"/>
                <w:szCs w:val="28"/>
                <w:lang w:eastAsia="ru-RU"/>
              </w:rPr>
              <w:t xml:space="preserve"> «Первые космические», где собраны все даты покорения Вселенной. </w:t>
            </w:r>
            <w:r>
              <w:rPr>
                <w:rFonts w:ascii="Times New Roman" w:hAnsi="Times New Roman"/>
                <w:sz w:val="28"/>
                <w:szCs w:val="28"/>
                <w:lang w:eastAsia="ru-RU"/>
              </w:rPr>
              <w:lastRenderedPageBreak/>
              <w:t>Изучив материал, ответьте на ключевые вопросы. (Вопросы сразу выдаются школьникам.)</w:t>
            </w:r>
          </w:p>
          <w:p w:rsidR="003241F0" w:rsidRDefault="003241F0" w:rsidP="00772863">
            <w:pPr>
              <w:shd w:val="clear" w:color="auto" w:fill="FFFFFF"/>
              <w:spacing w:after="150" w:line="360" w:lineRule="auto"/>
              <w:ind w:left="720"/>
              <w:jc w:val="both"/>
              <w:rPr>
                <w:rFonts w:ascii="Times New Roman" w:hAnsi="Times New Roman"/>
                <w:sz w:val="28"/>
                <w:szCs w:val="28"/>
                <w:lang w:eastAsia="ru-RU"/>
              </w:rPr>
            </w:pPr>
            <w:r>
              <w:rPr>
                <w:rFonts w:ascii="Times New Roman" w:hAnsi="Times New Roman"/>
                <w:sz w:val="28"/>
                <w:szCs w:val="28"/>
                <w:lang w:eastAsia="ru-RU"/>
              </w:rPr>
              <w:t xml:space="preserve">Вопросы: </w:t>
            </w:r>
          </w:p>
          <w:p w:rsidR="003241F0" w:rsidRDefault="003241F0" w:rsidP="00772863">
            <w:pPr>
              <w:shd w:val="clear" w:color="auto" w:fill="FFFFFF"/>
              <w:spacing w:after="150" w:line="360" w:lineRule="auto"/>
              <w:ind w:firstLine="709"/>
              <w:jc w:val="both"/>
              <w:rPr>
                <w:rFonts w:ascii="Times New Roman" w:hAnsi="Times New Roman"/>
                <w:sz w:val="28"/>
                <w:szCs w:val="28"/>
                <w:lang w:eastAsia="ru-RU"/>
              </w:rPr>
            </w:pPr>
            <w:r>
              <w:rPr>
                <w:rFonts w:ascii="Times New Roman" w:hAnsi="Times New Roman"/>
                <w:sz w:val="28"/>
                <w:szCs w:val="28"/>
                <w:lang w:eastAsia="ru-RU"/>
              </w:rPr>
              <w:t>XVII – Как представляли космос в 16 веке? Кто изобрел первый телескоп? Что удалось обнаружить с помощью него? Как появилась первая ракета, и как она видоизменялась?</w:t>
            </w:r>
          </w:p>
          <w:p w:rsidR="003241F0" w:rsidRDefault="003241F0" w:rsidP="00772863">
            <w:pPr>
              <w:shd w:val="clear" w:color="auto" w:fill="FFFFFF"/>
              <w:spacing w:after="150" w:line="360" w:lineRule="auto"/>
              <w:ind w:firstLine="709"/>
              <w:jc w:val="both"/>
              <w:rPr>
                <w:rFonts w:ascii="Times New Roman" w:hAnsi="Times New Roman"/>
                <w:sz w:val="28"/>
                <w:szCs w:val="28"/>
                <w:lang w:eastAsia="ru-RU"/>
              </w:rPr>
            </w:pPr>
            <w:r>
              <w:rPr>
                <w:rFonts w:ascii="Times New Roman" w:hAnsi="Times New Roman"/>
                <w:sz w:val="28"/>
                <w:szCs w:val="28"/>
                <w:lang w:eastAsia="ru-RU"/>
              </w:rPr>
              <w:t>1957 – Когда был создан первый спутник? Когда запустили в космос первый искусственный спутник? Каковы его параметры полета и дата старта?</w:t>
            </w:r>
          </w:p>
          <w:p w:rsidR="003241F0" w:rsidRDefault="003241F0" w:rsidP="00772863">
            <w:pPr>
              <w:shd w:val="clear" w:color="auto" w:fill="FFFFFF"/>
              <w:spacing w:after="150" w:line="360" w:lineRule="auto"/>
              <w:ind w:firstLine="709"/>
              <w:jc w:val="both"/>
              <w:rPr>
                <w:rFonts w:ascii="Times New Roman" w:hAnsi="Times New Roman"/>
                <w:sz w:val="28"/>
                <w:szCs w:val="28"/>
                <w:lang w:eastAsia="ru-RU"/>
              </w:rPr>
            </w:pPr>
            <w:r>
              <w:rPr>
                <w:rFonts w:ascii="Times New Roman" w:hAnsi="Times New Roman"/>
                <w:sz w:val="28"/>
                <w:szCs w:val="28"/>
                <w:lang w:eastAsia="ru-RU"/>
              </w:rPr>
              <w:t>1961 – Кто и когда ввел термин «космонавтика»? В каком году, в каком количестве и кого отобрали для подготовки к первому космическому полету? Как выглядел корабль «Восток»? В каком году, какого числа и кто на ракете-носителе «Восток» стартовал? Сколько длился полет? Сколько витков совершили вокруг Земли? Почему приземление Гагарина произошло не так, как планировалось? Кто полетел в космос после Гагарина?</w:t>
            </w:r>
          </w:p>
          <w:p w:rsidR="003241F0" w:rsidRDefault="003241F0" w:rsidP="00772863">
            <w:pPr>
              <w:shd w:val="clear" w:color="auto" w:fill="FFFFFF"/>
              <w:spacing w:after="150" w:line="360" w:lineRule="auto"/>
              <w:ind w:firstLine="709"/>
              <w:jc w:val="both"/>
              <w:rPr>
                <w:rFonts w:ascii="Times New Roman" w:hAnsi="Times New Roman"/>
                <w:sz w:val="28"/>
                <w:szCs w:val="28"/>
                <w:lang w:eastAsia="ru-RU"/>
              </w:rPr>
            </w:pPr>
            <w:r>
              <w:rPr>
                <w:rFonts w:ascii="Times New Roman" w:hAnsi="Times New Roman"/>
                <w:sz w:val="28"/>
                <w:szCs w:val="28"/>
                <w:lang w:eastAsia="ru-RU"/>
              </w:rPr>
              <w:t>1965 – Чем известен этот год в космической теме?</w:t>
            </w:r>
          </w:p>
          <w:p w:rsidR="003241F0" w:rsidRDefault="003241F0" w:rsidP="00772863">
            <w:pPr>
              <w:shd w:val="clear" w:color="auto" w:fill="FFFFFF"/>
              <w:spacing w:after="150" w:line="360" w:lineRule="auto"/>
              <w:ind w:firstLine="709"/>
              <w:jc w:val="both"/>
              <w:rPr>
                <w:rFonts w:ascii="Times New Roman" w:hAnsi="Times New Roman"/>
                <w:sz w:val="28"/>
                <w:szCs w:val="28"/>
                <w:lang w:eastAsia="ru-RU"/>
              </w:rPr>
            </w:pPr>
            <w:r>
              <w:rPr>
                <w:rFonts w:ascii="Times New Roman" w:hAnsi="Times New Roman"/>
                <w:sz w:val="28"/>
                <w:szCs w:val="28"/>
                <w:lang w:eastAsia="ru-RU"/>
              </w:rPr>
              <w:t>1965 – На какой планете побывал первый космический аппарат? В каком году это произошло?</w:t>
            </w:r>
          </w:p>
          <w:p w:rsidR="003241F0" w:rsidRDefault="003241F0" w:rsidP="00772863">
            <w:pPr>
              <w:shd w:val="clear" w:color="auto" w:fill="FFFFFF"/>
              <w:spacing w:after="150" w:line="360" w:lineRule="auto"/>
              <w:ind w:firstLine="709"/>
              <w:jc w:val="both"/>
              <w:rPr>
                <w:rFonts w:ascii="Times New Roman" w:hAnsi="Times New Roman"/>
                <w:sz w:val="28"/>
                <w:szCs w:val="28"/>
                <w:lang w:eastAsia="ru-RU"/>
              </w:rPr>
            </w:pPr>
            <w:r>
              <w:rPr>
                <w:rFonts w:ascii="Times New Roman" w:hAnsi="Times New Roman"/>
                <w:sz w:val="28"/>
                <w:szCs w:val="28"/>
                <w:lang w:eastAsia="ru-RU"/>
              </w:rPr>
              <w:t>1969 – В каком году на Луне побывал первый человек? Назовите, кто это?</w:t>
            </w:r>
          </w:p>
          <w:p w:rsidR="003241F0" w:rsidRDefault="003241F0" w:rsidP="00772863">
            <w:pPr>
              <w:shd w:val="clear" w:color="auto" w:fill="FFFFFF"/>
              <w:spacing w:after="150" w:line="360" w:lineRule="auto"/>
              <w:ind w:firstLine="709"/>
              <w:jc w:val="both"/>
              <w:rPr>
                <w:rFonts w:ascii="Times New Roman" w:hAnsi="Times New Roman"/>
                <w:sz w:val="28"/>
                <w:szCs w:val="28"/>
                <w:lang w:eastAsia="ru-RU"/>
              </w:rPr>
            </w:pPr>
            <w:r>
              <w:rPr>
                <w:rFonts w:ascii="Times New Roman" w:hAnsi="Times New Roman"/>
                <w:sz w:val="28"/>
                <w:szCs w:val="28"/>
                <w:lang w:eastAsia="ru-RU"/>
              </w:rPr>
              <w:t>1970 – На каких планетах еще побывали планетоходы?</w:t>
            </w:r>
          </w:p>
          <w:p w:rsidR="003241F0" w:rsidRDefault="003241F0" w:rsidP="00772863">
            <w:pPr>
              <w:shd w:val="clear" w:color="auto" w:fill="FFFFFF"/>
              <w:spacing w:after="150" w:line="360" w:lineRule="auto"/>
              <w:ind w:firstLine="709"/>
              <w:jc w:val="both"/>
              <w:rPr>
                <w:rFonts w:ascii="Times New Roman" w:hAnsi="Times New Roman"/>
                <w:sz w:val="28"/>
                <w:szCs w:val="28"/>
                <w:lang w:eastAsia="ru-RU"/>
              </w:rPr>
            </w:pPr>
            <w:r>
              <w:rPr>
                <w:rFonts w:ascii="Times New Roman" w:hAnsi="Times New Roman"/>
                <w:sz w:val="28"/>
                <w:szCs w:val="28"/>
                <w:lang w:eastAsia="ru-RU"/>
              </w:rPr>
              <w:t>1971 – Когда и кто заговорил о первых орбитальных станциях? Кто и когда изобрел первую орбитальную станцию? Как она называлась? Сколько пробыла на орбите станция «Салют»? Где она сейчас? Какая станция появилась потом?</w:t>
            </w:r>
          </w:p>
          <w:p w:rsidR="003241F0" w:rsidRDefault="003241F0" w:rsidP="00772863">
            <w:pPr>
              <w:shd w:val="clear" w:color="auto" w:fill="FFFFFF"/>
              <w:spacing w:after="150" w:line="360" w:lineRule="auto"/>
              <w:ind w:firstLine="709"/>
              <w:jc w:val="both"/>
              <w:rPr>
                <w:rFonts w:ascii="Times New Roman" w:hAnsi="Times New Roman"/>
                <w:sz w:val="28"/>
                <w:szCs w:val="28"/>
                <w:lang w:eastAsia="ru-RU"/>
              </w:rPr>
            </w:pPr>
            <w:r>
              <w:rPr>
                <w:rFonts w:ascii="Times New Roman" w:hAnsi="Times New Roman"/>
                <w:sz w:val="28"/>
                <w:szCs w:val="28"/>
                <w:lang w:eastAsia="ru-RU"/>
              </w:rPr>
              <w:t>1975 – Начались поиски инопланетной жизни. Что об этом известно?</w:t>
            </w:r>
          </w:p>
          <w:p w:rsidR="003241F0" w:rsidRDefault="003241F0" w:rsidP="00772863">
            <w:pPr>
              <w:shd w:val="clear" w:color="auto" w:fill="FFFFFF"/>
              <w:spacing w:after="150" w:line="360" w:lineRule="auto"/>
              <w:ind w:firstLine="709"/>
              <w:jc w:val="both"/>
              <w:rPr>
                <w:rFonts w:ascii="Times New Roman" w:hAnsi="Times New Roman"/>
                <w:sz w:val="28"/>
                <w:szCs w:val="28"/>
                <w:lang w:eastAsia="ru-RU"/>
              </w:rPr>
            </w:pPr>
            <w:r>
              <w:rPr>
                <w:rFonts w:ascii="Times New Roman" w:hAnsi="Times New Roman"/>
                <w:sz w:val="28"/>
                <w:szCs w:val="28"/>
                <w:lang w:eastAsia="ru-RU"/>
              </w:rPr>
              <w:t>1981 – Что известно о создании многоразового корабля?</w:t>
            </w:r>
          </w:p>
          <w:p w:rsidR="003241F0" w:rsidRDefault="003241F0" w:rsidP="00772863">
            <w:pPr>
              <w:shd w:val="clear" w:color="auto" w:fill="FFFFFF"/>
              <w:spacing w:after="150" w:line="360" w:lineRule="auto"/>
              <w:ind w:firstLine="709"/>
              <w:jc w:val="both"/>
              <w:rPr>
                <w:rFonts w:ascii="Times New Roman" w:hAnsi="Times New Roman"/>
                <w:sz w:val="28"/>
                <w:szCs w:val="28"/>
                <w:lang w:eastAsia="ru-RU"/>
              </w:rPr>
            </w:pPr>
            <w:r>
              <w:rPr>
                <w:rFonts w:ascii="Times New Roman" w:hAnsi="Times New Roman"/>
                <w:sz w:val="28"/>
                <w:szCs w:val="28"/>
                <w:lang w:eastAsia="ru-RU"/>
              </w:rPr>
              <w:lastRenderedPageBreak/>
              <w:t>2001 – Как звали первых космических туристов? В каком году они совершили свое путешествие? Что об этом известно?</w:t>
            </w:r>
          </w:p>
          <w:p w:rsidR="003241F0" w:rsidRDefault="003241F0" w:rsidP="00772863">
            <w:pPr>
              <w:shd w:val="clear" w:color="auto" w:fill="FFFFFF"/>
              <w:spacing w:after="150" w:line="360" w:lineRule="auto"/>
              <w:ind w:firstLine="709"/>
              <w:jc w:val="both"/>
              <w:rPr>
                <w:rFonts w:ascii="Times New Roman" w:hAnsi="Times New Roman"/>
                <w:sz w:val="28"/>
                <w:szCs w:val="28"/>
                <w:lang w:eastAsia="ru-RU"/>
              </w:rPr>
            </w:pPr>
            <w:r>
              <w:rPr>
                <w:rFonts w:ascii="Times New Roman" w:hAnsi="Times New Roman"/>
                <w:sz w:val="28"/>
                <w:szCs w:val="28"/>
                <w:lang w:eastAsia="ru-RU"/>
              </w:rPr>
              <w:t>2012 – Были ли частные космические корабли?</w:t>
            </w:r>
          </w:p>
          <w:p w:rsidR="003241F0" w:rsidRDefault="003241F0" w:rsidP="00772863">
            <w:pPr>
              <w:shd w:val="clear" w:color="auto" w:fill="FFFFFF"/>
              <w:spacing w:after="150" w:line="360" w:lineRule="auto"/>
              <w:ind w:firstLine="709"/>
              <w:jc w:val="both"/>
              <w:rPr>
                <w:rFonts w:ascii="Times New Roman" w:hAnsi="Times New Roman"/>
                <w:sz w:val="28"/>
                <w:szCs w:val="28"/>
                <w:lang w:eastAsia="ru-RU"/>
              </w:rPr>
            </w:pPr>
            <w:r>
              <w:rPr>
                <w:rFonts w:ascii="Times New Roman" w:hAnsi="Times New Roman"/>
                <w:sz w:val="28"/>
                <w:szCs w:val="28"/>
                <w:lang w:eastAsia="ru-RU"/>
              </w:rPr>
              <w:t>2014 – Что известно о первой посадке на комету?</w:t>
            </w:r>
          </w:p>
          <w:p w:rsidR="003241F0" w:rsidRPr="006C0945" w:rsidRDefault="003241F0" w:rsidP="00772863">
            <w:pPr>
              <w:shd w:val="clear" w:color="auto" w:fill="FFFFFF"/>
              <w:spacing w:after="150" w:line="360" w:lineRule="auto"/>
              <w:ind w:firstLine="709"/>
              <w:jc w:val="both"/>
              <w:rPr>
                <w:rFonts w:ascii="Times New Roman" w:hAnsi="Times New Roman"/>
                <w:sz w:val="28"/>
                <w:szCs w:val="28"/>
                <w:lang w:eastAsia="ru-RU"/>
              </w:rPr>
            </w:pPr>
            <w:r>
              <w:rPr>
                <w:rFonts w:ascii="Times New Roman" w:hAnsi="Times New Roman"/>
                <w:sz w:val="28"/>
                <w:szCs w:val="28"/>
                <w:lang w:eastAsia="ru-RU"/>
              </w:rPr>
              <w:t>2020 – Что известно о первой лунной базе и о полете на Марс?</w:t>
            </w:r>
          </w:p>
        </w:tc>
      </w:tr>
      <w:tr w:rsidR="003241F0" w:rsidRPr="006C0945" w:rsidTr="00772863">
        <w:trPr>
          <w:trHeight w:val="480"/>
        </w:trPr>
        <w:tc>
          <w:tcPr>
            <w:tcW w:w="10306" w:type="dxa"/>
            <w:gridSpan w:val="2"/>
            <w:shd w:val="clear" w:color="auto" w:fill="auto"/>
            <w:tcMar>
              <w:top w:w="100" w:type="dxa"/>
              <w:left w:w="100" w:type="dxa"/>
              <w:bottom w:w="100" w:type="dxa"/>
              <w:right w:w="100" w:type="dxa"/>
            </w:tcMar>
          </w:tcPr>
          <w:p w:rsidR="003241F0" w:rsidRPr="008A327E" w:rsidRDefault="003241F0" w:rsidP="00772863">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jc w:val="both"/>
              <w:rPr>
                <w:rFonts w:ascii="Times New Roman" w:hAnsi="Times New Roman"/>
                <w:bCs/>
                <w:sz w:val="28"/>
                <w:szCs w:val="28"/>
                <w:lang w:eastAsia="ru-RU"/>
              </w:rPr>
            </w:pPr>
            <w:r w:rsidRPr="006C0945">
              <w:rPr>
                <w:rFonts w:ascii="Times New Roman" w:hAnsi="Times New Roman"/>
                <w:b/>
                <w:sz w:val="28"/>
                <w:szCs w:val="28"/>
                <w:lang w:eastAsia="ru-RU"/>
              </w:rPr>
              <w:lastRenderedPageBreak/>
              <w:t xml:space="preserve">Артефакты: </w:t>
            </w:r>
            <w:r w:rsidRPr="008A327E">
              <w:rPr>
                <w:rFonts w:ascii="Times New Roman" w:hAnsi="Times New Roman"/>
                <w:bCs/>
                <w:sz w:val="28"/>
                <w:szCs w:val="28"/>
                <w:lang w:eastAsia="ru-RU"/>
              </w:rPr>
              <w:t>Схемы, рисунки, созданные школьниками и размещенные в кабинете по ТБ (данные схемы, рисунки могут постоянно пополнять</w:t>
            </w:r>
            <w:r>
              <w:rPr>
                <w:rFonts w:ascii="Times New Roman" w:hAnsi="Times New Roman"/>
                <w:bCs/>
                <w:sz w:val="28"/>
                <w:szCs w:val="28"/>
                <w:lang w:eastAsia="ru-RU"/>
              </w:rPr>
              <w:t>ся</w:t>
            </w:r>
            <w:r w:rsidRPr="008A327E">
              <w:rPr>
                <w:rFonts w:ascii="Times New Roman" w:hAnsi="Times New Roman"/>
                <w:bCs/>
                <w:sz w:val="28"/>
                <w:szCs w:val="28"/>
                <w:lang w:eastAsia="ru-RU"/>
              </w:rPr>
              <w:t xml:space="preserve"> в процессе работы в течение года.)</w:t>
            </w:r>
          </w:p>
          <w:p w:rsidR="003241F0" w:rsidRPr="006C0945" w:rsidRDefault="003241F0" w:rsidP="00772863">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jc w:val="both"/>
              <w:rPr>
                <w:rFonts w:ascii="Times New Roman" w:hAnsi="Times New Roman"/>
                <w:bCs/>
                <w:sz w:val="28"/>
                <w:szCs w:val="28"/>
                <w:lang w:eastAsia="ru-RU"/>
              </w:rPr>
            </w:pPr>
            <w:r w:rsidRPr="008A327E">
              <w:rPr>
                <w:rFonts w:ascii="Times New Roman" w:hAnsi="Times New Roman"/>
                <w:bCs/>
                <w:sz w:val="28"/>
                <w:szCs w:val="28"/>
                <w:lang w:eastAsia="ru-RU"/>
              </w:rPr>
              <w:t>Повторение темы «Этапы проекта». Экскурс в общую тему курса.</w:t>
            </w:r>
          </w:p>
          <w:p w:rsidR="003241F0" w:rsidRPr="006C0945" w:rsidRDefault="003241F0" w:rsidP="00772863">
            <w:pPr>
              <w:widowControl w:val="0"/>
              <w:pBdr>
                <w:top w:val="nil"/>
                <w:left w:val="nil"/>
                <w:bottom w:val="nil"/>
                <w:right w:val="nil"/>
                <w:between w:val="nil"/>
              </w:pBdr>
              <w:jc w:val="both"/>
              <w:rPr>
                <w:rFonts w:ascii="Times New Roman" w:hAnsi="Times New Roman"/>
                <w:iCs/>
                <w:sz w:val="28"/>
                <w:szCs w:val="28"/>
                <w:lang w:eastAsia="ru-RU"/>
              </w:rPr>
            </w:pPr>
          </w:p>
        </w:tc>
      </w:tr>
    </w:tbl>
    <w:p w:rsidR="003241F0" w:rsidRDefault="003241F0" w:rsidP="003241F0">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jc w:val="both"/>
        <w:rPr>
          <w:rFonts w:ascii="Times New Roman" w:hAnsi="Times New Roman"/>
          <w:b/>
          <w:color w:val="000000"/>
          <w:sz w:val="28"/>
          <w:szCs w:val="28"/>
          <w:lang w:eastAsia="ru-RU"/>
        </w:rPr>
      </w:pPr>
    </w:p>
    <w:p w:rsidR="003241F0" w:rsidRDefault="003241F0" w:rsidP="003241F0">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jc w:val="both"/>
        <w:rPr>
          <w:rFonts w:ascii="Times New Roman" w:hAnsi="Times New Roman"/>
          <w:b/>
          <w:color w:val="000000"/>
          <w:sz w:val="28"/>
          <w:szCs w:val="28"/>
          <w:lang w:eastAsia="ru-RU"/>
        </w:rPr>
      </w:pPr>
      <w:r w:rsidRPr="006C0945">
        <w:rPr>
          <w:rFonts w:ascii="Times New Roman" w:hAnsi="Times New Roman"/>
          <w:b/>
          <w:color w:val="000000"/>
          <w:sz w:val="28"/>
          <w:szCs w:val="28"/>
          <w:lang w:eastAsia="ru-RU"/>
        </w:rPr>
        <w:t>Предполагаемые образовательные результаты:</w:t>
      </w:r>
      <w:bookmarkStart w:id="13" w:name="_Hlk60727320"/>
    </w:p>
    <w:p w:rsidR="003241F0" w:rsidRPr="00F87075" w:rsidRDefault="003241F0" w:rsidP="003241F0">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jc w:val="both"/>
        <w:rPr>
          <w:rFonts w:ascii="Times New Roman" w:hAnsi="Times New Roman"/>
          <w:b/>
          <w:color w:val="000000"/>
          <w:sz w:val="28"/>
          <w:szCs w:val="28"/>
          <w:lang w:eastAsia="ru-RU"/>
        </w:rPr>
      </w:pPr>
      <w:r w:rsidRPr="006C0945">
        <w:rPr>
          <w:rFonts w:ascii="Times New Roman" w:hAnsi="Times New Roman"/>
          <w:b/>
          <w:sz w:val="28"/>
          <w:szCs w:val="28"/>
          <w:lang w:eastAsia="ru-RU"/>
        </w:rPr>
        <w:t xml:space="preserve">Знания: </w:t>
      </w:r>
    </w:p>
    <w:p w:rsidR="003241F0" w:rsidRDefault="003241F0" w:rsidP="003241F0">
      <w:pPr>
        <w:shd w:val="clear" w:color="auto" w:fill="FFFFFF"/>
        <w:spacing w:line="360" w:lineRule="auto"/>
        <w:ind w:firstLine="709"/>
        <w:jc w:val="both"/>
        <w:rPr>
          <w:rFonts w:ascii="Times New Roman" w:hAnsi="Times New Roman"/>
          <w:sz w:val="28"/>
          <w:szCs w:val="28"/>
        </w:rPr>
      </w:pPr>
      <w:r w:rsidRPr="0044559F">
        <w:rPr>
          <w:rFonts w:ascii="Times New Roman" w:hAnsi="Times New Roman"/>
          <w:sz w:val="28"/>
          <w:szCs w:val="28"/>
        </w:rPr>
        <w:t>–</w:t>
      </w:r>
      <w:r>
        <w:rPr>
          <w:rFonts w:ascii="Times New Roman" w:hAnsi="Times New Roman"/>
          <w:sz w:val="28"/>
          <w:szCs w:val="28"/>
        </w:rPr>
        <w:t xml:space="preserve"> знать вводные правила по ТБ;</w:t>
      </w:r>
    </w:p>
    <w:p w:rsidR="003241F0" w:rsidRDefault="003241F0" w:rsidP="003241F0">
      <w:pPr>
        <w:shd w:val="clear" w:color="auto" w:fill="FFFFFF"/>
        <w:spacing w:line="360" w:lineRule="auto"/>
        <w:ind w:firstLine="709"/>
        <w:jc w:val="both"/>
        <w:rPr>
          <w:rFonts w:ascii="Times New Roman" w:hAnsi="Times New Roman"/>
          <w:sz w:val="28"/>
          <w:szCs w:val="28"/>
        </w:rPr>
      </w:pPr>
      <w:r w:rsidRPr="0044559F">
        <w:rPr>
          <w:rFonts w:ascii="Times New Roman" w:hAnsi="Times New Roman"/>
          <w:sz w:val="28"/>
          <w:szCs w:val="28"/>
        </w:rPr>
        <w:t>–</w:t>
      </w:r>
      <w:r>
        <w:rPr>
          <w:rFonts w:ascii="Times New Roman" w:hAnsi="Times New Roman"/>
          <w:sz w:val="28"/>
          <w:szCs w:val="28"/>
        </w:rPr>
        <w:t xml:space="preserve"> знать этапы проекта;</w:t>
      </w:r>
    </w:p>
    <w:p w:rsidR="003241F0" w:rsidRDefault="003241F0" w:rsidP="003241F0">
      <w:pPr>
        <w:shd w:val="clear" w:color="auto" w:fill="FFFFFF"/>
        <w:spacing w:line="360" w:lineRule="auto"/>
        <w:ind w:firstLine="709"/>
        <w:jc w:val="both"/>
        <w:rPr>
          <w:rFonts w:ascii="Times New Roman" w:hAnsi="Times New Roman"/>
          <w:bCs/>
          <w:color w:val="000000"/>
          <w:sz w:val="28"/>
          <w:szCs w:val="28"/>
          <w:lang w:eastAsia="ru-RU"/>
        </w:rPr>
      </w:pPr>
      <w:r w:rsidRPr="0044559F">
        <w:rPr>
          <w:rFonts w:ascii="Times New Roman" w:hAnsi="Times New Roman"/>
          <w:sz w:val="28"/>
          <w:szCs w:val="28"/>
        </w:rPr>
        <w:t>–</w:t>
      </w:r>
      <w:r>
        <w:rPr>
          <w:rFonts w:ascii="Times New Roman" w:hAnsi="Times New Roman"/>
          <w:sz w:val="28"/>
          <w:szCs w:val="28"/>
        </w:rPr>
        <w:t xml:space="preserve"> повышать мотивацию к расширению базы теоретического знания для решения прикладных задач;</w:t>
      </w:r>
    </w:p>
    <w:p w:rsidR="003241F0" w:rsidRDefault="003241F0" w:rsidP="003241F0">
      <w:pPr>
        <w:shd w:val="clear" w:color="auto" w:fill="FFFFFF"/>
        <w:spacing w:line="360" w:lineRule="auto"/>
        <w:ind w:firstLine="709"/>
        <w:jc w:val="both"/>
        <w:rPr>
          <w:rFonts w:ascii="Times New Roman" w:hAnsi="Times New Roman"/>
          <w:sz w:val="28"/>
          <w:szCs w:val="28"/>
        </w:rPr>
      </w:pPr>
      <w:r w:rsidRPr="0044559F">
        <w:rPr>
          <w:rFonts w:ascii="Times New Roman" w:hAnsi="Times New Roman"/>
          <w:sz w:val="28"/>
          <w:szCs w:val="28"/>
        </w:rPr>
        <w:t>–</w:t>
      </w:r>
      <w:r>
        <w:rPr>
          <w:rFonts w:ascii="Times New Roman" w:hAnsi="Times New Roman"/>
          <w:sz w:val="28"/>
          <w:szCs w:val="28"/>
        </w:rPr>
        <w:t xml:space="preserve"> уметь формулировать вопрос, аргументировать ответ.</w:t>
      </w:r>
    </w:p>
    <w:p w:rsidR="003241F0" w:rsidRPr="006C0945" w:rsidRDefault="003241F0" w:rsidP="003241F0">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rPr>
          <w:rFonts w:ascii="Times New Roman" w:hAnsi="Times New Roman"/>
          <w:b/>
          <w:sz w:val="28"/>
          <w:szCs w:val="28"/>
          <w:lang w:eastAsia="ru-RU"/>
        </w:rPr>
      </w:pPr>
      <w:r w:rsidRPr="006C0945">
        <w:rPr>
          <w:rFonts w:ascii="Times New Roman" w:hAnsi="Times New Roman"/>
          <w:b/>
          <w:sz w:val="28"/>
          <w:szCs w:val="28"/>
          <w:lang w:eastAsia="ru-RU"/>
        </w:rPr>
        <w:t xml:space="preserve">Умения: </w:t>
      </w:r>
    </w:p>
    <w:p w:rsidR="003241F0" w:rsidRPr="006C0945" w:rsidRDefault="003241F0" w:rsidP="006560B3">
      <w:pPr>
        <w:numPr>
          <w:ilvl w:val="0"/>
          <w:numId w:val="34"/>
        </w:numPr>
        <w:pBdr>
          <w:top w:val="none" w:sz="0" w:space="0" w:color="000000"/>
          <w:left w:val="none" w:sz="0" w:space="0" w:color="000000"/>
          <w:bottom w:val="none" w:sz="0" w:space="0" w:color="000000"/>
          <w:right w:val="none" w:sz="0" w:space="0" w:color="000000"/>
          <w:between w:val="none" w:sz="0" w:space="0" w:color="000000"/>
        </w:pBdr>
        <w:suppressAutoHyphens w:val="0"/>
        <w:spacing w:line="360" w:lineRule="auto"/>
        <w:ind w:left="0" w:firstLine="709"/>
        <w:jc w:val="both"/>
        <w:rPr>
          <w:rFonts w:ascii="Times New Roman" w:hAnsi="Times New Roman"/>
          <w:sz w:val="28"/>
          <w:szCs w:val="28"/>
          <w:lang w:eastAsia="ru-RU"/>
        </w:rPr>
      </w:pPr>
      <w:r w:rsidRPr="008A327E">
        <w:rPr>
          <w:rFonts w:ascii="Times New Roman" w:hAnsi="Times New Roman"/>
          <w:sz w:val="28"/>
          <w:szCs w:val="28"/>
        </w:rPr>
        <w:t>развивать навыки структурирования информации</w:t>
      </w:r>
      <w:r w:rsidRPr="006C0945">
        <w:rPr>
          <w:rFonts w:ascii="Times New Roman" w:hAnsi="Times New Roman"/>
          <w:sz w:val="28"/>
          <w:szCs w:val="28"/>
          <w:lang w:eastAsia="ru-RU"/>
        </w:rPr>
        <w:t>;</w:t>
      </w:r>
    </w:p>
    <w:p w:rsidR="003241F0" w:rsidRDefault="003241F0" w:rsidP="006560B3">
      <w:pPr>
        <w:numPr>
          <w:ilvl w:val="0"/>
          <w:numId w:val="34"/>
        </w:numPr>
        <w:pBdr>
          <w:top w:val="none" w:sz="0" w:space="0" w:color="000000"/>
          <w:left w:val="none" w:sz="0" w:space="0" w:color="000000"/>
          <w:bottom w:val="none" w:sz="0" w:space="0" w:color="000000"/>
          <w:right w:val="none" w:sz="0" w:space="0" w:color="000000"/>
          <w:between w:val="none" w:sz="0" w:space="0" w:color="000000"/>
        </w:pBdr>
        <w:suppressAutoHyphens w:val="0"/>
        <w:spacing w:line="360" w:lineRule="auto"/>
        <w:ind w:left="0" w:firstLine="709"/>
        <w:jc w:val="both"/>
        <w:rPr>
          <w:rFonts w:ascii="Times New Roman" w:hAnsi="Times New Roman"/>
          <w:sz w:val="28"/>
          <w:szCs w:val="28"/>
          <w:lang w:eastAsia="ru-RU"/>
        </w:rPr>
      </w:pPr>
      <w:r>
        <w:rPr>
          <w:rFonts w:ascii="Times New Roman" w:hAnsi="Times New Roman"/>
          <w:sz w:val="28"/>
          <w:szCs w:val="28"/>
        </w:rPr>
        <w:t xml:space="preserve">учиться эффективно </w:t>
      </w:r>
      <w:proofErr w:type="spellStart"/>
      <w:r>
        <w:rPr>
          <w:rFonts w:ascii="Times New Roman" w:hAnsi="Times New Roman"/>
          <w:sz w:val="28"/>
          <w:szCs w:val="28"/>
        </w:rPr>
        <w:t>коммуницировать</w:t>
      </w:r>
      <w:proofErr w:type="spellEnd"/>
      <w:r>
        <w:rPr>
          <w:rFonts w:ascii="Times New Roman" w:hAnsi="Times New Roman"/>
          <w:sz w:val="28"/>
          <w:szCs w:val="28"/>
        </w:rPr>
        <w:t xml:space="preserve"> в процессе коллективного поиска информации;</w:t>
      </w:r>
      <w:r w:rsidRPr="006C0945">
        <w:rPr>
          <w:rFonts w:ascii="Times New Roman" w:hAnsi="Times New Roman"/>
          <w:sz w:val="28"/>
          <w:szCs w:val="28"/>
          <w:lang w:eastAsia="ru-RU"/>
        </w:rPr>
        <w:t xml:space="preserve"> </w:t>
      </w:r>
    </w:p>
    <w:p w:rsidR="003241F0" w:rsidRDefault="003241F0" w:rsidP="006560B3">
      <w:pPr>
        <w:numPr>
          <w:ilvl w:val="0"/>
          <w:numId w:val="34"/>
        </w:numPr>
        <w:pBdr>
          <w:top w:val="none" w:sz="0" w:space="0" w:color="000000"/>
          <w:left w:val="none" w:sz="0" w:space="0" w:color="000000"/>
          <w:bottom w:val="none" w:sz="0" w:space="0" w:color="000000"/>
          <w:right w:val="none" w:sz="0" w:space="0" w:color="000000"/>
          <w:between w:val="none" w:sz="0" w:space="0" w:color="000000"/>
        </w:pBdr>
        <w:suppressAutoHyphens w:val="0"/>
        <w:spacing w:line="360" w:lineRule="auto"/>
        <w:ind w:left="0" w:firstLine="709"/>
        <w:jc w:val="both"/>
        <w:rPr>
          <w:rFonts w:ascii="Times New Roman" w:hAnsi="Times New Roman"/>
          <w:sz w:val="28"/>
          <w:szCs w:val="28"/>
          <w:lang w:eastAsia="ru-RU"/>
        </w:rPr>
      </w:pPr>
      <w:r w:rsidRPr="006C0945">
        <w:rPr>
          <w:rFonts w:ascii="Times New Roman" w:hAnsi="Times New Roman"/>
          <w:sz w:val="28"/>
          <w:szCs w:val="28"/>
          <w:lang w:eastAsia="ru-RU"/>
        </w:rPr>
        <w:t xml:space="preserve">анализировать результаты работы, выявлять функциональные особенности выбранных </w:t>
      </w:r>
      <w:r>
        <w:rPr>
          <w:rFonts w:ascii="Times New Roman" w:hAnsi="Times New Roman"/>
          <w:sz w:val="28"/>
          <w:szCs w:val="28"/>
          <w:lang w:eastAsia="ru-RU"/>
        </w:rPr>
        <w:t>правил по Технике безопасности</w:t>
      </w:r>
      <w:r w:rsidRPr="006C0945">
        <w:rPr>
          <w:rFonts w:ascii="Times New Roman" w:hAnsi="Times New Roman"/>
          <w:sz w:val="28"/>
          <w:szCs w:val="28"/>
          <w:lang w:eastAsia="ru-RU"/>
        </w:rPr>
        <w:t>.</w:t>
      </w:r>
    </w:p>
    <w:p w:rsidR="003241F0" w:rsidRPr="0044559F" w:rsidRDefault="003241F0" w:rsidP="003241F0">
      <w:pPr>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b/>
          <w:bCs/>
          <w:sz w:val="28"/>
          <w:szCs w:val="28"/>
          <w:lang w:eastAsia="ru-RU"/>
        </w:rPr>
      </w:pPr>
      <w:r w:rsidRPr="0044559F">
        <w:rPr>
          <w:rFonts w:ascii="Times New Roman" w:hAnsi="Times New Roman"/>
          <w:b/>
          <w:bCs/>
          <w:sz w:val="28"/>
          <w:szCs w:val="28"/>
          <w:lang w:eastAsia="ru-RU"/>
        </w:rPr>
        <w:t>Кейс-задание № 1</w:t>
      </w:r>
    </w:p>
    <w:bookmarkEnd w:id="13"/>
    <w:p w:rsidR="003241F0" w:rsidRPr="0044559F" w:rsidRDefault="003241F0" w:rsidP="003241F0">
      <w:pPr>
        <w:spacing w:line="360" w:lineRule="auto"/>
        <w:ind w:firstLine="709"/>
        <w:jc w:val="both"/>
        <w:rPr>
          <w:rStyle w:val="apple-converted-space"/>
          <w:rFonts w:ascii="Times New Roman" w:hAnsi="Times New Roman"/>
          <w:b/>
          <w:bCs/>
          <w:iCs/>
          <w:color w:val="000000"/>
          <w:sz w:val="28"/>
          <w:szCs w:val="28"/>
          <w:bdr w:val="none" w:sz="0" w:space="0" w:color="auto" w:frame="1"/>
        </w:rPr>
      </w:pPr>
      <w:r w:rsidRPr="0044559F">
        <w:rPr>
          <w:rFonts w:ascii="Times New Roman" w:hAnsi="Times New Roman"/>
          <w:b/>
          <w:bCs/>
          <w:sz w:val="28"/>
          <w:szCs w:val="28"/>
        </w:rPr>
        <w:t xml:space="preserve">ТЕМА: </w:t>
      </w:r>
      <w:r w:rsidRPr="0044559F">
        <w:rPr>
          <w:rStyle w:val="apple-converted-space"/>
          <w:rFonts w:ascii="Times New Roman" w:hAnsi="Times New Roman"/>
          <w:b/>
          <w:bCs/>
          <w:iCs/>
          <w:color w:val="000000"/>
          <w:sz w:val="28"/>
          <w:szCs w:val="28"/>
          <w:bdr w:val="none" w:sz="0" w:space="0" w:color="auto" w:frame="1"/>
        </w:rPr>
        <w:t xml:space="preserve">«Модель </w:t>
      </w:r>
      <w:bookmarkStart w:id="14" w:name="_Hlk72708231"/>
      <w:r w:rsidRPr="0044559F">
        <w:rPr>
          <w:rStyle w:val="apple-converted-space"/>
          <w:rFonts w:ascii="Times New Roman" w:hAnsi="Times New Roman"/>
          <w:b/>
          <w:bCs/>
          <w:iCs/>
          <w:color w:val="000000"/>
          <w:sz w:val="28"/>
          <w:szCs w:val="28"/>
          <w:bdr w:val="none" w:sz="0" w:space="0" w:color="auto" w:frame="1"/>
        </w:rPr>
        <w:t xml:space="preserve">Солнечной системы </w:t>
      </w:r>
      <w:bookmarkEnd w:id="14"/>
      <w:r w:rsidRPr="0044559F">
        <w:rPr>
          <w:rStyle w:val="apple-converted-space"/>
          <w:rFonts w:ascii="Times New Roman" w:hAnsi="Times New Roman"/>
          <w:b/>
          <w:bCs/>
          <w:iCs/>
          <w:color w:val="000000"/>
          <w:sz w:val="28"/>
          <w:szCs w:val="28"/>
          <w:bdr w:val="none" w:sz="0" w:space="0" w:color="auto" w:frame="1"/>
        </w:rPr>
        <w:t xml:space="preserve">– методический тренажер для уроков </w:t>
      </w:r>
      <w:r>
        <w:rPr>
          <w:rStyle w:val="apple-converted-space"/>
          <w:rFonts w:ascii="Times New Roman" w:hAnsi="Times New Roman"/>
          <w:b/>
          <w:bCs/>
          <w:iCs/>
          <w:color w:val="000000"/>
          <w:sz w:val="28"/>
          <w:szCs w:val="28"/>
          <w:bdr w:val="none" w:sz="0" w:space="0" w:color="auto" w:frame="1"/>
        </w:rPr>
        <w:t>а</w:t>
      </w:r>
      <w:r w:rsidRPr="0044559F">
        <w:rPr>
          <w:rStyle w:val="apple-converted-space"/>
          <w:rFonts w:ascii="Times New Roman" w:hAnsi="Times New Roman"/>
          <w:b/>
          <w:bCs/>
          <w:iCs/>
          <w:color w:val="000000"/>
          <w:sz w:val="28"/>
          <w:szCs w:val="28"/>
          <w:bdr w:val="none" w:sz="0" w:space="0" w:color="auto" w:frame="1"/>
        </w:rPr>
        <w:t>строномии»</w:t>
      </w:r>
      <w:r>
        <w:rPr>
          <w:rStyle w:val="apple-converted-space"/>
          <w:rFonts w:ascii="Times New Roman" w:hAnsi="Times New Roman"/>
          <w:b/>
          <w:bCs/>
          <w:iCs/>
          <w:color w:val="000000"/>
          <w:sz w:val="28"/>
          <w:szCs w:val="28"/>
          <w:bdr w:val="none" w:sz="0" w:space="0" w:color="auto" w:frame="1"/>
        </w:rPr>
        <w:t>.</w:t>
      </w:r>
    </w:p>
    <w:p w:rsidR="003241F0" w:rsidRPr="0044559F" w:rsidRDefault="003241F0" w:rsidP="003241F0">
      <w:pPr>
        <w:shd w:val="clear" w:color="auto" w:fill="FFFFFF"/>
        <w:spacing w:line="360" w:lineRule="auto"/>
        <w:ind w:firstLine="709"/>
        <w:jc w:val="both"/>
        <w:rPr>
          <w:rFonts w:ascii="Times New Roman" w:hAnsi="Times New Roman"/>
          <w:color w:val="000000"/>
          <w:sz w:val="28"/>
          <w:szCs w:val="28"/>
          <w:lang w:eastAsia="ru-RU"/>
        </w:rPr>
      </w:pPr>
      <w:r w:rsidRPr="0044559F">
        <w:rPr>
          <w:rFonts w:ascii="Times New Roman" w:hAnsi="Times New Roman"/>
          <w:b/>
          <w:color w:val="000000"/>
          <w:sz w:val="28"/>
          <w:szCs w:val="28"/>
          <w:lang w:eastAsia="ru-RU"/>
        </w:rPr>
        <w:lastRenderedPageBreak/>
        <w:t>Цель задания:</w:t>
      </w:r>
      <w:r w:rsidRPr="0044559F">
        <w:rPr>
          <w:rFonts w:ascii="Times New Roman" w:hAnsi="Times New Roman"/>
          <w:color w:val="000000"/>
          <w:sz w:val="28"/>
          <w:szCs w:val="28"/>
          <w:lang w:eastAsia="ru-RU"/>
        </w:rPr>
        <w:t xml:space="preserve"> создание методического тренажера для уроков </w:t>
      </w:r>
      <w:r>
        <w:rPr>
          <w:rFonts w:ascii="Times New Roman" w:hAnsi="Times New Roman"/>
          <w:color w:val="000000"/>
          <w:sz w:val="28"/>
          <w:szCs w:val="28"/>
          <w:lang w:eastAsia="ru-RU"/>
        </w:rPr>
        <w:t>а</w:t>
      </w:r>
      <w:r w:rsidRPr="0044559F">
        <w:rPr>
          <w:rFonts w:ascii="Times New Roman" w:hAnsi="Times New Roman"/>
          <w:color w:val="000000"/>
          <w:sz w:val="28"/>
          <w:szCs w:val="28"/>
          <w:lang w:eastAsia="ru-RU"/>
        </w:rPr>
        <w:t>строномии «Модель Солнечной системы».</w:t>
      </w:r>
    </w:p>
    <w:p w:rsidR="003241F0" w:rsidRPr="0044559F" w:rsidRDefault="003241F0" w:rsidP="003241F0">
      <w:pPr>
        <w:shd w:val="clear" w:color="auto" w:fill="FFFFFF"/>
        <w:spacing w:line="360" w:lineRule="auto"/>
        <w:ind w:firstLine="709"/>
        <w:jc w:val="both"/>
        <w:rPr>
          <w:rFonts w:ascii="Times New Roman" w:hAnsi="Times New Roman"/>
          <w:b/>
          <w:color w:val="000000"/>
          <w:sz w:val="28"/>
          <w:szCs w:val="28"/>
          <w:lang w:eastAsia="ru-RU"/>
        </w:rPr>
      </w:pPr>
      <w:r w:rsidRPr="0044559F">
        <w:rPr>
          <w:rFonts w:ascii="Times New Roman" w:hAnsi="Times New Roman"/>
          <w:b/>
          <w:color w:val="000000"/>
          <w:sz w:val="28"/>
          <w:szCs w:val="28"/>
          <w:lang w:eastAsia="ru-RU"/>
        </w:rPr>
        <w:t>Задачи задания:</w:t>
      </w:r>
    </w:p>
    <w:p w:rsidR="003241F0" w:rsidRPr="00B1745D" w:rsidRDefault="003241F0" w:rsidP="006560B3">
      <w:pPr>
        <w:numPr>
          <w:ilvl w:val="0"/>
          <w:numId w:val="13"/>
        </w:numPr>
        <w:shd w:val="clear" w:color="auto" w:fill="FFFFFF"/>
        <w:suppressAutoHyphens w:val="0"/>
        <w:spacing w:line="360" w:lineRule="auto"/>
        <w:ind w:left="0" w:firstLine="709"/>
        <w:jc w:val="both"/>
        <w:rPr>
          <w:rFonts w:ascii="Times New Roman" w:hAnsi="Times New Roman"/>
          <w:color w:val="000000"/>
          <w:sz w:val="28"/>
          <w:szCs w:val="28"/>
          <w:lang w:eastAsia="ru-RU"/>
        </w:rPr>
      </w:pPr>
      <w:r w:rsidRPr="00B1745D">
        <w:rPr>
          <w:rFonts w:ascii="Times New Roman" w:hAnsi="Times New Roman"/>
          <w:color w:val="000000"/>
          <w:sz w:val="28"/>
          <w:szCs w:val="28"/>
          <w:lang w:eastAsia="ru-RU"/>
        </w:rPr>
        <w:t>Разобрать и систематизировать материалы по теме</w:t>
      </w:r>
      <w:r>
        <w:rPr>
          <w:rFonts w:ascii="Times New Roman" w:hAnsi="Times New Roman"/>
          <w:color w:val="000000"/>
          <w:sz w:val="28"/>
          <w:szCs w:val="28"/>
          <w:lang w:eastAsia="ru-RU"/>
        </w:rPr>
        <w:t>,</w:t>
      </w:r>
      <w:r w:rsidRPr="00B1745D">
        <w:rPr>
          <w:rFonts w:ascii="Times New Roman" w:hAnsi="Times New Roman"/>
          <w:color w:val="000000"/>
          <w:sz w:val="28"/>
          <w:szCs w:val="28"/>
          <w:lang w:eastAsia="ru-RU"/>
        </w:rPr>
        <w:t xml:space="preserve"> </w:t>
      </w:r>
      <w:r w:rsidRPr="00B1745D">
        <w:rPr>
          <w:rFonts w:ascii="Times New Roman" w:hAnsi="Times New Roman"/>
          <w:sz w:val="28"/>
          <w:szCs w:val="28"/>
        </w:rPr>
        <w:t>обобщ</w:t>
      </w:r>
      <w:r>
        <w:rPr>
          <w:rFonts w:ascii="Times New Roman" w:hAnsi="Times New Roman"/>
          <w:sz w:val="28"/>
          <w:szCs w:val="28"/>
        </w:rPr>
        <w:t>и</w:t>
      </w:r>
      <w:r w:rsidRPr="00B1745D">
        <w:rPr>
          <w:rFonts w:ascii="Times New Roman" w:hAnsi="Times New Roman"/>
          <w:sz w:val="28"/>
          <w:szCs w:val="28"/>
        </w:rPr>
        <w:t xml:space="preserve">ть знания о </w:t>
      </w:r>
      <w:r>
        <w:rPr>
          <w:rFonts w:ascii="Times New Roman" w:hAnsi="Times New Roman"/>
          <w:sz w:val="28"/>
          <w:szCs w:val="28"/>
        </w:rPr>
        <w:t>С</w:t>
      </w:r>
      <w:r w:rsidRPr="00B1745D">
        <w:rPr>
          <w:rFonts w:ascii="Times New Roman" w:hAnsi="Times New Roman"/>
          <w:sz w:val="28"/>
          <w:szCs w:val="28"/>
        </w:rPr>
        <w:t xml:space="preserve">олнечной системе, космосе. </w:t>
      </w:r>
      <w:r w:rsidRPr="00B1745D">
        <w:rPr>
          <w:rFonts w:ascii="Times New Roman" w:hAnsi="Times New Roman"/>
          <w:color w:val="000000"/>
          <w:sz w:val="28"/>
          <w:szCs w:val="28"/>
          <w:lang w:eastAsia="ru-RU"/>
        </w:rPr>
        <w:t>Познакомиться с существующими моделями, созданными школьниками.</w:t>
      </w:r>
    </w:p>
    <w:p w:rsidR="003241F0" w:rsidRDefault="003241F0" w:rsidP="006560B3">
      <w:pPr>
        <w:numPr>
          <w:ilvl w:val="0"/>
          <w:numId w:val="13"/>
        </w:numPr>
        <w:shd w:val="clear" w:color="auto" w:fill="FFFFFF"/>
        <w:suppressAutoHyphens w:val="0"/>
        <w:spacing w:line="360" w:lineRule="auto"/>
        <w:ind w:left="0" w:firstLine="709"/>
        <w:jc w:val="both"/>
        <w:rPr>
          <w:rFonts w:ascii="Times New Roman" w:hAnsi="Times New Roman"/>
          <w:color w:val="000000"/>
          <w:sz w:val="28"/>
          <w:szCs w:val="28"/>
          <w:lang w:eastAsia="ru-RU"/>
        </w:rPr>
      </w:pPr>
      <w:bookmarkStart w:id="15" w:name="_Hlk72708036"/>
      <w:r w:rsidRPr="00B1745D">
        <w:rPr>
          <w:rFonts w:ascii="Times New Roman" w:hAnsi="Times New Roman"/>
          <w:color w:val="000000"/>
          <w:sz w:val="28"/>
          <w:szCs w:val="28"/>
          <w:lang w:eastAsia="ru-RU"/>
        </w:rPr>
        <w:t>Разработать принципиальную схему и конструкцию. Разработать чертежи и схемы</w:t>
      </w:r>
      <w:r>
        <w:rPr>
          <w:rFonts w:ascii="Times New Roman" w:hAnsi="Times New Roman"/>
          <w:color w:val="000000"/>
          <w:sz w:val="28"/>
          <w:szCs w:val="28"/>
          <w:lang w:eastAsia="ru-RU"/>
        </w:rPr>
        <w:t xml:space="preserve"> собственных моделей</w:t>
      </w:r>
      <w:r w:rsidRPr="00B1745D">
        <w:rPr>
          <w:rFonts w:ascii="Times New Roman" w:hAnsi="Times New Roman"/>
          <w:color w:val="000000"/>
          <w:sz w:val="28"/>
          <w:szCs w:val="28"/>
          <w:lang w:eastAsia="ru-RU"/>
        </w:rPr>
        <w:t>.</w:t>
      </w:r>
    </w:p>
    <w:bookmarkEnd w:id="15"/>
    <w:p w:rsidR="003241F0" w:rsidRDefault="003241F0" w:rsidP="006560B3">
      <w:pPr>
        <w:numPr>
          <w:ilvl w:val="0"/>
          <w:numId w:val="13"/>
        </w:numPr>
        <w:shd w:val="clear" w:color="auto" w:fill="FFFFFF"/>
        <w:suppressAutoHyphens w:val="0"/>
        <w:spacing w:line="360" w:lineRule="auto"/>
        <w:ind w:left="0"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Изучить и </w:t>
      </w:r>
      <w:bookmarkStart w:id="16" w:name="_Hlk72708078"/>
      <w:r>
        <w:rPr>
          <w:rFonts w:ascii="Times New Roman" w:hAnsi="Times New Roman"/>
          <w:color w:val="000000"/>
          <w:sz w:val="28"/>
          <w:szCs w:val="28"/>
          <w:lang w:eastAsia="ru-RU"/>
        </w:rPr>
        <w:t>отработать на практике тему «</w:t>
      </w:r>
      <w:r w:rsidRPr="00A67897">
        <w:rPr>
          <w:rFonts w:ascii="Times New Roman" w:hAnsi="Times New Roman"/>
          <w:color w:val="000000"/>
          <w:sz w:val="28"/>
          <w:szCs w:val="28"/>
          <w:lang w:eastAsia="ru-RU"/>
        </w:rPr>
        <w:t>Механизмы передачи вращательного движения</w:t>
      </w:r>
      <w:r>
        <w:rPr>
          <w:rFonts w:ascii="Times New Roman" w:hAnsi="Times New Roman"/>
          <w:color w:val="000000"/>
          <w:sz w:val="28"/>
          <w:szCs w:val="28"/>
          <w:lang w:eastAsia="ru-RU"/>
        </w:rPr>
        <w:t>»</w:t>
      </w:r>
      <w:r w:rsidRPr="00A67897">
        <w:rPr>
          <w:rFonts w:ascii="Times New Roman" w:hAnsi="Times New Roman"/>
          <w:color w:val="000000"/>
          <w:sz w:val="28"/>
          <w:szCs w:val="28"/>
          <w:lang w:eastAsia="ru-RU"/>
        </w:rPr>
        <w:t>.</w:t>
      </w:r>
      <w:r>
        <w:rPr>
          <w:rFonts w:ascii="Times New Roman" w:hAnsi="Times New Roman"/>
          <w:color w:val="000000"/>
          <w:sz w:val="28"/>
          <w:szCs w:val="28"/>
          <w:lang w:eastAsia="ru-RU"/>
        </w:rPr>
        <w:t xml:space="preserve"> Создать свой механизм в модели.</w:t>
      </w:r>
    </w:p>
    <w:bookmarkEnd w:id="16"/>
    <w:p w:rsidR="003241F0" w:rsidRDefault="003241F0" w:rsidP="006560B3">
      <w:pPr>
        <w:numPr>
          <w:ilvl w:val="0"/>
          <w:numId w:val="13"/>
        </w:numPr>
        <w:shd w:val="clear" w:color="auto" w:fill="FFFFFF"/>
        <w:suppressAutoHyphens w:val="0"/>
        <w:spacing w:line="360" w:lineRule="auto"/>
        <w:ind w:left="0"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Изучить темы и отработать на практике «</w:t>
      </w:r>
      <w:r w:rsidRPr="00A67897">
        <w:rPr>
          <w:rFonts w:ascii="Times New Roman" w:hAnsi="Times New Roman"/>
          <w:color w:val="000000"/>
          <w:sz w:val="28"/>
          <w:szCs w:val="28"/>
          <w:lang w:eastAsia="ru-RU"/>
        </w:rPr>
        <w:t>Управление электродвигателем постоянного тока</w:t>
      </w:r>
      <w:r>
        <w:rPr>
          <w:rFonts w:ascii="Times New Roman" w:hAnsi="Times New Roman"/>
          <w:color w:val="000000"/>
          <w:sz w:val="28"/>
          <w:szCs w:val="28"/>
          <w:lang w:eastAsia="ru-RU"/>
        </w:rPr>
        <w:t>», «</w:t>
      </w:r>
      <w:r w:rsidRPr="00A67897">
        <w:rPr>
          <w:rFonts w:ascii="Times New Roman" w:hAnsi="Times New Roman"/>
          <w:color w:val="000000"/>
          <w:sz w:val="28"/>
          <w:szCs w:val="28"/>
          <w:lang w:eastAsia="ru-RU"/>
        </w:rPr>
        <w:t>Управление сервоприводом</w:t>
      </w:r>
      <w:r>
        <w:rPr>
          <w:rFonts w:ascii="Times New Roman" w:hAnsi="Times New Roman"/>
          <w:color w:val="000000"/>
          <w:sz w:val="28"/>
          <w:szCs w:val="28"/>
          <w:lang w:eastAsia="ru-RU"/>
        </w:rPr>
        <w:t>», «</w:t>
      </w:r>
      <w:r w:rsidRPr="00A67897">
        <w:rPr>
          <w:rFonts w:ascii="Times New Roman" w:hAnsi="Times New Roman"/>
          <w:color w:val="000000"/>
          <w:sz w:val="28"/>
          <w:szCs w:val="28"/>
          <w:lang w:eastAsia="ru-RU"/>
        </w:rPr>
        <w:t>Управление шаговым двигателем</w:t>
      </w:r>
      <w:r>
        <w:rPr>
          <w:rFonts w:ascii="Times New Roman" w:hAnsi="Times New Roman"/>
          <w:color w:val="000000"/>
          <w:sz w:val="28"/>
          <w:szCs w:val="28"/>
          <w:lang w:eastAsia="ru-RU"/>
        </w:rPr>
        <w:t>»</w:t>
      </w:r>
      <w:r w:rsidRPr="00A67897">
        <w:rPr>
          <w:rFonts w:ascii="Times New Roman" w:hAnsi="Times New Roman"/>
          <w:color w:val="000000"/>
          <w:sz w:val="28"/>
          <w:szCs w:val="28"/>
          <w:lang w:eastAsia="ru-RU"/>
        </w:rPr>
        <w:t>.</w:t>
      </w:r>
    </w:p>
    <w:p w:rsidR="003241F0" w:rsidRDefault="003241F0" w:rsidP="006560B3">
      <w:pPr>
        <w:numPr>
          <w:ilvl w:val="0"/>
          <w:numId w:val="13"/>
        </w:numPr>
        <w:shd w:val="clear" w:color="auto" w:fill="FFFFFF"/>
        <w:suppressAutoHyphens w:val="0"/>
        <w:spacing w:line="360" w:lineRule="auto"/>
        <w:ind w:left="0" w:firstLine="709"/>
        <w:jc w:val="both"/>
        <w:rPr>
          <w:rFonts w:ascii="Times New Roman" w:hAnsi="Times New Roman"/>
          <w:color w:val="000000"/>
          <w:sz w:val="28"/>
          <w:szCs w:val="28"/>
          <w:lang w:eastAsia="ru-RU"/>
        </w:rPr>
      </w:pPr>
      <w:bookmarkStart w:id="17" w:name="_Hlk72708123"/>
      <w:r w:rsidRPr="00521E6B">
        <w:rPr>
          <w:rFonts w:ascii="Times New Roman" w:hAnsi="Times New Roman"/>
          <w:color w:val="000000"/>
          <w:sz w:val="28"/>
          <w:szCs w:val="28"/>
          <w:lang w:eastAsia="ru-RU"/>
        </w:rPr>
        <w:t>Созда</w:t>
      </w:r>
      <w:r>
        <w:rPr>
          <w:rFonts w:ascii="Times New Roman" w:hAnsi="Times New Roman"/>
          <w:color w:val="000000"/>
          <w:sz w:val="28"/>
          <w:szCs w:val="28"/>
          <w:lang w:eastAsia="ru-RU"/>
        </w:rPr>
        <w:t>ть</w:t>
      </w:r>
      <w:r w:rsidRPr="00521E6B">
        <w:rPr>
          <w:rFonts w:ascii="Times New Roman" w:hAnsi="Times New Roman"/>
          <w:color w:val="000000"/>
          <w:sz w:val="28"/>
          <w:szCs w:val="28"/>
          <w:lang w:eastAsia="ru-RU"/>
        </w:rPr>
        <w:t xml:space="preserve"> модели тренажера и прове</w:t>
      </w:r>
      <w:r>
        <w:rPr>
          <w:rFonts w:ascii="Times New Roman" w:hAnsi="Times New Roman"/>
          <w:color w:val="000000"/>
          <w:sz w:val="28"/>
          <w:szCs w:val="28"/>
          <w:lang w:eastAsia="ru-RU"/>
        </w:rPr>
        <w:t>сти</w:t>
      </w:r>
      <w:r w:rsidRPr="00521E6B">
        <w:rPr>
          <w:rFonts w:ascii="Times New Roman" w:hAnsi="Times New Roman"/>
          <w:color w:val="000000"/>
          <w:sz w:val="28"/>
          <w:szCs w:val="28"/>
          <w:lang w:eastAsia="ru-RU"/>
        </w:rPr>
        <w:t xml:space="preserve"> испытания. Состав</w:t>
      </w:r>
      <w:r>
        <w:rPr>
          <w:rFonts w:ascii="Times New Roman" w:hAnsi="Times New Roman"/>
          <w:color w:val="000000"/>
          <w:sz w:val="28"/>
          <w:szCs w:val="28"/>
          <w:lang w:eastAsia="ru-RU"/>
        </w:rPr>
        <w:t>ить</w:t>
      </w:r>
      <w:r w:rsidRPr="00521E6B">
        <w:rPr>
          <w:rFonts w:ascii="Times New Roman" w:hAnsi="Times New Roman"/>
          <w:color w:val="000000"/>
          <w:sz w:val="28"/>
          <w:szCs w:val="28"/>
          <w:lang w:eastAsia="ru-RU"/>
        </w:rPr>
        <w:t xml:space="preserve"> проектн</w:t>
      </w:r>
      <w:r>
        <w:rPr>
          <w:rFonts w:ascii="Times New Roman" w:hAnsi="Times New Roman"/>
          <w:color w:val="000000"/>
          <w:sz w:val="28"/>
          <w:szCs w:val="28"/>
          <w:lang w:eastAsia="ru-RU"/>
        </w:rPr>
        <w:t xml:space="preserve">ую </w:t>
      </w:r>
      <w:r w:rsidRPr="00521E6B">
        <w:rPr>
          <w:rFonts w:ascii="Times New Roman" w:hAnsi="Times New Roman"/>
          <w:color w:val="000000"/>
          <w:sz w:val="28"/>
          <w:szCs w:val="28"/>
          <w:lang w:eastAsia="ru-RU"/>
        </w:rPr>
        <w:t>документаци</w:t>
      </w:r>
      <w:r>
        <w:rPr>
          <w:rFonts w:ascii="Times New Roman" w:hAnsi="Times New Roman"/>
          <w:color w:val="000000"/>
          <w:sz w:val="28"/>
          <w:szCs w:val="28"/>
          <w:lang w:eastAsia="ru-RU"/>
        </w:rPr>
        <w:t>ю</w:t>
      </w:r>
      <w:r w:rsidRPr="00521E6B">
        <w:rPr>
          <w:rFonts w:ascii="Times New Roman" w:hAnsi="Times New Roman"/>
          <w:color w:val="000000"/>
          <w:sz w:val="28"/>
          <w:szCs w:val="28"/>
          <w:lang w:eastAsia="ru-RU"/>
        </w:rPr>
        <w:t>, публичн</w:t>
      </w:r>
      <w:r>
        <w:rPr>
          <w:rFonts w:ascii="Times New Roman" w:hAnsi="Times New Roman"/>
          <w:color w:val="000000"/>
          <w:sz w:val="28"/>
          <w:szCs w:val="28"/>
          <w:lang w:eastAsia="ru-RU"/>
        </w:rPr>
        <w:t>о</w:t>
      </w:r>
      <w:r w:rsidRPr="00521E6B">
        <w:rPr>
          <w:rFonts w:ascii="Times New Roman" w:hAnsi="Times New Roman"/>
          <w:color w:val="000000"/>
          <w:sz w:val="28"/>
          <w:szCs w:val="28"/>
          <w:lang w:eastAsia="ru-RU"/>
        </w:rPr>
        <w:t xml:space="preserve"> защит</w:t>
      </w:r>
      <w:r>
        <w:rPr>
          <w:rFonts w:ascii="Times New Roman" w:hAnsi="Times New Roman"/>
          <w:color w:val="000000"/>
          <w:sz w:val="28"/>
          <w:szCs w:val="28"/>
          <w:lang w:eastAsia="ru-RU"/>
        </w:rPr>
        <w:t>иться</w:t>
      </w:r>
      <w:r w:rsidRPr="00521E6B">
        <w:rPr>
          <w:rFonts w:ascii="Times New Roman" w:hAnsi="Times New Roman"/>
          <w:color w:val="000000"/>
          <w:sz w:val="28"/>
          <w:szCs w:val="28"/>
          <w:lang w:eastAsia="ru-RU"/>
        </w:rPr>
        <w:t xml:space="preserve">. </w:t>
      </w:r>
    </w:p>
    <w:bookmarkEnd w:id="17"/>
    <w:p w:rsidR="003241F0" w:rsidRPr="00521E6B" w:rsidRDefault="003241F0" w:rsidP="003241F0">
      <w:pPr>
        <w:shd w:val="clear" w:color="auto" w:fill="FFFFFF"/>
        <w:spacing w:line="360" w:lineRule="auto"/>
        <w:ind w:left="720"/>
        <w:jc w:val="both"/>
        <w:rPr>
          <w:rFonts w:ascii="Times New Roman" w:hAnsi="Times New Roman"/>
          <w:color w:val="000000"/>
          <w:sz w:val="28"/>
          <w:szCs w:val="28"/>
          <w:lang w:eastAsia="ru-RU"/>
        </w:rPr>
      </w:pPr>
      <w:r w:rsidRPr="00521E6B">
        <w:rPr>
          <w:rFonts w:ascii="Times New Roman" w:hAnsi="Times New Roman"/>
          <w:b/>
          <w:color w:val="000000"/>
          <w:sz w:val="28"/>
          <w:szCs w:val="28"/>
          <w:lang w:eastAsia="ru-RU"/>
        </w:rPr>
        <w:t xml:space="preserve">Время выполнения: </w:t>
      </w:r>
      <w:r w:rsidRPr="00521E6B">
        <w:rPr>
          <w:rFonts w:ascii="Times New Roman" w:hAnsi="Times New Roman"/>
          <w:color w:val="000000"/>
          <w:sz w:val="28"/>
          <w:szCs w:val="28"/>
          <w:lang w:eastAsia="ru-RU"/>
        </w:rPr>
        <w:t xml:space="preserve">10 </w:t>
      </w:r>
      <w:proofErr w:type="spellStart"/>
      <w:r w:rsidRPr="00521E6B">
        <w:rPr>
          <w:rFonts w:ascii="Times New Roman" w:hAnsi="Times New Roman"/>
          <w:color w:val="000000"/>
          <w:sz w:val="28"/>
          <w:szCs w:val="28"/>
          <w:lang w:eastAsia="ru-RU"/>
        </w:rPr>
        <w:t>ак</w:t>
      </w:r>
      <w:proofErr w:type="spellEnd"/>
      <w:r w:rsidRPr="00521E6B">
        <w:rPr>
          <w:rFonts w:ascii="Times New Roman" w:hAnsi="Times New Roman"/>
          <w:color w:val="000000"/>
          <w:sz w:val="28"/>
          <w:szCs w:val="28"/>
          <w:lang w:eastAsia="ru-RU"/>
        </w:rPr>
        <w:t>. часов</w:t>
      </w:r>
    </w:p>
    <w:p w:rsidR="003241F0" w:rsidRDefault="003241F0" w:rsidP="003241F0">
      <w:pPr>
        <w:shd w:val="clear" w:color="auto" w:fill="FFFFFF"/>
        <w:spacing w:line="360" w:lineRule="auto"/>
        <w:ind w:firstLine="709"/>
        <w:jc w:val="both"/>
        <w:rPr>
          <w:rFonts w:ascii="Times New Roman" w:hAnsi="Times New Roman"/>
          <w:b/>
          <w:bCs/>
          <w:color w:val="000000"/>
          <w:sz w:val="28"/>
          <w:szCs w:val="28"/>
          <w:lang w:eastAsia="ru-RU"/>
        </w:rPr>
      </w:pPr>
      <w:r>
        <w:rPr>
          <w:rFonts w:ascii="Times New Roman" w:hAnsi="Times New Roman"/>
          <w:b/>
          <w:bCs/>
          <w:color w:val="000000"/>
          <w:sz w:val="28"/>
          <w:szCs w:val="28"/>
          <w:lang w:eastAsia="ru-RU"/>
        </w:rPr>
        <w:t>Общие положения:</w:t>
      </w:r>
    </w:p>
    <w:p w:rsidR="003241F0" w:rsidRPr="00225DD4" w:rsidRDefault="003241F0" w:rsidP="003241F0">
      <w:pPr>
        <w:shd w:val="clear" w:color="auto" w:fill="FFFFFF"/>
        <w:spacing w:line="360" w:lineRule="auto"/>
        <w:ind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Кейс-задания предполагают создание модели </w:t>
      </w:r>
      <w:r w:rsidRPr="00225DD4">
        <w:rPr>
          <w:rFonts w:ascii="Times New Roman" w:hAnsi="Times New Roman"/>
          <w:color w:val="000000"/>
          <w:sz w:val="28"/>
          <w:szCs w:val="28"/>
          <w:lang w:eastAsia="ru-RU"/>
        </w:rPr>
        <w:t>Солнца, Земли и Луны, совершающие свои движения по орбитам. Предназначен</w:t>
      </w:r>
      <w:r>
        <w:rPr>
          <w:rFonts w:ascii="Times New Roman" w:hAnsi="Times New Roman"/>
          <w:color w:val="000000"/>
          <w:sz w:val="28"/>
          <w:szCs w:val="28"/>
          <w:lang w:eastAsia="ru-RU"/>
        </w:rPr>
        <w:t>ы</w:t>
      </w:r>
      <w:r w:rsidRPr="00225DD4">
        <w:rPr>
          <w:rFonts w:ascii="Times New Roman" w:hAnsi="Times New Roman"/>
          <w:color w:val="000000"/>
          <w:sz w:val="28"/>
          <w:szCs w:val="28"/>
          <w:lang w:eastAsia="ru-RU"/>
        </w:rPr>
        <w:t xml:space="preserve"> для использования на уроках </w:t>
      </w:r>
      <w:r>
        <w:rPr>
          <w:rFonts w:ascii="Times New Roman" w:hAnsi="Times New Roman"/>
          <w:color w:val="000000"/>
          <w:sz w:val="28"/>
          <w:szCs w:val="28"/>
          <w:lang w:eastAsia="ru-RU"/>
        </w:rPr>
        <w:t>а</w:t>
      </w:r>
      <w:r w:rsidRPr="00225DD4">
        <w:rPr>
          <w:rFonts w:ascii="Times New Roman" w:hAnsi="Times New Roman"/>
          <w:color w:val="000000"/>
          <w:sz w:val="28"/>
          <w:szCs w:val="28"/>
          <w:lang w:eastAsia="ru-RU"/>
        </w:rPr>
        <w:t>строномии как учебное пособие.</w:t>
      </w:r>
      <w:r>
        <w:rPr>
          <w:rFonts w:ascii="Times New Roman" w:hAnsi="Times New Roman"/>
          <w:color w:val="000000"/>
          <w:sz w:val="28"/>
          <w:szCs w:val="28"/>
          <w:lang w:eastAsia="ru-RU"/>
        </w:rPr>
        <w:t xml:space="preserve"> </w:t>
      </w:r>
    </w:p>
    <w:p w:rsidR="003241F0" w:rsidRDefault="003241F0" w:rsidP="003241F0">
      <w:pPr>
        <w:shd w:val="clear" w:color="auto" w:fill="FFFFFF"/>
        <w:spacing w:line="360" w:lineRule="auto"/>
        <w:ind w:firstLine="709"/>
        <w:jc w:val="both"/>
        <w:rPr>
          <w:rFonts w:ascii="Times New Roman" w:hAnsi="Times New Roman"/>
          <w:b/>
          <w:color w:val="000000"/>
          <w:sz w:val="28"/>
          <w:szCs w:val="28"/>
          <w:lang w:eastAsia="ru-RU"/>
        </w:rPr>
      </w:pPr>
      <w:r>
        <w:rPr>
          <w:rFonts w:ascii="Times New Roman" w:hAnsi="Times New Roman"/>
          <w:b/>
          <w:color w:val="000000"/>
          <w:sz w:val="28"/>
          <w:szCs w:val="28"/>
          <w:lang w:eastAsia="ru-RU"/>
        </w:rPr>
        <w:t xml:space="preserve">Программное обеспечение: </w:t>
      </w:r>
    </w:p>
    <w:p w:rsidR="003241F0" w:rsidRPr="001F1E87" w:rsidRDefault="003241F0" w:rsidP="003241F0">
      <w:pPr>
        <w:shd w:val="clear" w:color="auto" w:fill="FFFFFF"/>
        <w:spacing w:line="360" w:lineRule="auto"/>
        <w:ind w:firstLine="709"/>
        <w:jc w:val="both"/>
        <w:rPr>
          <w:rFonts w:ascii="Times New Roman" w:hAnsi="Times New Roman"/>
          <w:bCs/>
          <w:color w:val="000000"/>
          <w:sz w:val="28"/>
          <w:szCs w:val="28"/>
          <w:lang w:eastAsia="ru-RU"/>
        </w:rPr>
      </w:pPr>
      <w:r>
        <w:rPr>
          <w:rFonts w:ascii="Times New Roman" w:hAnsi="Times New Roman"/>
          <w:bCs/>
          <w:color w:val="000000"/>
          <w:sz w:val="28"/>
          <w:szCs w:val="28"/>
          <w:lang w:eastAsia="ru-RU"/>
        </w:rPr>
        <w:t>П</w:t>
      </w:r>
      <w:r w:rsidRPr="001F1E87">
        <w:rPr>
          <w:rFonts w:ascii="Times New Roman" w:hAnsi="Times New Roman"/>
          <w:bCs/>
          <w:color w:val="000000"/>
          <w:sz w:val="28"/>
          <w:szCs w:val="28"/>
          <w:lang w:eastAsia="ru-RU"/>
        </w:rPr>
        <w:t xml:space="preserve">рограмма для </w:t>
      </w:r>
      <w:proofErr w:type="spellStart"/>
      <w:r w:rsidRPr="001F1E87">
        <w:rPr>
          <w:rFonts w:ascii="Times New Roman" w:hAnsi="Times New Roman"/>
          <w:bCs/>
          <w:color w:val="000000"/>
          <w:sz w:val="28"/>
          <w:szCs w:val="28"/>
          <w:lang w:eastAsia="ru-RU"/>
        </w:rPr>
        <w:t>Arduino</w:t>
      </w:r>
      <w:proofErr w:type="spellEnd"/>
      <w:r w:rsidRPr="001F1E87">
        <w:rPr>
          <w:rFonts w:ascii="Times New Roman" w:hAnsi="Times New Roman"/>
          <w:bCs/>
          <w:color w:val="000000"/>
          <w:sz w:val="28"/>
          <w:szCs w:val="28"/>
          <w:lang w:eastAsia="ru-RU"/>
        </w:rPr>
        <w:t xml:space="preserve"> </w:t>
      </w:r>
      <w:proofErr w:type="spellStart"/>
      <w:r w:rsidRPr="001F1E87">
        <w:rPr>
          <w:rFonts w:ascii="Times New Roman" w:hAnsi="Times New Roman"/>
          <w:bCs/>
          <w:color w:val="000000"/>
          <w:sz w:val="28"/>
          <w:szCs w:val="28"/>
          <w:lang w:eastAsia="ru-RU"/>
        </w:rPr>
        <w:t>Uno</w:t>
      </w:r>
      <w:proofErr w:type="spellEnd"/>
      <w:r w:rsidRPr="001F1E87">
        <w:rPr>
          <w:rFonts w:ascii="Times New Roman" w:hAnsi="Times New Roman"/>
          <w:bCs/>
          <w:color w:val="000000"/>
          <w:sz w:val="28"/>
          <w:szCs w:val="28"/>
          <w:lang w:eastAsia="ru-RU"/>
        </w:rPr>
        <w:t xml:space="preserve"> / </w:t>
      </w:r>
      <w:proofErr w:type="spellStart"/>
      <w:r w:rsidRPr="001F1E87">
        <w:rPr>
          <w:rFonts w:ascii="Times New Roman" w:hAnsi="Times New Roman"/>
          <w:bCs/>
          <w:color w:val="000000"/>
          <w:sz w:val="28"/>
          <w:szCs w:val="28"/>
          <w:lang w:eastAsia="ru-RU"/>
        </w:rPr>
        <w:t>Arduino</w:t>
      </w:r>
      <w:proofErr w:type="spellEnd"/>
      <w:r w:rsidRPr="001F1E87">
        <w:rPr>
          <w:rFonts w:ascii="Times New Roman" w:hAnsi="Times New Roman"/>
          <w:bCs/>
          <w:color w:val="000000"/>
          <w:sz w:val="28"/>
          <w:szCs w:val="28"/>
          <w:lang w:eastAsia="ru-RU"/>
        </w:rPr>
        <w:t xml:space="preserve"> </w:t>
      </w:r>
      <w:proofErr w:type="spellStart"/>
      <w:r w:rsidRPr="001F1E87">
        <w:rPr>
          <w:rFonts w:ascii="Times New Roman" w:hAnsi="Times New Roman"/>
          <w:bCs/>
          <w:color w:val="000000"/>
          <w:sz w:val="28"/>
          <w:szCs w:val="28"/>
          <w:lang w:eastAsia="ru-RU"/>
        </w:rPr>
        <w:t>Nano</w:t>
      </w:r>
      <w:proofErr w:type="spellEnd"/>
      <w:r w:rsidRPr="001F1E87">
        <w:rPr>
          <w:rFonts w:ascii="Times New Roman" w:hAnsi="Times New Roman"/>
          <w:bCs/>
          <w:color w:val="000000"/>
          <w:sz w:val="28"/>
          <w:szCs w:val="28"/>
          <w:lang w:eastAsia="ru-RU"/>
        </w:rPr>
        <w:t xml:space="preserve"> / </w:t>
      </w:r>
      <w:proofErr w:type="spellStart"/>
      <w:r w:rsidRPr="001F1E87">
        <w:rPr>
          <w:rFonts w:ascii="Times New Roman" w:hAnsi="Times New Roman"/>
          <w:bCs/>
          <w:color w:val="000000"/>
          <w:sz w:val="28"/>
          <w:szCs w:val="28"/>
          <w:lang w:eastAsia="ru-RU"/>
        </w:rPr>
        <w:t>Arduino</w:t>
      </w:r>
      <w:proofErr w:type="spellEnd"/>
      <w:r w:rsidRPr="001F1E87">
        <w:rPr>
          <w:rFonts w:ascii="Times New Roman" w:hAnsi="Times New Roman"/>
          <w:bCs/>
          <w:color w:val="000000"/>
          <w:sz w:val="28"/>
          <w:szCs w:val="28"/>
          <w:lang w:eastAsia="ru-RU"/>
        </w:rPr>
        <w:t xml:space="preserve"> </w:t>
      </w:r>
      <w:proofErr w:type="spellStart"/>
      <w:r w:rsidRPr="001F1E87">
        <w:rPr>
          <w:rFonts w:ascii="Times New Roman" w:hAnsi="Times New Roman"/>
          <w:bCs/>
          <w:color w:val="000000"/>
          <w:sz w:val="28"/>
          <w:szCs w:val="28"/>
          <w:lang w:eastAsia="ru-RU"/>
        </w:rPr>
        <w:t>Mega</w:t>
      </w:r>
      <w:proofErr w:type="spellEnd"/>
      <w:r>
        <w:rPr>
          <w:rFonts w:ascii="Times New Roman" w:hAnsi="Times New Roman"/>
          <w:bCs/>
          <w:color w:val="000000"/>
          <w:sz w:val="28"/>
          <w:szCs w:val="28"/>
          <w:lang w:eastAsia="ru-RU"/>
        </w:rPr>
        <w:t>.</w:t>
      </w:r>
      <w:r w:rsidRPr="001F1E87">
        <w:rPr>
          <w:rFonts w:ascii="Times New Roman" w:hAnsi="Times New Roman"/>
          <w:bCs/>
          <w:color w:val="000000"/>
          <w:sz w:val="28"/>
          <w:szCs w:val="28"/>
          <w:lang w:eastAsia="ru-RU"/>
        </w:rPr>
        <w:t xml:space="preserve"> </w:t>
      </w:r>
    </w:p>
    <w:p w:rsidR="003241F0" w:rsidRDefault="003241F0" w:rsidP="003241F0">
      <w:pPr>
        <w:shd w:val="clear" w:color="auto" w:fill="FFFFFF"/>
        <w:spacing w:line="360" w:lineRule="auto"/>
        <w:ind w:firstLine="709"/>
        <w:jc w:val="both"/>
        <w:rPr>
          <w:rFonts w:ascii="Times New Roman" w:hAnsi="Times New Roman"/>
          <w:color w:val="000000"/>
          <w:sz w:val="28"/>
          <w:szCs w:val="28"/>
          <w:lang w:eastAsia="ru-RU"/>
        </w:rPr>
      </w:pPr>
      <w:r>
        <w:rPr>
          <w:rFonts w:ascii="Times New Roman" w:hAnsi="Times New Roman"/>
          <w:b/>
          <w:bCs/>
          <w:color w:val="000000"/>
          <w:sz w:val="28"/>
          <w:szCs w:val="28"/>
          <w:lang w:eastAsia="ru-RU"/>
        </w:rPr>
        <w:t>Оборудование и расходные материалы:</w:t>
      </w:r>
      <w:r>
        <w:rPr>
          <w:rFonts w:ascii="Times New Roman" w:hAnsi="Times New Roman"/>
          <w:color w:val="000000"/>
          <w:sz w:val="28"/>
          <w:szCs w:val="28"/>
          <w:lang w:eastAsia="ru-RU"/>
        </w:rPr>
        <w:t> </w:t>
      </w:r>
    </w:p>
    <w:p w:rsidR="003241F0" w:rsidRPr="00CC4694" w:rsidRDefault="003241F0" w:rsidP="003241F0">
      <w:pPr>
        <w:shd w:val="clear" w:color="auto" w:fill="FFFFFF"/>
        <w:spacing w:line="360" w:lineRule="auto"/>
        <w:ind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Компьютер</w:t>
      </w:r>
      <w:r w:rsidRPr="00CC4694">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экран</w:t>
      </w:r>
      <w:r w:rsidRPr="007261FA">
        <w:rPr>
          <w:rFonts w:ascii="Times New Roman" w:hAnsi="Times New Roman"/>
          <w:color w:val="000000"/>
          <w:sz w:val="28"/>
          <w:szCs w:val="28"/>
          <w:lang w:eastAsia="ru-RU"/>
        </w:rPr>
        <w:t>,</w:t>
      </w:r>
      <w:r w:rsidRPr="00CC4694">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раздаточный</w:t>
      </w:r>
      <w:r w:rsidRPr="00CC4694">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материал</w:t>
      </w:r>
      <w:r w:rsidRPr="00CC4694">
        <w:rPr>
          <w:rFonts w:ascii="Times New Roman" w:hAnsi="Times New Roman"/>
          <w:color w:val="000000"/>
          <w:sz w:val="28"/>
          <w:szCs w:val="28"/>
          <w:lang w:eastAsia="ru-RU"/>
        </w:rPr>
        <w:t xml:space="preserve">, </w:t>
      </w:r>
      <w:r w:rsidRPr="001F1E87">
        <w:rPr>
          <w:rFonts w:ascii="Times New Roman" w:hAnsi="Times New Roman"/>
          <w:color w:val="000000"/>
          <w:sz w:val="28"/>
          <w:szCs w:val="28"/>
          <w:lang w:eastAsia="ru-RU"/>
        </w:rPr>
        <w:t>плата</w:t>
      </w:r>
      <w:r w:rsidRPr="00CC4694">
        <w:rPr>
          <w:rFonts w:ascii="Times New Roman" w:hAnsi="Times New Roman"/>
          <w:color w:val="000000"/>
          <w:sz w:val="28"/>
          <w:szCs w:val="28"/>
          <w:lang w:eastAsia="ru-RU"/>
        </w:rPr>
        <w:t xml:space="preserve"> </w:t>
      </w:r>
      <w:proofErr w:type="spellStart"/>
      <w:r w:rsidRPr="00CC4694">
        <w:rPr>
          <w:rFonts w:ascii="Times New Roman" w:hAnsi="Times New Roman"/>
          <w:color w:val="000000"/>
          <w:sz w:val="28"/>
          <w:szCs w:val="28"/>
          <w:lang w:eastAsia="ru-RU"/>
        </w:rPr>
        <w:t>Arduino</w:t>
      </w:r>
      <w:proofErr w:type="spellEnd"/>
      <w:r w:rsidRPr="00CC4694">
        <w:rPr>
          <w:rFonts w:ascii="Times New Roman" w:hAnsi="Times New Roman"/>
          <w:color w:val="000000"/>
          <w:sz w:val="28"/>
          <w:szCs w:val="28"/>
          <w:lang w:eastAsia="ru-RU"/>
        </w:rPr>
        <w:t xml:space="preserve"> </w:t>
      </w:r>
      <w:proofErr w:type="spellStart"/>
      <w:r w:rsidRPr="00CC4694">
        <w:rPr>
          <w:rFonts w:ascii="Times New Roman" w:hAnsi="Times New Roman"/>
          <w:color w:val="000000"/>
          <w:sz w:val="28"/>
          <w:szCs w:val="28"/>
          <w:lang w:eastAsia="ru-RU"/>
        </w:rPr>
        <w:t>Uno</w:t>
      </w:r>
      <w:proofErr w:type="spellEnd"/>
      <w:r w:rsidRPr="00CC4694">
        <w:rPr>
          <w:rFonts w:ascii="Times New Roman" w:hAnsi="Times New Roman"/>
          <w:color w:val="000000"/>
          <w:sz w:val="28"/>
          <w:szCs w:val="28"/>
          <w:lang w:eastAsia="ru-RU"/>
        </w:rPr>
        <w:t xml:space="preserve"> / </w:t>
      </w:r>
      <w:proofErr w:type="spellStart"/>
      <w:r w:rsidRPr="00CC4694">
        <w:rPr>
          <w:rFonts w:ascii="Times New Roman" w:hAnsi="Times New Roman"/>
          <w:color w:val="000000"/>
          <w:sz w:val="28"/>
          <w:szCs w:val="28"/>
          <w:lang w:eastAsia="ru-RU"/>
        </w:rPr>
        <w:t>Arduino</w:t>
      </w:r>
      <w:proofErr w:type="spellEnd"/>
      <w:r w:rsidRPr="00CC4694">
        <w:rPr>
          <w:rFonts w:ascii="Times New Roman" w:hAnsi="Times New Roman"/>
          <w:color w:val="000000"/>
          <w:sz w:val="28"/>
          <w:szCs w:val="28"/>
          <w:lang w:eastAsia="ru-RU"/>
        </w:rPr>
        <w:t xml:space="preserve"> </w:t>
      </w:r>
      <w:proofErr w:type="spellStart"/>
      <w:r w:rsidRPr="00CC4694">
        <w:rPr>
          <w:rFonts w:ascii="Times New Roman" w:hAnsi="Times New Roman"/>
          <w:color w:val="000000"/>
          <w:sz w:val="28"/>
          <w:szCs w:val="28"/>
          <w:lang w:eastAsia="ru-RU"/>
        </w:rPr>
        <w:t>Nano</w:t>
      </w:r>
      <w:proofErr w:type="spellEnd"/>
      <w:r w:rsidRPr="00CC4694">
        <w:rPr>
          <w:rFonts w:ascii="Times New Roman" w:hAnsi="Times New Roman"/>
          <w:color w:val="000000"/>
          <w:sz w:val="28"/>
          <w:szCs w:val="28"/>
          <w:lang w:eastAsia="ru-RU"/>
        </w:rPr>
        <w:t xml:space="preserve"> / </w:t>
      </w:r>
      <w:proofErr w:type="spellStart"/>
      <w:r w:rsidRPr="00CC4694">
        <w:rPr>
          <w:rFonts w:ascii="Times New Roman" w:hAnsi="Times New Roman"/>
          <w:color w:val="000000"/>
          <w:sz w:val="28"/>
          <w:szCs w:val="28"/>
          <w:lang w:eastAsia="ru-RU"/>
        </w:rPr>
        <w:t>Arduino</w:t>
      </w:r>
      <w:proofErr w:type="spellEnd"/>
      <w:r w:rsidRPr="00CC4694">
        <w:rPr>
          <w:rFonts w:ascii="Times New Roman" w:hAnsi="Times New Roman"/>
          <w:color w:val="000000"/>
          <w:sz w:val="28"/>
          <w:szCs w:val="28"/>
          <w:lang w:eastAsia="ru-RU"/>
        </w:rPr>
        <w:t xml:space="preserve"> </w:t>
      </w:r>
      <w:proofErr w:type="spellStart"/>
      <w:r w:rsidRPr="00CC4694">
        <w:rPr>
          <w:rFonts w:ascii="Times New Roman" w:hAnsi="Times New Roman"/>
          <w:color w:val="000000"/>
          <w:sz w:val="28"/>
          <w:szCs w:val="28"/>
          <w:lang w:eastAsia="ru-RU"/>
        </w:rPr>
        <w:t>Mega</w:t>
      </w:r>
      <w:proofErr w:type="spellEnd"/>
      <w:r w:rsidRPr="00CC4694">
        <w:rPr>
          <w:rFonts w:ascii="Times New Roman" w:hAnsi="Times New Roman"/>
          <w:color w:val="000000"/>
          <w:sz w:val="28"/>
          <w:szCs w:val="28"/>
          <w:lang w:eastAsia="ru-RU"/>
        </w:rPr>
        <w:t xml:space="preserve">; </w:t>
      </w:r>
      <w:r w:rsidRPr="001F1E87">
        <w:rPr>
          <w:rFonts w:ascii="Times New Roman" w:hAnsi="Times New Roman"/>
          <w:color w:val="000000"/>
          <w:sz w:val="28"/>
          <w:szCs w:val="28"/>
          <w:lang w:eastAsia="ru-RU"/>
        </w:rPr>
        <w:t>драйвер</w:t>
      </w:r>
      <w:r w:rsidRPr="00CC4694">
        <w:rPr>
          <w:rFonts w:ascii="Times New Roman" w:hAnsi="Times New Roman"/>
          <w:color w:val="000000"/>
          <w:sz w:val="28"/>
          <w:szCs w:val="28"/>
          <w:lang w:eastAsia="ru-RU"/>
        </w:rPr>
        <w:t xml:space="preserve"> </w:t>
      </w:r>
      <w:r w:rsidRPr="001F1E87">
        <w:rPr>
          <w:rFonts w:ascii="Times New Roman" w:hAnsi="Times New Roman"/>
          <w:color w:val="000000"/>
          <w:sz w:val="28"/>
          <w:szCs w:val="28"/>
          <w:lang w:eastAsia="ru-RU"/>
        </w:rPr>
        <w:t>шагового</w:t>
      </w:r>
      <w:r w:rsidRPr="00CC4694">
        <w:rPr>
          <w:rFonts w:ascii="Times New Roman" w:hAnsi="Times New Roman"/>
          <w:color w:val="000000"/>
          <w:sz w:val="28"/>
          <w:szCs w:val="28"/>
          <w:lang w:eastAsia="ru-RU"/>
        </w:rPr>
        <w:t xml:space="preserve"> </w:t>
      </w:r>
      <w:r w:rsidRPr="001F1E87">
        <w:rPr>
          <w:rFonts w:ascii="Times New Roman" w:hAnsi="Times New Roman"/>
          <w:color w:val="000000"/>
          <w:sz w:val="28"/>
          <w:szCs w:val="28"/>
          <w:lang w:eastAsia="ru-RU"/>
        </w:rPr>
        <w:t>двигателя</w:t>
      </w:r>
      <w:r w:rsidRPr="00CC4694">
        <w:rPr>
          <w:rFonts w:ascii="Times New Roman" w:hAnsi="Times New Roman"/>
          <w:color w:val="000000"/>
          <w:sz w:val="28"/>
          <w:szCs w:val="28"/>
          <w:lang w:eastAsia="ru-RU"/>
        </w:rPr>
        <w:t xml:space="preserve"> ULN2003</w:t>
      </w:r>
      <w:r w:rsidRPr="007261FA">
        <w:rPr>
          <w:rFonts w:ascii="Times New Roman" w:hAnsi="Times New Roman"/>
          <w:color w:val="000000"/>
          <w:sz w:val="28"/>
          <w:szCs w:val="28"/>
          <w:lang w:eastAsia="ru-RU"/>
        </w:rPr>
        <w:t>,</w:t>
      </w:r>
      <w:r w:rsidRPr="00CC4694">
        <w:rPr>
          <w:rFonts w:ascii="Times New Roman" w:hAnsi="Times New Roman"/>
          <w:color w:val="000000"/>
          <w:sz w:val="28"/>
          <w:szCs w:val="28"/>
          <w:lang w:eastAsia="ru-RU"/>
        </w:rPr>
        <w:t xml:space="preserve"> </w:t>
      </w:r>
      <w:r w:rsidRPr="001F1E87">
        <w:rPr>
          <w:rFonts w:ascii="Times New Roman" w:hAnsi="Times New Roman"/>
          <w:color w:val="000000"/>
          <w:sz w:val="28"/>
          <w:szCs w:val="28"/>
          <w:lang w:eastAsia="ru-RU"/>
        </w:rPr>
        <w:t>шаговый</w:t>
      </w:r>
      <w:r w:rsidRPr="00CC4694">
        <w:rPr>
          <w:rFonts w:ascii="Times New Roman" w:hAnsi="Times New Roman"/>
          <w:color w:val="000000"/>
          <w:sz w:val="28"/>
          <w:szCs w:val="28"/>
          <w:lang w:eastAsia="ru-RU"/>
        </w:rPr>
        <w:t xml:space="preserve"> </w:t>
      </w:r>
      <w:r w:rsidRPr="001F1E87">
        <w:rPr>
          <w:rFonts w:ascii="Times New Roman" w:hAnsi="Times New Roman"/>
          <w:color w:val="000000"/>
          <w:sz w:val="28"/>
          <w:szCs w:val="28"/>
          <w:lang w:eastAsia="ru-RU"/>
        </w:rPr>
        <w:t>двигатель</w:t>
      </w:r>
      <w:r w:rsidRPr="00CC4694">
        <w:rPr>
          <w:rFonts w:ascii="Times New Roman" w:hAnsi="Times New Roman"/>
          <w:color w:val="000000"/>
          <w:sz w:val="28"/>
          <w:szCs w:val="28"/>
          <w:lang w:eastAsia="ru-RU"/>
        </w:rPr>
        <w:t xml:space="preserve"> 28BYJ-48</w:t>
      </w:r>
      <w:r w:rsidRPr="007261FA">
        <w:rPr>
          <w:rFonts w:ascii="Times New Roman" w:hAnsi="Times New Roman"/>
          <w:color w:val="000000"/>
          <w:sz w:val="28"/>
          <w:szCs w:val="28"/>
          <w:lang w:eastAsia="ru-RU"/>
        </w:rPr>
        <w:t xml:space="preserve">, </w:t>
      </w:r>
      <w:r w:rsidRPr="001F1E87">
        <w:rPr>
          <w:rFonts w:ascii="Times New Roman" w:hAnsi="Times New Roman"/>
          <w:color w:val="000000"/>
          <w:sz w:val="28"/>
          <w:szCs w:val="28"/>
          <w:lang w:eastAsia="ru-RU"/>
        </w:rPr>
        <w:t>провода</w:t>
      </w:r>
      <w:r w:rsidRPr="00CC4694">
        <w:rPr>
          <w:rFonts w:ascii="Times New Roman" w:hAnsi="Times New Roman"/>
          <w:color w:val="000000"/>
          <w:sz w:val="28"/>
          <w:szCs w:val="28"/>
          <w:lang w:eastAsia="ru-RU"/>
        </w:rPr>
        <w:t xml:space="preserve"> «</w:t>
      </w:r>
      <w:r w:rsidRPr="001F1E87">
        <w:rPr>
          <w:rFonts w:ascii="Times New Roman" w:hAnsi="Times New Roman"/>
          <w:color w:val="000000"/>
          <w:sz w:val="28"/>
          <w:szCs w:val="28"/>
          <w:lang w:eastAsia="ru-RU"/>
        </w:rPr>
        <w:t>папа</w:t>
      </w:r>
      <w:r w:rsidRPr="00CC4694">
        <w:rPr>
          <w:rFonts w:ascii="Times New Roman" w:hAnsi="Times New Roman"/>
          <w:color w:val="000000"/>
          <w:sz w:val="28"/>
          <w:szCs w:val="28"/>
          <w:lang w:eastAsia="ru-RU"/>
        </w:rPr>
        <w:t>-</w:t>
      </w:r>
      <w:r w:rsidRPr="001F1E87">
        <w:rPr>
          <w:rFonts w:ascii="Times New Roman" w:hAnsi="Times New Roman"/>
          <w:color w:val="000000"/>
          <w:sz w:val="28"/>
          <w:szCs w:val="28"/>
          <w:lang w:eastAsia="ru-RU"/>
        </w:rPr>
        <w:t>мама</w:t>
      </w:r>
      <w:r w:rsidRPr="00CC4694">
        <w:rPr>
          <w:rFonts w:ascii="Times New Roman" w:hAnsi="Times New Roman"/>
          <w:color w:val="000000"/>
          <w:sz w:val="28"/>
          <w:szCs w:val="28"/>
          <w:lang w:eastAsia="ru-RU"/>
        </w:rPr>
        <w:t xml:space="preserve">», </w:t>
      </w:r>
      <w:r w:rsidRPr="001F1E87">
        <w:rPr>
          <w:rFonts w:ascii="Times New Roman" w:hAnsi="Times New Roman"/>
          <w:color w:val="000000"/>
          <w:sz w:val="28"/>
          <w:szCs w:val="28"/>
          <w:lang w:eastAsia="ru-RU"/>
        </w:rPr>
        <w:t>мотор</w:t>
      </w:r>
      <w:r w:rsidRPr="00CC4694">
        <w:rPr>
          <w:rFonts w:ascii="Times New Roman" w:hAnsi="Times New Roman"/>
          <w:color w:val="000000"/>
          <w:sz w:val="28"/>
          <w:szCs w:val="28"/>
          <w:lang w:eastAsia="ru-RU"/>
        </w:rPr>
        <w:t xml:space="preserve"> </w:t>
      </w:r>
      <w:r w:rsidRPr="001F1E87">
        <w:rPr>
          <w:rFonts w:ascii="Times New Roman" w:hAnsi="Times New Roman"/>
          <w:color w:val="000000"/>
          <w:sz w:val="28"/>
          <w:szCs w:val="28"/>
          <w:lang w:eastAsia="ru-RU"/>
        </w:rPr>
        <w:t>постоянного</w:t>
      </w:r>
      <w:r w:rsidRPr="00CC4694">
        <w:rPr>
          <w:rFonts w:ascii="Times New Roman" w:hAnsi="Times New Roman"/>
          <w:color w:val="000000"/>
          <w:sz w:val="28"/>
          <w:szCs w:val="28"/>
          <w:lang w:eastAsia="ru-RU"/>
        </w:rPr>
        <w:t xml:space="preserve"> </w:t>
      </w:r>
      <w:r w:rsidRPr="001F1E87">
        <w:rPr>
          <w:rFonts w:ascii="Times New Roman" w:hAnsi="Times New Roman"/>
          <w:color w:val="000000"/>
          <w:sz w:val="28"/>
          <w:szCs w:val="28"/>
          <w:lang w:eastAsia="ru-RU"/>
        </w:rPr>
        <w:t>тока</w:t>
      </w:r>
      <w:r w:rsidRPr="00CC4694">
        <w:rPr>
          <w:rFonts w:ascii="Times New Roman" w:hAnsi="Times New Roman"/>
          <w:color w:val="000000"/>
          <w:sz w:val="28"/>
          <w:szCs w:val="28"/>
          <w:lang w:eastAsia="ru-RU"/>
        </w:rPr>
        <w:t xml:space="preserve"> (</w:t>
      </w:r>
      <w:proofErr w:type="spellStart"/>
      <w:r w:rsidRPr="00CC4694">
        <w:rPr>
          <w:rFonts w:ascii="Times New Roman" w:hAnsi="Times New Roman"/>
          <w:color w:val="000000"/>
          <w:sz w:val="28"/>
          <w:szCs w:val="28"/>
          <w:lang w:eastAsia="ru-RU"/>
        </w:rPr>
        <w:t>Motor</w:t>
      </w:r>
      <w:proofErr w:type="spellEnd"/>
      <w:r w:rsidRPr="00CC4694">
        <w:rPr>
          <w:rFonts w:ascii="Times New Roman" w:hAnsi="Times New Roman"/>
          <w:color w:val="000000"/>
          <w:sz w:val="28"/>
          <w:szCs w:val="28"/>
          <w:lang w:eastAsia="ru-RU"/>
        </w:rPr>
        <w:t xml:space="preserve"> DC)</w:t>
      </w:r>
      <w:r w:rsidRPr="007261FA">
        <w:rPr>
          <w:rFonts w:ascii="Times New Roman" w:hAnsi="Times New Roman"/>
          <w:color w:val="000000"/>
          <w:sz w:val="28"/>
          <w:szCs w:val="28"/>
          <w:lang w:eastAsia="ru-RU"/>
        </w:rPr>
        <w:t>,</w:t>
      </w:r>
      <w:r w:rsidRPr="00CC4694">
        <w:rPr>
          <w:rFonts w:ascii="Times New Roman" w:hAnsi="Times New Roman"/>
          <w:color w:val="000000"/>
          <w:sz w:val="28"/>
          <w:szCs w:val="28"/>
          <w:lang w:eastAsia="ru-RU"/>
        </w:rPr>
        <w:t xml:space="preserve"> </w:t>
      </w:r>
      <w:r w:rsidRPr="001F1E87">
        <w:rPr>
          <w:rFonts w:ascii="Times New Roman" w:hAnsi="Times New Roman"/>
          <w:color w:val="000000"/>
          <w:sz w:val="28"/>
          <w:szCs w:val="28"/>
          <w:lang w:eastAsia="ru-RU"/>
        </w:rPr>
        <w:t>транзистор</w:t>
      </w:r>
      <w:r w:rsidRPr="00CC4694">
        <w:rPr>
          <w:rFonts w:ascii="Times New Roman" w:hAnsi="Times New Roman"/>
          <w:color w:val="000000"/>
          <w:sz w:val="28"/>
          <w:szCs w:val="28"/>
          <w:lang w:eastAsia="ru-RU"/>
        </w:rPr>
        <w:t xml:space="preserve"> </w:t>
      </w:r>
      <w:r w:rsidRPr="001F1E87">
        <w:rPr>
          <w:rFonts w:ascii="Times New Roman" w:hAnsi="Times New Roman"/>
          <w:color w:val="000000"/>
          <w:sz w:val="28"/>
          <w:szCs w:val="28"/>
          <w:lang w:eastAsia="ru-RU"/>
        </w:rPr>
        <w:t>полевой</w:t>
      </w:r>
      <w:r w:rsidRPr="00CC4694">
        <w:rPr>
          <w:rFonts w:ascii="Times New Roman" w:hAnsi="Times New Roman"/>
          <w:color w:val="000000"/>
          <w:sz w:val="28"/>
          <w:szCs w:val="28"/>
          <w:lang w:eastAsia="ru-RU"/>
        </w:rPr>
        <w:t>/</w:t>
      </w:r>
      <w:r w:rsidRPr="001F1E87">
        <w:rPr>
          <w:rFonts w:ascii="Times New Roman" w:hAnsi="Times New Roman"/>
          <w:color w:val="000000"/>
          <w:sz w:val="28"/>
          <w:szCs w:val="28"/>
          <w:lang w:eastAsia="ru-RU"/>
        </w:rPr>
        <w:t>биполярный</w:t>
      </w:r>
      <w:r w:rsidRPr="007261FA">
        <w:rPr>
          <w:rFonts w:ascii="Times New Roman" w:hAnsi="Times New Roman"/>
          <w:color w:val="000000"/>
          <w:sz w:val="28"/>
          <w:szCs w:val="28"/>
          <w:lang w:eastAsia="ru-RU"/>
        </w:rPr>
        <w:t>,</w:t>
      </w:r>
      <w:r w:rsidRPr="00CC4694">
        <w:rPr>
          <w:rFonts w:ascii="Times New Roman" w:hAnsi="Times New Roman"/>
          <w:color w:val="000000"/>
          <w:sz w:val="28"/>
          <w:szCs w:val="28"/>
          <w:lang w:eastAsia="ru-RU"/>
        </w:rPr>
        <w:t xml:space="preserve"> </w:t>
      </w:r>
      <w:r w:rsidRPr="001F1E87">
        <w:rPr>
          <w:rFonts w:ascii="Times New Roman" w:hAnsi="Times New Roman"/>
          <w:color w:val="000000"/>
          <w:sz w:val="28"/>
          <w:szCs w:val="28"/>
          <w:lang w:eastAsia="ru-RU"/>
        </w:rPr>
        <w:t>драйвер</w:t>
      </w:r>
      <w:r w:rsidRPr="00CC4694">
        <w:rPr>
          <w:rFonts w:ascii="Times New Roman" w:hAnsi="Times New Roman"/>
          <w:color w:val="000000"/>
          <w:sz w:val="28"/>
          <w:szCs w:val="28"/>
          <w:lang w:eastAsia="ru-RU"/>
        </w:rPr>
        <w:t xml:space="preserve"> </w:t>
      </w:r>
      <w:r w:rsidRPr="001F1E87">
        <w:rPr>
          <w:rFonts w:ascii="Times New Roman" w:hAnsi="Times New Roman"/>
          <w:color w:val="000000"/>
          <w:sz w:val="28"/>
          <w:szCs w:val="28"/>
          <w:lang w:eastAsia="ru-RU"/>
        </w:rPr>
        <w:t>двигателей</w:t>
      </w:r>
      <w:r w:rsidRPr="00CC4694">
        <w:rPr>
          <w:rFonts w:ascii="Times New Roman" w:hAnsi="Times New Roman"/>
          <w:color w:val="000000"/>
          <w:sz w:val="28"/>
          <w:szCs w:val="28"/>
          <w:lang w:eastAsia="ru-RU"/>
        </w:rPr>
        <w:t xml:space="preserve"> L298N</w:t>
      </w:r>
      <w:r w:rsidRPr="007261FA">
        <w:rPr>
          <w:rFonts w:ascii="Times New Roman" w:hAnsi="Times New Roman"/>
          <w:color w:val="000000"/>
          <w:sz w:val="28"/>
          <w:szCs w:val="28"/>
          <w:lang w:eastAsia="ru-RU"/>
        </w:rPr>
        <w:t>,</w:t>
      </w:r>
      <w:r w:rsidRPr="00CC4694">
        <w:rPr>
          <w:rFonts w:ascii="Times New Roman" w:hAnsi="Times New Roman"/>
          <w:color w:val="000000"/>
          <w:sz w:val="28"/>
          <w:szCs w:val="28"/>
          <w:lang w:eastAsia="ru-RU"/>
        </w:rPr>
        <w:t xml:space="preserve"> </w:t>
      </w:r>
      <w:r w:rsidRPr="001F1E87">
        <w:rPr>
          <w:rFonts w:ascii="Times New Roman" w:hAnsi="Times New Roman"/>
          <w:color w:val="000000"/>
          <w:sz w:val="28"/>
          <w:szCs w:val="28"/>
          <w:lang w:eastAsia="ru-RU"/>
        </w:rPr>
        <w:t>макетная</w:t>
      </w:r>
      <w:r w:rsidRPr="00CC4694">
        <w:rPr>
          <w:rFonts w:ascii="Times New Roman" w:hAnsi="Times New Roman"/>
          <w:color w:val="000000"/>
          <w:sz w:val="28"/>
          <w:szCs w:val="28"/>
          <w:lang w:eastAsia="ru-RU"/>
        </w:rPr>
        <w:t xml:space="preserve"> </w:t>
      </w:r>
      <w:r w:rsidRPr="001F1E87">
        <w:rPr>
          <w:rFonts w:ascii="Times New Roman" w:hAnsi="Times New Roman"/>
          <w:color w:val="000000"/>
          <w:sz w:val="28"/>
          <w:szCs w:val="28"/>
          <w:lang w:eastAsia="ru-RU"/>
        </w:rPr>
        <w:t>плата</w:t>
      </w:r>
      <w:r w:rsidRPr="007261FA">
        <w:rPr>
          <w:rFonts w:ascii="Times New Roman" w:hAnsi="Times New Roman"/>
          <w:color w:val="000000"/>
          <w:sz w:val="28"/>
          <w:szCs w:val="28"/>
          <w:lang w:eastAsia="ru-RU"/>
        </w:rPr>
        <w:t>,</w:t>
      </w:r>
      <w:r w:rsidRPr="00CC4694">
        <w:rPr>
          <w:rFonts w:ascii="Times New Roman" w:hAnsi="Times New Roman"/>
          <w:color w:val="000000"/>
          <w:sz w:val="28"/>
          <w:szCs w:val="28"/>
          <w:lang w:eastAsia="ru-RU"/>
        </w:rPr>
        <w:t xml:space="preserve"> 1 </w:t>
      </w:r>
      <w:r w:rsidRPr="001F1E87">
        <w:rPr>
          <w:rFonts w:ascii="Times New Roman" w:hAnsi="Times New Roman"/>
          <w:color w:val="000000"/>
          <w:sz w:val="28"/>
          <w:szCs w:val="28"/>
          <w:lang w:eastAsia="ru-RU"/>
        </w:rPr>
        <w:t>сервопривод</w:t>
      </w:r>
      <w:r w:rsidRPr="00CC4694">
        <w:rPr>
          <w:rFonts w:ascii="Times New Roman" w:hAnsi="Times New Roman"/>
          <w:color w:val="000000"/>
          <w:sz w:val="28"/>
          <w:szCs w:val="28"/>
          <w:lang w:eastAsia="ru-RU"/>
        </w:rPr>
        <w:t xml:space="preserve"> </w:t>
      </w:r>
      <w:r w:rsidRPr="001F1E87">
        <w:rPr>
          <w:rFonts w:ascii="Times New Roman" w:hAnsi="Times New Roman"/>
          <w:color w:val="000000"/>
          <w:sz w:val="28"/>
          <w:szCs w:val="28"/>
          <w:lang w:eastAsia="ru-RU"/>
        </w:rPr>
        <w:t>и</w:t>
      </w:r>
      <w:r w:rsidRPr="00CC4694">
        <w:rPr>
          <w:rFonts w:ascii="Times New Roman" w:hAnsi="Times New Roman"/>
          <w:color w:val="000000"/>
          <w:sz w:val="28"/>
          <w:szCs w:val="28"/>
          <w:lang w:eastAsia="ru-RU"/>
        </w:rPr>
        <w:t xml:space="preserve"> </w:t>
      </w:r>
      <w:r w:rsidRPr="001F1E87">
        <w:rPr>
          <w:rFonts w:ascii="Times New Roman" w:hAnsi="Times New Roman"/>
          <w:color w:val="000000"/>
          <w:sz w:val="28"/>
          <w:szCs w:val="28"/>
          <w:lang w:eastAsia="ru-RU"/>
        </w:rPr>
        <w:t>потенциометр</w:t>
      </w:r>
      <w:r w:rsidRPr="00CC4694">
        <w:rPr>
          <w:rFonts w:ascii="Times New Roman" w:hAnsi="Times New Roman"/>
          <w:color w:val="000000"/>
          <w:sz w:val="28"/>
          <w:szCs w:val="28"/>
          <w:lang w:eastAsia="ru-RU"/>
        </w:rPr>
        <w:t>.</w:t>
      </w:r>
    </w:p>
    <w:p w:rsidR="003241F0" w:rsidRPr="00B40CF2" w:rsidRDefault="003241F0" w:rsidP="003241F0">
      <w:pPr>
        <w:shd w:val="clear" w:color="auto" w:fill="FFFFFF"/>
        <w:spacing w:line="360" w:lineRule="auto"/>
        <w:ind w:firstLine="720"/>
        <w:rPr>
          <w:rFonts w:ascii="Times New Roman" w:hAnsi="Times New Roman"/>
          <w:b/>
          <w:bCs/>
          <w:sz w:val="28"/>
          <w:szCs w:val="28"/>
          <w:lang w:eastAsia="ru-RU"/>
        </w:rPr>
      </w:pPr>
      <w:r w:rsidRPr="00B40CF2">
        <w:rPr>
          <w:rFonts w:ascii="Times New Roman" w:hAnsi="Times New Roman"/>
          <w:b/>
          <w:bCs/>
          <w:sz w:val="28"/>
          <w:szCs w:val="28"/>
          <w:lang w:eastAsia="ru-RU"/>
        </w:rPr>
        <w:t>Ход работы:</w:t>
      </w:r>
    </w:p>
    <w:tbl>
      <w:tblPr>
        <w:tblW w:w="1016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640"/>
        <w:gridCol w:w="4525"/>
      </w:tblGrid>
      <w:tr w:rsidR="003241F0" w:rsidRPr="00B40CF2" w:rsidTr="00772863">
        <w:tc>
          <w:tcPr>
            <w:tcW w:w="5640" w:type="dxa"/>
            <w:shd w:val="clear" w:color="auto" w:fill="auto"/>
            <w:tcMar>
              <w:top w:w="100" w:type="dxa"/>
              <w:left w:w="100" w:type="dxa"/>
              <w:bottom w:w="100" w:type="dxa"/>
              <w:right w:w="100" w:type="dxa"/>
            </w:tcMar>
          </w:tcPr>
          <w:p w:rsidR="003241F0" w:rsidRPr="00B40CF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
                <w:sz w:val="28"/>
                <w:szCs w:val="28"/>
                <w:lang w:eastAsia="ru-RU"/>
              </w:rPr>
            </w:pPr>
            <w:r w:rsidRPr="00B40CF2">
              <w:rPr>
                <w:rFonts w:ascii="Times New Roman" w:hAnsi="Times New Roman"/>
                <w:b/>
                <w:sz w:val="28"/>
                <w:szCs w:val="28"/>
                <w:lang w:eastAsia="ru-RU"/>
              </w:rPr>
              <w:lastRenderedPageBreak/>
              <w:t xml:space="preserve">Блок 1. </w:t>
            </w:r>
            <w:r>
              <w:rPr>
                <w:rFonts w:ascii="Times New Roman" w:hAnsi="Times New Roman"/>
                <w:color w:val="000000"/>
                <w:sz w:val="28"/>
                <w:szCs w:val="28"/>
                <w:lang w:eastAsia="ru-RU"/>
              </w:rPr>
              <w:t xml:space="preserve">«Модель Солнечной системы» </w:t>
            </w:r>
            <w:r w:rsidRPr="00C81B3D">
              <w:rPr>
                <w:rFonts w:ascii="Times New Roman" w:hAnsi="Times New Roman"/>
                <w:color w:val="000000"/>
                <w:sz w:val="28"/>
                <w:szCs w:val="28"/>
                <w:lang w:eastAsia="ru-RU"/>
              </w:rPr>
              <w:t>–</w:t>
            </w:r>
            <w:r>
              <w:rPr>
                <w:rFonts w:ascii="Times New Roman" w:hAnsi="Times New Roman"/>
                <w:color w:val="000000"/>
                <w:sz w:val="28"/>
                <w:szCs w:val="28"/>
                <w:lang w:eastAsia="ru-RU"/>
              </w:rPr>
              <w:t>методический тренажер по астрономии. А какие тренажеры уже созданы?</w:t>
            </w:r>
          </w:p>
        </w:tc>
        <w:tc>
          <w:tcPr>
            <w:tcW w:w="4525" w:type="dxa"/>
            <w:shd w:val="clear" w:color="auto" w:fill="auto"/>
            <w:tcMar>
              <w:top w:w="100" w:type="dxa"/>
              <w:left w:w="100" w:type="dxa"/>
              <w:bottom w:w="100" w:type="dxa"/>
              <w:right w:w="100" w:type="dxa"/>
            </w:tcMar>
          </w:tcPr>
          <w:p w:rsidR="003241F0" w:rsidRPr="00B40CF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
                <w:sz w:val="28"/>
                <w:szCs w:val="28"/>
                <w:lang w:eastAsia="ru-RU"/>
              </w:rPr>
            </w:pPr>
            <w:r w:rsidRPr="00B40CF2">
              <w:rPr>
                <w:rFonts w:ascii="Times New Roman" w:hAnsi="Times New Roman"/>
                <w:sz w:val="28"/>
                <w:szCs w:val="28"/>
                <w:lang w:eastAsia="ru-RU"/>
              </w:rPr>
              <w:t>45 мин</w:t>
            </w:r>
          </w:p>
        </w:tc>
      </w:tr>
      <w:tr w:rsidR="003241F0" w:rsidRPr="00B40CF2" w:rsidTr="00772863">
        <w:trPr>
          <w:trHeight w:val="480"/>
        </w:trPr>
        <w:tc>
          <w:tcPr>
            <w:tcW w:w="10165" w:type="dxa"/>
            <w:gridSpan w:val="2"/>
            <w:shd w:val="clear" w:color="auto" w:fill="auto"/>
            <w:tcMar>
              <w:top w:w="100" w:type="dxa"/>
              <w:left w:w="100" w:type="dxa"/>
              <w:bottom w:w="100" w:type="dxa"/>
              <w:right w:w="100" w:type="dxa"/>
            </w:tcMar>
          </w:tcPr>
          <w:p w:rsidR="003241F0" w:rsidRPr="00B40CF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b/>
                <w:sz w:val="28"/>
                <w:szCs w:val="28"/>
                <w:lang w:eastAsia="ru-RU"/>
              </w:rPr>
            </w:pPr>
            <w:r w:rsidRPr="00B40CF2">
              <w:rPr>
                <w:rFonts w:ascii="Times New Roman" w:hAnsi="Times New Roman"/>
                <w:b/>
                <w:sz w:val="28"/>
                <w:szCs w:val="28"/>
                <w:lang w:eastAsia="ru-RU"/>
              </w:rPr>
              <w:t xml:space="preserve">Что делаем: </w:t>
            </w:r>
          </w:p>
          <w:p w:rsidR="003241F0" w:rsidRPr="00B1745D" w:rsidRDefault="003241F0" w:rsidP="00772863">
            <w:pPr>
              <w:shd w:val="clear" w:color="auto" w:fill="FFFFFF"/>
              <w:spacing w:line="360" w:lineRule="auto"/>
              <w:ind w:firstLine="709"/>
              <w:jc w:val="both"/>
              <w:rPr>
                <w:rFonts w:ascii="Times New Roman" w:hAnsi="Times New Roman"/>
                <w:color w:val="000000"/>
                <w:sz w:val="28"/>
                <w:szCs w:val="28"/>
                <w:lang w:eastAsia="ru-RU"/>
              </w:rPr>
            </w:pPr>
            <w:r w:rsidRPr="00B1745D">
              <w:rPr>
                <w:rFonts w:ascii="Times New Roman" w:hAnsi="Times New Roman"/>
                <w:color w:val="000000"/>
                <w:sz w:val="28"/>
                <w:szCs w:val="28"/>
                <w:lang w:eastAsia="ru-RU"/>
              </w:rPr>
              <w:t xml:space="preserve">Разобрать и систематизировать материалы по теме. </w:t>
            </w:r>
            <w:r>
              <w:rPr>
                <w:rFonts w:ascii="Times New Roman" w:hAnsi="Times New Roman"/>
                <w:color w:val="000000"/>
                <w:sz w:val="28"/>
                <w:szCs w:val="28"/>
                <w:lang w:eastAsia="ru-RU"/>
              </w:rPr>
              <w:t xml:space="preserve">Добыть </w:t>
            </w:r>
            <w:r w:rsidRPr="00B1745D">
              <w:rPr>
                <w:rFonts w:ascii="Times New Roman" w:hAnsi="Times New Roman"/>
                <w:sz w:val="28"/>
                <w:szCs w:val="28"/>
              </w:rPr>
              <w:t xml:space="preserve">знания о </w:t>
            </w:r>
            <w:r>
              <w:rPr>
                <w:rFonts w:ascii="Times New Roman" w:hAnsi="Times New Roman"/>
                <w:sz w:val="28"/>
                <w:szCs w:val="28"/>
              </w:rPr>
              <w:t>С</w:t>
            </w:r>
            <w:r w:rsidRPr="00B1745D">
              <w:rPr>
                <w:rFonts w:ascii="Times New Roman" w:hAnsi="Times New Roman"/>
                <w:sz w:val="28"/>
                <w:szCs w:val="28"/>
              </w:rPr>
              <w:t xml:space="preserve">олнечной системе, космосе. </w:t>
            </w:r>
            <w:bookmarkStart w:id="18" w:name="_Hlk72707435"/>
            <w:r w:rsidRPr="00B1745D">
              <w:rPr>
                <w:rFonts w:ascii="Times New Roman" w:hAnsi="Times New Roman"/>
                <w:color w:val="000000"/>
                <w:sz w:val="28"/>
                <w:szCs w:val="28"/>
                <w:lang w:eastAsia="ru-RU"/>
              </w:rPr>
              <w:t>Познакомиться с существующими моделями</w:t>
            </w:r>
            <w:r>
              <w:rPr>
                <w:rFonts w:ascii="Times New Roman" w:hAnsi="Times New Roman"/>
                <w:color w:val="000000"/>
                <w:sz w:val="28"/>
                <w:szCs w:val="28"/>
                <w:lang w:eastAsia="ru-RU"/>
              </w:rPr>
              <w:t xml:space="preserve"> Солнечной системы</w:t>
            </w:r>
            <w:r w:rsidRPr="00B1745D">
              <w:rPr>
                <w:rFonts w:ascii="Times New Roman" w:hAnsi="Times New Roman"/>
                <w:color w:val="000000"/>
                <w:sz w:val="28"/>
                <w:szCs w:val="28"/>
                <w:lang w:eastAsia="ru-RU"/>
              </w:rPr>
              <w:t>, созданными школьниками</w:t>
            </w:r>
            <w:r>
              <w:rPr>
                <w:rFonts w:ascii="Times New Roman" w:hAnsi="Times New Roman"/>
                <w:color w:val="000000"/>
                <w:sz w:val="28"/>
                <w:szCs w:val="28"/>
                <w:lang w:eastAsia="ru-RU"/>
              </w:rPr>
              <w:t xml:space="preserve"> или взрослыми.</w:t>
            </w:r>
            <w:r w:rsidRPr="00D402EE">
              <w:rPr>
                <w:rFonts w:ascii="Times New Roman" w:hAnsi="Times New Roman"/>
                <w:sz w:val="28"/>
                <w:szCs w:val="28"/>
                <w:lang w:eastAsia="ru-RU"/>
              </w:rPr>
              <w:t xml:space="preserve"> Разработать принципиальную схему конструкци</w:t>
            </w:r>
            <w:r>
              <w:rPr>
                <w:rFonts w:ascii="Times New Roman" w:hAnsi="Times New Roman"/>
                <w:sz w:val="28"/>
                <w:szCs w:val="28"/>
                <w:lang w:eastAsia="ru-RU"/>
              </w:rPr>
              <w:t>и</w:t>
            </w:r>
            <w:r w:rsidRPr="00D402EE">
              <w:rPr>
                <w:rFonts w:ascii="Times New Roman" w:hAnsi="Times New Roman"/>
                <w:sz w:val="28"/>
                <w:szCs w:val="28"/>
                <w:lang w:eastAsia="ru-RU"/>
              </w:rPr>
              <w:t xml:space="preserve">. </w:t>
            </w:r>
            <w:bookmarkEnd w:id="18"/>
            <w:r w:rsidRPr="00D402EE">
              <w:rPr>
                <w:rFonts w:ascii="Times New Roman" w:hAnsi="Times New Roman"/>
                <w:sz w:val="28"/>
                <w:szCs w:val="28"/>
                <w:lang w:eastAsia="ru-RU"/>
              </w:rPr>
              <w:t xml:space="preserve">Разработать </w:t>
            </w:r>
            <w:r>
              <w:rPr>
                <w:rFonts w:ascii="Times New Roman" w:hAnsi="Times New Roman"/>
                <w:sz w:val="28"/>
                <w:szCs w:val="28"/>
                <w:lang w:eastAsia="ru-RU"/>
              </w:rPr>
              <w:t xml:space="preserve">идеи и </w:t>
            </w:r>
            <w:r w:rsidRPr="00D402EE">
              <w:rPr>
                <w:rFonts w:ascii="Times New Roman" w:hAnsi="Times New Roman"/>
                <w:sz w:val="28"/>
                <w:szCs w:val="28"/>
                <w:lang w:eastAsia="ru-RU"/>
              </w:rPr>
              <w:t>схемы собственных моделей.</w:t>
            </w:r>
            <w:r>
              <w:rPr>
                <w:rFonts w:ascii="Times New Roman" w:hAnsi="Times New Roman"/>
                <w:sz w:val="28"/>
                <w:szCs w:val="28"/>
                <w:lang w:eastAsia="ru-RU"/>
              </w:rPr>
              <w:t xml:space="preserve"> Защитить проектную идею.</w:t>
            </w:r>
          </w:p>
          <w:p w:rsidR="003241F0" w:rsidRPr="00B40CF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
                <w:sz w:val="28"/>
                <w:szCs w:val="28"/>
                <w:lang w:eastAsia="ru-RU"/>
              </w:rPr>
            </w:pPr>
          </w:p>
        </w:tc>
      </w:tr>
      <w:tr w:rsidR="003241F0" w:rsidRPr="00B40CF2" w:rsidTr="00772863">
        <w:tc>
          <w:tcPr>
            <w:tcW w:w="5640" w:type="dxa"/>
            <w:shd w:val="clear" w:color="auto" w:fill="auto"/>
            <w:tcMar>
              <w:top w:w="100" w:type="dxa"/>
              <w:left w:w="100" w:type="dxa"/>
              <w:bottom w:w="100" w:type="dxa"/>
              <w:right w:w="100" w:type="dxa"/>
            </w:tcMar>
          </w:tcPr>
          <w:p w:rsidR="003241F0" w:rsidRPr="00B40CF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
                <w:sz w:val="28"/>
                <w:szCs w:val="28"/>
                <w:lang w:eastAsia="ru-RU"/>
              </w:rPr>
            </w:pPr>
            <w:r w:rsidRPr="00B40CF2">
              <w:rPr>
                <w:rFonts w:ascii="Times New Roman" w:hAnsi="Times New Roman"/>
                <w:b/>
                <w:sz w:val="28"/>
                <w:szCs w:val="28"/>
                <w:lang w:eastAsia="ru-RU"/>
              </w:rPr>
              <w:t xml:space="preserve">Блок 2. </w:t>
            </w:r>
            <w:bookmarkStart w:id="19" w:name="_Hlk72700290"/>
            <w:bookmarkStart w:id="20" w:name="_Hlk72707474"/>
            <w:r w:rsidRPr="00D402EE">
              <w:rPr>
                <w:rFonts w:ascii="Times New Roman" w:hAnsi="Times New Roman"/>
                <w:bCs/>
                <w:sz w:val="28"/>
                <w:szCs w:val="28"/>
                <w:lang w:eastAsia="ru-RU"/>
              </w:rPr>
              <w:t>Механизмы передачи вращательного движения</w:t>
            </w:r>
            <w:bookmarkEnd w:id="20"/>
            <w:r w:rsidRPr="00D402EE">
              <w:rPr>
                <w:rFonts w:ascii="Times New Roman" w:hAnsi="Times New Roman"/>
                <w:bCs/>
                <w:sz w:val="28"/>
                <w:szCs w:val="28"/>
                <w:lang w:eastAsia="ru-RU"/>
              </w:rPr>
              <w:t>.</w:t>
            </w:r>
            <w:r>
              <w:rPr>
                <w:rFonts w:ascii="Times New Roman" w:hAnsi="Times New Roman"/>
                <w:bCs/>
                <w:sz w:val="28"/>
                <w:szCs w:val="28"/>
                <w:lang w:eastAsia="ru-RU"/>
              </w:rPr>
              <w:t xml:space="preserve"> </w:t>
            </w:r>
            <w:bookmarkEnd w:id="19"/>
          </w:p>
        </w:tc>
        <w:tc>
          <w:tcPr>
            <w:tcW w:w="4525" w:type="dxa"/>
            <w:shd w:val="clear" w:color="auto" w:fill="auto"/>
            <w:tcMar>
              <w:top w:w="100" w:type="dxa"/>
              <w:left w:w="100" w:type="dxa"/>
              <w:bottom w:w="100" w:type="dxa"/>
              <w:right w:w="100" w:type="dxa"/>
            </w:tcMar>
          </w:tcPr>
          <w:p w:rsidR="003241F0" w:rsidRPr="00B40CF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sz w:val="28"/>
                <w:szCs w:val="28"/>
                <w:lang w:eastAsia="ru-RU"/>
              </w:rPr>
            </w:pPr>
            <w:r>
              <w:rPr>
                <w:rFonts w:ascii="Times New Roman" w:hAnsi="Times New Roman"/>
                <w:sz w:val="28"/>
                <w:szCs w:val="28"/>
                <w:lang w:eastAsia="ru-RU"/>
              </w:rPr>
              <w:t>45</w:t>
            </w:r>
            <w:r w:rsidRPr="00B40CF2">
              <w:rPr>
                <w:rFonts w:ascii="Times New Roman" w:hAnsi="Times New Roman"/>
                <w:sz w:val="28"/>
                <w:szCs w:val="28"/>
                <w:lang w:eastAsia="ru-RU"/>
              </w:rPr>
              <w:t xml:space="preserve"> мин</w:t>
            </w:r>
          </w:p>
        </w:tc>
      </w:tr>
      <w:tr w:rsidR="003241F0" w:rsidRPr="00B40CF2" w:rsidTr="00772863">
        <w:trPr>
          <w:trHeight w:val="480"/>
        </w:trPr>
        <w:tc>
          <w:tcPr>
            <w:tcW w:w="10165" w:type="dxa"/>
            <w:gridSpan w:val="2"/>
            <w:shd w:val="clear" w:color="auto" w:fill="auto"/>
            <w:tcMar>
              <w:top w:w="100" w:type="dxa"/>
              <w:left w:w="100" w:type="dxa"/>
              <w:bottom w:w="100" w:type="dxa"/>
              <w:right w:w="100" w:type="dxa"/>
            </w:tcMar>
          </w:tcPr>
          <w:p w:rsidR="003241F0" w:rsidRPr="00B40CF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
                <w:sz w:val="28"/>
                <w:szCs w:val="28"/>
                <w:lang w:eastAsia="ru-RU"/>
              </w:rPr>
            </w:pPr>
            <w:r w:rsidRPr="00B40CF2">
              <w:rPr>
                <w:rFonts w:ascii="Times New Roman" w:hAnsi="Times New Roman"/>
                <w:b/>
                <w:sz w:val="28"/>
                <w:szCs w:val="28"/>
                <w:lang w:eastAsia="ru-RU"/>
              </w:rPr>
              <w:t xml:space="preserve">Что делаем: </w:t>
            </w:r>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Cs/>
                <w:sz w:val="28"/>
                <w:szCs w:val="28"/>
                <w:lang w:eastAsia="ru-RU"/>
              </w:rPr>
            </w:pPr>
            <w:r>
              <w:rPr>
                <w:rFonts w:ascii="Times New Roman" w:hAnsi="Times New Roman"/>
                <w:bCs/>
                <w:sz w:val="28"/>
                <w:szCs w:val="28"/>
                <w:lang w:eastAsia="ru-RU"/>
              </w:rPr>
              <w:t>Дается о</w:t>
            </w:r>
            <w:r w:rsidRPr="005928E9">
              <w:rPr>
                <w:rFonts w:ascii="Times New Roman" w:hAnsi="Times New Roman"/>
                <w:bCs/>
                <w:sz w:val="28"/>
                <w:szCs w:val="28"/>
                <w:lang w:eastAsia="ru-RU"/>
              </w:rPr>
              <w:t>бщее понятие о передачах между валами</w:t>
            </w:r>
            <w:r>
              <w:rPr>
                <w:rFonts w:ascii="Times New Roman" w:hAnsi="Times New Roman"/>
                <w:bCs/>
                <w:sz w:val="28"/>
                <w:szCs w:val="28"/>
                <w:lang w:eastAsia="ru-RU"/>
              </w:rPr>
              <w:t xml:space="preserve">. </w:t>
            </w:r>
          </w:p>
          <w:p w:rsidR="003241F0" w:rsidRPr="003E310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
                <w:sz w:val="28"/>
                <w:szCs w:val="28"/>
                <w:lang w:eastAsia="ru-RU"/>
              </w:rPr>
            </w:pPr>
            <w:r w:rsidRPr="003E3105">
              <w:rPr>
                <w:rFonts w:ascii="Times New Roman" w:hAnsi="Times New Roman"/>
                <w:b/>
                <w:sz w:val="28"/>
                <w:szCs w:val="28"/>
                <w:lang w:eastAsia="ru-RU"/>
              </w:rPr>
              <w:t xml:space="preserve">Ременные передачи. </w:t>
            </w:r>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Cs/>
                <w:sz w:val="28"/>
                <w:szCs w:val="28"/>
                <w:lang w:eastAsia="ru-RU"/>
              </w:rPr>
            </w:pPr>
            <w:r>
              <w:rPr>
                <w:rFonts w:ascii="Times New Roman" w:hAnsi="Times New Roman"/>
                <w:bCs/>
                <w:noProof/>
                <w:sz w:val="28"/>
                <w:szCs w:val="28"/>
                <w:lang w:eastAsia="ru-RU" w:bidi="ar-SA"/>
              </w:rPr>
              <w:drawing>
                <wp:inline distT="0" distB="0" distL="0" distR="0">
                  <wp:extent cx="3509010" cy="170434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09010" cy="1704340"/>
                          </a:xfrm>
                          <a:prstGeom prst="rect">
                            <a:avLst/>
                          </a:prstGeom>
                          <a:noFill/>
                        </pic:spPr>
                      </pic:pic>
                    </a:graphicData>
                  </a:graphic>
                </wp:inline>
              </w:drawing>
            </w:r>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Cs/>
                <w:sz w:val="28"/>
                <w:szCs w:val="28"/>
                <w:lang w:eastAsia="ru-RU"/>
              </w:rPr>
            </w:pPr>
          </w:p>
          <w:p w:rsidR="003241F0" w:rsidRPr="003E310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Cs/>
                <w:sz w:val="28"/>
                <w:szCs w:val="28"/>
                <w:lang w:eastAsia="ru-RU"/>
              </w:rPr>
            </w:pPr>
            <w:r w:rsidRPr="003E3105">
              <w:rPr>
                <w:rFonts w:ascii="Times New Roman" w:hAnsi="Times New Roman"/>
                <w:bCs/>
                <w:sz w:val="28"/>
                <w:szCs w:val="28"/>
                <w:lang w:eastAsia="ru-RU"/>
              </w:rPr>
              <w:t>Рис. 1. Передачи с плоским ремнем:</w:t>
            </w:r>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Cs/>
                <w:sz w:val="28"/>
                <w:szCs w:val="28"/>
                <w:lang w:eastAsia="ru-RU"/>
              </w:rPr>
            </w:pPr>
            <w:r w:rsidRPr="003E3105">
              <w:rPr>
                <w:rFonts w:ascii="Times New Roman" w:hAnsi="Times New Roman"/>
                <w:bCs/>
                <w:sz w:val="28"/>
                <w:szCs w:val="28"/>
                <w:lang w:eastAsia="ru-RU"/>
              </w:rPr>
              <w:t xml:space="preserve">а </w:t>
            </w:r>
            <w:r w:rsidRPr="00941C50">
              <w:rPr>
                <w:rFonts w:ascii="Times New Roman" w:hAnsi="Times New Roman"/>
                <w:bCs/>
                <w:sz w:val="28"/>
                <w:szCs w:val="28"/>
                <w:lang w:eastAsia="ru-RU"/>
              </w:rPr>
              <w:t>–</w:t>
            </w:r>
            <w:r w:rsidRPr="003E3105">
              <w:rPr>
                <w:rFonts w:ascii="Times New Roman" w:hAnsi="Times New Roman"/>
                <w:bCs/>
                <w:sz w:val="28"/>
                <w:szCs w:val="28"/>
                <w:lang w:eastAsia="ru-RU"/>
              </w:rPr>
              <w:t xml:space="preserve"> открытая</w:t>
            </w:r>
            <w:r>
              <w:rPr>
                <w:rFonts w:ascii="Times New Roman" w:hAnsi="Times New Roman"/>
                <w:bCs/>
                <w:sz w:val="28"/>
                <w:szCs w:val="28"/>
                <w:lang w:eastAsia="ru-RU"/>
              </w:rPr>
              <w:t>;</w:t>
            </w:r>
            <w:r w:rsidRPr="003E3105">
              <w:rPr>
                <w:rFonts w:ascii="Times New Roman" w:hAnsi="Times New Roman"/>
                <w:bCs/>
                <w:sz w:val="28"/>
                <w:szCs w:val="28"/>
                <w:lang w:eastAsia="ru-RU"/>
              </w:rPr>
              <w:t xml:space="preserve"> б </w:t>
            </w:r>
            <w:r w:rsidRPr="00941C50">
              <w:rPr>
                <w:rFonts w:ascii="Times New Roman" w:hAnsi="Times New Roman"/>
                <w:bCs/>
                <w:sz w:val="28"/>
                <w:szCs w:val="28"/>
                <w:lang w:eastAsia="ru-RU"/>
              </w:rPr>
              <w:t>–</w:t>
            </w:r>
            <w:r>
              <w:rPr>
                <w:rFonts w:ascii="Times New Roman" w:hAnsi="Times New Roman"/>
                <w:bCs/>
                <w:sz w:val="28"/>
                <w:szCs w:val="28"/>
                <w:lang w:eastAsia="ru-RU"/>
              </w:rPr>
              <w:t xml:space="preserve"> </w:t>
            </w:r>
            <w:r w:rsidRPr="003E3105">
              <w:rPr>
                <w:rFonts w:ascii="Times New Roman" w:hAnsi="Times New Roman"/>
                <w:bCs/>
                <w:sz w:val="28"/>
                <w:szCs w:val="28"/>
                <w:lang w:eastAsia="ru-RU"/>
              </w:rPr>
              <w:t>перекрестная</w:t>
            </w:r>
            <w:r>
              <w:rPr>
                <w:rFonts w:ascii="Times New Roman" w:hAnsi="Times New Roman"/>
                <w:bCs/>
                <w:sz w:val="28"/>
                <w:szCs w:val="28"/>
                <w:lang w:eastAsia="ru-RU"/>
              </w:rPr>
              <w:t>;</w:t>
            </w:r>
            <w:r w:rsidRPr="003E3105">
              <w:rPr>
                <w:rFonts w:ascii="Times New Roman" w:hAnsi="Times New Roman"/>
                <w:bCs/>
                <w:sz w:val="28"/>
                <w:szCs w:val="28"/>
                <w:lang w:eastAsia="ru-RU"/>
              </w:rPr>
              <w:t xml:space="preserve"> в </w:t>
            </w:r>
            <w:r w:rsidRPr="00941C50">
              <w:rPr>
                <w:rFonts w:ascii="Times New Roman" w:hAnsi="Times New Roman"/>
                <w:bCs/>
                <w:sz w:val="28"/>
                <w:szCs w:val="28"/>
                <w:lang w:eastAsia="ru-RU"/>
              </w:rPr>
              <w:t>–</w:t>
            </w:r>
            <w:r>
              <w:rPr>
                <w:rFonts w:ascii="Times New Roman" w:hAnsi="Times New Roman"/>
                <w:bCs/>
                <w:sz w:val="28"/>
                <w:szCs w:val="28"/>
                <w:lang w:eastAsia="ru-RU"/>
              </w:rPr>
              <w:t xml:space="preserve"> </w:t>
            </w:r>
            <w:proofErr w:type="spellStart"/>
            <w:r w:rsidRPr="003E3105">
              <w:rPr>
                <w:rFonts w:ascii="Times New Roman" w:hAnsi="Times New Roman"/>
                <w:bCs/>
                <w:sz w:val="28"/>
                <w:szCs w:val="28"/>
                <w:lang w:eastAsia="ru-RU"/>
              </w:rPr>
              <w:t>полуперекрестная</w:t>
            </w:r>
            <w:proofErr w:type="spellEnd"/>
            <w:r>
              <w:rPr>
                <w:rFonts w:ascii="Times New Roman" w:hAnsi="Times New Roman"/>
                <w:bCs/>
                <w:sz w:val="28"/>
                <w:szCs w:val="28"/>
                <w:lang w:eastAsia="ru-RU"/>
              </w:rPr>
              <w:t>;</w:t>
            </w:r>
            <w:r w:rsidRPr="003E3105">
              <w:rPr>
                <w:rFonts w:ascii="Times New Roman" w:hAnsi="Times New Roman"/>
                <w:bCs/>
                <w:sz w:val="28"/>
                <w:szCs w:val="28"/>
                <w:lang w:eastAsia="ru-RU"/>
              </w:rPr>
              <w:t xml:space="preserve"> с </w:t>
            </w:r>
            <w:r w:rsidRPr="00941C50">
              <w:rPr>
                <w:rFonts w:ascii="Times New Roman" w:hAnsi="Times New Roman"/>
                <w:bCs/>
                <w:sz w:val="28"/>
                <w:szCs w:val="28"/>
                <w:lang w:eastAsia="ru-RU"/>
              </w:rPr>
              <w:t>–</w:t>
            </w:r>
            <w:r w:rsidRPr="003E3105">
              <w:rPr>
                <w:rFonts w:ascii="Times New Roman" w:hAnsi="Times New Roman"/>
                <w:bCs/>
                <w:sz w:val="28"/>
                <w:szCs w:val="28"/>
                <w:lang w:eastAsia="ru-RU"/>
              </w:rPr>
              <w:t xml:space="preserve"> с натяжным роликом</w:t>
            </w:r>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
                <w:sz w:val="28"/>
                <w:szCs w:val="28"/>
                <w:lang w:eastAsia="ru-RU"/>
              </w:rPr>
            </w:pPr>
          </w:p>
          <w:p w:rsidR="003241F0" w:rsidRPr="003E310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
                <w:sz w:val="28"/>
                <w:szCs w:val="28"/>
                <w:lang w:eastAsia="ru-RU"/>
              </w:rPr>
            </w:pPr>
            <w:r w:rsidRPr="003E3105">
              <w:rPr>
                <w:rFonts w:ascii="Times New Roman" w:hAnsi="Times New Roman"/>
                <w:b/>
                <w:sz w:val="28"/>
                <w:szCs w:val="28"/>
                <w:lang w:eastAsia="ru-RU"/>
              </w:rPr>
              <w:t>Цепные передачи</w:t>
            </w:r>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Cs/>
                <w:sz w:val="28"/>
                <w:szCs w:val="28"/>
                <w:lang w:eastAsia="ru-RU"/>
              </w:rPr>
            </w:pPr>
            <w:r>
              <w:rPr>
                <w:rFonts w:ascii="Times New Roman" w:hAnsi="Times New Roman"/>
                <w:bCs/>
                <w:noProof/>
                <w:sz w:val="28"/>
                <w:szCs w:val="28"/>
                <w:lang w:eastAsia="ru-RU" w:bidi="ar-SA"/>
              </w:rPr>
              <w:lastRenderedPageBreak/>
              <w:drawing>
                <wp:inline distT="0" distB="0" distL="0" distR="0">
                  <wp:extent cx="2961640" cy="1879600"/>
                  <wp:effectExtent l="0" t="0" r="0" b="635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61640" cy="1879600"/>
                          </a:xfrm>
                          <a:prstGeom prst="rect">
                            <a:avLst/>
                          </a:prstGeom>
                          <a:noFill/>
                        </pic:spPr>
                      </pic:pic>
                    </a:graphicData>
                  </a:graphic>
                </wp:inline>
              </w:drawing>
            </w:r>
          </w:p>
          <w:p w:rsidR="003241F0" w:rsidRPr="003E310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Cs/>
                <w:sz w:val="28"/>
                <w:szCs w:val="28"/>
                <w:lang w:eastAsia="ru-RU"/>
              </w:rPr>
            </w:pPr>
            <w:r w:rsidRPr="003E3105">
              <w:rPr>
                <w:rFonts w:ascii="Times New Roman" w:hAnsi="Times New Roman"/>
                <w:bCs/>
                <w:sz w:val="28"/>
                <w:szCs w:val="28"/>
                <w:lang w:eastAsia="ru-RU"/>
              </w:rPr>
              <w:t xml:space="preserve">Рис. </w:t>
            </w:r>
            <w:r>
              <w:rPr>
                <w:rFonts w:ascii="Times New Roman" w:hAnsi="Times New Roman"/>
                <w:bCs/>
                <w:sz w:val="28"/>
                <w:szCs w:val="28"/>
                <w:lang w:eastAsia="ru-RU"/>
              </w:rPr>
              <w:t>2</w:t>
            </w:r>
            <w:r w:rsidRPr="003E3105">
              <w:rPr>
                <w:rFonts w:ascii="Times New Roman" w:hAnsi="Times New Roman"/>
                <w:bCs/>
                <w:sz w:val="28"/>
                <w:szCs w:val="28"/>
                <w:lang w:eastAsia="ru-RU"/>
              </w:rPr>
              <w:t>. Цепные передачи:</w:t>
            </w:r>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Cs/>
                <w:sz w:val="28"/>
                <w:szCs w:val="28"/>
                <w:lang w:eastAsia="ru-RU"/>
              </w:rPr>
            </w:pPr>
            <w:r w:rsidRPr="003E3105">
              <w:rPr>
                <w:rFonts w:ascii="Times New Roman" w:hAnsi="Times New Roman"/>
                <w:bCs/>
                <w:sz w:val="28"/>
                <w:szCs w:val="28"/>
                <w:lang w:eastAsia="ru-RU"/>
              </w:rPr>
              <w:t xml:space="preserve">а </w:t>
            </w:r>
            <w:r w:rsidRPr="00941C50">
              <w:rPr>
                <w:rFonts w:ascii="Times New Roman" w:hAnsi="Times New Roman"/>
                <w:bCs/>
                <w:sz w:val="28"/>
                <w:szCs w:val="28"/>
                <w:lang w:eastAsia="ru-RU"/>
              </w:rPr>
              <w:t>–</w:t>
            </w:r>
            <w:r w:rsidRPr="003E3105">
              <w:rPr>
                <w:rFonts w:ascii="Times New Roman" w:hAnsi="Times New Roman"/>
                <w:bCs/>
                <w:sz w:val="28"/>
                <w:szCs w:val="28"/>
                <w:lang w:eastAsia="ru-RU"/>
              </w:rPr>
              <w:t xml:space="preserve"> общий вид</w:t>
            </w:r>
            <w:r>
              <w:rPr>
                <w:rFonts w:ascii="Times New Roman" w:hAnsi="Times New Roman"/>
                <w:bCs/>
                <w:sz w:val="28"/>
                <w:szCs w:val="28"/>
                <w:lang w:eastAsia="ru-RU"/>
              </w:rPr>
              <w:t>;</w:t>
            </w:r>
            <w:r w:rsidRPr="003E3105">
              <w:rPr>
                <w:rFonts w:ascii="Times New Roman" w:hAnsi="Times New Roman"/>
                <w:bCs/>
                <w:sz w:val="28"/>
                <w:szCs w:val="28"/>
                <w:lang w:eastAsia="ru-RU"/>
              </w:rPr>
              <w:t xml:space="preserve"> б </w:t>
            </w:r>
            <w:r w:rsidRPr="00941C50">
              <w:rPr>
                <w:rFonts w:ascii="Times New Roman" w:hAnsi="Times New Roman"/>
                <w:bCs/>
                <w:sz w:val="28"/>
                <w:szCs w:val="28"/>
                <w:lang w:eastAsia="ru-RU"/>
              </w:rPr>
              <w:t>–</w:t>
            </w:r>
            <w:r>
              <w:rPr>
                <w:rFonts w:ascii="Times New Roman" w:hAnsi="Times New Roman"/>
                <w:bCs/>
                <w:sz w:val="28"/>
                <w:szCs w:val="28"/>
                <w:lang w:eastAsia="ru-RU"/>
              </w:rPr>
              <w:t xml:space="preserve"> </w:t>
            </w:r>
            <w:r w:rsidRPr="003E3105">
              <w:rPr>
                <w:rFonts w:ascii="Times New Roman" w:hAnsi="Times New Roman"/>
                <w:bCs/>
                <w:sz w:val="28"/>
                <w:szCs w:val="28"/>
                <w:lang w:eastAsia="ru-RU"/>
              </w:rPr>
              <w:t>однорядная роликовая цепь</w:t>
            </w:r>
            <w:r>
              <w:rPr>
                <w:rFonts w:ascii="Times New Roman" w:hAnsi="Times New Roman"/>
                <w:bCs/>
                <w:sz w:val="28"/>
                <w:szCs w:val="28"/>
                <w:lang w:eastAsia="ru-RU"/>
              </w:rPr>
              <w:t>;</w:t>
            </w:r>
            <w:r w:rsidRPr="003E3105">
              <w:rPr>
                <w:rFonts w:ascii="Times New Roman" w:hAnsi="Times New Roman"/>
                <w:bCs/>
                <w:sz w:val="28"/>
                <w:szCs w:val="28"/>
                <w:lang w:eastAsia="ru-RU"/>
              </w:rPr>
              <w:t xml:space="preserve"> в </w:t>
            </w:r>
            <w:r w:rsidRPr="00941C50">
              <w:rPr>
                <w:rFonts w:ascii="Times New Roman" w:hAnsi="Times New Roman"/>
                <w:bCs/>
                <w:sz w:val="28"/>
                <w:szCs w:val="28"/>
                <w:lang w:eastAsia="ru-RU"/>
              </w:rPr>
              <w:t>–</w:t>
            </w:r>
            <w:r w:rsidRPr="003E3105">
              <w:rPr>
                <w:rFonts w:ascii="Times New Roman" w:hAnsi="Times New Roman"/>
                <w:bCs/>
                <w:sz w:val="28"/>
                <w:szCs w:val="28"/>
                <w:lang w:eastAsia="ru-RU"/>
              </w:rPr>
              <w:t xml:space="preserve"> замок</w:t>
            </w:r>
            <w:r>
              <w:rPr>
                <w:rFonts w:ascii="Times New Roman" w:hAnsi="Times New Roman"/>
                <w:bCs/>
                <w:sz w:val="28"/>
                <w:szCs w:val="28"/>
                <w:lang w:eastAsia="ru-RU"/>
              </w:rPr>
              <w:t>;</w:t>
            </w:r>
            <w:r w:rsidRPr="003E3105">
              <w:rPr>
                <w:rFonts w:ascii="Times New Roman" w:hAnsi="Times New Roman"/>
                <w:bCs/>
                <w:sz w:val="28"/>
                <w:szCs w:val="28"/>
                <w:lang w:eastAsia="ru-RU"/>
              </w:rPr>
              <w:t xml:space="preserve"> </w:t>
            </w:r>
            <w:proofErr w:type="gramStart"/>
            <w:r w:rsidRPr="003E3105">
              <w:rPr>
                <w:rFonts w:ascii="Times New Roman" w:hAnsi="Times New Roman"/>
                <w:bCs/>
                <w:sz w:val="28"/>
                <w:szCs w:val="28"/>
                <w:lang w:eastAsia="ru-RU"/>
              </w:rPr>
              <w:t xml:space="preserve">г  </w:t>
            </w:r>
            <w:r w:rsidRPr="00941C50">
              <w:rPr>
                <w:rFonts w:ascii="Times New Roman" w:hAnsi="Times New Roman"/>
                <w:bCs/>
                <w:sz w:val="28"/>
                <w:szCs w:val="28"/>
                <w:lang w:eastAsia="ru-RU"/>
              </w:rPr>
              <w:t>–</w:t>
            </w:r>
            <w:proofErr w:type="gramEnd"/>
            <w:r>
              <w:rPr>
                <w:rFonts w:ascii="Times New Roman" w:hAnsi="Times New Roman"/>
                <w:bCs/>
                <w:sz w:val="28"/>
                <w:szCs w:val="28"/>
                <w:lang w:eastAsia="ru-RU"/>
              </w:rPr>
              <w:t xml:space="preserve"> </w:t>
            </w:r>
            <w:r w:rsidRPr="003E3105">
              <w:rPr>
                <w:rFonts w:ascii="Times New Roman" w:hAnsi="Times New Roman"/>
                <w:bCs/>
                <w:sz w:val="28"/>
                <w:szCs w:val="28"/>
                <w:lang w:eastAsia="ru-RU"/>
              </w:rPr>
              <w:t>пластинчатая цепь; а</w:t>
            </w:r>
            <w:r>
              <w:rPr>
                <w:rFonts w:ascii="Times New Roman" w:hAnsi="Times New Roman"/>
                <w:bCs/>
                <w:sz w:val="28"/>
                <w:szCs w:val="28"/>
                <w:lang w:eastAsia="ru-RU"/>
              </w:rPr>
              <w:t xml:space="preserve"> </w:t>
            </w:r>
            <w:r w:rsidRPr="00941C50">
              <w:rPr>
                <w:rFonts w:ascii="Times New Roman" w:hAnsi="Times New Roman"/>
                <w:bCs/>
                <w:sz w:val="28"/>
                <w:szCs w:val="28"/>
                <w:lang w:eastAsia="ru-RU"/>
              </w:rPr>
              <w:t>–</w:t>
            </w:r>
            <w:r>
              <w:rPr>
                <w:rFonts w:ascii="Times New Roman" w:hAnsi="Times New Roman"/>
                <w:bCs/>
                <w:sz w:val="28"/>
                <w:szCs w:val="28"/>
                <w:lang w:eastAsia="ru-RU"/>
              </w:rPr>
              <w:t xml:space="preserve"> </w:t>
            </w:r>
            <w:r w:rsidRPr="003E3105">
              <w:rPr>
                <w:rFonts w:ascii="Times New Roman" w:hAnsi="Times New Roman"/>
                <w:bCs/>
                <w:sz w:val="28"/>
                <w:szCs w:val="28"/>
                <w:lang w:eastAsia="ru-RU"/>
              </w:rPr>
              <w:t>межосевое расстояние</w:t>
            </w:r>
            <w:r>
              <w:rPr>
                <w:rFonts w:ascii="Times New Roman" w:hAnsi="Times New Roman"/>
                <w:bCs/>
                <w:sz w:val="28"/>
                <w:szCs w:val="28"/>
                <w:lang w:eastAsia="ru-RU"/>
              </w:rPr>
              <w:t>;</w:t>
            </w:r>
            <w:r w:rsidRPr="003E3105">
              <w:rPr>
                <w:rFonts w:ascii="Times New Roman" w:hAnsi="Times New Roman"/>
                <w:bCs/>
                <w:sz w:val="28"/>
                <w:szCs w:val="28"/>
                <w:lang w:eastAsia="ru-RU"/>
              </w:rPr>
              <w:t xml:space="preserve"> Р </w:t>
            </w:r>
            <w:r w:rsidRPr="00941C50">
              <w:rPr>
                <w:rFonts w:ascii="Times New Roman" w:hAnsi="Times New Roman"/>
                <w:bCs/>
                <w:sz w:val="28"/>
                <w:szCs w:val="28"/>
                <w:lang w:eastAsia="ru-RU"/>
              </w:rPr>
              <w:t>–</w:t>
            </w:r>
            <w:r w:rsidRPr="003E3105">
              <w:rPr>
                <w:rFonts w:ascii="Times New Roman" w:hAnsi="Times New Roman"/>
                <w:bCs/>
                <w:sz w:val="28"/>
                <w:szCs w:val="28"/>
                <w:lang w:eastAsia="ru-RU"/>
              </w:rPr>
              <w:t xml:space="preserve"> шаг цепи</w:t>
            </w:r>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tabs>
                <w:tab w:val="left" w:pos="3525"/>
              </w:tabs>
              <w:spacing w:line="360" w:lineRule="auto"/>
              <w:jc w:val="both"/>
              <w:rPr>
                <w:rFonts w:ascii="Times New Roman" w:hAnsi="Times New Roman"/>
                <w:b/>
                <w:sz w:val="28"/>
                <w:szCs w:val="28"/>
                <w:lang w:eastAsia="ru-RU"/>
              </w:rPr>
            </w:pPr>
            <w:r w:rsidRPr="003E3105">
              <w:rPr>
                <w:rFonts w:ascii="Times New Roman" w:hAnsi="Times New Roman"/>
                <w:b/>
                <w:sz w:val="28"/>
                <w:szCs w:val="28"/>
                <w:lang w:eastAsia="ru-RU"/>
              </w:rPr>
              <w:t>Фрикционные передачи</w:t>
            </w:r>
            <w:r>
              <w:rPr>
                <w:rFonts w:ascii="Times New Roman" w:hAnsi="Times New Roman"/>
                <w:b/>
                <w:sz w:val="28"/>
                <w:szCs w:val="28"/>
                <w:lang w:eastAsia="ru-RU"/>
              </w:rPr>
              <w:tab/>
            </w:r>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tabs>
                <w:tab w:val="left" w:pos="3525"/>
              </w:tabs>
              <w:spacing w:line="360" w:lineRule="auto"/>
              <w:jc w:val="both"/>
              <w:rPr>
                <w:rFonts w:ascii="Times New Roman" w:hAnsi="Times New Roman"/>
                <w:b/>
                <w:sz w:val="28"/>
                <w:szCs w:val="28"/>
                <w:lang w:eastAsia="ru-RU"/>
              </w:rPr>
            </w:pPr>
            <w:r>
              <w:rPr>
                <w:rFonts w:ascii="Times New Roman" w:hAnsi="Times New Roman"/>
                <w:b/>
                <w:noProof/>
                <w:sz w:val="28"/>
                <w:szCs w:val="28"/>
                <w:lang w:eastAsia="ru-RU" w:bidi="ar-SA"/>
              </w:rPr>
              <w:drawing>
                <wp:inline distT="0" distB="0" distL="0" distR="0">
                  <wp:extent cx="3218815" cy="1857375"/>
                  <wp:effectExtent l="0" t="0" r="635"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18815" cy="1857375"/>
                          </a:xfrm>
                          <a:prstGeom prst="rect">
                            <a:avLst/>
                          </a:prstGeom>
                          <a:noFill/>
                        </pic:spPr>
                      </pic:pic>
                    </a:graphicData>
                  </a:graphic>
                </wp:inline>
              </w:drawing>
            </w:r>
          </w:p>
          <w:p w:rsidR="003241F0" w:rsidRPr="003E310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tabs>
                <w:tab w:val="left" w:pos="3525"/>
              </w:tabs>
              <w:spacing w:line="360" w:lineRule="auto"/>
              <w:jc w:val="both"/>
              <w:rPr>
                <w:rFonts w:ascii="Times New Roman" w:hAnsi="Times New Roman"/>
                <w:bCs/>
                <w:sz w:val="28"/>
                <w:szCs w:val="28"/>
                <w:lang w:eastAsia="ru-RU"/>
              </w:rPr>
            </w:pPr>
            <w:r w:rsidRPr="003E3105">
              <w:rPr>
                <w:rFonts w:ascii="Times New Roman" w:hAnsi="Times New Roman"/>
                <w:b/>
                <w:sz w:val="28"/>
                <w:szCs w:val="28"/>
                <w:lang w:eastAsia="ru-RU"/>
              </w:rPr>
              <w:t xml:space="preserve">Рис. </w:t>
            </w:r>
            <w:r>
              <w:rPr>
                <w:rFonts w:ascii="Times New Roman" w:hAnsi="Times New Roman"/>
                <w:b/>
                <w:sz w:val="28"/>
                <w:szCs w:val="28"/>
                <w:lang w:eastAsia="ru-RU"/>
              </w:rPr>
              <w:t>3</w:t>
            </w:r>
            <w:r w:rsidRPr="003E3105">
              <w:rPr>
                <w:rFonts w:ascii="Times New Roman" w:hAnsi="Times New Roman"/>
                <w:b/>
                <w:sz w:val="28"/>
                <w:szCs w:val="28"/>
                <w:lang w:eastAsia="ru-RU"/>
              </w:rPr>
              <w:t xml:space="preserve">. </w:t>
            </w:r>
            <w:r w:rsidRPr="003E3105">
              <w:rPr>
                <w:rFonts w:ascii="Times New Roman" w:hAnsi="Times New Roman"/>
                <w:bCs/>
                <w:sz w:val="28"/>
                <w:szCs w:val="28"/>
                <w:lang w:eastAsia="ru-RU"/>
              </w:rPr>
              <w:t>Фрикционные передачи:</w:t>
            </w:r>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tabs>
                <w:tab w:val="left" w:pos="3525"/>
              </w:tabs>
              <w:spacing w:line="360" w:lineRule="auto"/>
              <w:jc w:val="both"/>
              <w:rPr>
                <w:rFonts w:ascii="Times New Roman" w:hAnsi="Times New Roman"/>
                <w:bCs/>
                <w:sz w:val="28"/>
                <w:szCs w:val="28"/>
                <w:lang w:eastAsia="ru-RU"/>
              </w:rPr>
            </w:pPr>
            <w:r w:rsidRPr="003E3105">
              <w:rPr>
                <w:rFonts w:ascii="Times New Roman" w:hAnsi="Times New Roman"/>
                <w:bCs/>
                <w:sz w:val="28"/>
                <w:szCs w:val="28"/>
                <w:lang w:eastAsia="ru-RU"/>
              </w:rPr>
              <w:t xml:space="preserve">а </w:t>
            </w:r>
            <w:r w:rsidRPr="00941C50">
              <w:rPr>
                <w:rFonts w:ascii="Times New Roman" w:hAnsi="Times New Roman"/>
                <w:bCs/>
                <w:sz w:val="28"/>
                <w:szCs w:val="28"/>
                <w:lang w:eastAsia="ru-RU"/>
              </w:rPr>
              <w:t>–</w:t>
            </w:r>
            <w:r>
              <w:rPr>
                <w:rFonts w:ascii="Times New Roman" w:hAnsi="Times New Roman"/>
                <w:bCs/>
                <w:sz w:val="28"/>
                <w:szCs w:val="28"/>
                <w:lang w:eastAsia="ru-RU"/>
              </w:rPr>
              <w:t xml:space="preserve"> </w:t>
            </w:r>
            <w:r w:rsidRPr="003E3105">
              <w:rPr>
                <w:rFonts w:ascii="Times New Roman" w:hAnsi="Times New Roman"/>
                <w:bCs/>
                <w:sz w:val="28"/>
                <w:szCs w:val="28"/>
                <w:lang w:eastAsia="ru-RU"/>
              </w:rPr>
              <w:t>с цилиндрическими колесами</w:t>
            </w:r>
            <w:r>
              <w:rPr>
                <w:rFonts w:ascii="Times New Roman" w:hAnsi="Times New Roman"/>
                <w:bCs/>
                <w:sz w:val="28"/>
                <w:szCs w:val="28"/>
                <w:lang w:eastAsia="ru-RU"/>
              </w:rPr>
              <w:t>;</w:t>
            </w:r>
            <w:r w:rsidRPr="003E3105">
              <w:rPr>
                <w:rFonts w:ascii="Times New Roman" w:hAnsi="Times New Roman"/>
                <w:bCs/>
                <w:sz w:val="28"/>
                <w:szCs w:val="28"/>
                <w:lang w:eastAsia="ru-RU"/>
              </w:rPr>
              <w:t xml:space="preserve"> б </w:t>
            </w:r>
            <w:r w:rsidRPr="00941C50">
              <w:rPr>
                <w:rFonts w:ascii="Times New Roman" w:hAnsi="Times New Roman"/>
                <w:bCs/>
                <w:sz w:val="28"/>
                <w:szCs w:val="28"/>
                <w:lang w:eastAsia="ru-RU"/>
              </w:rPr>
              <w:t>–</w:t>
            </w:r>
            <w:r w:rsidRPr="003E3105">
              <w:rPr>
                <w:rFonts w:ascii="Times New Roman" w:hAnsi="Times New Roman"/>
                <w:bCs/>
                <w:sz w:val="28"/>
                <w:szCs w:val="28"/>
                <w:lang w:eastAsia="ru-RU"/>
              </w:rPr>
              <w:t xml:space="preserve"> с коническими колесам</w:t>
            </w:r>
            <w:r>
              <w:rPr>
                <w:rFonts w:ascii="Times New Roman" w:hAnsi="Times New Roman"/>
                <w:bCs/>
                <w:sz w:val="28"/>
                <w:szCs w:val="28"/>
                <w:lang w:eastAsia="ru-RU"/>
              </w:rPr>
              <w:t>и</w:t>
            </w:r>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tabs>
                <w:tab w:val="left" w:pos="3525"/>
              </w:tabs>
              <w:spacing w:line="360" w:lineRule="auto"/>
              <w:jc w:val="both"/>
              <w:rPr>
                <w:rFonts w:ascii="Times New Roman" w:hAnsi="Times New Roman"/>
                <w:b/>
                <w:sz w:val="28"/>
                <w:szCs w:val="28"/>
                <w:lang w:eastAsia="ru-RU"/>
              </w:rPr>
            </w:pPr>
            <w:r w:rsidRPr="003E3105">
              <w:rPr>
                <w:rFonts w:ascii="Times New Roman" w:hAnsi="Times New Roman"/>
                <w:b/>
                <w:sz w:val="28"/>
                <w:szCs w:val="28"/>
                <w:lang w:eastAsia="ru-RU"/>
              </w:rPr>
              <w:t>Зубчатые передачи</w:t>
            </w:r>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tabs>
                <w:tab w:val="left" w:pos="3525"/>
              </w:tabs>
              <w:spacing w:line="360" w:lineRule="auto"/>
              <w:jc w:val="both"/>
              <w:rPr>
                <w:rFonts w:ascii="Times New Roman" w:hAnsi="Times New Roman"/>
                <w:b/>
                <w:sz w:val="28"/>
                <w:szCs w:val="28"/>
                <w:lang w:eastAsia="ru-RU"/>
              </w:rPr>
            </w:pPr>
            <w:r>
              <w:rPr>
                <w:rFonts w:ascii="Times New Roman" w:hAnsi="Times New Roman"/>
                <w:b/>
                <w:noProof/>
                <w:sz w:val="28"/>
                <w:szCs w:val="28"/>
                <w:lang w:eastAsia="ru-RU" w:bidi="ar-SA"/>
              </w:rPr>
              <w:drawing>
                <wp:inline distT="0" distB="0" distL="0" distR="0">
                  <wp:extent cx="2666365" cy="1661795"/>
                  <wp:effectExtent l="0" t="0" r="63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66365" cy="1661795"/>
                          </a:xfrm>
                          <a:prstGeom prst="rect">
                            <a:avLst/>
                          </a:prstGeom>
                          <a:noFill/>
                        </pic:spPr>
                      </pic:pic>
                    </a:graphicData>
                  </a:graphic>
                </wp:inline>
              </w:drawing>
            </w:r>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tabs>
                <w:tab w:val="left" w:pos="3525"/>
              </w:tabs>
              <w:spacing w:line="360" w:lineRule="auto"/>
              <w:jc w:val="both"/>
              <w:rPr>
                <w:rFonts w:ascii="Times New Roman" w:hAnsi="Times New Roman"/>
                <w:b/>
                <w:sz w:val="28"/>
                <w:szCs w:val="28"/>
                <w:lang w:eastAsia="ru-RU"/>
              </w:rPr>
            </w:pPr>
          </w:p>
          <w:p w:rsidR="003241F0" w:rsidRPr="003E310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tabs>
                <w:tab w:val="left" w:pos="3525"/>
              </w:tabs>
              <w:spacing w:line="360" w:lineRule="auto"/>
              <w:jc w:val="both"/>
              <w:rPr>
                <w:rFonts w:ascii="Times New Roman" w:hAnsi="Times New Roman"/>
                <w:bCs/>
                <w:sz w:val="28"/>
                <w:szCs w:val="28"/>
                <w:lang w:eastAsia="ru-RU"/>
              </w:rPr>
            </w:pPr>
            <w:r w:rsidRPr="003E3105">
              <w:rPr>
                <w:rFonts w:ascii="Times New Roman" w:hAnsi="Times New Roman"/>
                <w:b/>
                <w:sz w:val="28"/>
                <w:szCs w:val="28"/>
                <w:lang w:eastAsia="ru-RU"/>
              </w:rPr>
              <w:t xml:space="preserve">Рис. </w:t>
            </w:r>
            <w:r>
              <w:rPr>
                <w:rFonts w:ascii="Times New Roman" w:hAnsi="Times New Roman"/>
                <w:b/>
                <w:sz w:val="28"/>
                <w:szCs w:val="28"/>
                <w:lang w:eastAsia="ru-RU"/>
              </w:rPr>
              <w:t>5</w:t>
            </w:r>
            <w:r w:rsidRPr="003E3105">
              <w:rPr>
                <w:rFonts w:ascii="Times New Roman" w:hAnsi="Times New Roman"/>
                <w:b/>
                <w:sz w:val="28"/>
                <w:szCs w:val="28"/>
                <w:lang w:eastAsia="ru-RU"/>
              </w:rPr>
              <w:t xml:space="preserve">. </w:t>
            </w:r>
            <w:r w:rsidRPr="003E3105">
              <w:rPr>
                <w:rFonts w:ascii="Times New Roman" w:hAnsi="Times New Roman"/>
                <w:bCs/>
                <w:sz w:val="28"/>
                <w:szCs w:val="28"/>
                <w:lang w:eastAsia="ru-RU"/>
              </w:rPr>
              <w:t>Зубчатые зацепления:</w:t>
            </w:r>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tabs>
                <w:tab w:val="left" w:pos="3525"/>
              </w:tabs>
              <w:spacing w:line="360" w:lineRule="auto"/>
              <w:jc w:val="both"/>
              <w:rPr>
                <w:rFonts w:ascii="Times New Roman" w:hAnsi="Times New Roman"/>
                <w:bCs/>
                <w:sz w:val="28"/>
                <w:szCs w:val="28"/>
                <w:lang w:eastAsia="ru-RU"/>
              </w:rPr>
            </w:pPr>
            <w:r w:rsidRPr="003E3105">
              <w:rPr>
                <w:rFonts w:ascii="Times New Roman" w:hAnsi="Times New Roman"/>
                <w:bCs/>
                <w:sz w:val="28"/>
                <w:szCs w:val="28"/>
                <w:lang w:eastAsia="ru-RU"/>
              </w:rPr>
              <w:t xml:space="preserve">а </w:t>
            </w:r>
            <w:r w:rsidRPr="00941C50">
              <w:rPr>
                <w:rFonts w:ascii="Times New Roman" w:hAnsi="Times New Roman"/>
                <w:bCs/>
                <w:sz w:val="28"/>
                <w:szCs w:val="28"/>
                <w:lang w:eastAsia="ru-RU"/>
              </w:rPr>
              <w:t>–</w:t>
            </w:r>
            <w:r w:rsidRPr="003E3105">
              <w:rPr>
                <w:rFonts w:ascii="Times New Roman" w:hAnsi="Times New Roman"/>
                <w:bCs/>
                <w:sz w:val="28"/>
                <w:szCs w:val="28"/>
                <w:lang w:eastAsia="ru-RU"/>
              </w:rPr>
              <w:t xml:space="preserve"> цилиндрическое с прямым зубом</w:t>
            </w:r>
            <w:r>
              <w:rPr>
                <w:rFonts w:ascii="Times New Roman" w:hAnsi="Times New Roman"/>
                <w:bCs/>
                <w:sz w:val="28"/>
                <w:szCs w:val="28"/>
                <w:lang w:eastAsia="ru-RU"/>
              </w:rPr>
              <w:t>;</w:t>
            </w:r>
            <w:r w:rsidRPr="003E3105">
              <w:rPr>
                <w:rFonts w:ascii="Times New Roman" w:hAnsi="Times New Roman"/>
                <w:bCs/>
                <w:sz w:val="28"/>
                <w:szCs w:val="28"/>
                <w:lang w:eastAsia="ru-RU"/>
              </w:rPr>
              <w:t xml:space="preserve"> б </w:t>
            </w:r>
            <w:r w:rsidRPr="00941C50">
              <w:rPr>
                <w:rFonts w:ascii="Times New Roman" w:hAnsi="Times New Roman"/>
                <w:bCs/>
                <w:sz w:val="28"/>
                <w:szCs w:val="28"/>
                <w:lang w:eastAsia="ru-RU"/>
              </w:rPr>
              <w:t>–</w:t>
            </w:r>
            <w:r w:rsidRPr="003E3105">
              <w:rPr>
                <w:rFonts w:ascii="Times New Roman" w:hAnsi="Times New Roman"/>
                <w:bCs/>
                <w:sz w:val="28"/>
                <w:szCs w:val="28"/>
                <w:lang w:eastAsia="ru-RU"/>
              </w:rPr>
              <w:t xml:space="preserve"> то же, с косым зубом</w:t>
            </w:r>
            <w:r>
              <w:rPr>
                <w:rFonts w:ascii="Times New Roman" w:hAnsi="Times New Roman"/>
                <w:bCs/>
                <w:sz w:val="28"/>
                <w:szCs w:val="28"/>
                <w:lang w:eastAsia="ru-RU"/>
              </w:rPr>
              <w:t>;</w:t>
            </w:r>
            <w:r w:rsidRPr="003E3105">
              <w:rPr>
                <w:rFonts w:ascii="Times New Roman" w:hAnsi="Times New Roman"/>
                <w:bCs/>
                <w:sz w:val="28"/>
                <w:szCs w:val="28"/>
                <w:lang w:eastAsia="ru-RU"/>
              </w:rPr>
              <w:t xml:space="preserve"> </w:t>
            </w:r>
            <w:r>
              <w:rPr>
                <w:rFonts w:ascii="Times New Roman" w:hAnsi="Times New Roman"/>
                <w:bCs/>
                <w:sz w:val="28"/>
                <w:szCs w:val="28"/>
                <w:lang w:eastAsia="ru-RU"/>
              </w:rPr>
              <w:t>в</w:t>
            </w:r>
            <w:r w:rsidRPr="003E3105">
              <w:rPr>
                <w:rFonts w:ascii="Times New Roman" w:hAnsi="Times New Roman"/>
                <w:bCs/>
                <w:sz w:val="28"/>
                <w:szCs w:val="28"/>
                <w:lang w:eastAsia="ru-RU"/>
              </w:rPr>
              <w:t xml:space="preserve"> </w:t>
            </w:r>
            <w:r w:rsidRPr="00941C50">
              <w:rPr>
                <w:rFonts w:ascii="Times New Roman" w:hAnsi="Times New Roman"/>
                <w:bCs/>
                <w:sz w:val="28"/>
                <w:szCs w:val="28"/>
                <w:lang w:eastAsia="ru-RU"/>
              </w:rPr>
              <w:t>–</w:t>
            </w:r>
            <w:r w:rsidRPr="003E3105">
              <w:rPr>
                <w:rFonts w:ascii="Times New Roman" w:hAnsi="Times New Roman"/>
                <w:bCs/>
                <w:sz w:val="28"/>
                <w:szCs w:val="28"/>
                <w:lang w:eastAsia="ru-RU"/>
              </w:rPr>
              <w:t xml:space="preserve"> с шевронными зубьями</w:t>
            </w:r>
            <w:r>
              <w:rPr>
                <w:rFonts w:ascii="Times New Roman" w:hAnsi="Times New Roman"/>
                <w:bCs/>
                <w:sz w:val="28"/>
                <w:szCs w:val="28"/>
                <w:lang w:eastAsia="ru-RU"/>
              </w:rPr>
              <w:t>;</w:t>
            </w:r>
            <w:r w:rsidRPr="003E3105">
              <w:rPr>
                <w:rFonts w:ascii="Times New Roman" w:hAnsi="Times New Roman"/>
                <w:bCs/>
                <w:sz w:val="28"/>
                <w:szCs w:val="28"/>
                <w:lang w:eastAsia="ru-RU"/>
              </w:rPr>
              <w:t xml:space="preserve"> г </w:t>
            </w:r>
            <w:r w:rsidRPr="00941C50">
              <w:rPr>
                <w:rFonts w:ascii="Times New Roman" w:hAnsi="Times New Roman"/>
                <w:bCs/>
                <w:sz w:val="28"/>
                <w:szCs w:val="28"/>
                <w:lang w:eastAsia="ru-RU"/>
              </w:rPr>
              <w:t>–</w:t>
            </w:r>
            <w:r w:rsidRPr="003E3105">
              <w:rPr>
                <w:rFonts w:ascii="Times New Roman" w:hAnsi="Times New Roman"/>
                <w:bCs/>
                <w:sz w:val="28"/>
                <w:szCs w:val="28"/>
                <w:lang w:eastAsia="ru-RU"/>
              </w:rPr>
              <w:t xml:space="preserve"> коническое</w:t>
            </w:r>
            <w:r>
              <w:rPr>
                <w:rFonts w:ascii="Times New Roman" w:hAnsi="Times New Roman"/>
                <w:bCs/>
                <w:sz w:val="28"/>
                <w:szCs w:val="28"/>
                <w:lang w:eastAsia="ru-RU"/>
              </w:rPr>
              <w:t>;</w:t>
            </w:r>
            <w:r w:rsidRPr="003E3105">
              <w:rPr>
                <w:rFonts w:ascii="Times New Roman" w:hAnsi="Times New Roman"/>
                <w:bCs/>
                <w:sz w:val="28"/>
                <w:szCs w:val="28"/>
                <w:lang w:eastAsia="ru-RU"/>
              </w:rPr>
              <w:t xml:space="preserve"> д</w:t>
            </w:r>
            <w:r>
              <w:rPr>
                <w:rFonts w:ascii="Times New Roman" w:hAnsi="Times New Roman"/>
                <w:bCs/>
                <w:sz w:val="28"/>
                <w:szCs w:val="28"/>
                <w:lang w:eastAsia="ru-RU"/>
              </w:rPr>
              <w:t xml:space="preserve"> </w:t>
            </w:r>
            <w:r w:rsidRPr="00941C50">
              <w:rPr>
                <w:rFonts w:ascii="Times New Roman" w:hAnsi="Times New Roman"/>
                <w:bCs/>
                <w:sz w:val="28"/>
                <w:szCs w:val="28"/>
                <w:lang w:eastAsia="ru-RU"/>
              </w:rPr>
              <w:t>–</w:t>
            </w:r>
            <w:r>
              <w:rPr>
                <w:rFonts w:ascii="Times New Roman" w:hAnsi="Times New Roman"/>
                <w:bCs/>
                <w:sz w:val="28"/>
                <w:szCs w:val="28"/>
                <w:lang w:eastAsia="ru-RU"/>
              </w:rPr>
              <w:t xml:space="preserve"> </w:t>
            </w:r>
            <w:r w:rsidRPr="003E3105">
              <w:rPr>
                <w:rFonts w:ascii="Times New Roman" w:hAnsi="Times New Roman"/>
                <w:bCs/>
                <w:sz w:val="28"/>
                <w:szCs w:val="28"/>
                <w:lang w:eastAsia="ru-RU"/>
              </w:rPr>
              <w:t>колесо</w:t>
            </w:r>
            <w:r>
              <w:rPr>
                <w:rFonts w:ascii="Times New Roman" w:hAnsi="Times New Roman"/>
                <w:bCs/>
                <w:sz w:val="28"/>
                <w:szCs w:val="28"/>
                <w:lang w:eastAsia="ru-RU"/>
              </w:rPr>
              <w:t>-</w:t>
            </w:r>
            <w:r w:rsidRPr="003E3105">
              <w:rPr>
                <w:rFonts w:ascii="Times New Roman" w:hAnsi="Times New Roman"/>
                <w:bCs/>
                <w:sz w:val="28"/>
                <w:szCs w:val="28"/>
                <w:lang w:eastAsia="ru-RU"/>
              </w:rPr>
              <w:t>рейка</w:t>
            </w:r>
            <w:r>
              <w:rPr>
                <w:rFonts w:ascii="Times New Roman" w:hAnsi="Times New Roman"/>
                <w:bCs/>
                <w:sz w:val="28"/>
                <w:szCs w:val="28"/>
                <w:lang w:eastAsia="ru-RU"/>
              </w:rPr>
              <w:t>;</w:t>
            </w:r>
            <w:r w:rsidRPr="003E3105">
              <w:rPr>
                <w:rFonts w:ascii="Times New Roman" w:hAnsi="Times New Roman"/>
                <w:bCs/>
                <w:sz w:val="28"/>
                <w:szCs w:val="28"/>
                <w:lang w:eastAsia="ru-RU"/>
              </w:rPr>
              <w:t xml:space="preserve"> е </w:t>
            </w:r>
            <w:r w:rsidRPr="00941C50">
              <w:rPr>
                <w:rFonts w:ascii="Times New Roman" w:hAnsi="Times New Roman"/>
                <w:bCs/>
                <w:sz w:val="28"/>
                <w:szCs w:val="28"/>
                <w:lang w:eastAsia="ru-RU"/>
              </w:rPr>
              <w:t>–</w:t>
            </w:r>
            <w:r>
              <w:rPr>
                <w:rFonts w:ascii="Times New Roman" w:hAnsi="Times New Roman"/>
                <w:bCs/>
                <w:sz w:val="28"/>
                <w:szCs w:val="28"/>
                <w:lang w:eastAsia="ru-RU"/>
              </w:rPr>
              <w:t xml:space="preserve"> </w:t>
            </w:r>
            <w:r w:rsidRPr="003E3105">
              <w:rPr>
                <w:rFonts w:ascii="Times New Roman" w:hAnsi="Times New Roman"/>
                <w:bCs/>
                <w:sz w:val="28"/>
                <w:szCs w:val="28"/>
                <w:lang w:eastAsia="ru-RU"/>
              </w:rPr>
              <w:t>червячное</w:t>
            </w:r>
            <w:r>
              <w:rPr>
                <w:rFonts w:ascii="Times New Roman" w:hAnsi="Times New Roman"/>
                <w:bCs/>
                <w:sz w:val="28"/>
                <w:szCs w:val="28"/>
                <w:lang w:eastAsia="ru-RU"/>
              </w:rPr>
              <w:t>;</w:t>
            </w:r>
            <w:r w:rsidRPr="003E3105">
              <w:rPr>
                <w:rFonts w:ascii="Times New Roman" w:hAnsi="Times New Roman"/>
                <w:bCs/>
                <w:sz w:val="28"/>
                <w:szCs w:val="28"/>
                <w:lang w:eastAsia="ru-RU"/>
              </w:rPr>
              <w:t xml:space="preserve"> ж</w:t>
            </w:r>
            <w:r>
              <w:rPr>
                <w:rFonts w:ascii="Times New Roman" w:hAnsi="Times New Roman"/>
                <w:bCs/>
                <w:sz w:val="28"/>
                <w:szCs w:val="28"/>
                <w:lang w:eastAsia="ru-RU"/>
              </w:rPr>
              <w:t xml:space="preserve"> </w:t>
            </w:r>
            <w:r w:rsidRPr="00941C50">
              <w:rPr>
                <w:rFonts w:ascii="Times New Roman" w:hAnsi="Times New Roman"/>
                <w:bCs/>
                <w:sz w:val="28"/>
                <w:szCs w:val="28"/>
                <w:lang w:eastAsia="ru-RU"/>
              </w:rPr>
              <w:t>–</w:t>
            </w:r>
            <w:r w:rsidRPr="003E3105">
              <w:rPr>
                <w:rFonts w:ascii="Times New Roman" w:hAnsi="Times New Roman"/>
                <w:bCs/>
                <w:sz w:val="28"/>
                <w:szCs w:val="28"/>
                <w:lang w:eastAsia="ru-RU"/>
              </w:rPr>
              <w:t xml:space="preserve"> с круговым зубом</w:t>
            </w:r>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tabs>
                <w:tab w:val="left" w:pos="3525"/>
              </w:tabs>
              <w:spacing w:line="360" w:lineRule="auto"/>
              <w:jc w:val="both"/>
              <w:rPr>
                <w:rFonts w:ascii="Times New Roman" w:hAnsi="Times New Roman"/>
                <w:b/>
                <w:sz w:val="28"/>
                <w:szCs w:val="28"/>
                <w:lang w:eastAsia="ru-RU"/>
              </w:rPr>
            </w:pPr>
          </w:p>
          <w:p w:rsidR="003241F0" w:rsidRPr="003E310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tabs>
                <w:tab w:val="left" w:pos="3525"/>
              </w:tabs>
              <w:spacing w:line="360" w:lineRule="auto"/>
              <w:jc w:val="center"/>
              <w:rPr>
                <w:rFonts w:ascii="Times New Roman" w:hAnsi="Times New Roman"/>
                <w:b/>
                <w:sz w:val="28"/>
                <w:szCs w:val="28"/>
                <w:lang w:eastAsia="ru-RU"/>
              </w:rPr>
            </w:pPr>
            <w:r>
              <w:rPr>
                <w:rFonts w:ascii="Times New Roman" w:hAnsi="Times New Roman"/>
                <w:b/>
                <w:sz w:val="28"/>
                <w:szCs w:val="28"/>
                <w:lang w:eastAsia="ru-RU"/>
              </w:rPr>
              <w:t>Практическое задание «Выбор сцепки для своей конструкции»</w:t>
            </w:r>
          </w:p>
        </w:tc>
      </w:tr>
      <w:tr w:rsidR="003241F0" w:rsidRPr="00B40CF2" w:rsidTr="00772863">
        <w:tc>
          <w:tcPr>
            <w:tcW w:w="5640" w:type="dxa"/>
            <w:shd w:val="clear" w:color="auto" w:fill="auto"/>
            <w:tcMar>
              <w:top w:w="100" w:type="dxa"/>
              <w:left w:w="100" w:type="dxa"/>
              <w:bottom w:w="100" w:type="dxa"/>
              <w:right w:w="100" w:type="dxa"/>
            </w:tcMar>
          </w:tcPr>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Cs/>
                <w:sz w:val="28"/>
                <w:szCs w:val="28"/>
                <w:lang w:eastAsia="ru-RU"/>
              </w:rPr>
            </w:pPr>
            <w:r w:rsidRPr="00B40CF2">
              <w:rPr>
                <w:rFonts w:ascii="Times New Roman" w:hAnsi="Times New Roman"/>
                <w:b/>
                <w:sz w:val="28"/>
                <w:szCs w:val="28"/>
                <w:lang w:eastAsia="ru-RU"/>
              </w:rPr>
              <w:lastRenderedPageBreak/>
              <w:t xml:space="preserve">Блок 3. </w:t>
            </w:r>
            <w:bookmarkStart w:id="21" w:name="_Hlk72707493"/>
            <w:r w:rsidRPr="00487499">
              <w:rPr>
                <w:rFonts w:ascii="Times New Roman" w:hAnsi="Times New Roman"/>
                <w:color w:val="000000"/>
                <w:sz w:val="28"/>
                <w:szCs w:val="28"/>
                <w:lang w:eastAsia="ru-RU"/>
              </w:rPr>
              <w:t>Управление электродвигателем постоянного тока</w:t>
            </w:r>
            <w:r>
              <w:rPr>
                <w:rFonts w:ascii="Times New Roman" w:hAnsi="Times New Roman"/>
                <w:color w:val="000000"/>
                <w:sz w:val="28"/>
                <w:szCs w:val="28"/>
                <w:lang w:eastAsia="ru-RU"/>
              </w:rPr>
              <w:t xml:space="preserve">. </w:t>
            </w:r>
            <w:r w:rsidRPr="005928E9">
              <w:rPr>
                <w:rFonts w:ascii="Times New Roman" w:hAnsi="Times New Roman"/>
                <w:bCs/>
                <w:sz w:val="28"/>
                <w:szCs w:val="28"/>
                <w:lang w:eastAsia="ru-RU"/>
              </w:rPr>
              <w:t xml:space="preserve"> Управление сервоприводом</w:t>
            </w:r>
            <w:r>
              <w:rPr>
                <w:rFonts w:ascii="Times New Roman" w:hAnsi="Times New Roman"/>
                <w:bCs/>
                <w:sz w:val="28"/>
                <w:szCs w:val="28"/>
                <w:lang w:eastAsia="ru-RU"/>
              </w:rPr>
              <w:t>.</w:t>
            </w:r>
            <w:bookmarkEnd w:id="21"/>
          </w:p>
          <w:p w:rsidR="003241F0" w:rsidRPr="00B40CF2" w:rsidRDefault="003241F0" w:rsidP="00772863">
            <w:pPr>
              <w:spacing w:line="360" w:lineRule="auto"/>
              <w:jc w:val="both"/>
              <w:rPr>
                <w:rFonts w:ascii="Times New Roman" w:hAnsi="Times New Roman"/>
                <w:sz w:val="28"/>
                <w:szCs w:val="28"/>
                <w:lang w:eastAsia="ru-RU"/>
              </w:rPr>
            </w:pPr>
          </w:p>
        </w:tc>
        <w:tc>
          <w:tcPr>
            <w:tcW w:w="4525" w:type="dxa"/>
            <w:shd w:val="clear" w:color="auto" w:fill="auto"/>
            <w:tcMar>
              <w:top w:w="100" w:type="dxa"/>
              <w:left w:w="100" w:type="dxa"/>
              <w:bottom w:w="100" w:type="dxa"/>
              <w:right w:w="100" w:type="dxa"/>
            </w:tcMar>
          </w:tcPr>
          <w:p w:rsidR="003241F0" w:rsidRPr="00B40CF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sz w:val="28"/>
                <w:szCs w:val="28"/>
                <w:lang w:eastAsia="ru-RU"/>
              </w:rPr>
            </w:pPr>
            <w:r>
              <w:rPr>
                <w:rFonts w:ascii="Times New Roman" w:hAnsi="Times New Roman"/>
                <w:sz w:val="28"/>
                <w:szCs w:val="28"/>
                <w:lang w:eastAsia="ru-RU"/>
              </w:rPr>
              <w:t>90</w:t>
            </w:r>
            <w:r w:rsidRPr="00B40CF2">
              <w:rPr>
                <w:rFonts w:ascii="Times New Roman" w:hAnsi="Times New Roman"/>
                <w:sz w:val="28"/>
                <w:szCs w:val="28"/>
                <w:lang w:eastAsia="ru-RU"/>
              </w:rPr>
              <w:t xml:space="preserve"> мин</w:t>
            </w:r>
          </w:p>
        </w:tc>
      </w:tr>
      <w:tr w:rsidR="003241F0" w:rsidRPr="005928E9" w:rsidTr="00772863">
        <w:tc>
          <w:tcPr>
            <w:tcW w:w="10165" w:type="dxa"/>
            <w:gridSpan w:val="2"/>
            <w:shd w:val="clear" w:color="auto" w:fill="auto"/>
            <w:tcMar>
              <w:top w:w="100" w:type="dxa"/>
              <w:left w:w="100" w:type="dxa"/>
              <w:bottom w:w="100" w:type="dxa"/>
              <w:right w:w="100" w:type="dxa"/>
            </w:tcMar>
          </w:tcPr>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b/>
                <w:bCs/>
                <w:sz w:val="28"/>
                <w:szCs w:val="28"/>
                <w:lang w:eastAsia="ru-RU"/>
              </w:rPr>
            </w:pPr>
            <w:r w:rsidRPr="005928E9">
              <w:rPr>
                <w:rFonts w:ascii="Times New Roman" w:hAnsi="Times New Roman"/>
                <w:b/>
                <w:bCs/>
                <w:sz w:val="28"/>
                <w:szCs w:val="28"/>
                <w:lang w:eastAsia="ru-RU"/>
              </w:rPr>
              <w:t xml:space="preserve">Что делаем: </w:t>
            </w:r>
          </w:p>
          <w:p w:rsidR="003241F0" w:rsidRPr="006361D6"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bCs/>
                <w:sz w:val="28"/>
                <w:szCs w:val="28"/>
                <w:lang w:eastAsia="ru-RU"/>
              </w:rPr>
            </w:pPr>
            <w:r>
              <w:rPr>
                <w:rFonts w:ascii="Times New Roman" w:hAnsi="Times New Roman"/>
                <w:bCs/>
                <w:sz w:val="28"/>
                <w:szCs w:val="28"/>
                <w:lang w:eastAsia="ru-RU"/>
              </w:rPr>
              <w:t>Д</w:t>
            </w:r>
            <w:r w:rsidRPr="006361D6">
              <w:rPr>
                <w:rFonts w:ascii="Times New Roman" w:hAnsi="Times New Roman"/>
                <w:bCs/>
                <w:sz w:val="28"/>
                <w:szCs w:val="28"/>
                <w:lang w:eastAsia="ru-RU"/>
              </w:rPr>
              <w:t>ается общее понятие и отрабатывается на практике на своей модели.</w:t>
            </w:r>
          </w:p>
          <w:p w:rsidR="003241F0" w:rsidRPr="00C7262D" w:rsidRDefault="003241F0" w:rsidP="00772863">
            <w:pPr>
              <w:spacing w:line="36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Коллекторный моторчик может быть рассчитан на разное напряжени</w:t>
            </w:r>
            <w:r>
              <w:rPr>
                <w:rFonts w:ascii="Times New Roman" w:hAnsi="Times New Roman"/>
                <w:sz w:val="28"/>
                <w:szCs w:val="28"/>
                <w:lang w:eastAsia="ru-RU"/>
              </w:rPr>
              <w:t>е</w:t>
            </w:r>
            <w:r w:rsidRPr="00C7262D">
              <w:rPr>
                <w:rFonts w:ascii="Times New Roman" w:hAnsi="Times New Roman"/>
                <w:sz w:val="28"/>
                <w:szCs w:val="28"/>
                <w:lang w:eastAsia="ru-RU"/>
              </w:rPr>
              <w:t xml:space="preserve"> питания. Если двигатель работает от 3-5 Вольт, то можно моторчик подключать напрямую к плате </w:t>
            </w:r>
            <w:proofErr w:type="spellStart"/>
            <w:r w:rsidRPr="00C7262D">
              <w:rPr>
                <w:rFonts w:ascii="Times New Roman" w:hAnsi="Times New Roman"/>
                <w:sz w:val="28"/>
                <w:szCs w:val="28"/>
                <w:lang w:eastAsia="ru-RU"/>
              </w:rPr>
              <w:t>Ардуино</w:t>
            </w:r>
            <w:proofErr w:type="spellEnd"/>
            <w:r w:rsidRPr="00C7262D">
              <w:rPr>
                <w:rFonts w:ascii="Times New Roman" w:hAnsi="Times New Roman"/>
                <w:sz w:val="28"/>
                <w:szCs w:val="28"/>
                <w:lang w:eastAsia="ru-RU"/>
              </w:rPr>
              <w:t xml:space="preserve">. </w:t>
            </w:r>
          </w:p>
          <w:p w:rsidR="003241F0" w:rsidRPr="00B40CF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Times New Roman" w:hAnsi="Times New Roman"/>
                <w:sz w:val="28"/>
                <w:szCs w:val="28"/>
                <w:lang w:eastAsia="ru-RU"/>
              </w:rPr>
            </w:pPr>
            <w:r>
              <w:rPr>
                <w:rFonts w:ascii="Times New Roman" w:hAnsi="Times New Roman"/>
                <w:noProof/>
                <w:sz w:val="28"/>
                <w:szCs w:val="28"/>
                <w:lang w:eastAsia="ru-RU" w:bidi="ar-SA"/>
              </w:rPr>
              <w:drawing>
                <wp:inline distT="0" distB="0" distL="0" distR="0">
                  <wp:extent cx="4208780" cy="2378710"/>
                  <wp:effectExtent l="0" t="0" r="1270" b="254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08780" cy="2378710"/>
                          </a:xfrm>
                          <a:prstGeom prst="rect">
                            <a:avLst/>
                          </a:prstGeom>
                          <a:noFill/>
                        </pic:spPr>
                      </pic:pic>
                    </a:graphicData>
                  </a:graphic>
                </wp:inline>
              </w:drawing>
            </w:r>
          </w:p>
        </w:tc>
      </w:tr>
      <w:tr w:rsidR="003241F0" w:rsidRPr="005928E9" w:rsidTr="00772863">
        <w:tc>
          <w:tcPr>
            <w:tcW w:w="10165" w:type="dxa"/>
            <w:gridSpan w:val="2"/>
            <w:shd w:val="clear" w:color="auto" w:fill="auto"/>
            <w:tcMar>
              <w:top w:w="100" w:type="dxa"/>
              <w:left w:w="100" w:type="dxa"/>
              <w:bottom w:w="100" w:type="dxa"/>
              <w:right w:w="100" w:type="dxa"/>
            </w:tcMar>
          </w:tcPr>
          <w:p w:rsidR="003241F0" w:rsidRPr="00941C5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center"/>
              <w:rPr>
                <w:rFonts w:ascii="Times New Roman" w:hAnsi="Times New Roman"/>
                <w:b/>
                <w:sz w:val="28"/>
                <w:szCs w:val="28"/>
                <w:lang w:eastAsia="ru-RU"/>
              </w:rPr>
            </w:pPr>
            <w:r w:rsidRPr="00941C50">
              <w:rPr>
                <w:rFonts w:ascii="Times New Roman" w:hAnsi="Times New Roman"/>
                <w:b/>
                <w:sz w:val="28"/>
                <w:szCs w:val="28"/>
                <w:lang w:eastAsia="ru-RU"/>
              </w:rPr>
              <w:t>Принцип работы и устройство мотора постоянного тока</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rPr>
                <w:rFonts w:ascii="Times New Roman" w:hAnsi="Times New Roman"/>
                <w:sz w:val="28"/>
                <w:szCs w:val="28"/>
                <w:lang w:eastAsia="ru-RU"/>
              </w:rPr>
            </w:pPr>
            <w:r w:rsidRPr="00C7262D">
              <w:rPr>
                <w:rFonts w:ascii="Times New Roman" w:hAnsi="Times New Roman"/>
                <w:sz w:val="28"/>
                <w:szCs w:val="28"/>
                <w:lang w:eastAsia="ru-RU"/>
              </w:rPr>
              <w:t>На схеме показано устройство моторчика постоянного тока и принцип его работы. Как видите, для того чтобы ротор двигателя начал крутиться</w:t>
            </w:r>
            <w:r>
              <w:rPr>
                <w:rFonts w:ascii="Times New Roman" w:hAnsi="Times New Roman"/>
                <w:sz w:val="28"/>
                <w:szCs w:val="28"/>
                <w:lang w:eastAsia="ru-RU"/>
              </w:rPr>
              <w:t>,</w:t>
            </w:r>
            <w:r w:rsidRPr="00C7262D">
              <w:rPr>
                <w:rFonts w:ascii="Times New Roman" w:hAnsi="Times New Roman"/>
                <w:sz w:val="28"/>
                <w:szCs w:val="28"/>
                <w:lang w:eastAsia="ru-RU"/>
              </w:rPr>
              <w:t xml:space="preserve"> к нему необходимо подключить питание. При смене полярности питания ротор начнет крутиться в обратную сторону. Драйвер двигателей L298N позволяет инвертировать направление вращения мотора </w:t>
            </w:r>
            <w:proofErr w:type="spellStart"/>
            <w:r w:rsidRPr="00C7262D">
              <w:rPr>
                <w:rFonts w:ascii="Times New Roman" w:hAnsi="Times New Roman"/>
                <w:sz w:val="28"/>
                <w:szCs w:val="28"/>
                <w:lang w:eastAsia="ru-RU"/>
              </w:rPr>
              <w:t>fa</w:t>
            </w:r>
            <w:proofErr w:type="spellEnd"/>
            <w:r w:rsidRPr="00C7262D">
              <w:rPr>
                <w:rFonts w:ascii="Times New Roman" w:hAnsi="Times New Roman"/>
                <w:sz w:val="28"/>
                <w:szCs w:val="28"/>
                <w:lang w:eastAsia="ru-RU"/>
              </w:rPr>
              <w:t xml:space="preserve"> 130, поэтому его удобнее использовать в своих проектах.</w:t>
            </w:r>
          </w:p>
          <w:p w:rsidR="003241F0" w:rsidRPr="00941C5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center"/>
              <w:rPr>
                <w:rFonts w:ascii="Times New Roman" w:hAnsi="Times New Roman"/>
                <w:b/>
                <w:sz w:val="28"/>
                <w:szCs w:val="28"/>
                <w:lang w:eastAsia="ru-RU"/>
              </w:rPr>
            </w:pPr>
            <w:r w:rsidRPr="00941C50">
              <w:rPr>
                <w:rFonts w:ascii="Times New Roman" w:hAnsi="Times New Roman"/>
                <w:b/>
                <w:sz w:val="28"/>
                <w:szCs w:val="28"/>
                <w:lang w:eastAsia="ru-RU"/>
              </w:rPr>
              <w:t xml:space="preserve">Как подключить моторчик к </w:t>
            </w:r>
            <w:proofErr w:type="spellStart"/>
            <w:r w:rsidRPr="00941C50">
              <w:rPr>
                <w:rFonts w:ascii="Times New Roman" w:hAnsi="Times New Roman"/>
                <w:b/>
                <w:sz w:val="28"/>
                <w:szCs w:val="28"/>
                <w:lang w:eastAsia="ru-RU"/>
              </w:rPr>
              <w:t>Arduino</w:t>
            </w:r>
            <w:proofErr w:type="spellEnd"/>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Times New Roman" w:hAnsi="Times New Roman"/>
                <w:sz w:val="28"/>
                <w:szCs w:val="28"/>
                <w:lang w:eastAsia="ru-RU"/>
              </w:rPr>
            </w:pP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rPr>
                <w:rFonts w:ascii="Times New Roman" w:hAnsi="Times New Roman"/>
                <w:sz w:val="28"/>
                <w:szCs w:val="28"/>
                <w:lang w:eastAsia="ru-RU"/>
              </w:rPr>
            </w:pPr>
            <w:r w:rsidRPr="00C7262D">
              <w:rPr>
                <w:rFonts w:ascii="Times New Roman" w:hAnsi="Times New Roman"/>
                <w:sz w:val="28"/>
                <w:szCs w:val="28"/>
                <w:lang w:eastAsia="ru-RU"/>
              </w:rPr>
              <w:t xml:space="preserve">Перед выбором способа управления двигателем от </w:t>
            </w:r>
            <w:proofErr w:type="spellStart"/>
            <w:r w:rsidRPr="00C7262D">
              <w:rPr>
                <w:rFonts w:ascii="Times New Roman" w:hAnsi="Times New Roman"/>
                <w:sz w:val="28"/>
                <w:szCs w:val="28"/>
                <w:lang w:eastAsia="ru-RU"/>
              </w:rPr>
              <w:t>Arduino</w:t>
            </w:r>
            <w:proofErr w:type="spellEnd"/>
            <w:r w:rsidRPr="00C7262D">
              <w:rPr>
                <w:rFonts w:ascii="Times New Roman" w:hAnsi="Times New Roman"/>
                <w:sz w:val="28"/>
                <w:szCs w:val="28"/>
                <w:lang w:eastAsia="ru-RU"/>
              </w:rPr>
              <w:t xml:space="preserve"> </w:t>
            </w:r>
            <w:proofErr w:type="spellStart"/>
            <w:r w:rsidRPr="00C7262D">
              <w:rPr>
                <w:rFonts w:ascii="Times New Roman" w:hAnsi="Times New Roman"/>
                <w:sz w:val="28"/>
                <w:szCs w:val="28"/>
                <w:lang w:eastAsia="ru-RU"/>
              </w:rPr>
              <w:t>Uno</w:t>
            </w:r>
            <w:proofErr w:type="spellEnd"/>
            <w:r w:rsidRPr="00C7262D">
              <w:rPr>
                <w:rFonts w:ascii="Times New Roman" w:hAnsi="Times New Roman"/>
                <w:sz w:val="28"/>
                <w:szCs w:val="28"/>
                <w:lang w:eastAsia="ru-RU"/>
              </w:rPr>
              <w:t xml:space="preserve"> r3, уточните </w:t>
            </w:r>
            <w:r w:rsidRPr="00C7262D">
              <w:rPr>
                <w:rFonts w:ascii="Times New Roman" w:hAnsi="Times New Roman"/>
                <w:sz w:val="28"/>
                <w:szCs w:val="28"/>
                <w:lang w:eastAsia="ru-RU"/>
              </w:rPr>
              <w:lastRenderedPageBreak/>
              <w:t xml:space="preserve">на какое напряжение рассчитан ваш моторчик. Если питание требуется более 5 Вольт, то следует использовать транзистор или драйвер. </w:t>
            </w:r>
            <w:proofErr w:type="spellStart"/>
            <w:r w:rsidRPr="00C7262D">
              <w:rPr>
                <w:rFonts w:ascii="Times New Roman" w:hAnsi="Times New Roman"/>
                <w:sz w:val="28"/>
                <w:szCs w:val="28"/>
                <w:lang w:eastAsia="ru-RU"/>
              </w:rPr>
              <w:t>Распиновка</w:t>
            </w:r>
            <w:proofErr w:type="spellEnd"/>
            <w:r w:rsidRPr="00C7262D">
              <w:rPr>
                <w:rFonts w:ascii="Times New Roman" w:hAnsi="Times New Roman"/>
                <w:sz w:val="28"/>
                <w:szCs w:val="28"/>
                <w:lang w:eastAsia="ru-RU"/>
              </w:rPr>
              <w:t xml:space="preserve"> транзисторов может отличаться от приведенного примера (следует уточнить </w:t>
            </w:r>
            <w:proofErr w:type="spellStart"/>
            <w:r w:rsidRPr="00C7262D">
              <w:rPr>
                <w:rFonts w:ascii="Times New Roman" w:hAnsi="Times New Roman"/>
                <w:sz w:val="28"/>
                <w:szCs w:val="28"/>
                <w:lang w:eastAsia="ru-RU"/>
              </w:rPr>
              <w:t>распиновку</w:t>
            </w:r>
            <w:proofErr w:type="spellEnd"/>
            <w:r w:rsidRPr="00C7262D">
              <w:rPr>
                <w:rFonts w:ascii="Times New Roman" w:hAnsi="Times New Roman"/>
                <w:sz w:val="28"/>
                <w:szCs w:val="28"/>
                <w:lang w:eastAsia="ru-RU"/>
              </w:rPr>
              <w:t xml:space="preserve"> для своего типа). Драйвер L298N позволит не только включать мотор, но и изменять направление вращения.</w:t>
            </w:r>
          </w:p>
          <w:p w:rsidR="003241F0" w:rsidRPr="00F8707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center"/>
              <w:rPr>
                <w:rFonts w:ascii="Times New Roman" w:hAnsi="Times New Roman"/>
                <w:b/>
                <w:sz w:val="28"/>
                <w:szCs w:val="28"/>
                <w:lang w:eastAsia="ru-RU"/>
              </w:rPr>
            </w:pPr>
            <w:r w:rsidRPr="00F87075">
              <w:rPr>
                <w:rFonts w:ascii="Times New Roman" w:hAnsi="Times New Roman"/>
                <w:b/>
                <w:sz w:val="28"/>
                <w:szCs w:val="28"/>
                <w:lang w:eastAsia="ru-RU"/>
              </w:rPr>
              <w:t>Скетч. Подключение мотора напрямую</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Times New Roman" w:hAnsi="Times New Roman"/>
                <w:sz w:val="28"/>
                <w:szCs w:val="28"/>
                <w:lang w:eastAsia="ru-RU"/>
              </w:rPr>
            </w:pPr>
            <w:r w:rsidRPr="00C7262D">
              <w:rPr>
                <w:rFonts w:ascii="Times New Roman" w:hAnsi="Times New Roman"/>
                <w:noProof/>
                <w:sz w:val="28"/>
                <w:szCs w:val="28"/>
                <w:lang w:eastAsia="ru-RU" w:bidi="ar-SA"/>
              </w:rPr>
              <w:drawing>
                <wp:inline distT="0" distB="0" distL="0" distR="0">
                  <wp:extent cx="3737610" cy="2113280"/>
                  <wp:effectExtent l="0" t="0" r="0" b="127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37610" cy="2113280"/>
                          </a:xfrm>
                          <a:prstGeom prst="rect">
                            <a:avLst/>
                          </a:prstGeom>
                          <a:noFill/>
                        </pic:spPr>
                      </pic:pic>
                    </a:graphicData>
                  </a:graphic>
                </wp:inline>
              </w:drawing>
            </w:r>
          </w:p>
          <w:p w:rsidR="003241F0" w:rsidRPr="00F8707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Times New Roman" w:hAnsi="Times New Roman"/>
                <w:b/>
                <w:sz w:val="28"/>
                <w:szCs w:val="28"/>
                <w:lang w:eastAsia="ru-RU"/>
              </w:rPr>
            </w:pPr>
            <w:r w:rsidRPr="00F87075">
              <w:rPr>
                <w:rFonts w:ascii="Times New Roman" w:hAnsi="Times New Roman"/>
                <w:b/>
                <w:sz w:val="28"/>
                <w:szCs w:val="28"/>
                <w:lang w:eastAsia="ru-RU"/>
              </w:rPr>
              <w:t xml:space="preserve">Схема. </w:t>
            </w:r>
            <w:r w:rsidRPr="00D10C0E">
              <w:rPr>
                <w:rFonts w:ascii="Times New Roman" w:hAnsi="Times New Roman"/>
                <w:sz w:val="28"/>
                <w:szCs w:val="28"/>
                <w:lang w:eastAsia="ru-RU"/>
              </w:rPr>
              <w:t xml:space="preserve">Управление моторчиком от </w:t>
            </w:r>
            <w:proofErr w:type="spellStart"/>
            <w:r w:rsidRPr="00D10C0E">
              <w:rPr>
                <w:rFonts w:ascii="Times New Roman" w:hAnsi="Times New Roman"/>
                <w:sz w:val="28"/>
                <w:szCs w:val="28"/>
                <w:lang w:eastAsia="ru-RU"/>
              </w:rPr>
              <w:t>Ардуино</w:t>
            </w:r>
            <w:proofErr w:type="spellEnd"/>
            <w:r w:rsidRPr="00D10C0E">
              <w:rPr>
                <w:rFonts w:ascii="Times New Roman" w:hAnsi="Times New Roman"/>
                <w:sz w:val="28"/>
                <w:szCs w:val="28"/>
                <w:lang w:eastAsia="ru-RU"/>
              </w:rPr>
              <w:t xml:space="preserve"> напрямую</w:t>
            </w:r>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Times New Roman" w:hAnsi="Times New Roman"/>
                <w:sz w:val="28"/>
                <w:szCs w:val="28"/>
                <w:lang w:eastAsia="ru-RU"/>
              </w:rPr>
            </w:pP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 xml:space="preserve">Подключение мотора к </w:t>
            </w:r>
            <w:proofErr w:type="spellStart"/>
            <w:r w:rsidRPr="00C7262D">
              <w:rPr>
                <w:rFonts w:ascii="Times New Roman" w:hAnsi="Times New Roman"/>
                <w:sz w:val="28"/>
                <w:szCs w:val="28"/>
                <w:lang w:eastAsia="ru-RU"/>
              </w:rPr>
              <w:t>Ардуино</w:t>
            </w:r>
            <w:proofErr w:type="spellEnd"/>
            <w:r w:rsidRPr="00C7262D">
              <w:rPr>
                <w:rFonts w:ascii="Times New Roman" w:hAnsi="Times New Roman"/>
                <w:sz w:val="28"/>
                <w:szCs w:val="28"/>
                <w:lang w:eastAsia="ru-RU"/>
              </w:rPr>
              <w:t xml:space="preserve"> напрямую </w:t>
            </w:r>
            <w:r w:rsidRPr="00F87075">
              <w:rPr>
                <w:rFonts w:ascii="Times New Roman" w:hAnsi="Times New Roman"/>
                <w:sz w:val="28"/>
                <w:szCs w:val="28"/>
                <w:lang w:eastAsia="ru-RU"/>
              </w:rPr>
              <w:t>–</w:t>
            </w:r>
            <w:r>
              <w:rPr>
                <w:rFonts w:ascii="Times New Roman" w:hAnsi="Times New Roman"/>
                <w:sz w:val="28"/>
                <w:szCs w:val="28"/>
                <w:lang w:eastAsia="ru-RU"/>
              </w:rPr>
              <w:t xml:space="preserve"> </w:t>
            </w:r>
            <w:r w:rsidRPr="00C7262D">
              <w:rPr>
                <w:rFonts w:ascii="Times New Roman" w:hAnsi="Times New Roman"/>
                <w:sz w:val="28"/>
                <w:szCs w:val="28"/>
                <w:lang w:eastAsia="ru-RU"/>
              </w:rPr>
              <w:t xml:space="preserve">самый простой вариант включения вентилятора на </w:t>
            </w:r>
            <w:proofErr w:type="spellStart"/>
            <w:r w:rsidRPr="00C7262D">
              <w:rPr>
                <w:rFonts w:ascii="Times New Roman" w:hAnsi="Times New Roman"/>
                <w:sz w:val="28"/>
                <w:szCs w:val="28"/>
                <w:lang w:eastAsia="ru-RU"/>
              </w:rPr>
              <w:t>Arduino</w:t>
            </w:r>
            <w:proofErr w:type="spellEnd"/>
            <w:r w:rsidRPr="00C7262D">
              <w:rPr>
                <w:rFonts w:ascii="Times New Roman" w:hAnsi="Times New Roman"/>
                <w:sz w:val="28"/>
                <w:szCs w:val="28"/>
                <w:lang w:eastAsia="ru-RU"/>
              </w:rPr>
              <w:t xml:space="preserve"> или машинки. Команда для включения двигателя не отличается</w:t>
            </w:r>
            <w:r>
              <w:rPr>
                <w:rFonts w:ascii="Times New Roman" w:hAnsi="Times New Roman"/>
                <w:sz w:val="28"/>
                <w:szCs w:val="28"/>
                <w:lang w:eastAsia="ru-RU"/>
              </w:rPr>
              <w:t xml:space="preserve"> </w:t>
            </w:r>
            <w:r w:rsidRPr="00C7262D">
              <w:rPr>
                <w:rFonts w:ascii="Times New Roman" w:hAnsi="Times New Roman"/>
                <w:sz w:val="28"/>
                <w:szCs w:val="28"/>
                <w:lang w:eastAsia="ru-RU"/>
              </w:rPr>
              <w:t xml:space="preserve">от команды при подключении светодиода к микроконтроллеру. Функция </w:t>
            </w:r>
            <w:proofErr w:type="spellStart"/>
            <w:r w:rsidRPr="00C7262D">
              <w:rPr>
                <w:rFonts w:ascii="Times New Roman" w:hAnsi="Times New Roman"/>
                <w:sz w:val="28"/>
                <w:szCs w:val="28"/>
                <w:lang w:eastAsia="ru-RU"/>
              </w:rPr>
              <w:t>digitalWrite</w:t>
            </w:r>
            <w:proofErr w:type="spellEnd"/>
            <w:r w:rsidRPr="00C7262D">
              <w:rPr>
                <w:rFonts w:ascii="Times New Roman" w:hAnsi="Times New Roman"/>
                <w:sz w:val="28"/>
                <w:szCs w:val="28"/>
                <w:lang w:eastAsia="ru-RU"/>
              </w:rPr>
              <w:t xml:space="preserve"> включает/выключает подачу напряжения на цифровой порт, к которому подключен двигатель постоянного тока. Соберите схему и загрузите программу.</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proofErr w:type="spellStart"/>
            <w:r w:rsidRPr="00C7262D">
              <w:rPr>
                <w:rFonts w:ascii="Times New Roman" w:hAnsi="Times New Roman"/>
                <w:sz w:val="28"/>
                <w:szCs w:val="28"/>
                <w:lang w:eastAsia="ru-RU"/>
              </w:rPr>
              <w:t>void</w:t>
            </w:r>
            <w:proofErr w:type="spellEnd"/>
            <w:r w:rsidRPr="00C7262D">
              <w:rPr>
                <w:rFonts w:ascii="Times New Roman" w:hAnsi="Times New Roman"/>
                <w:sz w:val="28"/>
                <w:szCs w:val="28"/>
                <w:lang w:eastAsia="ru-RU"/>
              </w:rPr>
              <w:t xml:space="preserve"> </w:t>
            </w:r>
            <w:proofErr w:type="spellStart"/>
            <w:proofErr w:type="gramStart"/>
            <w:r w:rsidRPr="00C7262D">
              <w:rPr>
                <w:rFonts w:ascii="Times New Roman" w:hAnsi="Times New Roman"/>
                <w:sz w:val="28"/>
                <w:szCs w:val="28"/>
                <w:lang w:eastAsia="ru-RU"/>
              </w:rPr>
              <w:t>setup</w:t>
            </w:r>
            <w:proofErr w:type="spellEnd"/>
            <w:r w:rsidRPr="00C7262D">
              <w:rPr>
                <w:rFonts w:ascii="Times New Roman" w:hAnsi="Times New Roman"/>
                <w:sz w:val="28"/>
                <w:szCs w:val="28"/>
                <w:lang w:eastAsia="ru-RU"/>
              </w:rPr>
              <w:t>(</w:t>
            </w:r>
            <w:proofErr w:type="gramEnd"/>
            <w:r w:rsidRPr="00C7262D">
              <w:rPr>
                <w:rFonts w:ascii="Times New Roman" w:hAnsi="Times New Roman"/>
                <w:sz w:val="28"/>
                <w:szCs w:val="28"/>
                <w:lang w:eastAsia="ru-RU"/>
              </w:rPr>
              <w:t>) {</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 xml:space="preserve">   </w:t>
            </w:r>
            <w:proofErr w:type="spellStart"/>
            <w:proofErr w:type="gramStart"/>
            <w:r w:rsidRPr="00C7262D">
              <w:rPr>
                <w:rFonts w:ascii="Times New Roman" w:hAnsi="Times New Roman"/>
                <w:sz w:val="28"/>
                <w:szCs w:val="28"/>
                <w:lang w:eastAsia="ru-RU"/>
              </w:rPr>
              <w:t>pinMode</w:t>
            </w:r>
            <w:proofErr w:type="spellEnd"/>
            <w:r w:rsidRPr="00C7262D">
              <w:rPr>
                <w:rFonts w:ascii="Times New Roman" w:hAnsi="Times New Roman"/>
                <w:sz w:val="28"/>
                <w:szCs w:val="28"/>
                <w:lang w:eastAsia="ru-RU"/>
              </w:rPr>
              <w:t>(</w:t>
            </w:r>
            <w:proofErr w:type="gramEnd"/>
            <w:r w:rsidRPr="00C7262D">
              <w:rPr>
                <w:rFonts w:ascii="Times New Roman" w:hAnsi="Times New Roman"/>
                <w:sz w:val="28"/>
                <w:szCs w:val="28"/>
                <w:lang w:eastAsia="ru-RU"/>
              </w:rPr>
              <w:t xml:space="preserve">12, OUTPUT); // объявляем </w:t>
            </w:r>
            <w:proofErr w:type="spellStart"/>
            <w:r w:rsidRPr="00C7262D">
              <w:rPr>
                <w:rFonts w:ascii="Times New Roman" w:hAnsi="Times New Roman"/>
                <w:sz w:val="28"/>
                <w:szCs w:val="28"/>
                <w:lang w:eastAsia="ru-RU"/>
              </w:rPr>
              <w:t>пин</w:t>
            </w:r>
            <w:proofErr w:type="spellEnd"/>
            <w:r w:rsidRPr="00C7262D">
              <w:rPr>
                <w:rFonts w:ascii="Times New Roman" w:hAnsi="Times New Roman"/>
                <w:sz w:val="28"/>
                <w:szCs w:val="28"/>
                <w:lang w:eastAsia="ru-RU"/>
              </w:rPr>
              <w:t xml:space="preserve"> 12 как выход</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void </w:t>
            </w:r>
            <w:proofErr w:type="gramStart"/>
            <w:r w:rsidRPr="003241F0">
              <w:rPr>
                <w:rFonts w:ascii="Times New Roman" w:hAnsi="Times New Roman"/>
                <w:sz w:val="28"/>
                <w:szCs w:val="28"/>
                <w:lang w:val="en-US" w:eastAsia="ru-RU"/>
              </w:rPr>
              <w:t>loop(</w:t>
            </w:r>
            <w:proofErr w:type="gramEnd"/>
            <w:r w:rsidRPr="003241F0">
              <w:rPr>
                <w:rFonts w:ascii="Times New Roman" w:hAnsi="Times New Roman"/>
                <w:sz w:val="28"/>
                <w:szCs w:val="28"/>
                <w:lang w:val="en-US" w:eastAsia="ru-RU"/>
              </w:rPr>
              <w:t>) {</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 xml:space="preserve">12, HIGH); // </w:t>
            </w:r>
            <w:r w:rsidRPr="00C7262D">
              <w:rPr>
                <w:rFonts w:ascii="Times New Roman" w:hAnsi="Times New Roman"/>
                <w:sz w:val="28"/>
                <w:szCs w:val="28"/>
                <w:lang w:eastAsia="ru-RU"/>
              </w:rPr>
              <w:t>включаем</w:t>
            </w:r>
            <w:r w:rsidRPr="003241F0">
              <w:rPr>
                <w:rFonts w:ascii="Times New Roman" w:hAnsi="Times New Roman"/>
                <w:sz w:val="28"/>
                <w:szCs w:val="28"/>
                <w:lang w:val="en-US" w:eastAsia="ru-RU"/>
              </w:rPr>
              <w:t xml:space="preserve"> </w:t>
            </w:r>
            <w:r w:rsidRPr="00C7262D">
              <w:rPr>
                <w:rFonts w:ascii="Times New Roman" w:hAnsi="Times New Roman"/>
                <w:sz w:val="28"/>
                <w:szCs w:val="28"/>
                <w:lang w:eastAsia="ru-RU"/>
              </w:rPr>
              <w:t>мотор</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gramStart"/>
            <w:r w:rsidRPr="003241F0">
              <w:rPr>
                <w:rFonts w:ascii="Times New Roman" w:hAnsi="Times New Roman"/>
                <w:sz w:val="28"/>
                <w:szCs w:val="28"/>
                <w:lang w:val="en-US" w:eastAsia="ru-RU"/>
              </w:rPr>
              <w:t>delay(</w:t>
            </w:r>
            <w:proofErr w:type="gramEnd"/>
            <w:r w:rsidRPr="003241F0">
              <w:rPr>
                <w:rFonts w:ascii="Times New Roman" w:hAnsi="Times New Roman"/>
                <w:sz w:val="28"/>
                <w:szCs w:val="28"/>
                <w:lang w:val="en-US" w:eastAsia="ru-RU"/>
              </w:rPr>
              <w:t xml:space="preserve">1000); // </w:t>
            </w:r>
            <w:r w:rsidRPr="00C7262D">
              <w:rPr>
                <w:rFonts w:ascii="Times New Roman" w:hAnsi="Times New Roman"/>
                <w:sz w:val="28"/>
                <w:szCs w:val="28"/>
                <w:lang w:eastAsia="ru-RU"/>
              </w:rPr>
              <w:t>ждем</w:t>
            </w:r>
            <w:r w:rsidRPr="003241F0">
              <w:rPr>
                <w:rFonts w:ascii="Times New Roman" w:hAnsi="Times New Roman"/>
                <w:sz w:val="28"/>
                <w:szCs w:val="28"/>
                <w:lang w:val="en-US" w:eastAsia="ru-RU"/>
              </w:rPr>
              <w:t xml:space="preserve"> 1 </w:t>
            </w:r>
            <w:r w:rsidRPr="00C7262D">
              <w:rPr>
                <w:rFonts w:ascii="Times New Roman" w:hAnsi="Times New Roman"/>
                <w:sz w:val="28"/>
                <w:szCs w:val="28"/>
                <w:lang w:eastAsia="ru-RU"/>
              </w:rPr>
              <w:t>секунду</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 xml:space="preserve">12, LOW); // </w:t>
            </w:r>
            <w:r w:rsidRPr="00C7262D">
              <w:rPr>
                <w:rFonts w:ascii="Times New Roman" w:hAnsi="Times New Roman"/>
                <w:sz w:val="28"/>
                <w:szCs w:val="28"/>
                <w:lang w:eastAsia="ru-RU"/>
              </w:rPr>
              <w:t>выключаем</w:t>
            </w:r>
            <w:r w:rsidRPr="003241F0">
              <w:rPr>
                <w:rFonts w:ascii="Times New Roman" w:hAnsi="Times New Roman"/>
                <w:sz w:val="28"/>
                <w:szCs w:val="28"/>
                <w:lang w:val="en-US" w:eastAsia="ru-RU"/>
              </w:rPr>
              <w:t xml:space="preserve"> </w:t>
            </w:r>
            <w:r w:rsidRPr="00C7262D">
              <w:rPr>
                <w:rFonts w:ascii="Times New Roman" w:hAnsi="Times New Roman"/>
                <w:sz w:val="28"/>
                <w:szCs w:val="28"/>
                <w:lang w:eastAsia="ru-RU"/>
              </w:rPr>
              <w:t>мотор</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3241F0">
              <w:rPr>
                <w:rFonts w:ascii="Times New Roman" w:hAnsi="Times New Roman"/>
                <w:sz w:val="28"/>
                <w:szCs w:val="28"/>
                <w:lang w:val="en-US" w:eastAsia="ru-RU"/>
              </w:rPr>
              <w:t xml:space="preserve">   </w:t>
            </w:r>
            <w:proofErr w:type="spellStart"/>
            <w:proofErr w:type="gramStart"/>
            <w:r w:rsidRPr="00C7262D">
              <w:rPr>
                <w:rFonts w:ascii="Times New Roman" w:hAnsi="Times New Roman"/>
                <w:sz w:val="28"/>
                <w:szCs w:val="28"/>
                <w:lang w:eastAsia="ru-RU"/>
              </w:rPr>
              <w:t>delay</w:t>
            </w:r>
            <w:proofErr w:type="spellEnd"/>
            <w:r w:rsidRPr="00C7262D">
              <w:rPr>
                <w:rFonts w:ascii="Times New Roman" w:hAnsi="Times New Roman"/>
                <w:sz w:val="28"/>
                <w:szCs w:val="28"/>
                <w:lang w:eastAsia="ru-RU"/>
              </w:rPr>
              <w:t>(</w:t>
            </w:r>
            <w:proofErr w:type="gramEnd"/>
            <w:r w:rsidRPr="00C7262D">
              <w:rPr>
                <w:rFonts w:ascii="Times New Roman" w:hAnsi="Times New Roman"/>
                <w:sz w:val="28"/>
                <w:szCs w:val="28"/>
                <w:lang w:eastAsia="ru-RU"/>
              </w:rPr>
              <w:t>1000); // ждем 1 секунду</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Пояснения к коду:</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lastRenderedPageBreak/>
              <w:t>1.</w:t>
            </w:r>
            <w:r w:rsidRPr="00C7262D">
              <w:rPr>
                <w:rFonts w:ascii="Times New Roman" w:hAnsi="Times New Roman"/>
                <w:sz w:val="28"/>
                <w:szCs w:val="28"/>
                <w:lang w:eastAsia="ru-RU"/>
              </w:rPr>
              <w:tab/>
              <w:t>для подключения мотора без драйвера можно использовать любой порт;</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2.</w:t>
            </w:r>
            <w:r w:rsidRPr="00C7262D">
              <w:rPr>
                <w:rFonts w:ascii="Times New Roman" w:hAnsi="Times New Roman"/>
                <w:sz w:val="28"/>
                <w:szCs w:val="28"/>
                <w:lang w:eastAsia="ru-RU"/>
              </w:rPr>
              <w:tab/>
              <w:t>если двигатель не включается, то, возможно, не хватает силы тока на цифровом выходе, подключите двигатель через транзистор к порту 3,3V или 5V.</w:t>
            </w:r>
          </w:p>
          <w:p w:rsidR="003241F0" w:rsidRPr="00F8707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center"/>
              <w:rPr>
                <w:rFonts w:ascii="Times New Roman" w:hAnsi="Times New Roman"/>
                <w:b/>
                <w:sz w:val="28"/>
                <w:szCs w:val="28"/>
                <w:lang w:eastAsia="ru-RU"/>
              </w:rPr>
            </w:pPr>
            <w:r w:rsidRPr="00F87075">
              <w:rPr>
                <w:rFonts w:ascii="Times New Roman" w:hAnsi="Times New Roman"/>
                <w:b/>
                <w:sz w:val="28"/>
                <w:szCs w:val="28"/>
                <w:lang w:eastAsia="ru-RU"/>
              </w:rPr>
              <w:t>Скетч. Подключение мотора через транзистор</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 xml:space="preserve">Подключение мотора через транзистор к </w:t>
            </w:r>
            <w:proofErr w:type="spellStart"/>
            <w:r w:rsidRPr="00C7262D">
              <w:rPr>
                <w:rFonts w:ascii="Times New Roman" w:hAnsi="Times New Roman"/>
                <w:sz w:val="28"/>
                <w:szCs w:val="28"/>
                <w:lang w:eastAsia="ru-RU"/>
              </w:rPr>
              <w:t>Ардуино</w:t>
            </w:r>
            <w:proofErr w:type="spellEnd"/>
            <w:r w:rsidRPr="00C7262D">
              <w:rPr>
                <w:rFonts w:ascii="Times New Roman" w:hAnsi="Times New Roman"/>
                <w:sz w:val="28"/>
                <w:szCs w:val="28"/>
                <w:lang w:eastAsia="ru-RU"/>
              </w:rPr>
              <w:t xml:space="preserve"> потребуется, если двигатель никак не хочет включаться от платы напрямую, то следует использовать порт 5 Вольт на микроконтроллере или внешний источник питания. Транзистор будет играть роль ключа, замыкая/размыкая электрическую цепь. Сам транзистор управляется цифровым портом. Соберите схему, как на картинке</w:t>
            </w:r>
            <w:r>
              <w:rPr>
                <w:rFonts w:ascii="Times New Roman" w:hAnsi="Times New Roman"/>
                <w:sz w:val="28"/>
                <w:szCs w:val="28"/>
                <w:lang w:eastAsia="ru-RU"/>
              </w:rPr>
              <w:t>,</w:t>
            </w:r>
            <w:r w:rsidRPr="00C7262D">
              <w:rPr>
                <w:rFonts w:ascii="Times New Roman" w:hAnsi="Times New Roman"/>
                <w:sz w:val="28"/>
                <w:szCs w:val="28"/>
                <w:lang w:eastAsia="ru-RU"/>
              </w:rPr>
              <w:t xml:space="preserve"> и загрузите программу.</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Times New Roman" w:hAnsi="Times New Roman"/>
                <w:sz w:val="28"/>
                <w:szCs w:val="28"/>
                <w:lang w:eastAsia="ru-RU"/>
              </w:rPr>
            </w:pPr>
            <w:r w:rsidRPr="00C7262D">
              <w:rPr>
                <w:rFonts w:ascii="Times New Roman" w:hAnsi="Times New Roman"/>
                <w:noProof/>
                <w:sz w:val="28"/>
                <w:szCs w:val="28"/>
                <w:lang w:eastAsia="ru-RU" w:bidi="ar-SA"/>
              </w:rPr>
              <w:drawing>
                <wp:inline distT="0" distB="0" distL="0" distR="0">
                  <wp:extent cx="3695065" cy="2087880"/>
                  <wp:effectExtent l="0" t="0" r="635" b="762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95065" cy="2087880"/>
                          </a:xfrm>
                          <a:prstGeom prst="rect">
                            <a:avLst/>
                          </a:prstGeom>
                          <a:noFill/>
                        </pic:spPr>
                      </pic:pic>
                    </a:graphicData>
                  </a:graphic>
                </wp:inline>
              </w:drawing>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 xml:space="preserve">Подключение FA-130 мотора постоянного тока — </w:t>
            </w:r>
            <w:proofErr w:type="spellStart"/>
            <w:r w:rsidRPr="00C7262D">
              <w:rPr>
                <w:rFonts w:ascii="Times New Roman" w:hAnsi="Times New Roman"/>
                <w:sz w:val="28"/>
                <w:szCs w:val="28"/>
                <w:lang w:eastAsia="ru-RU"/>
              </w:rPr>
              <w:t>Motor</w:t>
            </w:r>
            <w:proofErr w:type="spellEnd"/>
            <w:r w:rsidRPr="00C7262D">
              <w:rPr>
                <w:rFonts w:ascii="Times New Roman" w:hAnsi="Times New Roman"/>
                <w:sz w:val="28"/>
                <w:szCs w:val="28"/>
                <w:lang w:eastAsia="ru-RU"/>
              </w:rPr>
              <w:t xml:space="preserve"> DC </w:t>
            </w:r>
            <w:proofErr w:type="spellStart"/>
            <w:r w:rsidRPr="00C7262D">
              <w:rPr>
                <w:rFonts w:ascii="Times New Roman" w:hAnsi="Times New Roman"/>
                <w:sz w:val="28"/>
                <w:szCs w:val="28"/>
                <w:lang w:eastAsia="ru-RU"/>
              </w:rPr>
              <w:t>Arduino</w:t>
            </w:r>
            <w:proofErr w:type="spellEnd"/>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proofErr w:type="spellStart"/>
            <w:r w:rsidRPr="00C7262D">
              <w:rPr>
                <w:rFonts w:ascii="Times New Roman" w:hAnsi="Times New Roman"/>
                <w:sz w:val="28"/>
                <w:szCs w:val="28"/>
                <w:lang w:eastAsia="ru-RU"/>
              </w:rPr>
              <w:t>void</w:t>
            </w:r>
            <w:proofErr w:type="spellEnd"/>
            <w:r w:rsidRPr="00C7262D">
              <w:rPr>
                <w:rFonts w:ascii="Times New Roman" w:hAnsi="Times New Roman"/>
                <w:sz w:val="28"/>
                <w:szCs w:val="28"/>
                <w:lang w:eastAsia="ru-RU"/>
              </w:rPr>
              <w:t xml:space="preserve"> </w:t>
            </w:r>
            <w:proofErr w:type="spellStart"/>
            <w:proofErr w:type="gramStart"/>
            <w:r w:rsidRPr="00C7262D">
              <w:rPr>
                <w:rFonts w:ascii="Times New Roman" w:hAnsi="Times New Roman"/>
                <w:sz w:val="28"/>
                <w:szCs w:val="28"/>
                <w:lang w:eastAsia="ru-RU"/>
              </w:rPr>
              <w:t>setup</w:t>
            </w:r>
            <w:proofErr w:type="spellEnd"/>
            <w:r w:rsidRPr="00C7262D">
              <w:rPr>
                <w:rFonts w:ascii="Times New Roman" w:hAnsi="Times New Roman"/>
                <w:sz w:val="28"/>
                <w:szCs w:val="28"/>
                <w:lang w:eastAsia="ru-RU"/>
              </w:rPr>
              <w:t>(</w:t>
            </w:r>
            <w:proofErr w:type="gramEnd"/>
            <w:r w:rsidRPr="00C7262D">
              <w:rPr>
                <w:rFonts w:ascii="Times New Roman" w:hAnsi="Times New Roman"/>
                <w:sz w:val="28"/>
                <w:szCs w:val="28"/>
                <w:lang w:eastAsia="ru-RU"/>
              </w:rPr>
              <w:t>) {</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 xml:space="preserve">   </w:t>
            </w:r>
            <w:proofErr w:type="spellStart"/>
            <w:proofErr w:type="gramStart"/>
            <w:r w:rsidRPr="00C7262D">
              <w:rPr>
                <w:rFonts w:ascii="Times New Roman" w:hAnsi="Times New Roman"/>
                <w:sz w:val="28"/>
                <w:szCs w:val="28"/>
                <w:lang w:eastAsia="ru-RU"/>
              </w:rPr>
              <w:t>pinMode</w:t>
            </w:r>
            <w:proofErr w:type="spellEnd"/>
            <w:r w:rsidRPr="00C7262D">
              <w:rPr>
                <w:rFonts w:ascii="Times New Roman" w:hAnsi="Times New Roman"/>
                <w:sz w:val="28"/>
                <w:szCs w:val="28"/>
                <w:lang w:eastAsia="ru-RU"/>
              </w:rPr>
              <w:t>(</w:t>
            </w:r>
            <w:proofErr w:type="gramEnd"/>
            <w:r w:rsidRPr="00C7262D">
              <w:rPr>
                <w:rFonts w:ascii="Times New Roman" w:hAnsi="Times New Roman"/>
                <w:sz w:val="28"/>
                <w:szCs w:val="28"/>
                <w:lang w:eastAsia="ru-RU"/>
              </w:rPr>
              <w:t xml:space="preserve">13, OUTPUT); // объявляем </w:t>
            </w:r>
            <w:proofErr w:type="spellStart"/>
            <w:r w:rsidRPr="00C7262D">
              <w:rPr>
                <w:rFonts w:ascii="Times New Roman" w:hAnsi="Times New Roman"/>
                <w:sz w:val="28"/>
                <w:szCs w:val="28"/>
                <w:lang w:eastAsia="ru-RU"/>
              </w:rPr>
              <w:t>пин</w:t>
            </w:r>
            <w:proofErr w:type="spellEnd"/>
            <w:r w:rsidRPr="00C7262D">
              <w:rPr>
                <w:rFonts w:ascii="Times New Roman" w:hAnsi="Times New Roman"/>
                <w:sz w:val="28"/>
                <w:szCs w:val="28"/>
                <w:lang w:eastAsia="ru-RU"/>
              </w:rPr>
              <w:t xml:space="preserve"> 13 как выход</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void </w:t>
            </w:r>
            <w:proofErr w:type="gramStart"/>
            <w:r w:rsidRPr="003241F0">
              <w:rPr>
                <w:rFonts w:ascii="Times New Roman" w:hAnsi="Times New Roman"/>
                <w:sz w:val="28"/>
                <w:szCs w:val="28"/>
                <w:lang w:val="en-US" w:eastAsia="ru-RU"/>
              </w:rPr>
              <w:t>loop(</w:t>
            </w:r>
            <w:proofErr w:type="gramEnd"/>
            <w:r w:rsidRPr="003241F0">
              <w:rPr>
                <w:rFonts w:ascii="Times New Roman" w:hAnsi="Times New Roman"/>
                <w:sz w:val="28"/>
                <w:szCs w:val="28"/>
                <w:lang w:val="en-US" w:eastAsia="ru-RU"/>
              </w:rPr>
              <w:t>) {</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 xml:space="preserve">13, HIGH); // </w:t>
            </w:r>
            <w:r w:rsidRPr="00C7262D">
              <w:rPr>
                <w:rFonts w:ascii="Times New Roman" w:hAnsi="Times New Roman"/>
                <w:sz w:val="28"/>
                <w:szCs w:val="28"/>
                <w:lang w:eastAsia="ru-RU"/>
              </w:rPr>
              <w:t>включаем</w:t>
            </w:r>
            <w:r w:rsidRPr="003241F0">
              <w:rPr>
                <w:rFonts w:ascii="Times New Roman" w:hAnsi="Times New Roman"/>
                <w:sz w:val="28"/>
                <w:szCs w:val="28"/>
                <w:lang w:val="en-US" w:eastAsia="ru-RU"/>
              </w:rPr>
              <w:t xml:space="preserve"> </w:t>
            </w:r>
            <w:r w:rsidRPr="00C7262D">
              <w:rPr>
                <w:rFonts w:ascii="Times New Roman" w:hAnsi="Times New Roman"/>
                <w:sz w:val="28"/>
                <w:szCs w:val="28"/>
                <w:lang w:eastAsia="ru-RU"/>
              </w:rPr>
              <w:t>мотор</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gramStart"/>
            <w:r w:rsidRPr="003241F0">
              <w:rPr>
                <w:rFonts w:ascii="Times New Roman" w:hAnsi="Times New Roman"/>
                <w:sz w:val="28"/>
                <w:szCs w:val="28"/>
                <w:lang w:val="en-US" w:eastAsia="ru-RU"/>
              </w:rPr>
              <w:t>delay(</w:t>
            </w:r>
            <w:proofErr w:type="gramEnd"/>
            <w:r w:rsidRPr="003241F0">
              <w:rPr>
                <w:rFonts w:ascii="Times New Roman" w:hAnsi="Times New Roman"/>
                <w:sz w:val="28"/>
                <w:szCs w:val="28"/>
                <w:lang w:val="en-US" w:eastAsia="ru-RU"/>
              </w:rPr>
              <w:t xml:space="preserve">1000); // </w:t>
            </w:r>
            <w:r w:rsidRPr="00C7262D">
              <w:rPr>
                <w:rFonts w:ascii="Times New Roman" w:hAnsi="Times New Roman"/>
                <w:sz w:val="28"/>
                <w:szCs w:val="28"/>
                <w:lang w:eastAsia="ru-RU"/>
              </w:rPr>
              <w:t>ждем</w:t>
            </w:r>
            <w:r w:rsidRPr="003241F0">
              <w:rPr>
                <w:rFonts w:ascii="Times New Roman" w:hAnsi="Times New Roman"/>
                <w:sz w:val="28"/>
                <w:szCs w:val="28"/>
                <w:lang w:val="en-US" w:eastAsia="ru-RU"/>
              </w:rPr>
              <w:t xml:space="preserve"> 1 </w:t>
            </w:r>
            <w:r w:rsidRPr="00C7262D">
              <w:rPr>
                <w:rFonts w:ascii="Times New Roman" w:hAnsi="Times New Roman"/>
                <w:sz w:val="28"/>
                <w:szCs w:val="28"/>
                <w:lang w:eastAsia="ru-RU"/>
              </w:rPr>
              <w:t>секунду</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 xml:space="preserve">13, LOW); // </w:t>
            </w:r>
            <w:r w:rsidRPr="00C7262D">
              <w:rPr>
                <w:rFonts w:ascii="Times New Roman" w:hAnsi="Times New Roman"/>
                <w:sz w:val="28"/>
                <w:szCs w:val="28"/>
                <w:lang w:eastAsia="ru-RU"/>
              </w:rPr>
              <w:t>выключаем</w:t>
            </w:r>
            <w:r w:rsidRPr="003241F0">
              <w:rPr>
                <w:rFonts w:ascii="Times New Roman" w:hAnsi="Times New Roman"/>
                <w:sz w:val="28"/>
                <w:szCs w:val="28"/>
                <w:lang w:val="en-US" w:eastAsia="ru-RU"/>
              </w:rPr>
              <w:t xml:space="preserve"> </w:t>
            </w:r>
            <w:r w:rsidRPr="00C7262D">
              <w:rPr>
                <w:rFonts w:ascii="Times New Roman" w:hAnsi="Times New Roman"/>
                <w:sz w:val="28"/>
                <w:szCs w:val="28"/>
                <w:lang w:eastAsia="ru-RU"/>
              </w:rPr>
              <w:t>мотор</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p>
          <w:p w:rsidR="003241F0" w:rsidRPr="001F1E87"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3241F0">
              <w:rPr>
                <w:rFonts w:ascii="Times New Roman" w:hAnsi="Times New Roman"/>
                <w:sz w:val="28"/>
                <w:szCs w:val="28"/>
                <w:lang w:val="en-US" w:eastAsia="ru-RU"/>
              </w:rPr>
              <w:t xml:space="preserve">   </w:t>
            </w:r>
            <w:proofErr w:type="spellStart"/>
            <w:proofErr w:type="gramStart"/>
            <w:r w:rsidRPr="00C7262D">
              <w:rPr>
                <w:rFonts w:ascii="Times New Roman" w:hAnsi="Times New Roman"/>
                <w:sz w:val="28"/>
                <w:szCs w:val="28"/>
                <w:lang w:eastAsia="ru-RU"/>
              </w:rPr>
              <w:t>delay</w:t>
            </w:r>
            <w:proofErr w:type="spellEnd"/>
            <w:r w:rsidRPr="001F1E87">
              <w:rPr>
                <w:rFonts w:ascii="Times New Roman" w:hAnsi="Times New Roman"/>
                <w:sz w:val="28"/>
                <w:szCs w:val="28"/>
                <w:lang w:eastAsia="ru-RU"/>
              </w:rPr>
              <w:t>(</w:t>
            </w:r>
            <w:proofErr w:type="gramEnd"/>
            <w:r w:rsidRPr="001F1E87">
              <w:rPr>
                <w:rFonts w:ascii="Times New Roman" w:hAnsi="Times New Roman"/>
                <w:sz w:val="28"/>
                <w:szCs w:val="28"/>
                <w:lang w:eastAsia="ru-RU"/>
              </w:rPr>
              <w:t xml:space="preserve">1000); // </w:t>
            </w:r>
            <w:r w:rsidRPr="00C7262D">
              <w:rPr>
                <w:rFonts w:ascii="Times New Roman" w:hAnsi="Times New Roman"/>
                <w:sz w:val="28"/>
                <w:szCs w:val="28"/>
                <w:lang w:eastAsia="ru-RU"/>
              </w:rPr>
              <w:t>ждем</w:t>
            </w:r>
            <w:r w:rsidRPr="001F1E87">
              <w:rPr>
                <w:rFonts w:ascii="Times New Roman" w:hAnsi="Times New Roman"/>
                <w:sz w:val="28"/>
                <w:szCs w:val="28"/>
                <w:lang w:eastAsia="ru-RU"/>
              </w:rPr>
              <w:t xml:space="preserve"> 1 </w:t>
            </w:r>
            <w:r w:rsidRPr="00C7262D">
              <w:rPr>
                <w:rFonts w:ascii="Times New Roman" w:hAnsi="Times New Roman"/>
                <w:sz w:val="28"/>
                <w:szCs w:val="28"/>
                <w:lang w:eastAsia="ru-RU"/>
              </w:rPr>
              <w:t>секунду</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Пояснения к коду:</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1.</w:t>
            </w:r>
            <w:r w:rsidRPr="00C7262D">
              <w:rPr>
                <w:rFonts w:ascii="Times New Roman" w:hAnsi="Times New Roman"/>
                <w:sz w:val="28"/>
                <w:szCs w:val="28"/>
                <w:lang w:eastAsia="ru-RU"/>
              </w:rPr>
              <w:tab/>
              <w:t xml:space="preserve">при необходимости можно подключить два мотора FA-130 к </w:t>
            </w:r>
            <w:proofErr w:type="spellStart"/>
            <w:r w:rsidRPr="00C7262D">
              <w:rPr>
                <w:rFonts w:ascii="Times New Roman" w:hAnsi="Times New Roman"/>
                <w:sz w:val="28"/>
                <w:szCs w:val="28"/>
                <w:lang w:eastAsia="ru-RU"/>
              </w:rPr>
              <w:t>Ардуино</w:t>
            </w:r>
            <w:proofErr w:type="spellEnd"/>
            <w:r w:rsidRPr="00C7262D">
              <w:rPr>
                <w:rFonts w:ascii="Times New Roman" w:hAnsi="Times New Roman"/>
                <w:sz w:val="28"/>
                <w:szCs w:val="28"/>
                <w:lang w:eastAsia="ru-RU"/>
              </w:rPr>
              <w:t>;</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2.</w:t>
            </w:r>
            <w:r w:rsidRPr="00C7262D">
              <w:rPr>
                <w:rFonts w:ascii="Times New Roman" w:hAnsi="Times New Roman"/>
                <w:sz w:val="28"/>
                <w:szCs w:val="28"/>
                <w:lang w:eastAsia="ru-RU"/>
              </w:rPr>
              <w:tab/>
              <w:t xml:space="preserve">в зависимости от характеристик, двигатель подключается к 3,3 или 5 </w:t>
            </w:r>
            <w:r w:rsidRPr="00C7262D">
              <w:rPr>
                <w:rFonts w:ascii="Times New Roman" w:hAnsi="Times New Roman"/>
                <w:sz w:val="28"/>
                <w:szCs w:val="28"/>
                <w:lang w:eastAsia="ru-RU"/>
              </w:rPr>
              <w:lastRenderedPageBreak/>
              <w:t>Вольтам.</w:t>
            </w:r>
          </w:p>
          <w:p w:rsidR="003241F0" w:rsidRPr="00F8707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center"/>
              <w:rPr>
                <w:rFonts w:ascii="Times New Roman" w:hAnsi="Times New Roman"/>
                <w:b/>
                <w:sz w:val="28"/>
                <w:szCs w:val="28"/>
                <w:lang w:eastAsia="ru-RU"/>
              </w:rPr>
            </w:pPr>
            <w:r w:rsidRPr="00F87075">
              <w:rPr>
                <w:rFonts w:ascii="Times New Roman" w:hAnsi="Times New Roman"/>
                <w:b/>
                <w:sz w:val="28"/>
                <w:szCs w:val="28"/>
                <w:lang w:eastAsia="ru-RU"/>
              </w:rPr>
              <w:t>Скетч. Подключение мотора через драйвер</w:t>
            </w:r>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Times New Roman" w:hAnsi="Times New Roman"/>
                <w:sz w:val="28"/>
                <w:szCs w:val="28"/>
                <w:lang w:eastAsia="ru-RU"/>
              </w:rPr>
            </w:pPr>
            <w:r>
              <w:rPr>
                <w:rFonts w:ascii="Times New Roman" w:hAnsi="Times New Roman"/>
                <w:noProof/>
                <w:sz w:val="28"/>
                <w:szCs w:val="28"/>
                <w:lang w:eastAsia="ru-RU" w:bidi="ar-SA"/>
              </w:rPr>
              <w:drawing>
                <wp:inline distT="0" distB="0" distL="0" distR="0">
                  <wp:extent cx="3552190" cy="2011045"/>
                  <wp:effectExtent l="0" t="0" r="0" b="825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52190" cy="2011045"/>
                          </a:xfrm>
                          <a:prstGeom prst="rect">
                            <a:avLst/>
                          </a:prstGeom>
                          <a:noFill/>
                        </pic:spPr>
                      </pic:pic>
                    </a:graphicData>
                  </a:graphic>
                </wp:inline>
              </w:drawing>
            </w:r>
          </w:p>
          <w:p w:rsidR="003241F0" w:rsidRPr="00F8707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
                <w:sz w:val="28"/>
                <w:szCs w:val="28"/>
                <w:lang w:eastAsia="ru-RU"/>
              </w:rPr>
            </w:pPr>
            <w:r w:rsidRPr="00F87075">
              <w:rPr>
                <w:rFonts w:ascii="Times New Roman" w:hAnsi="Times New Roman"/>
                <w:b/>
                <w:sz w:val="28"/>
                <w:szCs w:val="28"/>
                <w:lang w:eastAsia="ru-RU"/>
              </w:rPr>
              <w:t>Схема подключения двух моторов через драйвер l298n</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 xml:space="preserve">Подключение мотора к </w:t>
            </w:r>
            <w:proofErr w:type="spellStart"/>
            <w:r w:rsidRPr="00C7262D">
              <w:rPr>
                <w:rFonts w:ascii="Times New Roman" w:hAnsi="Times New Roman"/>
                <w:sz w:val="28"/>
                <w:szCs w:val="28"/>
                <w:lang w:eastAsia="ru-RU"/>
              </w:rPr>
              <w:t>Ардуино</w:t>
            </w:r>
            <w:proofErr w:type="spellEnd"/>
            <w:r w:rsidRPr="00C7262D">
              <w:rPr>
                <w:rFonts w:ascii="Times New Roman" w:hAnsi="Times New Roman"/>
                <w:sz w:val="28"/>
                <w:szCs w:val="28"/>
                <w:lang w:eastAsia="ru-RU"/>
              </w:rPr>
              <w:t xml:space="preserve"> через драйвер L298N или </w:t>
            </w:r>
            <w:proofErr w:type="spellStart"/>
            <w:r w:rsidRPr="00C7262D">
              <w:rPr>
                <w:rFonts w:ascii="Times New Roman" w:hAnsi="Times New Roman"/>
                <w:sz w:val="28"/>
                <w:szCs w:val="28"/>
                <w:lang w:eastAsia="ru-RU"/>
              </w:rPr>
              <w:t>Motor</w:t>
            </w:r>
            <w:proofErr w:type="spellEnd"/>
            <w:r w:rsidRPr="00C7262D">
              <w:rPr>
                <w:rFonts w:ascii="Times New Roman" w:hAnsi="Times New Roman"/>
                <w:sz w:val="28"/>
                <w:szCs w:val="28"/>
                <w:lang w:eastAsia="ru-RU"/>
              </w:rPr>
              <w:t xml:space="preserve"> </w:t>
            </w:r>
            <w:proofErr w:type="spellStart"/>
            <w:r w:rsidRPr="00C7262D">
              <w:rPr>
                <w:rFonts w:ascii="Times New Roman" w:hAnsi="Times New Roman"/>
                <w:sz w:val="28"/>
                <w:szCs w:val="28"/>
                <w:lang w:eastAsia="ru-RU"/>
              </w:rPr>
              <w:t>Shield</w:t>
            </w:r>
            <w:proofErr w:type="spellEnd"/>
            <w:r w:rsidRPr="00C7262D">
              <w:rPr>
                <w:rFonts w:ascii="Times New Roman" w:hAnsi="Times New Roman"/>
                <w:sz w:val="28"/>
                <w:szCs w:val="28"/>
                <w:lang w:eastAsia="ru-RU"/>
              </w:rPr>
              <w:t xml:space="preserve"> L293D позволит менять направление вращения ротора. Но для использования данных модулей потребуется установить соответствующие библиотеки для </w:t>
            </w:r>
            <w:proofErr w:type="spellStart"/>
            <w:r w:rsidRPr="00C7262D">
              <w:rPr>
                <w:rFonts w:ascii="Times New Roman" w:hAnsi="Times New Roman"/>
                <w:sz w:val="28"/>
                <w:szCs w:val="28"/>
                <w:lang w:eastAsia="ru-RU"/>
              </w:rPr>
              <w:t>Ардуино</w:t>
            </w:r>
            <w:proofErr w:type="spellEnd"/>
            <w:r w:rsidRPr="00C7262D">
              <w:rPr>
                <w:rFonts w:ascii="Times New Roman" w:hAnsi="Times New Roman"/>
                <w:sz w:val="28"/>
                <w:szCs w:val="28"/>
                <w:lang w:eastAsia="ru-RU"/>
              </w:rPr>
              <w:t>. В примере мы использовали схему подключения двигателя с помощью модуля L298N. Соберите схему, как на картинке ниже</w:t>
            </w:r>
            <w:r>
              <w:rPr>
                <w:rFonts w:ascii="Times New Roman" w:hAnsi="Times New Roman"/>
                <w:sz w:val="28"/>
                <w:szCs w:val="28"/>
                <w:lang w:eastAsia="ru-RU"/>
              </w:rPr>
              <w:t>,</w:t>
            </w:r>
            <w:r w:rsidRPr="00C7262D">
              <w:rPr>
                <w:rFonts w:ascii="Times New Roman" w:hAnsi="Times New Roman"/>
                <w:sz w:val="28"/>
                <w:szCs w:val="28"/>
                <w:lang w:eastAsia="ru-RU"/>
              </w:rPr>
              <w:t xml:space="preserve"> и загрузите следующий скетч с использованием.</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 задаем имена для портов</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w:t>
            </w:r>
            <w:proofErr w:type="spellStart"/>
            <w:r w:rsidRPr="00C7262D">
              <w:rPr>
                <w:rFonts w:ascii="Times New Roman" w:hAnsi="Times New Roman"/>
                <w:sz w:val="28"/>
                <w:szCs w:val="28"/>
                <w:lang w:eastAsia="ru-RU"/>
              </w:rPr>
              <w:t>define</w:t>
            </w:r>
            <w:proofErr w:type="spellEnd"/>
            <w:r w:rsidRPr="00C7262D">
              <w:rPr>
                <w:rFonts w:ascii="Times New Roman" w:hAnsi="Times New Roman"/>
                <w:sz w:val="28"/>
                <w:szCs w:val="28"/>
                <w:lang w:eastAsia="ru-RU"/>
              </w:rPr>
              <w:t xml:space="preserve"> IN1 3</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#define IN2 4</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#define IN3 5</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#define IN4 6</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void </w:t>
            </w:r>
            <w:proofErr w:type="gramStart"/>
            <w:r w:rsidRPr="003241F0">
              <w:rPr>
                <w:rFonts w:ascii="Times New Roman" w:hAnsi="Times New Roman"/>
                <w:sz w:val="28"/>
                <w:szCs w:val="28"/>
                <w:lang w:val="en-US" w:eastAsia="ru-RU"/>
              </w:rPr>
              <w:t>setup(</w:t>
            </w:r>
            <w:proofErr w:type="gramEnd"/>
            <w:r w:rsidRPr="003241F0">
              <w:rPr>
                <w:rFonts w:ascii="Times New Roman" w:hAnsi="Times New Roman"/>
                <w:sz w:val="28"/>
                <w:szCs w:val="28"/>
                <w:lang w:val="en-US" w:eastAsia="ru-RU"/>
              </w:rPr>
              <w:t>) {</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pinMode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IN1, OUTPUT);</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pinMode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IN2, OUTPUT);</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pinMode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IN3, OUTPUT);</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pinMode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IN4, OUTPUT);</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void </w:t>
            </w:r>
            <w:proofErr w:type="gramStart"/>
            <w:r w:rsidRPr="003241F0">
              <w:rPr>
                <w:rFonts w:ascii="Times New Roman" w:hAnsi="Times New Roman"/>
                <w:sz w:val="28"/>
                <w:szCs w:val="28"/>
                <w:lang w:val="en-US" w:eastAsia="ru-RU"/>
              </w:rPr>
              <w:t>loop(</w:t>
            </w:r>
            <w:proofErr w:type="gramEnd"/>
            <w:r w:rsidRPr="003241F0">
              <w:rPr>
                <w:rFonts w:ascii="Times New Roman" w:hAnsi="Times New Roman"/>
                <w:sz w:val="28"/>
                <w:szCs w:val="28"/>
                <w:lang w:val="en-US" w:eastAsia="ru-RU"/>
              </w:rPr>
              <w:t>) {</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3241F0">
              <w:rPr>
                <w:rFonts w:ascii="Times New Roman" w:hAnsi="Times New Roman"/>
                <w:sz w:val="28"/>
                <w:szCs w:val="28"/>
                <w:lang w:val="en-US" w:eastAsia="ru-RU"/>
              </w:rPr>
              <w:t xml:space="preserve">   </w:t>
            </w:r>
            <w:r w:rsidRPr="00C7262D">
              <w:rPr>
                <w:rFonts w:ascii="Times New Roman" w:hAnsi="Times New Roman"/>
                <w:sz w:val="28"/>
                <w:szCs w:val="28"/>
                <w:lang w:eastAsia="ru-RU"/>
              </w:rPr>
              <w:t>// вращаем моторчики в одну сторону</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 xml:space="preserve">   </w:t>
            </w:r>
            <w:proofErr w:type="spellStart"/>
            <w:proofErr w:type="gramStart"/>
            <w:r w:rsidRPr="00C7262D">
              <w:rPr>
                <w:rFonts w:ascii="Times New Roman" w:hAnsi="Times New Roman"/>
                <w:sz w:val="28"/>
                <w:szCs w:val="28"/>
                <w:lang w:eastAsia="ru-RU"/>
              </w:rPr>
              <w:t>digitalWrite</w:t>
            </w:r>
            <w:proofErr w:type="spellEnd"/>
            <w:r w:rsidRPr="00C7262D">
              <w:rPr>
                <w:rFonts w:ascii="Times New Roman" w:hAnsi="Times New Roman"/>
                <w:sz w:val="28"/>
                <w:szCs w:val="28"/>
                <w:lang w:eastAsia="ru-RU"/>
              </w:rPr>
              <w:t>(</w:t>
            </w:r>
            <w:proofErr w:type="gramEnd"/>
            <w:r w:rsidRPr="00C7262D">
              <w:rPr>
                <w:rFonts w:ascii="Times New Roman" w:hAnsi="Times New Roman"/>
                <w:sz w:val="28"/>
                <w:szCs w:val="28"/>
                <w:lang w:eastAsia="ru-RU"/>
              </w:rPr>
              <w:t>IN1, HIGH);</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C7262D">
              <w:rPr>
                <w:rFonts w:ascii="Times New Roman" w:hAnsi="Times New Roman"/>
                <w:sz w:val="28"/>
                <w:szCs w:val="28"/>
                <w:lang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IN2, LOW);</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IN3, HIGH);</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IN4, LOW);</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lastRenderedPageBreak/>
              <w:t xml:space="preserve">   </w:t>
            </w:r>
            <w:proofErr w:type="gramStart"/>
            <w:r w:rsidRPr="003241F0">
              <w:rPr>
                <w:rFonts w:ascii="Times New Roman" w:hAnsi="Times New Roman"/>
                <w:sz w:val="28"/>
                <w:szCs w:val="28"/>
                <w:lang w:val="en-US" w:eastAsia="ru-RU"/>
              </w:rPr>
              <w:t>delay(</w:t>
            </w:r>
            <w:proofErr w:type="gramEnd"/>
            <w:r w:rsidRPr="003241F0">
              <w:rPr>
                <w:rFonts w:ascii="Times New Roman" w:hAnsi="Times New Roman"/>
                <w:sz w:val="28"/>
                <w:szCs w:val="28"/>
                <w:lang w:val="en-US" w:eastAsia="ru-RU"/>
              </w:rPr>
              <w:t xml:space="preserve">2000); // </w:t>
            </w:r>
            <w:r w:rsidRPr="00C7262D">
              <w:rPr>
                <w:rFonts w:ascii="Times New Roman" w:hAnsi="Times New Roman"/>
                <w:sz w:val="28"/>
                <w:szCs w:val="28"/>
                <w:lang w:eastAsia="ru-RU"/>
              </w:rPr>
              <w:t>ждем</w:t>
            </w:r>
            <w:r w:rsidRPr="003241F0">
              <w:rPr>
                <w:rFonts w:ascii="Times New Roman" w:hAnsi="Times New Roman"/>
                <w:sz w:val="28"/>
                <w:szCs w:val="28"/>
                <w:lang w:val="en-US" w:eastAsia="ru-RU"/>
              </w:rPr>
              <w:t xml:space="preserve"> 2 </w:t>
            </w:r>
            <w:r w:rsidRPr="00C7262D">
              <w:rPr>
                <w:rFonts w:ascii="Times New Roman" w:hAnsi="Times New Roman"/>
                <w:sz w:val="28"/>
                <w:szCs w:val="28"/>
                <w:lang w:eastAsia="ru-RU"/>
              </w:rPr>
              <w:t>секунды</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IN1, LOW);</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IN2, LOW);</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IN3, LOW);</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IN4, LOW);</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3241F0">
              <w:rPr>
                <w:rFonts w:ascii="Times New Roman" w:hAnsi="Times New Roman"/>
                <w:sz w:val="28"/>
                <w:szCs w:val="28"/>
                <w:lang w:val="en-US" w:eastAsia="ru-RU"/>
              </w:rPr>
              <w:t xml:space="preserve">   </w:t>
            </w:r>
            <w:proofErr w:type="spellStart"/>
            <w:proofErr w:type="gramStart"/>
            <w:r w:rsidRPr="00C7262D">
              <w:rPr>
                <w:rFonts w:ascii="Times New Roman" w:hAnsi="Times New Roman"/>
                <w:sz w:val="28"/>
                <w:szCs w:val="28"/>
                <w:lang w:eastAsia="ru-RU"/>
              </w:rPr>
              <w:t>delay</w:t>
            </w:r>
            <w:proofErr w:type="spellEnd"/>
            <w:r w:rsidRPr="00C7262D">
              <w:rPr>
                <w:rFonts w:ascii="Times New Roman" w:hAnsi="Times New Roman"/>
                <w:sz w:val="28"/>
                <w:szCs w:val="28"/>
                <w:lang w:eastAsia="ru-RU"/>
              </w:rPr>
              <w:t>(</w:t>
            </w:r>
            <w:proofErr w:type="gramEnd"/>
            <w:r w:rsidRPr="00C7262D">
              <w:rPr>
                <w:rFonts w:ascii="Times New Roman" w:hAnsi="Times New Roman"/>
                <w:sz w:val="28"/>
                <w:szCs w:val="28"/>
                <w:lang w:eastAsia="ru-RU"/>
              </w:rPr>
              <w:t>1000); // выключаем на 1 секунду</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 xml:space="preserve">   // вращаем моторчики в обратную сторону</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C7262D">
              <w:rPr>
                <w:rFonts w:ascii="Times New Roman" w:hAnsi="Times New Roman"/>
                <w:sz w:val="28"/>
                <w:szCs w:val="28"/>
                <w:lang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IN1, LOW);</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IN2, HIGH);</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IN3, LOW);</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IN4, HIGH);</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gramStart"/>
            <w:r w:rsidRPr="003241F0">
              <w:rPr>
                <w:rFonts w:ascii="Times New Roman" w:hAnsi="Times New Roman"/>
                <w:sz w:val="28"/>
                <w:szCs w:val="28"/>
                <w:lang w:val="en-US" w:eastAsia="ru-RU"/>
              </w:rPr>
              <w:t>delay(</w:t>
            </w:r>
            <w:proofErr w:type="gramEnd"/>
            <w:r w:rsidRPr="003241F0">
              <w:rPr>
                <w:rFonts w:ascii="Times New Roman" w:hAnsi="Times New Roman"/>
                <w:sz w:val="28"/>
                <w:szCs w:val="28"/>
                <w:lang w:val="en-US" w:eastAsia="ru-RU"/>
              </w:rPr>
              <w:t xml:space="preserve">2000); // </w:t>
            </w:r>
            <w:r w:rsidRPr="00C7262D">
              <w:rPr>
                <w:rFonts w:ascii="Times New Roman" w:hAnsi="Times New Roman"/>
                <w:sz w:val="28"/>
                <w:szCs w:val="28"/>
                <w:lang w:eastAsia="ru-RU"/>
              </w:rPr>
              <w:t>ждем</w:t>
            </w:r>
            <w:r w:rsidRPr="003241F0">
              <w:rPr>
                <w:rFonts w:ascii="Times New Roman" w:hAnsi="Times New Roman"/>
                <w:sz w:val="28"/>
                <w:szCs w:val="28"/>
                <w:lang w:val="en-US" w:eastAsia="ru-RU"/>
              </w:rPr>
              <w:t xml:space="preserve"> 2 </w:t>
            </w:r>
            <w:r w:rsidRPr="00C7262D">
              <w:rPr>
                <w:rFonts w:ascii="Times New Roman" w:hAnsi="Times New Roman"/>
                <w:sz w:val="28"/>
                <w:szCs w:val="28"/>
                <w:lang w:eastAsia="ru-RU"/>
              </w:rPr>
              <w:t>секунды</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IN1, LOW);</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IN2, LOW);</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IN3, LOW);</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IN4, LOW);</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gramStart"/>
            <w:r w:rsidRPr="003241F0">
              <w:rPr>
                <w:rFonts w:ascii="Times New Roman" w:hAnsi="Times New Roman"/>
                <w:sz w:val="28"/>
                <w:szCs w:val="28"/>
                <w:lang w:val="en-US" w:eastAsia="ru-RU"/>
              </w:rPr>
              <w:t>delay(</w:t>
            </w:r>
            <w:proofErr w:type="gramEnd"/>
            <w:r w:rsidRPr="003241F0">
              <w:rPr>
                <w:rFonts w:ascii="Times New Roman" w:hAnsi="Times New Roman"/>
                <w:sz w:val="28"/>
                <w:szCs w:val="28"/>
                <w:lang w:val="en-US" w:eastAsia="ru-RU"/>
              </w:rPr>
              <w:t xml:space="preserve">1000); // </w:t>
            </w:r>
            <w:r w:rsidRPr="00C7262D">
              <w:rPr>
                <w:rFonts w:ascii="Times New Roman" w:hAnsi="Times New Roman"/>
                <w:sz w:val="28"/>
                <w:szCs w:val="28"/>
                <w:lang w:eastAsia="ru-RU"/>
              </w:rPr>
              <w:t>выключаем</w:t>
            </w:r>
            <w:r w:rsidRPr="003241F0">
              <w:rPr>
                <w:rFonts w:ascii="Times New Roman" w:hAnsi="Times New Roman"/>
                <w:sz w:val="28"/>
                <w:szCs w:val="28"/>
                <w:lang w:val="en-US" w:eastAsia="ru-RU"/>
              </w:rPr>
              <w:t xml:space="preserve"> </w:t>
            </w:r>
            <w:r w:rsidRPr="00C7262D">
              <w:rPr>
                <w:rFonts w:ascii="Times New Roman" w:hAnsi="Times New Roman"/>
                <w:sz w:val="28"/>
                <w:szCs w:val="28"/>
                <w:lang w:eastAsia="ru-RU"/>
              </w:rPr>
              <w:t>на</w:t>
            </w:r>
            <w:r w:rsidRPr="003241F0">
              <w:rPr>
                <w:rFonts w:ascii="Times New Roman" w:hAnsi="Times New Roman"/>
                <w:sz w:val="28"/>
                <w:szCs w:val="28"/>
                <w:lang w:val="en-US" w:eastAsia="ru-RU"/>
              </w:rPr>
              <w:t xml:space="preserve"> 1 </w:t>
            </w:r>
            <w:r w:rsidRPr="00C7262D">
              <w:rPr>
                <w:rFonts w:ascii="Times New Roman" w:hAnsi="Times New Roman"/>
                <w:sz w:val="28"/>
                <w:szCs w:val="28"/>
                <w:lang w:eastAsia="ru-RU"/>
              </w:rPr>
              <w:t>секунду</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sz w:val="28"/>
                <w:szCs w:val="28"/>
                <w:lang w:eastAsia="ru-RU"/>
              </w:rPr>
            </w:pPr>
            <w:r w:rsidRPr="00C7262D">
              <w:rPr>
                <w:rFonts w:ascii="Times New Roman" w:hAnsi="Times New Roman"/>
                <w:sz w:val="28"/>
                <w:szCs w:val="28"/>
                <w:lang w:eastAsia="ru-RU"/>
              </w:rPr>
              <w:t>Пояснения к коду:</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sz w:val="28"/>
                <w:szCs w:val="28"/>
                <w:lang w:eastAsia="ru-RU"/>
              </w:rPr>
            </w:pPr>
            <w:r w:rsidRPr="00C7262D">
              <w:rPr>
                <w:rFonts w:ascii="Times New Roman" w:hAnsi="Times New Roman"/>
                <w:sz w:val="28"/>
                <w:szCs w:val="28"/>
                <w:lang w:eastAsia="ru-RU"/>
              </w:rPr>
              <w:t>1.</w:t>
            </w:r>
            <w:r w:rsidRPr="00C7262D">
              <w:rPr>
                <w:rFonts w:ascii="Times New Roman" w:hAnsi="Times New Roman"/>
                <w:sz w:val="28"/>
                <w:szCs w:val="28"/>
                <w:lang w:eastAsia="ru-RU"/>
              </w:rPr>
              <w:tab/>
              <w:t xml:space="preserve">драйвер двигателей позволяет управлять скоростью и направлением вращения мотора, подробнее читайте в обзоре </w:t>
            </w:r>
            <w:r>
              <w:rPr>
                <w:rFonts w:ascii="Times New Roman" w:hAnsi="Times New Roman"/>
                <w:sz w:val="28"/>
                <w:szCs w:val="28"/>
                <w:lang w:eastAsia="ru-RU"/>
              </w:rPr>
              <w:t>«</w:t>
            </w:r>
            <w:r w:rsidRPr="00C7262D">
              <w:rPr>
                <w:rFonts w:ascii="Times New Roman" w:hAnsi="Times New Roman"/>
                <w:sz w:val="28"/>
                <w:szCs w:val="28"/>
                <w:lang w:eastAsia="ru-RU"/>
              </w:rPr>
              <w:t xml:space="preserve">Подключение драйвера L298N к </w:t>
            </w:r>
            <w:proofErr w:type="spellStart"/>
            <w:r w:rsidRPr="00C7262D">
              <w:rPr>
                <w:rFonts w:ascii="Times New Roman" w:hAnsi="Times New Roman"/>
                <w:sz w:val="28"/>
                <w:szCs w:val="28"/>
                <w:lang w:eastAsia="ru-RU"/>
              </w:rPr>
              <w:t>Arduino</w:t>
            </w:r>
            <w:proofErr w:type="spellEnd"/>
            <w:r>
              <w:rPr>
                <w:rFonts w:ascii="Times New Roman" w:hAnsi="Times New Roman"/>
                <w:sz w:val="28"/>
                <w:szCs w:val="28"/>
                <w:lang w:eastAsia="ru-RU"/>
              </w:rPr>
              <w:t>»</w:t>
            </w:r>
            <w:r w:rsidRPr="00C7262D">
              <w:rPr>
                <w:rFonts w:ascii="Times New Roman" w:hAnsi="Times New Roman"/>
                <w:sz w:val="28"/>
                <w:szCs w:val="28"/>
                <w:lang w:eastAsia="ru-RU"/>
              </w:rPr>
              <w:t>;</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sz w:val="28"/>
                <w:szCs w:val="28"/>
                <w:lang w:eastAsia="ru-RU"/>
              </w:rPr>
            </w:pPr>
            <w:r w:rsidRPr="00C7262D">
              <w:rPr>
                <w:rFonts w:ascii="Times New Roman" w:hAnsi="Times New Roman"/>
                <w:sz w:val="28"/>
                <w:szCs w:val="28"/>
                <w:lang w:eastAsia="ru-RU"/>
              </w:rPr>
              <w:t>2.</w:t>
            </w:r>
            <w:r w:rsidRPr="00C7262D">
              <w:rPr>
                <w:rFonts w:ascii="Times New Roman" w:hAnsi="Times New Roman"/>
                <w:sz w:val="28"/>
                <w:szCs w:val="28"/>
                <w:lang w:eastAsia="ru-RU"/>
              </w:rPr>
              <w:tab/>
              <w:t>если моторчики не крутятся, подключите к драйверу источник питания 6-12В.</w:t>
            </w:r>
          </w:p>
          <w:p w:rsidR="003241F0" w:rsidRPr="00F8707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bCs/>
                <w:sz w:val="28"/>
                <w:szCs w:val="28"/>
                <w:lang w:eastAsia="ru-RU"/>
              </w:rPr>
            </w:pPr>
            <w:r w:rsidRPr="00F87075">
              <w:rPr>
                <w:rFonts w:ascii="Times New Roman" w:hAnsi="Times New Roman"/>
                <w:bCs/>
                <w:sz w:val="28"/>
                <w:szCs w:val="28"/>
                <w:lang w:eastAsia="ru-RU"/>
              </w:rPr>
              <w:t>Практическое задание выполняется по ходу лекции.</w:t>
            </w:r>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Times New Roman" w:hAnsi="Times New Roman"/>
                <w:b/>
                <w:bCs/>
                <w:sz w:val="28"/>
                <w:szCs w:val="28"/>
                <w:lang w:eastAsia="ru-RU"/>
              </w:rPr>
            </w:pPr>
            <w:r>
              <w:rPr>
                <w:rFonts w:ascii="Times New Roman" w:hAnsi="Times New Roman"/>
                <w:b/>
                <w:bCs/>
                <w:noProof/>
                <w:sz w:val="28"/>
                <w:szCs w:val="28"/>
                <w:lang w:eastAsia="ru-RU" w:bidi="ar-SA"/>
              </w:rPr>
              <w:drawing>
                <wp:inline distT="0" distB="0" distL="0" distR="0">
                  <wp:extent cx="3809365" cy="2156460"/>
                  <wp:effectExtent l="0" t="0" r="63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09365" cy="2156460"/>
                          </a:xfrm>
                          <a:prstGeom prst="rect">
                            <a:avLst/>
                          </a:prstGeom>
                          <a:noFill/>
                        </pic:spPr>
                      </pic:pic>
                    </a:graphicData>
                  </a:graphic>
                </wp:inline>
              </w:drawing>
            </w:r>
          </w:p>
          <w:p w:rsidR="003241F0" w:rsidRPr="00C7262D" w:rsidRDefault="003241F0" w:rsidP="00772863">
            <w:pPr>
              <w:spacing w:line="36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lastRenderedPageBreak/>
              <w:t>Сервоприводы широко используются для моделирования механических движений роботов. Сервопривод состоит из датчика (скорости, положения и т.п.), блока управления приводом из механической системы и электронной схемы. Редукторы (шестерни) устройства выполняют из металла, карбона или пластика. Пластиковые шестерни сервомотора не выдерживают сильные нагрузки и удары.</w:t>
            </w:r>
          </w:p>
          <w:p w:rsidR="003241F0" w:rsidRPr="00F8707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center"/>
              <w:rPr>
                <w:rFonts w:ascii="Times New Roman" w:hAnsi="Times New Roman"/>
                <w:b/>
                <w:sz w:val="28"/>
                <w:szCs w:val="28"/>
                <w:lang w:eastAsia="ru-RU"/>
              </w:rPr>
            </w:pPr>
            <w:r w:rsidRPr="00F87075">
              <w:rPr>
                <w:rFonts w:ascii="Times New Roman" w:hAnsi="Times New Roman"/>
                <w:b/>
                <w:sz w:val="28"/>
                <w:szCs w:val="28"/>
                <w:lang w:eastAsia="ru-RU"/>
              </w:rPr>
              <w:t xml:space="preserve">Как подключить сервопривод к </w:t>
            </w:r>
            <w:proofErr w:type="spellStart"/>
            <w:r w:rsidRPr="00F87075">
              <w:rPr>
                <w:rFonts w:ascii="Times New Roman" w:hAnsi="Times New Roman"/>
                <w:b/>
                <w:sz w:val="28"/>
                <w:szCs w:val="28"/>
                <w:lang w:eastAsia="ru-RU"/>
              </w:rPr>
              <w:t>Ардуино</w:t>
            </w:r>
            <w:proofErr w:type="spellEnd"/>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 xml:space="preserve">Схема подключения сервопривода к </w:t>
            </w:r>
            <w:proofErr w:type="spellStart"/>
            <w:r w:rsidRPr="00C7262D">
              <w:rPr>
                <w:rFonts w:ascii="Times New Roman" w:hAnsi="Times New Roman"/>
                <w:sz w:val="28"/>
                <w:szCs w:val="28"/>
                <w:lang w:eastAsia="ru-RU"/>
              </w:rPr>
              <w:t>Arduino</w:t>
            </w:r>
            <w:proofErr w:type="spellEnd"/>
            <w:r w:rsidRPr="00C7262D">
              <w:rPr>
                <w:rFonts w:ascii="Times New Roman" w:hAnsi="Times New Roman"/>
                <w:sz w:val="28"/>
                <w:szCs w:val="28"/>
                <w:lang w:eastAsia="ru-RU"/>
              </w:rPr>
              <w:t xml:space="preserve"> обычно следующая: черный провод присоединяем к GND, красный провод присоединяем к 5V, оранжевый/желтый провод к цифровому выводу с ШИМ (</w:t>
            </w:r>
            <w:proofErr w:type="spellStart"/>
            <w:r w:rsidRPr="00C7262D">
              <w:rPr>
                <w:rFonts w:ascii="Times New Roman" w:hAnsi="Times New Roman"/>
                <w:sz w:val="28"/>
                <w:szCs w:val="28"/>
                <w:lang w:eastAsia="ru-RU"/>
              </w:rPr>
              <w:t>Широтно</w:t>
            </w:r>
            <w:proofErr w:type="spellEnd"/>
            <w:r w:rsidRPr="00C7262D">
              <w:rPr>
                <w:rFonts w:ascii="Times New Roman" w:hAnsi="Times New Roman"/>
                <w:sz w:val="28"/>
                <w:szCs w:val="28"/>
                <w:lang w:eastAsia="ru-RU"/>
              </w:rPr>
              <w:t xml:space="preserve"> Импульсная Модуляция). Управление сервоприводом на </w:t>
            </w:r>
            <w:proofErr w:type="spellStart"/>
            <w:r w:rsidRPr="00C7262D">
              <w:rPr>
                <w:rFonts w:ascii="Times New Roman" w:hAnsi="Times New Roman"/>
                <w:sz w:val="28"/>
                <w:szCs w:val="28"/>
                <w:lang w:eastAsia="ru-RU"/>
              </w:rPr>
              <w:t>Ардуино</w:t>
            </w:r>
            <w:proofErr w:type="spellEnd"/>
            <w:r w:rsidRPr="00C7262D">
              <w:rPr>
                <w:rFonts w:ascii="Times New Roman" w:hAnsi="Times New Roman"/>
                <w:sz w:val="28"/>
                <w:szCs w:val="28"/>
                <w:lang w:eastAsia="ru-RU"/>
              </w:rPr>
              <w:t xml:space="preserve"> достаточно просто, но по углам поворота сервомоторы бывают на 180° и 360°, что следует учитывать при разработке проектов.</w:t>
            </w:r>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9816A1">
              <w:rPr>
                <w:rFonts w:ascii="Times New Roman" w:hAnsi="Times New Roman"/>
                <w:noProof/>
                <w:sz w:val="28"/>
                <w:szCs w:val="28"/>
                <w:lang w:eastAsia="ru-RU" w:bidi="ar-SA"/>
              </w:rPr>
              <w:drawing>
                <wp:inline distT="0" distB="0" distL="0" distR="0">
                  <wp:extent cx="3179445" cy="1882140"/>
                  <wp:effectExtent l="0" t="0" r="1905" b="381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79445" cy="1882140"/>
                          </a:xfrm>
                          <a:prstGeom prst="rect">
                            <a:avLst/>
                          </a:prstGeom>
                          <a:noFill/>
                          <a:ln>
                            <a:noFill/>
                          </a:ln>
                        </pic:spPr>
                      </pic:pic>
                    </a:graphicData>
                  </a:graphic>
                </wp:inline>
              </w:drawing>
            </w:r>
          </w:p>
          <w:p w:rsidR="003241F0" w:rsidRPr="00C805D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rPr>
                <w:rFonts w:ascii="Times New Roman" w:hAnsi="Times New Roman"/>
                <w:b/>
                <w:sz w:val="28"/>
                <w:szCs w:val="28"/>
                <w:lang w:eastAsia="ru-RU"/>
              </w:rPr>
            </w:pPr>
            <w:r w:rsidRPr="009816A1">
              <w:rPr>
                <w:rFonts w:ascii="Times New Roman" w:hAnsi="Times New Roman"/>
                <w:b/>
                <w:sz w:val="28"/>
                <w:szCs w:val="28"/>
                <w:lang w:eastAsia="ru-RU"/>
              </w:rPr>
              <w:t xml:space="preserve">Схема подключения сервопривода к </w:t>
            </w:r>
            <w:proofErr w:type="spellStart"/>
            <w:r w:rsidRPr="009816A1">
              <w:rPr>
                <w:rFonts w:ascii="Times New Roman" w:hAnsi="Times New Roman"/>
                <w:b/>
                <w:sz w:val="28"/>
                <w:szCs w:val="28"/>
                <w:lang w:eastAsia="ru-RU"/>
              </w:rPr>
              <w:t>Ардуино</w:t>
            </w:r>
            <w:proofErr w:type="spellEnd"/>
            <w:r w:rsidRPr="009816A1">
              <w:rPr>
                <w:rFonts w:ascii="Times New Roman" w:hAnsi="Times New Roman"/>
                <w:b/>
                <w:sz w:val="28"/>
                <w:szCs w:val="28"/>
                <w:lang w:eastAsia="ru-RU"/>
              </w:rPr>
              <w:t xml:space="preserve"> UNO</w:t>
            </w:r>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В первом скетче мы рассмотрим</w:t>
            </w:r>
            <w:r>
              <w:rPr>
                <w:rFonts w:ascii="Times New Roman" w:hAnsi="Times New Roman"/>
                <w:sz w:val="28"/>
                <w:szCs w:val="28"/>
                <w:lang w:eastAsia="ru-RU"/>
              </w:rPr>
              <w:t>,</w:t>
            </w:r>
            <w:r w:rsidRPr="00C7262D">
              <w:rPr>
                <w:rFonts w:ascii="Times New Roman" w:hAnsi="Times New Roman"/>
                <w:sz w:val="28"/>
                <w:szCs w:val="28"/>
                <w:lang w:eastAsia="ru-RU"/>
              </w:rPr>
              <w:t xml:space="preserve"> как управлять сервоприводом на </w:t>
            </w:r>
            <w:proofErr w:type="spellStart"/>
            <w:r w:rsidRPr="00C7262D">
              <w:rPr>
                <w:rFonts w:ascii="Times New Roman" w:hAnsi="Times New Roman"/>
                <w:sz w:val="28"/>
                <w:szCs w:val="28"/>
                <w:lang w:eastAsia="ru-RU"/>
              </w:rPr>
              <w:t>Arduino</w:t>
            </w:r>
            <w:proofErr w:type="spellEnd"/>
            <w:r w:rsidRPr="00C7262D">
              <w:rPr>
                <w:rFonts w:ascii="Times New Roman" w:hAnsi="Times New Roman"/>
                <w:sz w:val="28"/>
                <w:szCs w:val="28"/>
                <w:lang w:eastAsia="ru-RU"/>
              </w:rPr>
              <w:t xml:space="preserve"> с помощью команды </w:t>
            </w:r>
            <w:proofErr w:type="spellStart"/>
            <w:proofErr w:type="gramStart"/>
            <w:r w:rsidRPr="00C7262D">
              <w:rPr>
                <w:rFonts w:ascii="Times New Roman" w:hAnsi="Times New Roman"/>
                <w:sz w:val="28"/>
                <w:szCs w:val="28"/>
                <w:lang w:eastAsia="ru-RU"/>
              </w:rPr>
              <w:t>myservo.write</w:t>
            </w:r>
            <w:proofErr w:type="spellEnd"/>
            <w:proofErr w:type="gramEnd"/>
            <w:r w:rsidRPr="00C7262D">
              <w:rPr>
                <w:rFonts w:ascii="Times New Roman" w:hAnsi="Times New Roman"/>
                <w:sz w:val="28"/>
                <w:szCs w:val="28"/>
                <w:lang w:eastAsia="ru-RU"/>
              </w:rPr>
              <w:t xml:space="preserve">(0). Также мы будем использовать стандартную библиотеку </w:t>
            </w:r>
            <w:proofErr w:type="spellStart"/>
            <w:r w:rsidRPr="00C7262D">
              <w:rPr>
                <w:rFonts w:ascii="Times New Roman" w:hAnsi="Times New Roman"/>
                <w:sz w:val="28"/>
                <w:szCs w:val="28"/>
                <w:lang w:eastAsia="ru-RU"/>
              </w:rPr>
              <w:t>Servo.h</w:t>
            </w:r>
            <w:proofErr w:type="spellEnd"/>
            <w:r w:rsidRPr="00C7262D">
              <w:rPr>
                <w:rFonts w:ascii="Times New Roman" w:hAnsi="Times New Roman"/>
                <w:sz w:val="28"/>
                <w:szCs w:val="28"/>
                <w:lang w:eastAsia="ru-RU"/>
              </w:rPr>
              <w:t xml:space="preserve">. </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 xml:space="preserve">Подключите </w:t>
            </w:r>
            <w:proofErr w:type="spellStart"/>
            <w:r w:rsidRPr="00C7262D">
              <w:rPr>
                <w:rFonts w:ascii="Times New Roman" w:hAnsi="Times New Roman"/>
                <w:sz w:val="28"/>
                <w:szCs w:val="28"/>
                <w:lang w:eastAsia="ru-RU"/>
              </w:rPr>
              <w:t>сервомашинку</w:t>
            </w:r>
            <w:proofErr w:type="spellEnd"/>
            <w:r w:rsidRPr="00C7262D">
              <w:rPr>
                <w:rFonts w:ascii="Times New Roman" w:hAnsi="Times New Roman"/>
                <w:sz w:val="28"/>
                <w:szCs w:val="28"/>
                <w:lang w:eastAsia="ru-RU"/>
              </w:rPr>
              <w:t xml:space="preserve"> к плате </w:t>
            </w:r>
            <w:proofErr w:type="spellStart"/>
            <w:r w:rsidRPr="00C7262D">
              <w:rPr>
                <w:rFonts w:ascii="Times New Roman" w:hAnsi="Times New Roman"/>
                <w:sz w:val="28"/>
                <w:szCs w:val="28"/>
                <w:lang w:eastAsia="ru-RU"/>
              </w:rPr>
              <w:t>Ардуино</w:t>
            </w:r>
            <w:proofErr w:type="spellEnd"/>
            <w:r w:rsidRPr="00C7262D">
              <w:rPr>
                <w:rFonts w:ascii="Times New Roman" w:hAnsi="Times New Roman"/>
                <w:sz w:val="28"/>
                <w:szCs w:val="28"/>
                <w:lang w:eastAsia="ru-RU"/>
              </w:rPr>
              <w:t xml:space="preserve">, согласно </w:t>
            </w:r>
            <w:proofErr w:type="gramStart"/>
            <w:r w:rsidRPr="00C7262D">
              <w:rPr>
                <w:rFonts w:ascii="Times New Roman" w:hAnsi="Times New Roman"/>
                <w:sz w:val="28"/>
                <w:szCs w:val="28"/>
                <w:lang w:eastAsia="ru-RU"/>
              </w:rPr>
              <w:t>схеме</w:t>
            </w:r>
            <w:proofErr w:type="gramEnd"/>
            <w:r w:rsidRPr="00C7262D">
              <w:rPr>
                <w:rFonts w:ascii="Times New Roman" w:hAnsi="Times New Roman"/>
                <w:sz w:val="28"/>
                <w:szCs w:val="28"/>
                <w:lang w:eastAsia="ru-RU"/>
              </w:rPr>
              <w:t xml:space="preserve"> на фото выше</w:t>
            </w:r>
            <w:r>
              <w:rPr>
                <w:rFonts w:ascii="Times New Roman" w:hAnsi="Times New Roman"/>
                <w:sz w:val="28"/>
                <w:szCs w:val="28"/>
                <w:lang w:eastAsia="ru-RU"/>
              </w:rPr>
              <w:t>,</w:t>
            </w:r>
            <w:r w:rsidRPr="00C7262D">
              <w:rPr>
                <w:rFonts w:ascii="Times New Roman" w:hAnsi="Times New Roman"/>
                <w:sz w:val="28"/>
                <w:szCs w:val="28"/>
                <w:lang w:eastAsia="ru-RU"/>
              </w:rPr>
              <w:t xml:space="preserve"> и загрузите готовый скетч. В процедуре </w:t>
            </w:r>
            <w:proofErr w:type="spellStart"/>
            <w:r w:rsidRPr="00C7262D">
              <w:rPr>
                <w:rFonts w:ascii="Times New Roman" w:hAnsi="Times New Roman"/>
                <w:sz w:val="28"/>
                <w:szCs w:val="28"/>
                <w:lang w:eastAsia="ru-RU"/>
              </w:rPr>
              <w:t>void</w:t>
            </w:r>
            <w:proofErr w:type="spellEnd"/>
            <w:r w:rsidRPr="00C7262D">
              <w:rPr>
                <w:rFonts w:ascii="Times New Roman" w:hAnsi="Times New Roman"/>
                <w:sz w:val="28"/>
                <w:szCs w:val="28"/>
                <w:lang w:eastAsia="ru-RU"/>
              </w:rPr>
              <w:t xml:space="preserve"> </w:t>
            </w:r>
            <w:proofErr w:type="spellStart"/>
            <w:proofErr w:type="gramStart"/>
            <w:r w:rsidRPr="00C7262D">
              <w:rPr>
                <w:rFonts w:ascii="Times New Roman" w:hAnsi="Times New Roman"/>
                <w:sz w:val="28"/>
                <w:szCs w:val="28"/>
                <w:lang w:eastAsia="ru-RU"/>
              </w:rPr>
              <w:t>loop</w:t>
            </w:r>
            <w:proofErr w:type="spellEnd"/>
            <w:r w:rsidRPr="00C7262D">
              <w:rPr>
                <w:rFonts w:ascii="Times New Roman" w:hAnsi="Times New Roman"/>
                <w:sz w:val="28"/>
                <w:szCs w:val="28"/>
                <w:lang w:eastAsia="ru-RU"/>
              </w:rPr>
              <w:t>(</w:t>
            </w:r>
            <w:proofErr w:type="gramEnd"/>
            <w:r w:rsidRPr="00C7262D">
              <w:rPr>
                <w:rFonts w:ascii="Times New Roman" w:hAnsi="Times New Roman"/>
                <w:sz w:val="28"/>
                <w:szCs w:val="28"/>
                <w:lang w:eastAsia="ru-RU"/>
              </w:rPr>
              <w:t>) мы будем просто задавать для сервопривода необходимый угол поворота и время ожидания до следующего поворота.</w:t>
            </w:r>
          </w:p>
          <w:p w:rsidR="003241F0" w:rsidRPr="00DB5BCF"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center"/>
              <w:rPr>
                <w:rFonts w:ascii="Times New Roman" w:hAnsi="Times New Roman"/>
                <w:b/>
                <w:sz w:val="28"/>
                <w:szCs w:val="28"/>
                <w:lang w:eastAsia="ru-RU"/>
              </w:rPr>
            </w:pPr>
            <w:r w:rsidRPr="00DB5BCF">
              <w:rPr>
                <w:rFonts w:ascii="Times New Roman" w:hAnsi="Times New Roman"/>
                <w:b/>
                <w:sz w:val="28"/>
                <w:szCs w:val="28"/>
                <w:lang w:eastAsia="ru-RU"/>
              </w:rPr>
              <w:t xml:space="preserve">Скетч для сервопривода на </w:t>
            </w:r>
            <w:proofErr w:type="spellStart"/>
            <w:r w:rsidRPr="00DB5BCF">
              <w:rPr>
                <w:rFonts w:ascii="Times New Roman" w:hAnsi="Times New Roman"/>
                <w:b/>
                <w:sz w:val="28"/>
                <w:szCs w:val="28"/>
                <w:lang w:eastAsia="ru-RU"/>
              </w:rPr>
              <w:t>Ардуино</w:t>
            </w:r>
            <w:proofErr w:type="spellEnd"/>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w:t>
            </w:r>
            <w:proofErr w:type="spellStart"/>
            <w:r w:rsidRPr="00C7262D">
              <w:rPr>
                <w:rFonts w:ascii="Times New Roman" w:hAnsi="Times New Roman"/>
                <w:sz w:val="28"/>
                <w:szCs w:val="28"/>
                <w:lang w:eastAsia="ru-RU"/>
              </w:rPr>
              <w:t>include</w:t>
            </w:r>
            <w:proofErr w:type="spellEnd"/>
            <w:r w:rsidRPr="00C7262D">
              <w:rPr>
                <w:rFonts w:ascii="Times New Roman" w:hAnsi="Times New Roman"/>
                <w:sz w:val="28"/>
                <w:szCs w:val="28"/>
                <w:lang w:eastAsia="ru-RU"/>
              </w:rPr>
              <w:t xml:space="preserve"> &lt;</w:t>
            </w:r>
            <w:proofErr w:type="spellStart"/>
            <w:r w:rsidRPr="00C7262D">
              <w:rPr>
                <w:rFonts w:ascii="Times New Roman" w:hAnsi="Times New Roman"/>
                <w:sz w:val="28"/>
                <w:szCs w:val="28"/>
                <w:lang w:eastAsia="ru-RU"/>
              </w:rPr>
              <w:t>Servo.h</w:t>
            </w:r>
            <w:proofErr w:type="spellEnd"/>
            <w:r w:rsidRPr="00C7262D">
              <w:rPr>
                <w:rFonts w:ascii="Times New Roman" w:hAnsi="Times New Roman"/>
                <w:sz w:val="28"/>
                <w:szCs w:val="28"/>
                <w:lang w:eastAsia="ru-RU"/>
              </w:rPr>
              <w:t>&gt; // подключаем библиотеку для работы с сервоприводом</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proofErr w:type="spellStart"/>
            <w:r w:rsidRPr="00C7262D">
              <w:rPr>
                <w:rFonts w:ascii="Times New Roman" w:hAnsi="Times New Roman"/>
                <w:sz w:val="28"/>
                <w:szCs w:val="28"/>
                <w:lang w:eastAsia="ru-RU"/>
              </w:rPr>
              <w:t>Servo</w:t>
            </w:r>
            <w:proofErr w:type="spellEnd"/>
            <w:r w:rsidRPr="00C7262D">
              <w:rPr>
                <w:rFonts w:ascii="Times New Roman" w:hAnsi="Times New Roman"/>
                <w:sz w:val="28"/>
                <w:szCs w:val="28"/>
                <w:lang w:eastAsia="ru-RU"/>
              </w:rPr>
              <w:t xml:space="preserve"> servo1; // объявляем переменную </w:t>
            </w:r>
            <w:proofErr w:type="spellStart"/>
            <w:r w:rsidRPr="00C7262D">
              <w:rPr>
                <w:rFonts w:ascii="Times New Roman" w:hAnsi="Times New Roman"/>
                <w:sz w:val="28"/>
                <w:szCs w:val="28"/>
                <w:lang w:eastAsia="ru-RU"/>
              </w:rPr>
              <w:t>servo</w:t>
            </w:r>
            <w:proofErr w:type="spellEnd"/>
            <w:r w:rsidRPr="00C7262D">
              <w:rPr>
                <w:rFonts w:ascii="Times New Roman" w:hAnsi="Times New Roman"/>
                <w:sz w:val="28"/>
                <w:szCs w:val="28"/>
                <w:lang w:eastAsia="ru-RU"/>
              </w:rPr>
              <w:t xml:space="preserve"> типа "servo1"</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proofErr w:type="spellStart"/>
            <w:r w:rsidRPr="00C7262D">
              <w:rPr>
                <w:rFonts w:ascii="Times New Roman" w:hAnsi="Times New Roman"/>
                <w:sz w:val="28"/>
                <w:szCs w:val="28"/>
                <w:lang w:eastAsia="ru-RU"/>
              </w:rPr>
              <w:t>void</w:t>
            </w:r>
            <w:proofErr w:type="spellEnd"/>
            <w:r w:rsidRPr="00C7262D">
              <w:rPr>
                <w:rFonts w:ascii="Times New Roman" w:hAnsi="Times New Roman"/>
                <w:sz w:val="28"/>
                <w:szCs w:val="28"/>
                <w:lang w:eastAsia="ru-RU"/>
              </w:rPr>
              <w:t xml:space="preserve"> </w:t>
            </w:r>
            <w:proofErr w:type="spellStart"/>
            <w:proofErr w:type="gramStart"/>
            <w:r w:rsidRPr="00C7262D">
              <w:rPr>
                <w:rFonts w:ascii="Times New Roman" w:hAnsi="Times New Roman"/>
                <w:sz w:val="28"/>
                <w:szCs w:val="28"/>
                <w:lang w:eastAsia="ru-RU"/>
              </w:rPr>
              <w:t>setup</w:t>
            </w:r>
            <w:proofErr w:type="spellEnd"/>
            <w:r w:rsidRPr="00C7262D">
              <w:rPr>
                <w:rFonts w:ascii="Times New Roman" w:hAnsi="Times New Roman"/>
                <w:sz w:val="28"/>
                <w:szCs w:val="28"/>
                <w:lang w:eastAsia="ru-RU"/>
              </w:rPr>
              <w:t>(</w:t>
            </w:r>
            <w:proofErr w:type="gramEnd"/>
            <w:r w:rsidRPr="00C7262D">
              <w:rPr>
                <w:rFonts w:ascii="Times New Roman" w:hAnsi="Times New Roman"/>
                <w:sz w:val="28"/>
                <w:szCs w:val="28"/>
                <w:lang w:eastAsia="ru-RU"/>
              </w:rPr>
              <w:t>) {</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 xml:space="preserve">   servo1.attach(11); // привязываем сервопривод к аналоговому выходу 11</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proofErr w:type="spellStart"/>
            <w:r w:rsidRPr="00C7262D">
              <w:rPr>
                <w:rFonts w:ascii="Times New Roman" w:hAnsi="Times New Roman"/>
                <w:sz w:val="28"/>
                <w:szCs w:val="28"/>
                <w:lang w:eastAsia="ru-RU"/>
              </w:rPr>
              <w:t>void</w:t>
            </w:r>
            <w:proofErr w:type="spellEnd"/>
            <w:r w:rsidRPr="00C7262D">
              <w:rPr>
                <w:rFonts w:ascii="Times New Roman" w:hAnsi="Times New Roman"/>
                <w:sz w:val="28"/>
                <w:szCs w:val="28"/>
                <w:lang w:eastAsia="ru-RU"/>
              </w:rPr>
              <w:t xml:space="preserve"> </w:t>
            </w:r>
            <w:proofErr w:type="spellStart"/>
            <w:proofErr w:type="gramStart"/>
            <w:r w:rsidRPr="00C7262D">
              <w:rPr>
                <w:rFonts w:ascii="Times New Roman" w:hAnsi="Times New Roman"/>
                <w:sz w:val="28"/>
                <w:szCs w:val="28"/>
                <w:lang w:eastAsia="ru-RU"/>
              </w:rPr>
              <w:t>loop</w:t>
            </w:r>
            <w:proofErr w:type="spellEnd"/>
            <w:r w:rsidRPr="00C7262D">
              <w:rPr>
                <w:rFonts w:ascii="Times New Roman" w:hAnsi="Times New Roman"/>
                <w:sz w:val="28"/>
                <w:szCs w:val="28"/>
                <w:lang w:eastAsia="ru-RU"/>
              </w:rPr>
              <w:t>(</w:t>
            </w:r>
            <w:proofErr w:type="gramEnd"/>
            <w:r w:rsidRPr="00C7262D">
              <w:rPr>
                <w:rFonts w:ascii="Times New Roman" w:hAnsi="Times New Roman"/>
                <w:sz w:val="28"/>
                <w:szCs w:val="28"/>
                <w:lang w:eastAsia="ru-RU"/>
              </w:rPr>
              <w:t>) {</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 xml:space="preserve">   servo1.write(0); // ставим угол поворота под 0</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 xml:space="preserve">   </w:t>
            </w:r>
            <w:proofErr w:type="spellStart"/>
            <w:proofErr w:type="gramStart"/>
            <w:r w:rsidRPr="00C7262D">
              <w:rPr>
                <w:rFonts w:ascii="Times New Roman" w:hAnsi="Times New Roman"/>
                <w:sz w:val="28"/>
                <w:szCs w:val="28"/>
                <w:lang w:eastAsia="ru-RU"/>
              </w:rPr>
              <w:t>delay</w:t>
            </w:r>
            <w:proofErr w:type="spellEnd"/>
            <w:r w:rsidRPr="00C7262D">
              <w:rPr>
                <w:rFonts w:ascii="Times New Roman" w:hAnsi="Times New Roman"/>
                <w:sz w:val="28"/>
                <w:szCs w:val="28"/>
                <w:lang w:eastAsia="ru-RU"/>
              </w:rPr>
              <w:t>(</w:t>
            </w:r>
            <w:proofErr w:type="gramEnd"/>
            <w:r w:rsidRPr="00C7262D">
              <w:rPr>
                <w:rFonts w:ascii="Times New Roman" w:hAnsi="Times New Roman"/>
                <w:sz w:val="28"/>
                <w:szCs w:val="28"/>
                <w:lang w:eastAsia="ru-RU"/>
              </w:rPr>
              <w:t>2000); // ждем 2 секунды</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 xml:space="preserve">   servo1.write(90); // ставим угол поворота под 90</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 xml:space="preserve">   </w:t>
            </w:r>
            <w:proofErr w:type="spellStart"/>
            <w:proofErr w:type="gramStart"/>
            <w:r w:rsidRPr="00C7262D">
              <w:rPr>
                <w:rFonts w:ascii="Times New Roman" w:hAnsi="Times New Roman"/>
                <w:sz w:val="28"/>
                <w:szCs w:val="28"/>
                <w:lang w:eastAsia="ru-RU"/>
              </w:rPr>
              <w:t>delay</w:t>
            </w:r>
            <w:proofErr w:type="spellEnd"/>
            <w:r w:rsidRPr="00C7262D">
              <w:rPr>
                <w:rFonts w:ascii="Times New Roman" w:hAnsi="Times New Roman"/>
                <w:sz w:val="28"/>
                <w:szCs w:val="28"/>
                <w:lang w:eastAsia="ru-RU"/>
              </w:rPr>
              <w:t>(</w:t>
            </w:r>
            <w:proofErr w:type="gramEnd"/>
            <w:r w:rsidRPr="00C7262D">
              <w:rPr>
                <w:rFonts w:ascii="Times New Roman" w:hAnsi="Times New Roman"/>
                <w:sz w:val="28"/>
                <w:szCs w:val="28"/>
                <w:lang w:eastAsia="ru-RU"/>
              </w:rPr>
              <w:t>2000); // ждем 2 секунды</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 xml:space="preserve">   servo1.write(180); // ставим угол поворота под 180</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 xml:space="preserve">   </w:t>
            </w:r>
            <w:proofErr w:type="spellStart"/>
            <w:proofErr w:type="gramStart"/>
            <w:r w:rsidRPr="00C7262D">
              <w:rPr>
                <w:rFonts w:ascii="Times New Roman" w:hAnsi="Times New Roman"/>
                <w:sz w:val="28"/>
                <w:szCs w:val="28"/>
                <w:lang w:eastAsia="ru-RU"/>
              </w:rPr>
              <w:t>delay</w:t>
            </w:r>
            <w:proofErr w:type="spellEnd"/>
            <w:r w:rsidRPr="00C7262D">
              <w:rPr>
                <w:rFonts w:ascii="Times New Roman" w:hAnsi="Times New Roman"/>
                <w:sz w:val="28"/>
                <w:szCs w:val="28"/>
                <w:lang w:eastAsia="ru-RU"/>
              </w:rPr>
              <w:t>(</w:t>
            </w:r>
            <w:proofErr w:type="gramEnd"/>
            <w:r w:rsidRPr="00C7262D">
              <w:rPr>
                <w:rFonts w:ascii="Times New Roman" w:hAnsi="Times New Roman"/>
                <w:sz w:val="28"/>
                <w:szCs w:val="28"/>
                <w:lang w:eastAsia="ru-RU"/>
              </w:rPr>
              <w:t>2000); // ждем 2 секунды</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rPr>
                <w:rFonts w:ascii="Times New Roman" w:hAnsi="Times New Roman"/>
                <w:sz w:val="28"/>
                <w:szCs w:val="28"/>
                <w:lang w:eastAsia="ru-RU"/>
              </w:rPr>
            </w:pPr>
            <w:r w:rsidRPr="00C7262D">
              <w:rPr>
                <w:rFonts w:ascii="Times New Roman" w:hAnsi="Times New Roman"/>
                <w:sz w:val="28"/>
                <w:szCs w:val="28"/>
                <w:lang w:eastAsia="ru-RU"/>
              </w:rPr>
              <w:t>Пояснения к коду:</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rPr>
                <w:rFonts w:ascii="Times New Roman" w:hAnsi="Times New Roman"/>
                <w:sz w:val="28"/>
                <w:szCs w:val="28"/>
                <w:lang w:eastAsia="ru-RU"/>
              </w:rPr>
            </w:pPr>
            <w:r w:rsidRPr="00C7262D">
              <w:rPr>
                <w:rFonts w:ascii="Times New Roman" w:hAnsi="Times New Roman"/>
                <w:sz w:val="28"/>
                <w:szCs w:val="28"/>
                <w:lang w:eastAsia="ru-RU"/>
              </w:rPr>
              <w:t>1.</w:t>
            </w:r>
            <w:r w:rsidRPr="00C7262D">
              <w:rPr>
                <w:rFonts w:ascii="Times New Roman" w:hAnsi="Times New Roman"/>
                <w:sz w:val="28"/>
                <w:szCs w:val="28"/>
                <w:lang w:eastAsia="ru-RU"/>
              </w:rPr>
              <w:tab/>
              <w:t xml:space="preserve">переменная </w:t>
            </w:r>
            <w:proofErr w:type="spellStart"/>
            <w:r w:rsidRPr="00C7262D">
              <w:rPr>
                <w:rFonts w:ascii="Times New Roman" w:hAnsi="Times New Roman"/>
                <w:sz w:val="28"/>
                <w:szCs w:val="28"/>
                <w:lang w:eastAsia="ru-RU"/>
              </w:rPr>
              <w:t>Servo</w:t>
            </w:r>
            <w:proofErr w:type="spellEnd"/>
            <w:r w:rsidRPr="00C7262D">
              <w:rPr>
                <w:rFonts w:ascii="Times New Roman" w:hAnsi="Times New Roman"/>
                <w:sz w:val="28"/>
                <w:szCs w:val="28"/>
                <w:lang w:eastAsia="ru-RU"/>
              </w:rPr>
              <w:t xml:space="preserve"> необходима, чтобы не запутаться при подключении нескольких сервоприводов к </w:t>
            </w:r>
            <w:proofErr w:type="spellStart"/>
            <w:r w:rsidRPr="00C7262D">
              <w:rPr>
                <w:rFonts w:ascii="Times New Roman" w:hAnsi="Times New Roman"/>
                <w:sz w:val="28"/>
                <w:szCs w:val="28"/>
                <w:lang w:eastAsia="ru-RU"/>
              </w:rPr>
              <w:t>Ардуино</w:t>
            </w:r>
            <w:proofErr w:type="spellEnd"/>
            <w:r w:rsidRPr="00C7262D">
              <w:rPr>
                <w:rFonts w:ascii="Times New Roman" w:hAnsi="Times New Roman"/>
                <w:sz w:val="28"/>
                <w:szCs w:val="28"/>
                <w:lang w:eastAsia="ru-RU"/>
              </w:rPr>
              <w:t>. Мы назначаем каждому приводу свое имя;</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rPr>
                <w:rFonts w:ascii="Times New Roman" w:hAnsi="Times New Roman"/>
                <w:sz w:val="28"/>
                <w:szCs w:val="28"/>
                <w:lang w:eastAsia="ru-RU"/>
              </w:rPr>
            </w:pPr>
            <w:r w:rsidRPr="00C7262D">
              <w:rPr>
                <w:rFonts w:ascii="Times New Roman" w:hAnsi="Times New Roman"/>
                <w:sz w:val="28"/>
                <w:szCs w:val="28"/>
                <w:lang w:eastAsia="ru-RU"/>
              </w:rPr>
              <w:t>2.</w:t>
            </w:r>
            <w:r w:rsidRPr="00C7262D">
              <w:rPr>
                <w:rFonts w:ascii="Times New Roman" w:hAnsi="Times New Roman"/>
                <w:sz w:val="28"/>
                <w:szCs w:val="28"/>
                <w:lang w:eastAsia="ru-RU"/>
              </w:rPr>
              <w:tab/>
              <w:t>команда servo1.attach(10) привязывает привод к цифровому выходу 10</w:t>
            </w:r>
            <w:r>
              <w:rPr>
                <w:rFonts w:ascii="Times New Roman" w:hAnsi="Times New Roman"/>
                <w:sz w:val="28"/>
                <w:szCs w:val="28"/>
                <w:lang w:eastAsia="ru-RU"/>
              </w:rPr>
              <w:t>;</w:t>
            </w:r>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rPr>
                <w:rFonts w:ascii="Times New Roman" w:hAnsi="Times New Roman"/>
                <w:sz w:val="28"/>
                <w:szCs w:val="28"/>
                <w:lang w:eastAsia="ru-RU"/>
              </w:rPr>
            </w:pPr>
            <w:r w:rsidRPr="00C7262D">
              <w:rPr>
                <w:rFonts w:ascii="Times New Roman" w:hAnsi="Times New Roman"/>
                <w:sz w:val="28"/>
                <w:szCs w:val="28"/>
                <w:lang w:eastAsia="ru-RU"/>
              </w:rPr>
              <w:t>3.</w:t>
            </w:r>
            <w:r w:rsidRPr="00C7262D">
              <w:rPr>
                <w:rFonts w:ascii="Times New Roman" w:hAnsi="Times New Roman"/>
                <w:sz w:val="28"/>
                <w:szCs w:val="28"/>
                <w:lang w:eastAsia="ru-RU"/>
              </w:rPr>
              <w:tab/>
              <w:t xml:space="preserve">в программе мы вращаем привод на 0-90-180 градусов и возвращаем в начальное положение, поскольку процедура </w:t>
            </w:r>
            <w:proofErr w:type="spellStart"/>
            <w:r w:rsidRPr="00C7262D">
              <w:rPr>
                <w:rFonts w:ascii="Times New Roman" w:hAnsi="Times New Roman"/>
                <w:sz w:val="28"/>
                <w:szCs w:val="28"/>
                <w:lang w:eastAsia="ru-RU"/>
              </w:rPr>
              <w:t>void</w:t>
            </w:r>
            <w:proofErr w:type="spellEnd"/>
            <w:r w:rsidRPr="00C7262D">
              <w:rPr>
                <w:rFonts w:ascii="Times New Roman" w:hAnsi="Times New Roman"/>
                <w:sz w:val="28"/>
                <w:szCs w:val="28"/>
                <w:lang w:eastAsia="ru-RU"/>
              </w:rPr>
              <w:t xml:space="preserve"> </w:t>
            </w:r>
            <w:proofErr w:type="spellStart"/>
            <w:r w:rsidRPr="00C7262D">
              <w:rPr>
                <w:rFonts w:ascii="Times New Roman" w:hAnsi="Times New Roman"/>
                <w:sz w:val="28"/>
                <w:szCs w:val="28"/>
                <w:lang w:eastAsia="ru-RU"/>
              </w:rPr>
              <w:t>loop</w:t>
            </w:r>
            <w:proofErr w:type="spellEnd"/>
            <w:r w:rsidRPr="00C7262D">
              <w:rPr>
                <w:rFonts w:ascii="Times New Roman" w:hAnsi="Times New Roman"/>
                <w:sz w:val="28"/>
                <w:szCs w:val="28"/>
                <w:lang w:eastAsia="ru-RU"/>
              </w:rPr>
              <w:t xml:space="preserve"> повторяется циклично</w:t>
            </w:r>
            <w:r>
              <w:rPr>
                <w:rFonts w:ascii="Times New Roman" w:hAnsi="Times New Roman"/>
                <w:sz w:val="28"/>
                <w:szCs w:val="28"/>
                <w:lang w:eastAsia="ru-RU"/>
              </w:rPr>
              <w:t>;</w:t>
            </w:r>
          </w:p>
          <w:p w:rsidR="003241F0" w:rsidRPr="00C805D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center"/>
              <w:rPr>
                <w:rFonts w:ascii="Times New Roman" w:hAnsi="Times New Roman"/>
                <w:b/>
                <w:sz w:val="28"/>
                <w:szCs w:val="28"/>
                <w:lang w:eastAsia="ru-RU"/>
              </w:rPr>
            </w:pPr>
            <w:r w:rsidRPr="00C805DD">
              <w:rPr>
                <w:rFonts w:ascii="Times New Roman" w:hAnsi="Times New Roman"/>
                <w:b/>
                <w:sz w:val="28"/>
                <w:szCs w:val="28"/>
                <w:lang w:eastAsia="ru-RU"/>
              </w:rPr>
              <w:t xml:space="preserve">Подключение сервопривода и потенциометра к </w:t>
            </w:r>
            <w:proofErr w:type="spellStart"/>
            <w:r w:rsidRPr="00C805DD">
              <w:rPr>
                <w:rFonts w:ascii="Times New Roman" w:hAnsi="Times New Roman"/>
                <w:b/>
                <w:sz w:val="28"/>
                <w:szCs w:val="28"/>
                <w:lang w:eastAsia="ru-RU"/>
              </w:rPr>
              <w:t>Ардуино</w:t>
            </w:r>
            <w:proofErr w:type="spellEnd"/>
            <w:r w:rsidRPr="00C805DD">
              <w:rPr>
                <w:rFonts w:ascii="Times New Roman" w:hAnsi="Times New Roman"/>
                <w:b/>
                <w:sz w:val="28"/>
                <w:szCs w:val="28"/>
                <w:lang w:eastAsia="ru-RU"/>
              </w:rPr>
              <w:t xml:space="preserve"> </w:t>
            </w:r>
            <w:proofErr w:type="spellStart"/>
            <w:r w:rsidRPr="00C805DD">
              <w:rPr>
                <w:rFonts w:ascii="Times New Roman" w:hAnsi="Times New Roman"/>
                <w:b/>
                <w:sz w:val="28"/>
                <w:szCs w:val="28"/>
                <w:lang w:eastAsia="ru-RU"/>
              </w:rPr>
              <w:t>Уно</w:t>
            </w:r>
            <w:proofErr w:type="spellEnd"/>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rPr>
                <w:rFonts w:ascii="Times New Roman" w:hAnsi="Times New Roman"/>
                <w:sz w:val="28"/>
                <w:szCs w:val="28"/>
                <w:lang w:eastAsia="ru-RU"/>
              </w:rPr>
            </w:pPr>
            <w:proofErr w:type="spellStart"/>
            <w:r w:rsidRPr="00C7262D">
              <w:rPr>
                <w:rFonts w:ascii="Times New Roman" w:hAnsi="Times New Roman"/>
                <w:sz w:val="28"/>
                <w:szCs w:val="28"/>
                <w:lang w:eastAsia="ru-RU"/>
              </w:rPr>
              <w:t>Ардуино</w:t>
            </w:r>
            <w:proofErr w:type="spellEnd"/>
            <w:r w:rsidRPr="00C7262D">
              <w:rPr>
                <w:rFonts w:ascii="Times New Roman" w:hAnsi="Times New Roman"/>
                <w:sz w:val="28"/>
                <w:szCs w:val="28"/>
                <w:lang w:eastAsia="ru-RU"/>
              </w:rPr>
              <w:t xml:space="preserve"> позволяет не только управлять, но и считывать показания с сервопривода. Команда </w:t>
            </w:r>
            <w:proofErr w:type="spellStart"/>
            <w:proofErr w:type="gramStart"/>
            <w:r w:rsidRPr="00C7262D">
              <w:rPr>
                <w:rFonts w:ascii="Times New Roman" w:hAnsi="Times New Roman"/>
                <w:sz w:val="28"/>
                <w:szCs w:val="28"/>
                <w:lang w:eastAsia="ru-RU"/>
              </w:rPr>
              <w:t>myservo.read</w:t>
            </w:r>
            <w:proofErr w:type="spellEnd"/>
            <w:proofErr w:type="gramEnd"/>
            <w:r w:rsidRPr="00C7262D">
              <w:rPr>
                <w:rFonts w:ascii="Times New Roman" w:hAnsi="Times New Roman"/>
                <w:sz w:val="28"/>
                <w:szCs w:val="28"/>
                <w:lang w:eastAsia="ru-RU"/>
              </w:rPr>
              <w:t xml:space="preserve">(0) считывает текущий угол поворота вала сервопривода и его мы можем увидеть на мониторе порта. Предоставим более сложный пример управления сервоприводом потенциометром на </w:t>
            </w:r>
            <w:proofErr w:type="spellStart"/>
            <w:r w:rsidRPr="00C7262D">
              <w:rPr>
                <w:rFonts w:ascii="Times New Roman" w:hAnsi="Times New Roman"/>
                <w:sz w:val="28"/>
                <w:szCs w:val="28"/>
                <w:lang w:eastAsia="ru-RU"/>
              </w:rPr>
              <w:t>Ардуино</w:t>
            </w:r>
            <w:proofErr w:type="spellEnd"/>
            <w:r w:rsidRPr="00C7262D">
              <w:rPr>
                <w:rFonts w:ascii="Times New Roman" w:hAnsi="Times New Roman"/>
                <w:sz w:val="28"/>
                <w:szCs w:val="28"/>
                <w:lang w:eastAsia="ru-RU"/>
              </w:rPr>
              <w:t xml:space="preserve">. Соберите схему с потенциометром и загрузите скетч в </w:t>
            </w:r>
            <w:proofErr w:type="spellStart"/>
            <w:r w:rsidRPr="00C7262D">
              <w:rPr>
                <w:rFonts w:ascii="Times New Roman" w:hAnsi="Times New Roman"/>
                <w:sz w:val="28"/>
                <w:szCs w:val="28"/>
                <w:lang w:eastAsia="ru-RU"/>
              </w:rPr>
              <w:t>Ардуино</w:t>
            </w:r>
            <w:proofErr w:type="spellEnd"/>
            <w:r w:rsidRPr="00C7262D">
              <w:rPr>
                <w:rFonts w:ascii="Times New Roman" w:hAnsi="Times New Roman"/>
                <w:sz w:val="28"/>
                <w:szCs w:val="28"/>
                <w:lang w:eastAsia="ru-RU"/>
              </w:rPr>
              <w:t xml:space="preserve"> для управления сервоприводом.</w:t>
            </w:r>
          </w:p>
          <w:p w:rsidR="003241F0" w:rsidRPr="00C805D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center"/>
              <w:rPr>
                <w:rFonts w:ascii="Times New Roman" w:hAnsi="Times New Roman"/>
                <w:b/>
                <w:sz w:val="28"/>
                <w:szCs w:val="28"/>
                <w:lang w:eastAsia="ru-RU"/>
              </w:rPr>
            </w:pPr>
            <w:r w:rsidRPr="00C805DD">
              <w:rPr>
                <w:rFonts w:ascii="Times New Roman" w:hAnsi="Times New Roman"/>
                <w:b/>
                <w:sz w:val="28"/>
                <w:szCs w:val="28"/>
                <w:lang w:eastAsia="ru-RU"/>
              </w:rPr>
              <w:t>Скетч для сервопривода с потенциометром</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rPr>
                <w:rFonts w:ascii="Times New Roman" w:hAnsi="Times New Roman"/>
                <w:sz w:val="28"/>
                <w:szCs w:val="28"/>
                <w:lang w:eastAsia="ru-RU"/>
              </w:rPr>
            </w:pPr>
            <w:r w:rsidRPr="00C7262D">
              <w:rPr>
                <w:rFonts w:ascii="Times New Roman" w:hAnsi="Times New Roman"/>
                <w:sz w:val="28"/>
                <w:szCs w:val="28"/>
                <w:lang w:eastAsia="ru-RU"/>
              </w:rPr>
              <w:t>#</w:t>
            </w:r>
            <w:proofErr w:type="spellStart"/>
            <w:r w:rsidRPr="00C7262D">
              <w:rPr>
                <w:rFonts w:ascii="Times New Roman" w:hAnsi="Times New Roman"/>
                <w:sz w:val="28"/>
                <w:szCs w:val="28"/>
                <w:lang w:eastAsia="ru-RU"/>
              </w:rPr>
              <w:t>include</w:t>
            </w:r>
            <w:proofErr w:type="spellEnd"/>
            <w:r w:rsidRPr="00C7262D">
              <w:rPr>
                <w:rFonts w:ascii="Times New Roman" w:hAnsi="Times New Roman"/>
                <w:sz w:val="28"/>
                <w:szCs w:val="28"/>
                <w:lang w:eastAsia="ru-RU"/>
              </w:rPr>
              <w:t xml:space="preserve"> &lt;</w:t>
            </w:r>
            <w:proofErr w:type="spellStart"/>
            <w:r w:rsidRPr="00C7262D">
              <w:rPr>
                <w:rFonts w:ascii="Times New Roman" w:hAnsi="Times New Roman"/>
                <w:sz w:val="28"/>
                <w:szCs w:val="28"/>
                <w:lang w:eastAsia="ru-RU"/>
              </w:rPr>
              <w:t>Servo.h</w:t>
            </w:r>
            <w:proofErr w:type="spellEnd"/>
            <w:r w:rsidRPr="00C7262D">
              <w:rPr>
                <w:rFonts w:ascii="Times New Roman" w:hAnsi="Times New Roman"/>
                <w:sz w:val="28"/>
                <w:szCs w:val="28"/>
                <w:lang w:eastAsia="ru-RU"/>
              </w:rPr>
              <w:t>&gt; // подключаем библиотеку для работы с сервоприводом</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rPr>
                <w:rFonts w:ascii="Times New Roman" w:hAnsi="Times New Roman"/>
                <w:sz w:val="28"/>
                <w:szCs w:val="28"/>
                <w:lang w:eastAsia="ru-RU"/>
              </w:rPr>
            </w:pP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proofErr w:type="spellStart"/>
            <w:r w:rsidRPr="00C7262D">
              <w:rPr>
                <w:rFonts w:ascii="Times New Roman" w:hAnsi="Times New Roman"/>
                <w:sz w:val="28"/>
                <w:szCs w:val="28"/>
                <w:lang w:eastAsia="ru-RU"/>
              </w:rPr>
              <w:t>Servo</w:t>
            </w:r>
            <w:proofErr w:type="spellEnd"/>
            <w:r w:rsidRPr="00C7262D">
              <w:rPr>
                <w:rFonts w:ascii="Times New Roman" w:hAnsi="Times New Roman"/>
                <w:sz w:val="28"/>
                <w:szCs w:val="28"/>
                <w:lang w:eastAsia="ru-RU"/>
              </w:rPr>
              <w:t xml:space="preserve"> </w:t>
            </w:r>
            <w:proofErr w:type="spellStart"/>
            <w:r w:rsidRPr="00C7262D">
              <w:rPr>
                <w:rFonts w:ascii="Times New Roman" w:hAnsi="Times New Roman"/>
                <w:sz w:val="28"/>
                <w:szCs w:val="28"/>
                <w:lang w:eastAsia="ru-RU"/>
              </w:rPr>
              <w:t>servo</w:t>
            </w:r>
            <w:proofErr w:type="spellEnd"/>
            <w:r w:rsidRPr="00C7262D">
              <w:rPr>
                <w:rFonts w:ascii="Times New Roman" w:hAnsi="Times New Roman"/>
                <w:sz w:val="28"/>
                <w:szCs w:val="28"/>
                <w:lang w:eastAsia="ru-RU"/>
              </w:rPr>
              <w:t xml:space="preserve">; // объявляем переменную </w:t>
            </w:r>
            <w:proofErr w:type="spellStart"/>
            <w:r w:rsidRPr="00C7262D">
              <w:rPr>
                <w:rFonts w:ascii="Times New Roman" w:hAnsi="Times New Roman"/>
                <w:sz w:val="28"/>
                <w:szCs w:val="28"/>
                <w:lang w:eastAsia="ru-RU"/>
              </w:rPr>
              <w:t>servo</w:t>
            </w:r>
            <w:proofErr w:type="spellEnd"/>
            <w:r w:rsidRPr="00C7262D">
              <w:rPr>
                <w:rFonts w:ascii="Times New Roman" w:hAnsi="Times New Roman"/>
                <w:sz w:val="28"/>
                <w:szCs w:val="28"/>
                <w:lang w:eastAsia="ru-RU"/>
              </w:rPr>
              <w:t xml:space="preserve"> типа "</w:t>
            </w:r>
            <w:proofErr w:type="spellStart"/>
            <w:r w:rsidRPr="00C7262D">
              <w:rPr>
                <w:rFonts w:ascii="Times New Roman" w:hAnsi="Times New Roman"/>
                <w:sz w:val="28"/>
                <w:szCs w:val="28"/>
                <w:lang w:eastAsia="ru-RU"/>
              </w:rPr>
              <w:t>servo</w:t>
            </w:r>
            <w:proofErr w:type="spellEnd"/>
            <w:r w:rsidRPr="00C7262D">
              <w:rPr>
                <w:rFonts w:ascii="Times New Roman" w:hAnsi="Times New Roman"/>
                <w:sz w:val="28"/>
                <w:szCs w:val="28"/>
                <w:lang w:eastAsia="ru-RU"/>
              </w:rPr>
              <w:t>"</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proofErr w:type="spellStart"/>
            <w:r w:rsidRPr="00C7262D">
              <w:rPr>
                <w:rFonts w:ascii="Times New Roman" w:hAnsi="Times New Roman"/>
                <w:sz w:val="28"/>
                <w:szCs w:val="28"/>
                <w:lang w:eastAsia="ru-RU"/>
              </w:rPr>
              <w:t>void</w:t>
            </w:r>
            <w:proofErr w:type="spellEnd"/>
            <w:r w:rsidRPr="00C7262D">
              <w:rPr>
                <w:rFonts w:ascii="Times New Roman" w:hAnsi="Times New Roman"/>
                <w:sz w:val="28"/>
                <w:szCs w:val="28"/>
                <w:lang w:eastAsia="ru-RU"/>
              </w:rPr>
              <w:t xml:space="preserve"> </w:t>
            </w:r>
            <w:proofErr w:type="spellStart"/>
            <w:proofErr w:type="gramStart"/>
            <w:r w:rsidRPr="00C7262D">
              <w:rPr>
                <w:rFonts w:ascii="Times New Roman" w:hAnsi="Times New Roman"/>
                <w:sz w:val="28"/>
                <w:szCs w:val="28"/>
                <w:lang w:eastAsia="ru-RU"/>
              </w:rPr>
              <w:t>setup</w:t>
            </w:r>
            <w:proofErr w:type="spellEnd"/>
            <w:r w:rsidRPr="00C7262D">
              <w:rPr>
                <w:rFonts w:ascii="Times New Roman" w:hAnsi="Times New Roman"/>
                <w:sz w:val="28"/>
                <w:szCs w:val="28"/>
                <w:lang w:eastAsia="ru-RU"/>
              </w:rPr>
              <w:t>(</w:t>
            </w:r>
            <w:proofErr w:type="gramEnd"/>
            <w:r w:rsidRPr="00C7262D">
              <w:rPr>
                <w:rFonts w:ascii="Times New Roman" w:hAnsi="Times New Roman"/>
                <w:sz w:val="28"/>
                <w:szCs w:val="28"/>
                <w:lang w:eastAsia="ru-RU"/>
              </w:rPr>
              <w:t>) {</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 xml:space="preserve">   </w:t>
            </w:r>
            <w:proofErr w:type="spellStart"/>
            <w:proofErr w:type="gramStart"/>
            <w:r w:rsidRPr="00C7262D">
              <w:rPr>
                <w:rFonts w:ascii="Times New Roman" w:hAnsi="Times New Roman"/>
                <w:sz w:val="28"/>
                <w:szCs w:val="28"/>
                <w:lang w:eastAsia="ru-RU"/>
              </w:rPr>
              <w:t>servo.attach</w:t>
            </w:r>
            <w:proofErr w:type="spellEnd"/>
            <w:proofErr w:type="gramEnd"/>
            <w:r w:rsidRPr="00C7262D">
              <w:rPr>
                <w:rFonts w:ascii="Times New Roman" w:hAnsi="Times New Roman"/>
                <w:sz w:val="28"/>
                <w:szCs w:val="28"/>
                <w:lang w:eastAsia="ru-RU"/>
              </w:rPr>
              <w:t>(10); // привязываем сервопривод к аналоговому выходу 10</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 xml:space="preserve">   </w:t>
            </w:r>
            <w:proofErr w:type="spellStart"/>
            <w:proofErr w:type="gramStart"/>
            <w:r w:rsidRPr="00C7262D">
              <w:rPr>
                <w:rFonts w:ascii="Times New Roman" w:hAnsi="Times New Roman"/>
                <w:sz w:val="28"/>
                <w:szCs w:val="28"/>
                <w:lang w:eastAsia="ru-RU"/>
              </w:rPr>
              <w:t>pinMode</w:t>
            </w:r>
            <w:proofErr w:type="spellEnd"/>
            <w:r w:rsidRPr="00C7262D">
              <w:rPr>
                <w:rFonts w:ascii="Times New Roman" w:hAnsi="Times New Roman"/>
                <w:sz w:val="28"/>
                <w:szCs w:val="28"/>
                <w:lang w:eastAsia="ru-RU"/>
              </w:rPr>
              <w:t>(</w:t>
            </w:r>
            <w:proofErr w:type="gramEnd"/>
            <w:r w:rsidRPr="00C7262D">
              <w:rPr>
                <w:rFonts w:ascii="Times New Roman" w:hAnsi="Times New Roman"/>
                <w:sz w:val="28"/>
                <w:szCs w:val="28"/>
                <w:lang w:eastAsia="ru-RU"/>
              </w:rPr>
              <w:t>A0, INPUT); // к аналоговому входу A0 подключим потенциометр</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 xml:space="preserve">   </w:t>
            </w:r>
            <w:proofErr w:type="spellStart"/>
            <w:r w:rsidRPr="00C7262D">
              <w:rPr>
                <w:rFonts w:ascii="Times New Roman" w:hAnsi="Times New Roman"/>
                <w:sz w:val="28"/>
                <w:szCs w:val="28"/>
                <w:lang w:eastAsia="ru-RU"/>
              </w:rPr>
              <w:t>Serial.begin</w:t>
            </w:r>
            <w:proofErr w:type="spellEnd"/>
            <w:r w:rsidRPr="00C7262D">
              <w:rPr>
                <w:rFonts w:ascii="Times New Roman" w:hAnsi="Times New Roman"/>
                <w:sz w:val="28"/>
                <w:szCs w:val="28"/>
                <w:lang w:eastAsia="ru-RU"/>
              </w:rPr>
              <w:t>(9600); // подключаем монитор порта</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lastRenderedPageBreak/>
              <w:t>}</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proofErr w:type="spellStart"/>
            <w:r w:rsidRPr="00C7262D">
              <w:rPr>
                <w:rFonts w:ascii="Times New Roman" w:hAnsi="Times New Roman"/>
                <w:sz w:val="28"/>
                <w:szCs w:val="28"/>
                <w:lang w:eastAsia="ru-RU"/>
              </w:rPr>
              <w:t>void</w:t>
            </w:r>
            <w:proofErr w:type="spellEnd"/>
            <w:r w:rsidRPr="00C7262D">
              <w:rPr>
                <w:rFonts w:ascii="Times New Roman" w:hAnsi="Times New Roman"/>
                <w:sz w:val="28"/>
                <w:szCs w:val="28"/>
                <w:lang w:eastAsia="ru-RU"/>
              </w:rPr>
              <w:t xml:space="preserve"> </w:t>
            </w:r>
            <w:proofErr w:type="spellStart"/>
            <w:proofErr w:type="gramStart"/>
            <w:r w:rsidRPr="00C7262D">
              <w:rPr>
                <w:rFonts w:ascii="Times New Roman" w:hAnsi="Times New Roman"/>
                <w:sz w:val="28"/>
                <w:szCs w:val="28"/>
                <w:lang w:eastAsia="ru-RU"/>
              </w:rPr>
              <w:t>loop</w:t>
            </w:r>
            <w:proofErr w:type="spellEnd"/>
            <w:r w:rsidRPr="00C7262D">
              <w:rPr>
                <w:rFonts w:ascii="Times New Roman" w:hAnsi="Times New Roman"/>
                <w:sz w:val="28"/>
                <w:szCs w:val="28"/>
                <w:lang w:eastAsia="ru-RU"/>
              </w:rPr>
              <w:t>(</w:t>
            </w:r>
            <w:proofErr w:type="gramEnd"/>
            <w:r w:rsidRPr="00C7262D">
              <w:rPr>
                <w:rFonts w:ascii="Times New Roman" w:hAnsi="Times New Roman"/>
                <w:sz w:val="28"/>
                <w:szCs w:val="28"/>
                <w:lang w:eastAsia="ru-RU"/>
              </w:rPr>
              <w:t>) {</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 xml:space="preserve">   </w:t>
            </w:r>
            <w:proofErr w:type="spellStart"/>
            <w:proofErr w:type="gramStart"/>
            <w:r w:rsidRPr="00C7262D">
              <w:rPr>
                <w:rFonts w:ascii="Times New Roman" w:hAnsi="Times New Roman"/>
                <w:sz w:val="28"/>
                <w:szCs w:val="28"/>
                <w:lang w:eastAsia="ru-RU"/>
              </w:rPr>
              <w:t>servo.write</w:t>
            </w:r>
            <w:proofErr w:type="spellEnd"/>
            <w:proofErr w:type="gramEnd"/>
            <w:r w:rsidRPr="00C7262D">
              <w:rPr>
                <w:rFonts w:ascii="Times New Roman" w:hAnsi="Times New Roman"/>
                <w:sz w:val="28"/>
                <w:szCs w:val="28"/>
                <w:lang w:eastAsia="ru-RU"/>
              </w:rPr>
              <w:t>(</w:t>
            </w:r>
            <w:proofErr w:type="spellStart"/>
            <w:r w:rsidRPr="00C7262D">
              <w:rPr>
                <w:rFonts w:ascii="Times New Roman" w:hAnsi="Times New Roman"/>
                <w:sz w:val="28"/>
                <w:szCs w:val="28"/>
                <w:lang w:eastAsia="ru-RU"/>
              </w:rPr>
              <w:t>analogRead</w:t>
            </w:r>
            <w:proofErr w:type="spellEnd"/>
            <w:r w:rsidRPr="00C7262D">
              <w:rPr>
                <w:rFonts w:ascii="Times New Roman" w:hAnsi="Times New Roman"/>
                <w:sz w:val="28"/>
                <w:szCs w:val="28"/>
                <w:lang w:eastAsia="ru-RU"/>
              </w:rPr>
              <w:t>(A0)/4); // передает значения для вала сервопривода</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 xml:space="preserve">   </w:t>
            </w:r>
            <w:proofErr w:type="spellStart"/>
            <w:r w:rsidRPr="00C7262D">
              <w:rPr>
                <w:rFonts w:ascii="Times New Roman" w:hAnsi="Times New Roman"/>
                <w:sz w:val="28"/>
                <w:szCs w:val="28"/>
                <w:lang w:eastAsia="ru-RU"/>
              </w:rPr>
              <w:t>Serial.println</w:t>
            </w:r>
            <w:proofErr w:type="spellEnd"/>
            <w:r w:rsidRPr="00C7262D">
              <w:rPr>
                <w:rFonts w:ascii="Times New Roman" w:hAnsi="Times New Roman"/>
                <w:sz w:val="28"/>
                <w:szCs w:val="28"/>
                <w:lang w:eastAsia="ru-RU"/>
              </w:rPr>
              <w:t xml:space="preserve"> (</w:t>
            </w:r>
            <w:proofErr w:type="spellStart"/>
            <w:r w:rsidRPr="00C7262D">
              <w:rPr>
                <w:rFonts w:ascii="Times New Roman" w:hAnsi="Times New Roman"/>
                <w:sz w:val="28"/>
                <w:szCs w:val="28"/>
                <w:lang w:eastAsia="ru-RU"/>
              </w:rPr>
              <w:t>analogRead</w:t>
            </w:r>
            <w:proofErr w:type="spellEnd"/>
            <w:r w:rsidRPr="00C7262D">
              <w:rPr>
                <w:rFonts w:ascii="Times New Roman" w:hAnsi="Times New Roman"/>
                <w:sz w:val="28"/>
                <w:szCs w:val="28"/>
                <w:lang w:eastAsia="ru-RU"/>
              </w:rPr>
              <w:t>(A0)); // выводим показания потенциометра на монитор</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 xml:space="preserve">   </w:t>
            </w:r>
            <w:proofErr w:type="spellStart"/>
            <w:r w:rsidRPr="00C7262D">
              <w:rPr>
                <w:rFonts w:ascii="Times New Roman" w:hAnsi="Times New Roman"/>
                <w:sz w:val="28"/>
                <w:szCs w:val="28"/>
                <w:lang w:eastAsia="ru-RU"/>
              </w:rPr>
              <w:t>Serial.println</w:t>
            </w:r>
            <w:proofErr w:type="spellEnd"/>
            <w:r w:rsidRPr="00C7262D">
              <w:rPr>
                <w:rFonts w:ascii="Times New Roman" w:hAnsi="Times New Roman"/>
                <w:sz w:val="28"/>
                <w:szCs w:val="28"/>
                <w:lang w:eastAsia="ru-RU"/>
              </w:rPr>
              <w:t xml:space="preserve"> (</w:t>
            </w:r>
            <w:proofErr w:type="spellStart"/>
            <w:r w:rsidRPr="00C7262D">
              <w:rPr>
                <w:rFonts w:ascii="Times New Roman" w:hAnsi="Times New Roman"/>
                <w:sz w:val="28"/>
                <w:szCs w:val="28"/>
                <w:lang w:eastAsia="ru-RU"/>
              </w:rPr>
              <w:t>analogRead</w:t>
            </w:r>
            <w:proofErr w:type="spellEnd"/>
            <w:r w:rsidRPr="00C7262D">
              <w:rPr>
                <w:rFonts w:ascii="Times New Roman" w:hAnsi="Times New Roman"/>
                <w:sz w:val="28"/>
                <w:szCs w:val="28"/>
                <w:lang w:eastAsia="ru-RU"/>
              </w:rPr>
              <w:t>(A0)/4); // выводим сигнал, подаваемый на сервопривод</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 xml:space="preserve">   </w:t>
            </w:r>
            <w:proofErr w:type="spellStart"/>
            <w:r w:rsidRPr="00C7262D">
              <w:rPr>
                <w:rFonts w:ascii="Times New Roman" w:hAnsi="Times New Roman"/>
                <w:sz w:val="28"/>
                <w:szCs w:val="28"/>
                <w:lang w:eastAsia="ru-RU"/>
              </w:rPr>
              <w:t>Serial.println</w:t>
            </w:r>
            <w:proofErr w:type="spellEnd"/>
            <w:r w:rsidRPr="00C7262D">
              <w:rPr>
                <w:rFonts w:ascii="Times New Roman" w:hAnsi="Times New Roman"/>
                <w:sz w:val="28"/>
                <w:szCs w:val="28"/>
                <w:lang w:eastAsia="ru-RU"/>
              </w:rPr>
              <w:t xml:space="preserve"> (); // выводим пустую строчку на монитор порта</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 xml:space="preserve">   </w:t>
            </w:r>
            <w:proofErr w:type="spellStart"/>
            <w:proofErr w:type="gramStart"/>
            <w:r w:rsidRPr="00C7262D">
              <w:rPr>
                <w:rFonts w:ascii="Times New Roman" w:hAnsi="Times New Roman"/>
                <w:sz w:val="28"/>
                <w:szCs w:val="28"/>
                <w:lang w:eastAsia="ru-RU"/>
              </w:rPr>
              <w:t>delay</w:t>
            </w:r>
            <w:proofErr w:type="spellEnd"/>
            <w:r w:rsidRPr="00C7262D">
              <w:rPr>
                <w:rFonts w:ascii="Times New Roman" w:hAnsi="Times New Roman"/>
                <w:sz w:val="28"/>
                <w:szCs w:val="28"/>
                <w:lang w:eastAsia="ru-RU"/>
              </w:rPr>
              <w:t>(</w:t>
            </w:r>
            <w:proofErr w:type="gramEnd"/>
            <w:r w:rsidRPr="00C7262D">
              <w:rPr>
                <w:rFonts w:ascii="Times New Roman" w:hAnsi="Times New Roman"/>
                <w:sz w:val="28"/>
                <w:szCs w:val="28"/>
                <w:lang w:eastAsia="ru-RU"/>
              </w:rPr>
              <w:t>1000); // задержка в одну секунду</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Пояснения к коду:</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1.</w:t>
            </w:r>
            <w:r w:rsidRPr="00C7262D">
              <w:rPr>
                <w:rFonts w:ascii="Times New Roman" w:hAnsi="Times New Roman"/>
                <w:sz w:val="28"/>
                <w:szCs w:val="28"/>
                <w:lang w:eastAsia="ru-RU"/>
              </w:rPr>
              <w:tab/>
              <w:t xml:space="preserve">в этот раз мы присвоили имя для сервопривода в скетче, как </w:t>
            </w:r>
            <w:proofErr w:type="spellStart"/>
            <w:r w:rsidRPr="00C7262D">
              <w:rPr>
                <w:rFonts w:ascii="Times New Roman" w:hAnsi="Times New Roman"/>
                <w:sz w:val="28"/>
                <w:szCs w:val="28"/>
                <w:lang w:eastAsia="ru-RU"/>
              </w:rPr>
              <w:t>servo</w:t>
            </w:r>
            <w:proofErr w:type="spellEnd"/>
            <w:r w:rsidRPr="00C7262D">
              <w:rPr>
                <w:rFonts w:ascii="Times New Roman" w:hAnsi="Times New Roman"/>
                <w:sz w:val="28"/>
                <w:szCs w:val="28"/>
                <w:lang w:eastAsia="ru-RU"/>
              </w:rPr>
              <w:t>;</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2.</w:t>
            </w:r>
            <w:r w:rsidRPr="00C7262D">
              <w:rPr>
                <w:rFonts w:ascii="Times New Roman" w:hAnsi="Times New Roman"/>
                <w:sz w:val="28"/>
                <w:szCs w:val="28"/>
                <w:lang w:eastAsia="ru-RU"/>
              </w:rPr>
              <w:tab/>
              <w:t xml:space="preserve">команда </w:t>
            </w:r>
            <w:proofErr w:type="spellStart"/>
            <w:proofErr w:type="gramStart"/>
            <w:r w:rsidRPr="00C7262D">
              <w:rPr>
                <w:rFonts w:ascii="Times New Roman" w:hAnsi="Times New Roman"/>
                <w:sz w:val="28"/>
                <w:szCs w:val="28"/>
                <w:lang w:eastAsia="ru-RU"/>
              </w:rPr>
              <w:t>servo.write</w:t>
            </w:r>
            <w:proofErr w:type="spellEnd"/>
            <w:proofErr w:type="gramEnd"/>
            <w:r w:rsidRPr="00C7262D">
              <w:rPr>
                <w:rFonts w:ascii="Times New Roman" w:hAnsi="Times New Roman"/>
                <w:sz w:val="28"/>
                <w:szCs w:val="28"/>
                <w:lang w:eastAsia="ru-RU"/>
              </w:rPr>
              <w:t>(</w:t>
            </w:r>
            <w:proofErr w:type="spellStart"/>
            <w:r w:rsidRPr="00C7262D">
              <w:rPr>
                <w:rFonts w:ascii="Times New Roman" w:hAnsi="Times New Roman"/>
                <w:sz w:val="28"/>
                <w:szCs w:val="28"/>
                <w:lang w:eastAsia="ru-RU"/>
              </w:rPr>
              <w:t>analogRead</w:t>
            </w:r>
            <w:proofErr w:type="spellEnd"/>
            <w:r w:rsidRPr="00C7262D">
              <w:rPr>
                <w:rFonts w:ascii="Times New Roman" w:hAnsi="Times New Roman"/>
                <w:sz w:val="28"/>
                <w:szCs w:val="28"/>
                <w:lang w:eastAsia="ru-RU"/>
              </w:rPr>
              <w:t xml:space="preserve">(A0)/4) передает значения для вала сервопривода </w:t>
            </w:r>
            <w:r w:rsidRPr="00C805DD">
              <w:rPr>
                <w:rFonts w:ascii="Times New Roman" w:hAnsi="Times New Roman"/>
                <w:sz w:val="28"/>
                <w:szCs w:val="28"/>
                <w:lang w:eastAsia="ru-RU"/>
              </w:rPr>
              <w:t>–</w:t>
            </w:r>
            <w:r w:rsidRPr="00C7262D">
              <w:rPr>
                <w:rFonts w:ascii="Times New Roman" w:hAnsi="Times New Roman"/>
                <w:sz w:val="28"/>
                <w:szCs w:val="28"/>
                <w:lang w:eastAsia="ru-RU"/>
              </w:rPr>
              <w:t xml:space="preserve"> получаемое напряжение с потенциометра мы делим на четыре и оправляем данное значение на сервопривод</w:t>
            </w:r>
            <w:r>
              <w:rPr>
                <w:rFonts w:ascii="Times New Roman" w:hAnsi="Times New Roman"/>
                <w:sz w:val="28"/>
                <w:szCs w:val="28"/>
                <w:lang w:eastAsia="ru-RU"/>
              </w:rPr>
              <w:t>;</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7262D">
              <w:rPr>
                <w:rFonts w:ascii="Times New Roman" w:hAnsi="Times New Roman"/>
                <w:sz w:val="28"/>
                <w:szCs w:val="28"/>
                <w:lang w:eastAsia="ru-RU"/>
              </w:rPr>
              <w:t>3.</w:t>
            </w:r>
            <w:r w:rsidRPr="00C7262D">
              <w:rPr>
                <w:rFonts w:ascii="Times New Roman" w:hAnsi="Times New Roman"/>
                <w:sz w:val="28"/>
                <w:szCs w:val="28"/>
                <w:lang w:eastAsia="ru-RU"/>
              </w:rPr>
              <w:tab/>
              <w:t xml:space="preserve">команда </w:t>
            </w:r>
            <w:proofErr w:type="spellStart"/>
            <w:r w:rsidRPr="00C7262D">
              <w:rPr>
                <w:rFonts w:ascii="Times New Roman" w:hAnsi="Times New Roman"/>
                <w:sz w:val="28"/>
                <w:szCs w:val="28"/>
                <w:lang w:eastAsia="ru-RU"/>
              </w:rPr>
              <w:t>Serial.println</w:t>
            </w:r>
            <w:proofErr w:type="spellEnd"/>
            <w:r w:rsidRPr="00C7262D">
              <w:rPr>
                <w:rFonts w:ascii="Times New Roman" w:hAnsi="Times New Roman"/>
                <w:sz w:val="28"/>
                <w:szCs w:val="28"/>
                <w:lang w:eastAsia="ru-RU"/>
              </w:rPr>
              <w:t xml:space="preserve"> (</w:t>
            </w:r>
            <w:proofErr w:type="spellStart"/>
            <w:proofErr w:type="gramStart"/>
            <w:r w:rsidRPr="00C7262D">
              <w:rPr>
                <w:rFonts w:ascii="Times New Roman" w:hAnsi="Times New Roman"/>
                <w:sz w:val="28"/>
                <w:szCs w:val="28"/>
                <w:lang w:eastAsia="ru-RU"/>
              </w:rPr>
              <w:t>servo.read</w:t>
            </w:r>
            <w:proofErr w:type="spellEnd"/>
            <w:proofErr w:type="gramEnd"/>
            <w:r w:rsidRPr="00C7262D">
              <w:rPr>
                <w:rFonts w:ascii="Times New Roman" w:hAnsi="Times New Roman"/>
                <w:sz w:val="28"/>
                <w:szCs w:val="28"/>
                <w:lang w:eastAsia="ru-RU"/>
              </w:rPr>
              <w:t>(10)) считывает значение угла поворота вала сервопривода и передает его на монитор порта</w:t>
            </w:r>
            <w:r>
              <w:rPr>
                <w:rFonts w:ascii="Times New Roman" w:hAnsi="Times New Roman"/>
                <w:sz w:val="28"/>
                <w:szCs w:val="28"/>
                <w:lang w:eastAsia="ru-RU"/>
              </w:rPr>
              <w:t>;</w:t>
            </w:r>
          </w:p>
          <w:p w:rsidR="003241F0" w:rsidRPr="00C7262D"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b/>
                <w:bCs/>
                <w:sz w:val="28"/>
                <w:szCs w:val="28"/>
                <w:lang w:eastAsia="ru-RU"/>
              </w:rPr>
            </w:pPr>
            <w:r w:rsidRPr="00C7262D">
              <w:rPr>
                <w:rFonts w:ascii="Times New Roman" w:hAnsi="Times New Roman"/>
                <w:sz w:val="28"/>
                <w:szCs w:val="28"/>
                <w:lang w:eastAsia="ru-RU"/>
              </w:rPr>
              <w:t xml:space="preserve">Заключение. Сервомоторы часто используются в различных проектах на </w:t>
            </w:r>
            <w:proofErr w:type="spellStart"/>
            <w:r w:rsidRPr="00C7262D">
              <w:rPr>
                <w:rFonts w:ascii="Times New Roman" w:hAnsi="Times New Roman"/>
                <w:sz w:val="28"/>
                <w:szCs w:val="28"/>
                <w:lang w:eastAsia="ru-RU"/>
              </w:rPr>
              <w:t>Ардуино</w:t>
            </w:r>
            <w:proofErr w:type="spellEnd"/>
            <w:r w:rsidRPr="00C7262D">
              <w:rPr>
                <w:rFonts w:ascii="Times New Roman" w:hAnsi="Times New Roman"/>
                <w:sz w:val="28"/>
                <w:szCs w:val="28"/>
                <w:lang w:eastAsia="ru-RU"/>
              </w:rPr>
              <w:t xml:space="preserve"> для различных функций: повороты конструкций, движение частей механизмов. Так как серво </w:t>
            </w:r>
            <w:proofErr w:type="spellStart"/>
            <w:r w:rsidRPr="00C7262D">
              <w:rPr>
                <w:rFonts w:ascii="Times New Roman" w:hAnsi="Times New Roman"/>
                <w:sz w:val="28"/>
                <w:szCs w:val="28"/>
                <w:lang w:eastAsia="ru-RU"/>
              </w:rPr>
              <w:t>Arduino</w:t>
            </w:r>
            <w:proofErr w:type="spellEnd"/>
            <w:r w:rsidRPr="00C7262D">
              <w:rPr>
                <w:rFonts w:ascii="Times New Roman" w:hAnsi="Times New Roman"/>
                <w:sz w:val="28"/>
                <w:szCs w:val="28"/>
                <w:lang w:eastAsia="ru-RU"/>
              </w:rPr>
              <w:t xml:space="preserve"> постоянно стремится удерживать заданный угол поворота, то будьте готовы к повышенному расходу электроэнергии. Это будет особенно чувствительно в автономных роботах, питающихся от аккумуляторов или батареек.</w:t>
            </w:r>
          </w:p>
        </w:tc>
      </w:tr>
      <w:tr w:rsidR="003241F0" w:rsidRPr="005928E9" w:rsidTr="00772863">
        <w:tc>
          <w:tcPr>
            <w:tcW w:w="5640" w:type="dxa"/>
            <w:shd w:val="clear" w:color="auto" w:fill="auto"/>
            <w:tcMar>
              <w:top w:w="100" w:type="dxa"/>
              <w:left w:w="100" w:type="dxa"/>
              <w:bottom w:w="100" w:type="dxa"/>
              <w:right w:w="100" w:type="dxa"/>
            </w:tcMar>
          </w:tcPr>
          <w:p w:rsidR="003241F0" w:rsidRPr="00B40CF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rPr>
                <w:rFonts w:ascii="Times New Roman" w:hAnsi="Times New Roman"/>
                <w:b/>
                <w:sz w:val="28"/>
                <w:szCs w:val="28"/>
                <w:lang w:eastAsia="ru-RU"/>
              </w:rPr>
            </w:pPr>
            <w:r>
              <w:rPr>
                <w:rFonts w:ascii="Times New Roman" w:hAnsi="Times New Roman"/>
                <w:b/>
                <w:sz w:val="28"/>
                <w:szCs w:val="28"/>
                <w:lang w:eastAsia="ru-RU"/>
              </w:rPr>
              <w:lastRenderedPageBreak/>
              <w:t xml:space="preserve">Блок 4. </w:t>
            </w:r>
            <w:r w:rsidRPr="005928E9">
              <w:rPr>
                <w:rFonts w:ascii="Times New Roman" w:hAnsi="Times New Roman"/>
                <w:bCs/>
                <w:sz w:val="28"/>
                <w:szCs w:val="28"/>
                <w:lang w:eastAsia="ru-RU"/>
              </w:rPr>
              <w:t>Управление шаговым двигателем</w:t>
            </w:r>
            <w:r>
              <w:rPr>
                <w:rFonts w:ascii="Times New Roman" w:hAnsi="Times New Roman"/>
                <w:bCs/>
                <w:sz w:val="28"/>
                <w:szCs w:val="28"/>
                <w:lang w:eastAsia="ru-RU"/>
              </w:rPr>
              <w:t>.</w:t>
            </w:r>
          </w:p>
        </w:tc>
        <w:tc>
          <w:tcPr>
            <w:tcW w:w="4525" w:type="dxa"/>
            <w:shd w:val="clear" w:color="auto" w:fill="auto"/>
            <w:tcMar>
              <w:top w:w="100" w:type="dxa"/>
              <w:left w:w="100" w:type="dxa"/>
              <w:bottom w:w="100" w:type="dxa"/>
              <w:right w:w="100" w:type="dxa"/>
            </w:tcMar>
          </w:tcPr>
          <w:p w:rsidR="003241F0" w:rsidRPr="00B40CF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rPr>
                <w:rFonts w:ascii="Times New Roman" w:hAnsi="Times New Roman"/>
                <w:sz w:val="28"/>
                <w:szCs w:val="28"/>
                <w:lang w:eastAsia="ru-RU"/>
              </w:rPr>
            </w:pPr>
            <w:r>
              <w:rPr>
                <w:rFonts w:ascii="Times New Roman" w:hAnsi="Times New Roman"/>
                <w:sz w:val="28"/>
                <w:szCs w:val="28"/>
                <w:lang w:eastAsia="ru-RU"/>
              </w:rPr>
              <w:t>90 мин</w:t>
            </w:r>
          </w:p>
        </w:tc>
      </w:tr>
      <w:tr w:rsidR="003241F0" w:rsidRPr="005928E9" w:rsidTr="00772863">
        <w:tc>
          <w:tcPr>
            <w:tcW w:w="10165" w:type="dxa"/>
            <w:gridSpan w:val="2"/>
            <w:shd w:val="clear" w:color="auto" w:fill="auto"/>
            <w:tcMar>
              <w:top w:w="100" w:type="dxa"/>
              <w:left w:w="100" w:type="dxa"/>
              <w:bottom w:w="100" w:type="dxa"/>
              <w:right w:w="100" w:type="dxa"/>
            </w:tcMar>
          </w:tcPr>
          <w:p w:rsidR="003241F0" w:rsidRDefault="003241F0" w:rsidP="00772863">
            <w:pPr>
              <w:spacing w:line="360" w:lineRule="auto"/>
              <w:ind w:firstLine="709"/>
              <w:jc w:val="both"/>
              <w:rPr>
                <w:rFonts w:ascii="Times New Roman" w:hAnsi="Times New Roman"/>
                <w:b/>
                <w:bCs/>
                <w:sz w:val="28"/>
                <w:szCs w:val="28"/>
                <w:lang w:eastAsia="ru-RU"/>
              </w:rPr>
            </w:pPr>
            <w:r>
              <w:rPr>
                <w:rFonts w:ascii="Times New Roman" w:hAnsi="Times New Roman"/>
                <w:b/>
                <w:bCs/>
                <w:sz w:val="28"/>
                <w:szCs w:val="28"/>
                <w:lang w:eastAsia="ru-RU"/>
              </w:rPr>
              <w:t>Что делаем:</w:t>
            </w:r>
          </w:p>
          <w:p w:rsidR="003241F0" w:rsidRPr="00DE43C1" w:rsidRDefault="003241F0" w:rsidP="00772863">
            <w:pPr>
              <w:spacing w:line="360" w:lineRule="auto"/>
              <w:ind w:firstLine="709"/>
              <w:jc w:val="both"/>
              <w:rPr>
                <w:rFonts w:ascii="Times New Roman" w:hAnsi="Times New Roman"/>
                <w:b/>
                <w:bCs/>
                <w:sz w:val="28"/>
                <w:szCs w:val="28"/>
                <w:lang w:eastAsia="ru-RU"/>
              </w:rPr>
            </w:pPr>
            <w:r>
              <w:rPr>
                <w:rFonts w:ascii="Times New Roman" w:hAnsi="Times New Roman"/>
                <w:b/>
                <w:bCs/>
                <w:sz w:val="28"/>
                <w:szCs w:val="28"/>
                <w:lang w:eastAsia="ru-RU"/>
              </w:rPr>
              <w:t>Дается общее понятие и отрабатывается на практике на своей модели</w:t>
            </w:r>
          </w:p>
          <w:p w:rsidR="003241F0" w:rsidRPr="00CC2B42" w:rsidRDefault="003241F0" w:rsidP="00772863">
            <w:pPr>
              <w:spacing w:line="360" w:lineRule="auto"/>
              <w:ind w:firstLine="709"/>
              <w:jc w:val="both"/>
              <w:rPr>
                <w:rFonts w:ascii="Times New Roman" w:hAnsi="Times New Roman"/>
                <w:sz w:val="28"/>
                <w:szCs w:val="28"/>
                <w:lang w:eastAsia="ru-RU"/>
              </w:rPr>
            </w:pPr>
            <w:r w:rsidRPr="00CC2B42">
              <w:rPr>
                <w:rFonts w:ascii="Times New Roman" w:hAnsi="Times New Roman"/>
                <w:sz w:val="28"/>
                <w:szCs w:val="28"/>
                <w:lang w:eastAsia="ru-RU"/>
              </w:rPr>
              <w:t>Шаговый двигатель (</w:t>
            </w:r>
            <w:proofErr w:type="spellStart"/>
            <w:r w:rsidRPr="00CC2B42">
              <w:rPr>
                <w:rFonts w:ascii="Times New Roman" w:hAnsi="Times New Roman"/>
                <w:sz w:val="28"/>
                <w:szCs w:val="28"/>
                <w:lang w:eastAsia="ru-RU"/>
              </w:rPr>
              <w:t>stepper</w:t>
            </w:r>
            <w:proofErr w:type="spellEnd"/>
            <w:r w:rsidRPr="00CC2B42">
              <w:rPr>
                <w:rFonts w:ascii="Times New Roman" w:hAnsi="Times New Roman"/>
                <w:sz w:val="28"/>
                <w:szCs w:val="28"/>
                <w:lang w:eastAsia="ru-RU"/>
              </w:rPr>
              <w:t xml:space="preserve"> </w:t>
            </w:r>
            <w:proofErr w:type="spellStart"/>
            <w:r w:rsidRPr="00CC2B42">
              <w:rPr>
                <w:rFonts w:ascii="Times New Roman" w:hAnsi="Times New Roman"/>
                <w:sz w:val="28"/>
                <w:szCs w:val="28"/>
                <w:lang w:eastAsia="ru-RU"/>
              </w:rPr>
              <w:t>motor</w:t>
            </w:r>
            <w:proofErr w:type="spellEnd"/>
            <w:r w:rsidRPr="00CC2B42">
              <w:rPr>
                <w:rFonts w:ascii="Times New Roman" w:hAnsi="Times New Roman"/>
                <w:sz w:val="28"/>
                <w:szCs w:val="28"/>
                <w:lang w:eastAsia="ru-RU"/>
              </w:rPr>
              <w:t xml:space="preserve">) предназначен для точного позиционирования или перемещения объекта на заданное количество шагов вала. Плата </w:t>
            </w:r>
            <w:proofErr w:type="spellStart"/>
            <w:r w:rsidRPr="00CC2B42">
              <w:rPr>
                <w:rFonts w:ascii="Times New Roman" w:hAnsi="Times New Roman"/>
                <w:sz w:val="28"/>
                <w:szCs w:val="28"/>
                <w:lang w:eastAsia="ru-RU"/>
              </w:rPr>
              <w:t>Arduino</w:t>
            </w:r>
            <w:proofErr w:type="spellEnd"/>
            <w:r w:rsidRPr="00CC2B42">
              <w:rPr>
                <w:rFonts w:ascii="Times New Roman" w:hAnsi="Times New Roman"/>
                <w:sz w:val="28"/>
                <w:szCs w:val="28"/>
                <w:lang w:eastAsia="ru-RU"/>
              </w:rPr>
              <w:t xml:space="preserve"> может управлять шаговым двигателем с помощью драйвера и </w:t>
            </w:r>
            <w:r w:rsidRPr="00CC2B42">
              <w:rPr>
                <w:rFonts w:ascii="Times New Roman" w:hAnsi="Times New Roman"/>
                <w:sz w:val="28"/>
                <w:szCs w:val="28"/>
                <w:lang w:eastAsia="ru-RU"/>
              </w:rPr>
              <w:lastRenderedPageBreak/>
              <w:t xml:space="preserve">библиотеки </w:t>
            </w:r>
            <w:proofErr w:type="spellStart"/>
            <w:r w:rsidRPr="00CC2B42">
              <w:rPr>
                <w:rFonts w:ascii="Times New Roman" w:hAnsi="Times New Roman"/>
                <w:sz w:val="28"/>
                <w:szCs w:val="28"/>
                <w:lang w:eastAsia="ru-RU"/>
              </w:rPr>
              <w:t>stepper.h</w:t>
            </w:r>
            <w:proofErr w:type="spellEnd"/>
            <w:r w:rsidRPr="00CC2B42">
              <w:rPr>
                <w:rFonts w:ascii="Times New Roman" w:hAnsi="Times New Roman"/>
                <w:sz w:val="28"/>
                <w:szCs w:val="28"/>
                <w:lang w:eastAsia="ru-RU"/>
              </w:rPr>
              <w:t xml:space="preserve"> или </w:t>
            </w:r>
            <w:proofErr w:type="spellStart"/>
            <w:r w:rsidRPr="00CC2B42">
              <w:rPr>
                <w:rFonts w:ascii="Times New Roman" w:hAnsi="Times New Roman"/>
                <w:sz w:val="28"/>
                <w:szCs w:val="28"/>
                <w:lang w:eastAsia="ru-RU"/>
              </w:rPr>
              <w:t>accelstepper.h</w:t>
            </w:r>
            <w:proofErr w:type="spellEnd"/>
            <w:r w:rsidRPr="00CC2B42">
              <w:rPr>
                <w:rFonts w:ascii="Times New Roman" w:hAnsi="Times New Roman"/>
                <w:sz w:val="28"/>
                <w:szCs w:val="28"/>
                <w:lang w:eastAsia="ru-RU"/>
              </w:rPr>
              <w:t xml:space="preserve">. Рассмотрим принцип работы и схему подключения шагового двигателя к </w:t>
            </w:r>
            <w:proofErr w:type="spellStart"/>
            <w:r w:rsidRPr="00CC2B42">
              <w:rPr>
                <w:rFonts w:ascii="Times New Roman" w:hAnsi="Times New Roman"/>
                <w:sz w:val="28"/>
                <w:szCs w:val="28"/>
                <w:lang w:eastAsia="ru-RU"/>
              </w:rPr>
              <w:t>Arduino</w:t>
            </w:r>
            <w:proofErr w:type="spellEnd"/>
            <w:r w:rsidRPr="00CC2B42">
              <w:rPr>
                <w:rFonts w:ascii="Times New Roman" w:hAnsi="Times New Roman"/>
                <w:sz w:val="28"/>
                <w:szCs w:val="28"/>
                <w:lang w:eastAsia="ru-RU"/>
              </w:rPr>
              <w:t xml:space="preserve"> </w:t>
            </w:r>
            <w:proofErr w:type="spellStart"/>
            <w:r w:rsidRPr="00CC2B42">
              <w:rPr>
                <w:rFonts w:ascii="Times New Roman" w:hAnsi="Times New Roman"/>
                <w:sz w:val="28"/>
                <w:szCs w:val="28"/>
                <w:lang w:eastAsia="ru-RU"/>
              </w:rPr>
              <w:t>Uno</w:t>
            </w:r>
            <w:proofErr w:type="spellEnd"/>
            <w:r w:rsidRPr="00CC2B42">
              <w:rPr>
                <w:rFonts w:ascii="Times New Roman" w:hAnsi="Times New Roman"/>
                <w:sz w:val="28"/>
                <w:szCs w:val="28"/>
                <w:lang w:eastAsia="ru-RU"/>
              </w:rPr>
              <w:t xml:space="preserve"> / </w:t>
            </w:r>
            <w:proofErr w:type="spellStart"/>
            <w:r w:rsidRPr="00CC2B42">
              <w:rPr>
                <w:rFonts w:ascii="Times New Roman" w:hAnsi="Times New Roman"/>
                <w:sz w:val="28"/>
                <w:szCs w:val="28"/>
                <w:lang w:eastAsia="ru-RU"/>
              </w:rPr>
              <w:t>Nano</w:t>
            </w:r>
            <w:proofErr w:type="spellEnd"/>
            <w:r w:rsidRPr="00CC2B42">
              <w:rPr>
                <w:rFonts w:ascii="Times New Roman" w:hAnsi="Times New Roman"/>
                <w:sz w:val="28"/>
                <w:szCs w:val="28"/>
                <w:lang w:eastAsia="ru-RU"/>
              </w:rPr>
              <w:t>, а также разберем скетч для управления шаговым мотором.</w:t>
            </w:r>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Times New Roman" w:hAnsi="Times New Roman"/>
                <w:sz w:val="28"/>
                <w:szCs w:val="28"/>
                <w:lang w:eastAsia="ru-RU"/>
              </w:rPr>
            </w:pPr>
            <w:r>
              <w:rPr>
                <w:rFonts w:ascii="Times New Roman" w:hAnsi="Times New Roman"/>
                <w:noProof/>
                <w:sz w:val="28"/>
                <w:szCs w:val="28"/>
                <w:lang w:eastAsia="ru-RU" w:bidi="ar-SA"/>
              </w:rPr>
              <w:drawing>
                <wp:inline distT="0" distB="0" distL="0" distR="0">
                  <wp:extent cx="2975610" cy="1685925"/>
                  <wp:effectExtent l="0" t="0" r="0"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75610" cy="1685925"/>
                          </a:xfrm>
                          <a:prstGeom prst="rect">
                            <a:avLst/>
                          </a:prstGeom>
                          <a:noFill/>
                        </pic:spPr>
                      </pic:pic>
                    </a:graphicData>
                  </a:graphic>
                </wp:inline>
              </w:drawing>
            </w:r>
          </w:p>
          <w:p w:rsidR="003241F0" w:rsidRPr="006F14E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center"/>
              <w:rPr>
                <w:rFonts w:ascii="Times New Roman" w:hAnsi="Times New Roman"/>
                <w:b/>
                <w:sz w:val="28"/>
                <w:szCs w:val="28"/>
                <w:lang w:eastAsia="ru-RU"/>
              </w:rPr>
            </w:pPr>
            <w:r w:rsidRPr="006F14E2">
              <w:rPr>
                <w:rFonts w:ascii="Times New Roman" w:hAnsi="Times New Roman"/>
                <w:b/>
                <w:sz w:val="28"/>
                <w:szCs w:val="28"/>
                <w:lang w:eastAsia="ru-RU"/>
              </w:rPr>
              <w:t>Принцип работы шагового двигателя</w:t>
            </w:r>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C2B42">
              <w:rPr>
                <w:rFonts w:ascii="Times New Roman" w:hAnsi="Times New Roman"/>
                <w:sz w:val="28"/>
                <w:szCs w:val="28"/>
                <w:lang w:eastAsia="ru-RU"/>
              </w:rPr>
              <w:t>В зависимости от конструкции сегодня применяются три вида шаговых двигателей: с постоянным магнитом, с переменным магнитным сопротивлением и гибридные двигатели. У двигателей с постоянным магнитом число шагов на один оборот вала доходит до 48, то есть один шаг соответствует повороту вала на 7,5°. Гибридные двигатели обеспечивают не меньше 400 шагов на один оборот (угол шага 0,9°).</w:t>
            </w:r>
          </w:p>
          <w:p w:rsidR="003241F0" w:rsidRPr="006F14E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center"/>
              <w:rPr>
                <w:rFonts w:ascii="Times New Roman" w:hAnsi="Times New Roman"/>
                <w:b/>
                <w:sz w:val="28"/>
                <w:szCs w:val="28"/>
                <w:lang w:eastAsia="ru-RU"/>
              </w:rPr>
            </w:pPr>
            <w:r w:rsidRPr="006F14E2">
              <w:rPr>
                <w:rFonts w:ascii="Times New Roman" w:hAnsi="Times New Roman"/>
                <w:b/>
                <w:sz w:val="28"/>
                <w:szCs w:val="28"/>
                <w:lang w:eastAsia="ru-RU"/>
              </w:rPr>
              <w:t>Устройство шагового мотора в разрезе</w:t>
            </w:r>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C2B42">
              <w:rPr>
                <w:rFonts w:ascii="Times New Roman" w:hAnsi="Times New Roman"/>
                <w:sz w:val="28"/>
                <w:szCs w:val="28"/>
                <w:lang w:eastAsia="ru-RU"/>
              </w:rPr>
              <w:t xml:space="preserve">Подсчитав количество сделанных шагов, можно определить точный угол поворота ротора. Таким образом, шаговый двигатель является сегодня идеальным приводом в </w:t>
            </w:r>
            <w:r>
              <w:rPr>
                <w:rFonts w:ascii="Times New Roman" w:hAnsi="Times New Roman"/>
                <w:sz w:val="28"/>
                <w:szCs w:val="28"/>
                <w:lang w:eastAsia="ru-RU"/>
              </w:rPr>
              <w:t>3D-принтер</w:t>
            </w:r>
            <w:r w:rsidRPr="00CC2B42">
              <w:rPr>
                <w:rFonts w:ascii="Times New Roman" w:hAnsi="Times New Roman"/>
                <w:sz w:val="28"/>
                <w:szCs w:val="28"/>
                <w:lang w:eastAsia="ru-RU"/>
              </w:rPr>
              <w:t xml:space="preserve">ах, станках с ЧПУ и в другом промышленном оборудовании. Это лишь краткий обзор устройства и принципа работы </w:t>
            </w:r>
            <w:proofErr w:type="spellStart"/>
            <w:r w:rsidRPr="00CC2B42">
              <w:rPr>
                <w:rFonts w:ascii="Times New Roman" w:hAnsi="Times New Roman"/>
                <w:sz w:val="28"/>
                <w:szCs w:val="28"/>
                <w:lang w:eastAsia="ru-RU"/>
              </w:rPr>
              <w:t>stepper</w:t>
            </w:r>
            <w:proofErr w:type="spellEnd"/>
            <w:r w:rsidRPr="00CC2B42">
              <w:rPr>
                <w:rFonts w:ascii="Times New Roman" w:hAnsi="Times New Roman"/>
                <w:sz w:val="28"/>
                <w:szCs w:val="28"/>
                <w:lang w:eastAsia="ru-RU"/>
              </w:rPr>
              <w:t xml:space="preserve"> </w:t>
            </w:r>
            <w:proofErr w:type="spellStart"/>
            <w:r w:rsidRPr="00CC2B42">
              <w:rPr>
                <w:rFonts w:ascii="Times New Roman" w:hAnsi="Times New Roman"/>
                <w:sz w:val="28"/>
                <w:szCs w:val="28"/>
                <w:lang w:eastAsia="ru-RU"/>
              </w:rPr>
              <w:t>motor</w:t>
            </w:r>
            <w:proofErr w:type="spellEnd"/>
            <w:r w:rsidRPr="00CC2B42">
              <w:rPr>
                <w:rFonts w:ascii="Times New Roman" w:hAnsi="Times New Roman"/>
                <w:sz w:val="28"/>
                <w:szCs w:val="28"/>
                <w:lang w:eastAsia="ru-RU"/>
              </w:rPr>
              <w:t xml:space="preserve">, нас больше интересует, как осуществляется управление шаговым двигателем с помощью </w:t>
            </w:r>
            <w:proofErr w:type="spellStart"/>
            <w:r w:rsidRPr="00CC2B42">
              <w:rPr>
                <w:rFonts w:ascii="Times New Roman" w:hAnsi="Times New Roman"/>
                <w:sz w:val="28"/>
                <w:szCs w:val="28"/>
                <w:lang w:eastAsia="ru-RU"/>
              </w:rPr>
              <w:t>Ардуино</w:t>
            </w:r>
            <w:proofErr w:type="spellEnd"/>
          </w:p>
          <w:p w:rsidR="003241F0" w:rsidRPr="006F14E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center"/>
              <w:rPr>
                <w:rFonts w:ascii="Times New Roman" w:hAnsi="Times New Roman"/>
                <w:b/>
                <w:sz w:val="28"/>
                <w:szCs w:val="28"/>
                <w:lang w:eastAsia="ru-RU"/>
              </w:rPr>
            </w:pPr>
            <w:r w:rsidRPr="006F14E2">
              <w:rPr>
                <w:rFonts w:ascii="Times New Roman" w:hAnsi="Times New Roman"/>
                <w:b/>
                <w:sz w:val="28"/>
                <w:szCs w:val="28"/>
                <w:lang w:eastAsia="ru-RU"/>
              </w:rPr>
              <w:t xml:space="preserve">Драйвер шагового двигателя </w:t>
            </w:r>
            <w:proofErr w:type="spellStart"/>
            <w:r w:rsidRPr="006F14E2">
              <w:rPr>
                <w:rFonts w:ascii="Times New Roman" w:hAnsi="Times New Roman"/>
                <w:b/>
                <w:sz w:val="28"/>
                <w:szCs w:val="28"/>
                <w:lang w:eastAsia="ru-RU"/>
              </w:rPr>
              <w:t>Ардуино</w:t>
            </w:r>
            <w:proofErr w:type="spellEnd"/>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C2B42">
              <w:rPr>
                <w:rFonts w:ascii="Times New Roman" w:hAnsi="Times New Roman"/>
                <w:sz w:val="28"/>
                <w:szCs w:val="28"/>
                <w:lang w:eastAsia="ru-RU"/>
              </w:rPr>
              <w:t xml:space="preserve">Шаговый двигатель </w:t>
            </w:r>
            <w:r w:rsidRPr="006F14E2">
              <w:rPr>
                <w:rFonts w:ascii="Times New Roman" w:hAnsi="Times New Roman"/>
                <w:sz w:val="28"/>
                <w:szCs w:val="28"/>
                <w:lang w:eastAsia="ru-RU"/>
              </w:rPr>
              <w:t>–</w:t>
            </w:r>
            <w:r w:rsidRPr="00CC2B42">
              <w:rPr>
                <w:rFonts w:ascii="Times New Roman" w:hAnsi="Times New Roman"/>
                <w:sz w:val="28"/>
                <w:szCs w:val="28"/>
                <w:lang w:eastAsia="ru-RU"/>
              </w:rPr>
              <w:t xml:space="preserve"> это </w:t>
            </w:r>
            <w:proofErr w:type="spellStart"/>
            <w:r w:rsidRPr="00CC2B42">
              <w:rPr>
                <w:rFonts w:ascii="Times New Roman" w:hAnsi="Times New Roman"/>
                <w:sz w:val="28"/>
                <w:szCs w:val="28"/>
                <w:lang w:eastAsia="ru-RU"/>
              </w:rPr>
              <w:t>бесколлекторный</w:t>
            </w:r>
            <w:proofErr w:type="spellEnd"/>
            <w:r w:rsidRPr="00CC2B42">
              <w:rPr>
                <w:rFonts w:ascii="Times New Roman" w:hAnsi="Times New Roman"/>
                <w:sz w:val="28"/>
                <w:szCs w:val="28"/>
                <w:lang w:eastAsia="ru-RU"/>
              </w:rPr>
              <w:t xml:space="preserve"> синхронный двигатель, как и все двигатели, он преобразует электрическую энергию в механическую. В отличие от двигателя постоянного тока, в котор</w:t>
            </w:r>
            <w:r>
              <w:rPr>
                <w:rFonts w:ascii="Times New Roman" w:hAnsi="Times New Roman"/>
                <w:sz w:val="28"/>
                <w:szCs w:val="28"/>
                <w:lang w:eastAsia="ru-RU"/>
              </w:rPr>
              <w:t>ом</w:t>
            </w:r>
            <w:r w:rsidRPr="00CC2B42">
              <w:rPr>
                <w:rFonts w:ascii="Times New Roman" w:hAnsi="Times New Roman"/>
                <w:sz w:val="28"/>
                <w:szCs w:val="28"/>
                <w:lang w:eastAsia="ru-RU"/>
              </w:rPr>
              <w:t xml:space="preserve"> происходит вращение вала, вал шаговых двигателей совершает дискретные перемещения, то есть вращается не постоянно, а шагами. Каждый шаг вала (ротора) представляет собой часть полного оборота.</w:t>
            </w:r>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Times New Roman" w:hAnsi="Times New Roman"/>
                <w:sz w:val="28"/>
                <w:szCs w:val="28"/>
                <w:lang w:eastAsia="ru-RU"/>
              </w:rPr>
            </w:pPr>
            <w:r>
              <w:rPr>
                <w:rFonts w:ascii="Times New Roman" w:hAnsi="Times New Roman"/>
                <w:noProof/>
                <w:sz w:val="28"/>
                <w:szCs w:val="28"/>
                <w:lang w:eastAsia="ru-RU" w:bidi="ar-SA"/>
              </w:rPr>
              <w:lastRenderedPageBreak/>
              <w:drawing>
                <wp:inline distT="0" distB="0" distL="0" distR="0">
                  <wp:extent cx="2070735" cy="1170940"/>
                  <wp:effectExtent l="0" t="0" r="571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70735" cy="1170940"/>
                          </a:xfrm>
                          <a:prstGeom prst="rect">
                            <a:avLst/>
                          </a:prstGeom>
                          <a:noFill/>
                        </pic:spPr>
                      </pic:pic>
                    </a:graphicData>
                  </a:graphic>
                </wp:inline>
              </w:drawing>
            </w:r>
          </w:p>
          <w:p w:rsidR="003241F0" w:rsidRPr="006F14E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Times New Roman" w:hAnsi="Times New Roman"/>
                <w:b/>
                <w:sz w:val="28"/>
                <w:szCs w:val="28"/>
                <w:lang w:eastAsia="ru-RU"/>
              </w:rPr>
            </w:pPr>
            <w:r w:rsidRPr="006F14E2">
              <w:rPr>
                <w:rFonts w:ascii="Times New Roman" w:hAnsi="Times New Roman"/>
                <w:b/>
                <w:sz w:val="28"/>
                <w:szCs w:val="28"/>
                <w:lang w:eastAsia="ru-RU"/>
              </w:rPr>
              <w:t>Виды драйверов для управления шаговым двигателем</w:t>
            </w:r>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C2B42">
              <w:rPr>
                <w:rFonts w:ascii="Times New Roman" w:hAnsi="Times New Roman"/>
                <w:sz w:val="28"/>
                <w:szCs w:val="28"/>
                <w:lang w:eastAsia="ru-RU"/>
              </w:rPr>
              <w:t>Вращение вала двигателя осуществляется с помощью сигнала, который управляет магнитным полем катушек в статоре драйвера. Сигнал генерирует драйвер шагового двигателя. Магнитное поле, возникающее при прохождении электрического тока в обмотках статора, заставляет вращаться вал, на котором установлены магниты. Количество шагов зада</w:t>
            </w:r>
            <w:r>
              <w:rPr>
                <w:rFonts w:ascii="Times New Roman" w:hAnsi="Times New Roman"/>
                <w:sz w:val="28"/>
                <w:szCs w:val="28"/>
                <w:lang w:eastAsia="ru-RU"/>
              </w:rPr>
              <w:t>е</w:t>
            </w:r>
            <w:r w:rsidRPr="00CC2B42">
              <w:rPr>
                <w:rFonts w:ascii="Times New Roman" w:hAnsi="Times New Roman"/>
                <w:sz w:val="28"/>
                <w:szCs w:val="28"/>
                <w:lang w:eastAsia="ru-RU"/>
              </w:rPr>
              <w:t xml:space="preserve">тся в программе с помощью библиотеки </w:t>
            </w:r>
            <w:proofErr w:type="spellStart"/>
            <w:r w:rsidRPr="00CC2B42">
              <w:rPr>
                <w:rFonts w:ascii="Times New Roman" w:hAnsi="Times New Roman"/>
                <w:sz w:val="28"/>
                <w:szCs w:val="28"/>
                <w:lang w:eastAsia="ru-RU"/>
              </w:rPr>
              <w:t>Arduino</w:t>
            </w:r>
            <w:proofErr w:type="spellEnd"/>
            <w:r w:rsidRPr="00CC2B42">
              <w:rPr>
                <w:rFonts w:ascii="Times New Roman" w:hAnsi="Times New Roman"/>
                <w:sz w:val="28"/>
                <w:szCs w:val="28"/>
                <w:lang w:eastAsia="ru-RU"/>
              </w:rPr>
              <w:t xml:space="preserve"> IDE.</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C2B42">
              <w:rPr>
                <w:rFonts w:ascii="Times New Roman" w:hAnsi="Times New Roman"/>
                <w:sz w:val="28"/>
                <w:szCs w:val="28"/>
                <w:lang w:eastAsia="ru-RU"/>
              </w:rPr>
              <w:t xml:space="preserve">Схема подключения шагового двигателя 28BYJ-48 к </w:t>
            </w:r>
            <w:proofErr w:type="spellStart"/>
            <w:r w:rsidRPr="00CC2B42">
              <w:rPr>
                <w:rFonts w:ascii="Times New Roman" w:hAnsi="Times New Roman"/>
                <w:sz w:val="28"/>
                <w:szCs w:val="28"/>
                <w:lang w:eastAsia="ru-RU"/>
              </w:rPr>
              <w:t>Arduino</w:t>
            </w:r>
            <w:proofErr w:type="spellEnd"/>
            <w:r w:rsidRPr="00CC2B42">
              <w:rPr>
                <w:rFonts w:ascii="Times New Roman" w:hAnsi="Times New Roman"/>
                <w:sz w:val="28"/>
                <w:szCs w:val="28"/>
                <w:lang w:eastAsia="ru-RU"/>
              </w:rPr>
              <w:t xml:space="preserve"> </w:t>
            </w:r>
            <w:proofErr w:type="spellStart"/>
            <w:r w:rsidRPr="00CC2B42">
              <w:rPr>
                <w:rFonts w:ascii="Times New Roman" w:hAnsi="Times New Roman"/>
                <w:sz w:val="28"/>
                <w:szCs w:val="28"/>
                <w:lang w:eastAsia="ru-RU"/>
              </w:rPr>
              <w:t>Uno</w:t>
            </w:r>
            <w:proofErr w:type="spellEnd"/>
            <w:r w:rsidRPr="00CC2B42">
              <w:rPr>
                <w:rFonts w:ascii="Times New Roman" w:hAnsi="Times New Roman"/>
                <w:sz w:val="28"/>
                <w:szCs w:val="28"/>
                <w:lang w:eastAsia="ru-RU"/>
              </w:rPr>
              <w:t xml:space="preserve"> через драйвер ULN2003 изображена на рисунке ниже. Основные характеристики мотора 28BYJ-48: питание от 5 или 12 Вольт, 4-х фазный двигатель, угол шага 5,625°. Порты драйвера IN1 — IN4 подключаются к любым цифровым выводам платы </w:t>
            </w:r>
            <w:proofErr w:type="spellStart"/>
            <w:r w:rsidRPr="00CC2B42">
              <w:rPr>
                <w:rFonts w:ascii="Times New Roman" w:hAnsi="Times New Roman"/>
                <w:sz w:val="28"/>
                <w:szCs w:val="28"/>
                <w:lang w:eastAsia="ru-RU"/>
              </w:rPr>
              <w:t>Arduino</w:t>
            </w:r>
            <w:proofErr w:type="spellEnd"/>
            <w:r w:rsidRPr="00CC2B42">
              <w:rPr>
                <w:rFonts w:ascii="Times New Roman" w:hAnsi="Times New Roman"/>
                <w:sz w:val="28"/>
                <w:szCs w:val="28"/>
                <w:lang w:eastAsia="ru-RU"/>
              </w:rPr>
              <w:t xml:space="preserve"> </w:t>
            </w:r>
            <w:proofErr w:type="spellStart"/>
            <w:r w:rsidRPr="00CC2B42">
              <w:rPr>
                <w:rFonts w:ascii="Times New Roman" w:hAnsi="Times New Roman"/>
                <w:sz w:val="28"/>
                <w:szCs w:val="28"/>
                <w:lang w:eastAsia="ru-RU"/>
              </w:rPr>
              <w:t>Mega</w:t>
            </w:r>
            <w:proofErr w:type="spellEnd"/>
            <w:r w:rsidRPr="00CC2B42">
              <w:rPr>
                <w:rFonts w:ascii="Times New Roman" w:hAnsi="Times New Roman"/>
                <w:sz w:val="28"/>
                <w:szCs w:val="28"/>
                <w:lang w:eastAsia="ru-RU"/>
              </w:rPr>
              <w:t xml:space="preserve"> или </w:t>
            </w:r>
            <w:proofErr w:type="spellStart"/>
            <w:r w:rsidRPr="00CC2B42">
              <w:rPr>
                <w:rFonts w:ascii="Times New Roman" w:hAnsi="Times New Roman"/>
                <w:sz w:val="28"/>
                <w:szCs w:val="28"/>
                <w:lang w:eastAsia="ru-RU"/>
              </w:rPr>
              <w:t>Nano</w:t>
            </w:r>
            <w:proofErr w:type="spellEnd"/>
            <w:r w:rsidRPr="00CC2B42">
              <w:rPr>
                <w:rFonts w:ascii="Times New Roman" w:hAnsi="Times New Roman"/>
                <w:sz w:val="28"/>
                <w:szCs w:val="28"/>
                <w:lang w:eastAsia="ru-RU"/>
              </w:rPr>
              <w:t>. Светодиоды на модуле служат для индикации включения катушек двигателя.</w:t>
            </w:r>
          </w:p>
          <w:p w:rsidR="003241F0" w:rsidRPr="00203927"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center"/>
              <w:rPr>
                <w:rFonts w:ascii="Times New Roman" w:hAnsi="Times New Roman"/>
                <w:b/>
                <w:sz w:val="28"/>
                <w:szCs w:val="28"/>
                <w:lang w:eastAsia="ru-RU"/>
              </w:rPr>
            </w:pPr>
            <w:r w:rsidRPr="00203927">
              <w:rPr>
                <w:rFonts w:ascii="Times New Roman" w:hAnsi="Times New Roman"/>
                <w:b/>
                <w:sz w:val="28"/>
                <w:szCs w:val="28"/>
                <w:lang w:eastAsia="ru-RU"/>
              </w:rPr>
              <w:t xml:space="preserve">Как подключить шаговый двигатель к </w:t>
            </w:r>
            <w:proofErr w:type="spellStart"/>
            <w:r w:rsidRPr="00203927">
              <w:rPr>
                <w:rFonts w:ascii="Times New Roman" w:hAnsi="Times New Roman"/>
                <w:b/>
                <w:sz w:val="28"/>
                <w:szCs w:val="28"/>
                <w:lang w:eastAsia="ru-RU"/>
              </w:rPr>
              <w:t>Ардуино</w:t>
            </w:r>
            <w:proofErr w:type="spellEnd"/>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C2B42">
              <w:rPr>
                <w:rFonts w:ascii="Times New Roman" w:hAnsi="Times New Roman"/>
                <w:sz w:val="28"/>
                <w:szCs w:val="28"/>
                <w:lang w:eastAsia="ru-RU"/>
              </w:rPr>
              <w:t xml:space="preserve">Управление шаговым двигателем через </w:t>
            </w:r>
            <w:proofErr w:type="spellStart"/>
            <w:r w:rsidRPr="00CC2B42">
              <w:rPr>
                <w:rFonts w:ascii="Times New Roman" w:hAnsi="Times New Roman"/>
                <w:sz w:val="28"/>
                <w:szCs w:val="28"/>
                <w:lang w:eastAsia="ru-RU"/>
              </w:rPr>
              <w:t>Ардуино</w:t>
            </w:r>
            <w:proofErr w:type="spellEnd"/>
            <w:r w:rsidRPr="00CC2B42">
              <w:rPr>
                <w:rFonts w:ascii="Times New Roman" w:hAnsi="Times New Roman"/>
                <w:sz w:val="28"/>
                <w:szCs w:val="28"/>
                <w:lang w:eastAsia="ru-RU"/>
              </w:rPr>
              <w:t xml:space="preserve"> производится путем подачи импульсов на обмотки мотора в определенной последовательности. Для облегчения управления шаговым мотором созданы специальные библиотеки </w:t>
            </w:r>
            <w:proofErr w:type="spellStart"/>
            <w:r w:rsidRPr="00CC2B42">
              <w:rPr>
                <w:rFonts w:ascii="Times New Roman" w:hAnsi="Times New Roman"/>
                <w:sz w:val="28"/>
                <w:szCs w:val="28"/>
                <w:lang w:eastAsia="ru-RU"/>
              </w:rPr>
              <w:t>stepper.h</w:t>
            </w:r>
            <w:proofErr w:type="spellEnd"/>
            <w:r w:rsidRPr="00CC2B42">
              <w:rPr>
                <w:rFonts w:ascii="Times New Roman" w:hAnsi="Times New Roman"/>
                <w:sz w:val="28"/>
                <w:szCs w:val="28"/>
                <w:lang w:eastAsia="ru-RU"/>
              </w:rPr>
              <w:t xml:space="preserve"> и </w:t>
            </w:r>
            <w:proofErr w:type="spellStart"/>
            <w:r w:rsidRPr="00CC2B42">
              <w:rPr>
                <w:rFonts w:ascii="Times New Roman" w:hAnsi="Times New Roman"/>
                <w:sz w:val="28"/>
                <w:szCs w:val="28"/>
                <w:lang w:eastAsia="ru-RU"/>
              </w:rPr>
              <w:t>accelstepper.h</w:t>
            </w:r>
            <w:proofErr w:type="spellEnd"/>
            <w:r w:rsidRPr="00CC2B42">
              <w:rPr>
                <w:rFonts w:ascii="Times New Roman" w:hAnsi="Times New Roman"/>
                <w:sz w:val="28"/>
                <w:szCs w:val="28"/>
                <w:lang w:eastAsia="ru-RU"/>
              </w:rPr>
              <w:t>, но можно вращать вал мотора без стандартных библиотек. Подключите шаговый мотор к микроконтроллеру, как на схеме выше</w:t>
            </w:r>
            <w:r>
              <w:rPr>
                <w:rFonts w:ascii="Times New Roman" w:hAnsi="Times New Roman"/>
                <w:sz w:val="28"/>
                <w:szCs w:val="28"/>
                <w:lang w:eastAsia="ru-RU"/>
              </w:rPr>
              <w:t>,</w:t>
            </w:r>
            <w:r w:rsidRPr="00CC2B42">
              <w:rPr>
                <w:rFonts w:ascii="Times New Roman" w:hAnsi="Times New Roman"/>
                <w:sz w:val="28"/>
                <w:szCs w:val="28"/>
                <w:lang w:eastAsia="ru-RU"/>
              </w:rPr>
              <w:t xml:space="preserve"> и загрузите следующий скетч.</w:t>
            </w:r>
          </w:p>
          <w:p w:rsidR="003241F0" w:rsidRPr="00203927"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center"/>
              <w:rPr>
                <w:rFonts w:ascii="Times New Roman" w:hAnsi="Times New Roman"/>
                <w:b/>
                <w:sz w:val="28"/>
                <w:szCs w:val="28"/>
                <w:lang w:eastAsia="ru-RU"/>
              </w:rPr>
            </w:pPr>
            <w:r w:rsidRPr="00203927">
              <w:rPr>
                <w:rFonts w:ascii="Times New Roman" w:hAnsi="Times New Roman"/>
                <w:b/>
                <w:sz w:val="28"/>
                <w:szCs w:val="28"/>
                <w:lang w:eastAsia="ru-RU"/>
              </w:rPr>
              <w:t>Скетч для управления шаговым двигателем</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C2B42">
              <w:rPr>
                <w:rFonts w:ascii="Times New Roman" w:hAnsi="Times New Roman"/>
                <w:sz w:val="28"/>
                <w:szCs w:val="28"/>
                <w:lang w:eastAsia="ru-RU"/>
              </w:rPr>
              <w:t xml:space="preserve">// порты для подключения модуля ULN2003 к </w:t>
            </w:r>
            <w:proofErr w:type="spellStart"/>
            <w:r w:rsidRPr="00CC2B42">
              <w:rPr>
                <w:rFonts w:ascii="Times New Roman" w:hAnsi="Times New Roman"/>
                <w:sz w:val="28"/>
                <w:szCs w:val="28"/>
                <w:lang w:eastAsia="ru-RU"/>
              </w:rPr>
              <w:t>Arduino</w:t>
            </w:r>
            <w:proofErr w:type="spellEnd"/>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#define in1 8</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#define in2 9</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#define in3 10</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C2B42">
              <w:rPr>
                <w:rFonts w:ascii="Times New Roman" w:hAnsi="Times New Roman"/>
                <w:sz w:val="28"/>
                <w:szCs w:val="28"/>
                <w:lang w:eastAsia="ru-RU"/>
              </w:rPr>
              <w:t>#</w:t>
            </w:r>
            <w:proofErr w:type="spellStart"/>
            <w:r w:rsidRPr="00CC2B42">
              <w:rPr>
                <w:rFonts w:ascii="Times New Roman" w:hAnsi="Times New Roman"/>
                <w:sz w:val="28"/>
                <w:szCs w:val="28"/>
                <w:lang w:eastAsia="ru-RU"/>
              </w:rPr>
              <w:t>define</w:t>
            </w:r>
            <w:proofErr w:type="spellEnd"/>
            <w:r w:rsidRPr="00CC2B42">
              <w:rPr>
                <w:rFonts w:ascii="Times New Roman" w:hAnsi="Times New Roman"/>
                <w:sz w:val="28"/>
                <w:szCs w:val="28"/>
                <w:lang w:eastAsia="ru-RU"/>
              </w:rPr>
              <w:t xml:space="preserve"> in4 11</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proofErr w:type="spellStart"/>
            <w:r w:rsidRPr="00CC2B42">
              <w:rPr>
                <w:rFonts w:ascii="Times New Roman" w:hAnsi="Times New Roman"/>
                <w:sz w:val="28"/>
                <w:szCs w:val="28"/>
                <w:lang w:eastAsia="ru-RU"/>
              </w:rPr>
              <w:t>int</w:t>
            </w:r>
            <w:proofErr w:type="spellEnd"/>
            <w:r w:rsidRPr="00CC2B42">
              <w:rPr>
                <w:rFonts w:ascii="Times New Roman" w:hAnsi="Times New Roman"/>
                <w:sz w:val="28"/>
                <w:szCs w:val="28"/>
                <w:lang w:eastAsia="ru-RU"/>
              </w:rPr>
              <w:t xml:space="preserve"> </w:t>
            </w:r>
            <w:proofErr w:type="spellStart"/>
            <w:r w:rsidRPr="00CC2B42">
              <w:rPr>
                <w:rFonts w:ascii="Times New Roman" w:hAnsi="Times New Roman"/>
                <w:sz w:val="28"/>
                <w:szCs w:val="28"/>
                <w:lang w:eastAsia="ru-RU"/>
              </w:rPr>
              <w:t>dl</w:t>
            </w:r>
            <w:proofErr w:type="spellEnd"/>
            <w:r w:rsidRPr="00CC2B42">
              <w:rPr>
                <w:rFonts w:ascii="Times New Roman" w:hAnsi="Times New Roman"/>
                <w:sz w:val="28"/>
                <w:szCs w:val="28"/>
                <w:lang w:eastAsia="ru-RU"/>
              </w:rPr>
              <w:t xml:space="preserve"> = 5; // время задержки между импульсами</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void </w:t>
            </w:r>
            <w:proofErr w:type="gramStart"/>
            <w:r w:rsidRPr="003241F0">
              <w:rPr>
                <w:rFonts w:ascii="Times New Roman" w:hAnsi="Times New Roman"/>
                <w:sz w:val="28"/>
                <w:szCs w:val="28"/>
                <w:lang w:val="en-US" w:eastAsia="ru-RU"/>
              </w:rPr>
              <w:t>setup(</w:t>
            </w:r>
            <w:proofErr w:type="gramEnd"/>
            <w:r w:rsidRPr="003241F0">
              <w:rPr>
                <w:rFonts w:ascii="Times New Roman" w:hAnsi="Times New Roman"/>
                <w:sz w:val="28"/>
                <w:szCs w:val="28"/>
                <w:lang w:val="en-US" w:eastAsia="ru-RU"/>
              </w:rPr>
              <w:t>) {</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pinMode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in1, OUTPUT);</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pinMode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in2, OUTPUT);</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pinMode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in3, OUTPUT);</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pinMode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in4, OUTPUT);</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void </w:t>
            </w:r>
            <w:proofErr w:type="gramStart"/>
            <w:r w:rsidRPr="003241F0">
              <w:rPr>
                <w:rFonts w:ascii="Times New Roman" w:hAnsi="Times New Roman"/>
                <w:sz w:val="28"/>
                <w:szCs w:val="28"/>
                <w:lang w:val="en-US" w:eastAsia="ru-RU"/>
              </w:rPr>
              <w:t>loop(</w:t>
            </w:r>
            <w:proofErr w:type="gramEnd"/>
            <w:r w:rsidRPr="003241F0">
              <w:rPr>
                <w:rFonts w:ascii="Times New Roman" w:hAnsi="Times New Roman"/>
                <w:sz w:val="28"/>
                <w:szCs w:val="28"/>
                <w:lang w:val="en-US" w:eastAsia="ru-RU"/>
              </w:rPr>
              <w:t>) {</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 xml:space="preserve">in1, HIGH); </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 xml:space="preserve">in2, LOW); </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 xml:space="preserve">in3, LOW); </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in4, HIGH);</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delay(dl);</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 xml:space="preserve">in1, HIGH); </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 xml:space="preserve">in2, HIGH); </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 xml:space="preserve">in3, LOW); </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in4, LOW);</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delay(dl);</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 xml:space="preserve">in1, LOW); </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 xml:space="preserve">in2, HIGH); </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 xml:space="preserve">in3, HIGH); </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in4, LOW);</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delay(dl);</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 xml:space="preserve">in1, LOW); </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 xml:space="preserve">in2, LOW); </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 xml:space="preserve">in3, HIGH); </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digitalWrite</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in4, HIGH);</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delay(dl);</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sz w:val="28"/>
                <w:szCs w:val="28"/>
                <w:lang w:eastAsia="ru-RU"/>
              </w:rPr>
            </w:pPr>
            <w:r w:rsidRPr="00CC2B42">
              <w:rPr>
                <w:rFonts w:ascii="Times New Roman" w:hAnsi="Times New Roman"/>
                <w:sz w:val="28"/>
                <w:szCs w:val="28"/>
                <w:lang w:eastAsia="ru-RU"/>
              </w:rPr>
              <w:t>}</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C2B42">
              <w:rPr>
                <w:rFonts w:ascii="Times New Roman" w:hAnsi="Times New Roman"/>
                <w:sz w:val="28"/>
                <w:szCs w:val="28"/>
                <w:lang w:eastAsia="ru-RU"/>
              </w:rPr>
              <w:t>Пояснения к коду:</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C2B42">
              <w:rPr>
                <w:rFonts w:ascii="Times New Roman" w:hAnsi="Times New Roman"/>
                <w:sz w:val="28"/>
                <w:szCs w:val="28"/>
                <w:lang w:eastAsia="ru-RU"/>
              </w:rPr>
              <w:t>1.</w:t>
            </w:r>
            <w:r w:rsidRPr="00CC2B42">
              <w:rPr>
                <w:rFonts w:ascii="Times New Roman" w:hAnsi="Times New Roman"/>
                <w:sz w:val="28"/>
                <w:szCs w:val="28"/>
                <w:lang w:eastAsia="ru-RU"/>
              </w:rPr>
              <w:tab/>
              <w:t>вместо портов 8,9,10,11 можно использовать любые цифровые порты;</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C2B42">
              <w:rPr>
                <w:rFonts w:ascii="Times New Roman" w:hAnsi="Times New Roman"/>
                <w:sz w:val="28"/>
                <w:szCs w:val="28"/>
                <w:lang w:eastAsia="ru-RU"/>
              </w:rPr>
              <w:t>2.</w:t>
            </w:r>
            <w:r w:rsidRPr="00CC2B42">
              <w:rPr>
                <w:rFonts w:ascii="Times New Roman" w:hAnsi="Times New Roman"/>
                <w:sz w:val="28"/>
                <w:szCs w:val="28"/>
                <w:lang w:eastAsia="ru-RU"/>
              </w:rPr>
              <w:tab/>
              <w:t xml:space="preserve">время задержки в миллисекундах </w:t>
            </w:r>
            <w:proofErr w:type="spellStart"/>
            <w:r w:rsidRPr="00CC2B42">
              <w:rPr>
                <w:rFonts w:ascii="Times New Roman" w:hAnsi="Times New Roman"/>
                <w:sz w:val="28"/>
                <w:szCs w:val="28"/>
                <w:lang w:eastAsia="ru-RU"/>
              </w:rPr>
              <w:t>int</w:t>
            </w:r>
            <w:proofErr w:type="spellEnd"/>
            <w:r w:rsidRPr="00CC2B42">
              <w:rPr>
                <w:rFonts w:ascii="Times New Roman" w:hAnsi="Times New Roman"/>
                <w:sz w:val="28"/>
                <w:szCs w:val="28"/>
                <w:lang w:eastAsia="ru-RU"/>
              </w:rPr>
              <w:t xml:space="preserve"> </w:t>
            </w:r>
            <w:proofErr w:type="spellStart"/>
            <w:r w:rsidRPr="00CC2B42">
              <w:rPr>
                <w:rFonts w:ascii="Times New Roman" w:hAnsi="Times New Roman"/>
                <w:sz w:val="28"/>
                <w:szCs w:val="28"/>
                <w:lang w:eastAsia="ru-RU"/>
              </w:rPr>
              <w:t>dl</w:t>
            </w:r>
            <w:proofErr w:type="spellEnd"/>
            <w:r w:rsidRPr="00CC2B42">
              <w:rPr>
                <w:rFonts w:ascii="Times New Roman" w:hAnsi="Times New Roman"/>
                <w:sz w:val="28"/>
                <w:szCs w:val="28"/>
                <w:lang w:eastAsia="ru-RU"/>
              </w:rPr>
              <w:t xml:space="preserve"> = 5</w:t>
            </w:r>
            <w:r>
              <w:rPr>
                <w:rFonts w:ascii="Times New Roman" w:hAnsi="Times New Roman"/>
                <w:sz w:val="28"/>
                <w:szCs w:val="28"/>
                <w:lang w:eastAsia="ru-RU"/>
              </w:rPr>
              <w:t xml:space="preserve"> </w:t>
            </w:r>
            <w:r w:rsidRPr="00CC2B42">
              <w:rPr>
                <w:rFonts w:ascii="Times New Roman" w:hAnsi="Times New Roman"/>
                <w:sz w:val="28"/>
                <w:szCs w:val="28"/>
                <w:lang w:eastAsia="ru-RU"/>
              </w:rPr>
              <w:t>можно изменять, чем меньше задержка в программе, тем быстрее будет вращаться вал мотора;</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C2B42">
              <w:rPr>
                <w:rFonts w:ascii="Times New Roman" w:hAnsi="Times New Roman"/>
                <w:sz w:val="28"/>
                <w:szCs w:val="28"/>
                <w:lang w:eastAsia="ru-RU"/>
              </w:rPr>
              <w:t>3.</w:t>
            </w:r>
            <w:r w:rsidRPr="00CC2B42">
              <w:rPr>
                <w:rFonts w:ascii="Times New Roman" w:hAnsi="Times New Roman"/>
                <w:sz w:val="28"/>
                <w:szCs w:val="28"/>
                <w:lang w:eastAsia="ru-RU"/>
              </w:rPr>
              <w:tab/>
              <w:t>алгоритм работы программы представлен на следующей картинке.</w:t>
            </w:r>
          </w:p>
          <w:p w:rsidR="003241F0" w:rsidRPr="00203927"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center"/>
              <w:rPr>
                <w:rFonts w:ascii="Times New Roman" w:hAnsi="Times New Roman"/>
                <w:b/>
                <w:sz w:val="28"/>
                <w:szCs w:val="28"/>
                <w:lang w:eastAsia="ru-RU"/>
              </w:rPr>
            </w:pPr>
            <w:r w:rsidRPr="00203927">
              <w:rPr>
                <w:rFonts w:ascii="Times New Roman" w:hAnsi="Times New Roman"/>
                <w:b/>
                <w:sz w:val="28"/>
                <w:szCs w:val="28"/>
                <w:lang w:eastAsia="ru-RU"/>
              </w:rPr>
              <w:t xml:space="preserve">Управление шаговым двигателем на </w:t>
            </w:r>
            <w:proofErr w:type="spellStart"/>
            <w:r w:rsidRPr="00203927">
              <w:rPr>
                <w:rFonts w:ascii="Times New Roman" w:hAnsi="Times New Roman"/>
                <w:b/>
                <w:sz w:val="28"/>
                <w:szCs w:val="28"/>
                <w:lang w:eastAsia="ru-RU"/>
              </w:rPr>
              <w:t>Ардуино</w:t>
            </w:r>
            <w:proofErr w:type="spellEnd"/>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C2B42">
              <w:rPr>
                <w:rFonts w:ascii="Times New Roman" w:hAnsi="Times New Roman"/>
                <w:sz w:val="28"/>
                <w:szCs w:val="28"/>
                <w:lang w:eastAsia="ru-RU"/>
              </w:rPr>
              <w:t xml:space="preserve">Рассмотрим управление шаговым мотором при помощи стандартной </w:t>
            </w:r>
            <w:r w:rsidRPr="00CC2B42">
              <w:rPr>
                <w:rFonts w:ascii="Times New Roman" w:hAnsi="Times New Roman"/>
                <w:sz w:val="28"/>
                <w:szCs w:val="28"/>
                <w:lang w:eastAsia="ru-RU"/>
              </w:rPr>
              <w:lastRenderedPageBreak/>
              <w:t xml:space="preserve">библиотеки </w:t>
            </w:r>
            <w:proofErr w:type="spellStart"/>
            <w:r w:rsidRPr="00CC2B42">
              <w:rPr>
                <w:rFonts w:ascii="Times New Roman" w:hAnsi="Times New Roman"/>
                <w:sz w:val="28"/>
                <w:szCs w:val="28"/>
                <w:lang w:eastAsia="ru-RU"/>
              </w:rPr>
              <w:t>stepper.h</w:t>
            </w:r>
            <w:proofErr w:type="spellEnd"/>
            <w:r w:rsidRPr="00CC2B42">
              <w:rPr>
                <w:rFonts w:ascii="Times New Roman" w:hAnsi="Times New Roman"/>
                <w:sz w:val="28"/>
                <w:szCs w:val="28"/>
                <w:lang w:eastAsia="ru-RU"/>
              </w:rPr>
              <w:t xml:space="preserve"> и с помощью более удобной и популярной библиотеки </w:t>
            </w:r>
            <w:proofErr w:type="spellStart"/>
            <w:r w:rsidRPr="00CC2B42">
              <w:rPr>
                <w:rFonts w:ascii="Times New Roman" w:hAnsi="Times New Roman"/>
                <w:sz w:val="28"/>
                <w:szCs w:val="28"/>
                <w:lang w:eastAsia="ru-RU"/>
              </w:rPr>
              <w:t>accelstepper.h</w:t>
            </w:r>
            <w:proofErr w:type="spellEnd"/>
            <w:r w:rsidRPr="00CC2B42">
              <w:rPr>
                <w:rFonts w:ascii="Times New Roman" w:hAnsi="Times New Roman"/>
                <w:sz w:val="28"/>
                <w:szCs w:val="28"/>
                <w:lang w:eastAsia="ru-RU"/>
              </w:rPr>
              <w:t>, где реализовано намного больше дополнительных команд и функций. Схема подключения мотора при этом остается неизменной. Чуть дальше мы перечислили возможные команды, которые можно использовать в программе с этими библиотеками.</w:t>
            </w:r>
          </w:p>
          <w:p w:rsidR="003241F0" w:rsidRPr="00203927"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center"/>
              <w:rPr>
                <w:rFonts w:ascii="Times New Roman" w:hAnsi="Times New Roman"/>
                <w:b/>
                <w:sz w:val="28"/>
                <w:szCs w:val="28"/>
                <w:lang w:eastAsia="ru-RU"/>
              </w:rPr>
            </w:pPr>
            <w:r w:rsidRPr="00203927">
              <w:rPr>
                <w:rFonts w:ascii="Times New Roman" w:hAnsi="Times New Roman"/>
                <w:b/>
                <w:sz w:val="28"/>
                <w:szCs w:val="28"/>
                <w:lang w:eastAsia="ru-RU"/>
              </w:rPr>
              <w:t xml:space="preserve">Скетч для шагового двигателя на </w:t>
            </w:r>
            <w:proofErr w:type="spellStart"/>
            <w:r w:rsidRPr="00203927">
              <w:rPr>
                <w:rFonts w:ascii="Times New Roman" w:hAnsi="Times New Roman"/>
                <w:b/>
                <w:sz w:val="28"/>
                <w:szCs w:val="28"/>
                <w:lang w:eastAsia="ru-RU"/>
              </w:rPr>
              <w:t>Ардуино</w:t>
            </w:r>
            <w:proofErr w:type="spellEnd"/>
            <w:r w:rsidRPr="00203927">
              <w:rPr>
                <w:rFonts w:ascii="Times New Roman" w:hAnsi="Times New Roman"/>
                <w:b/>
                <w:sz w:val="28"/>
                <w:szCs w:val="28"/>
                <w:lang w:eastAsia="ru-RU"/>
              </w:rPr>
              <w:t xml:space="preserve"> (</w:t>
            </w:r>
            <w:proofErr w:type="spellStart"/>
            <w:r w:rsidRPr="00203927">
              <w:rPr>
                <w:rFonts w:ascii="Times New Roman" w:hAnsi="Times New Roman"/>
                <w:b/>
                <w:sz w:val="28"/>
                <w:szCs w:val="28"/>
                <w:lang w:eastAsia="ru-RU"/>
              </w:rPr>
              <w:t>Stepper.h</w:t>
            </w:r>
            <w:proofErr w:type="spellEnd"/>
            <w:r w:rsidRPr="00203927">
              <w:rPr>
                <w:rFonts w:ascii="Times New Roman" w:hAnsi="Times New Roman"/>
                <w:b/>
                <w:sz w:val="28"/>
                <w:szCs w:val="28"/>
                <w:lang w:eastAsia="ru-RU"/>
              </w:rPr>
              <w:t>)</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567"/>
              <w:jc w:val="both"/>
              <w:rPr>
                <w:rFonts w:ascii="Times New Roman" w:hAnsi="Times New Roman"/>
                <w:sz w:val="28"/>
                <w:szCs w:val="28"/>
                <w:lang w:eastAsia="ru-RU"/>
              </w:rPr>
            </w:pPr>
            <w:r w:rsidRPr="00CC2B42">
              <w:rPr>
                <w:rFonts w:ascii="Times New Roman" w:hAnsi="Times New Roman"/>
                <w:sz w:val="28"/>
                <w:szCs w:val="28"/>
                <w:lang w:eastAsia="ru-RU"/>
              </w:rPr>
              <w:t>#</w:t>
            </w:r>
            <w:proofErr w:type="spellStart"/>
            <w:r w:rsidRPr="00CC2B42">
              <w:rPr>
                <w:rFonts w:ascii="Times New Roman" w:hAnsi="Times New Roman"/>
                <w:sz w:val="28"/>
                <w:szCs w:val="28"/>
                <w:lang w:eastAsia="ru-RU"/>
              </w:rPr>
              <w:t>include</w:t>
            </w:r>
            <w:proofErr w:type="spellEnd"/>
            <w:r w:rsidRPr="00CC2B42">
              <w:rPr>
                <w:rFonts w:ascii="Times New Roman" w:hAnsi="Times New Roman"/>
                <w:sz w:val="28"/>
                <w:szCs w:val="28"/>
                <w:lang w:eastAsia="ru-RU"/>
              </w:rPr>
              <w:t xml:space="preserve"> &lt;</w:t>
            </w:r>
            <w:proofErr w:type="spellStart"/>
            <w:r w:rsidRPr="00CC2B42">
              <w:rPr>
                <w:rFonts w:ascii="Times New Roman" w:hAnsi="Times New Roman"/>
                <w:sz w:val="28"/>
                <w:szCs w:val="28"/>
                <w:lang w:eastAsia="ru-RU"/>
              </w:rPr>
              <w:t>Stepper.h</w:t>
            </w:r>
            <w:proofErr w:type="spellEnd"/>
            <w:r w:rsidRPr="00CC2B42">
              <w:rPr>
                <w:rFonts w:ascii="Times New Roman" w:hAnsi="Times New Roman"/>
                <w:sz w:val="28"/>
                <w:szCs w:val="28"/>
                <w:lang w:eastAsia="ru-RU"/>
              </w:rPr>
              <w:t>&gt; // библиотека для шагового двигателя</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567"/>
              <w:jc w:val="both"/>
              <w:rPr>
                <w:rFonts w:ascii="Times New Roman" w:hAnsi="Times New Roman"/>
                <w:sz w:val="28"/>
                <w:szCs w:val="28"/>
                <w:lang w:eastAsia="ru-RU"/>
              </w:rPr>
            </w:pP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567"/>
              <w:jc w:val="both"/>
              <w:rPr>
                <w:rFonts w:ascii="Times New Roman" w:hAnsi="Times New Roman"/>
                <w:sz w:val="28"/>
                <w:szCs w:val="28"/>
                <w:lang w:eastAsia="ru-RU"/>
              </w:rPr>
            </w:pPr>
            <w:r w:rsidRPr="00CC2B42">
              <w:rPr>
                <w:rFonts w:ascii="Times New Roman" w:hAnsi="Times New Roman"/>
                <w:sz w:val="28"/>
                <w:szCs w:val="28"/>
                <w:lang w:eastAsia="ru-RU"/>
              </w:rPr>
              <w:t>// количество шагов на 1 оборот, измените значение для вашего мотора</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567"/>
              <w:jc w:val="both"/>
              <w:rPr>
                <w:rFonts w:ascii="Times New Roman" w:hAnsi="Times New Roman"/>
                <w:sz w:val="28"/>
                <w:szCs w:val="28"/>
                <w:lang w:eastAsia="ru-RU"/>
              </w:rPr>
            </w:pPr>
            <w:proofErr w:type="spellStart"/>
            <w:r w:rsidRPr="00CC2B42">
              <w:rPr>
                <w:rFonts w:ascii="Times New Roman" w:hAnsi="Times New Roman"/>
                <w:sz w:val="28"/>
                <w:szCs w:val="28"/>
                <w:lang w:eastAsia="ru-RU"/>
              </w:rPr>
              <w:t>const</w:t>
            </w:r>
            <w:proofErr w:type="spellEnd"/>
            <w:r w:rsidRPr="00CC2B42">
              <w:rPr>
                <w:rFonts w:ascii="Times New Roman" w:hAnsi="Times New Roman"/>
                <w:sz w:val="28"/>
                <w:szCs w:val="28"/>
                <w:lang w:eastAsia="ru-RU"/>
              </w:rPr>
              <w:t xml:space="preserve"> </w:t>
            </w:r>
            <w:proofErr w:type="spellStart"/>
            <w:r w:rsidRPr="00CC2B42">
              <w:rPr>
                <w:rFonts w:ascii="Times New Roman" w:hAnsi="Times New Roman"/>
                <w:sz w:val="28"/>
                <w:szCs w:val="28"/>
                <w:lang w:eastAsia="ru-RU"/>
              </w:rPr>
              <w:t>int</w:t>
            </w:r>
            <w:proofErr w:type="spellEnd"/>
            <w:r w:rsidRPr="00CC2B42">
              <w:rPr>
                <w:rFonts w:ascii="Times New Roman" w:hAnsi="Times New Roman"/>
                <w:sz w:val="28"/>
                <w:szCs w:val="28"/>
                <w:lang w:eastAsia="ru-RU"/>
              </w:rPr>
              <w:t xml:space="preserve"> </w:t>
            </w:r>
            <w:proofErr w:type="spellStart"/>
            <w:r w:rsidRPr="00CC2B42">
              <w:rPr>
                <w:rFonts w:ascii="Times New Roman" w:hAnsi="Times New Roman"/>
                <w:sz w:val="28"/>
                <w:szCs w:val="28"/>
                <w:lang w:eastAsia="ru-RU"/>
              </w:rPr>
              <w:t>stepsPerRevolution</w:t>
            </w:r>
            <w:proofErr w:type="spellEnd"/>
            <w:r w:rsidRPr="00CC2B42">
              <w:rPr>
                <w:rFonts w:ascii="Times New Roman" w:hAnsi="Times New Roman"/>
                <w:sz w:val="28"/>
                <w:szCs w:val="28"/>
                <w:lang w:eastAsia="ru-RU"/>
              </w:rPr>
              <w:t xml:space="preserve"> = 200;</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567"/>
              <w:jc w:val="both"/>
              <w:rPr>
                <w:rFonts w:ascii="Times New Roman" w:hAnsi="Times New Roman"/>
                <w:sz w:val="28"/>
                <w:szCs w:val="28"/>
                <w:lang w:eastAsia="ru-RU"/>
              </w:rPr>
            </w:pP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567"/>
              <w:jc w:val="both"/>
              <w:rPr>
                <w:rFonts w:ascii="Times New Roman" w:hAnsi="Times New Roman"/>
                <w:sz w:val="28"/>
                <w:szCs w:val="28"/>
                <w:lang w:eastAsia="ru-RU"/>
              </w:rPr>
            </w:pPr>
            <w:r w:rsidRPr="00CC2B42">
              <w:rPr>
                <w:rFonts w:ascii="Times New Roman" w:hAnsi="Times New Roman"/>
                <w:sz w:val="28"/>
                <w:szCs w:val="28"/>
                <w:lang w:eastAsia="ru-RU"/>
              </w:rPr>
              <w:t>// устанавливаем порты для подключения драйвера</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567"/>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Stepper </w:t>
            </w:r>
            <w:proofErr w:type="spellStart"/>
            <w:proofErr w:type="gramStart"/>
            <w:r w:rsidRPr="003241F0">
              <w:rPr>
                <w:rFonts w:ascii="Times New Roman" w:hAnsi="Times New Roman"/>
                <w:sz w:val="28"/>
                <w:szCs w:val="28"/>
                <w:lang w:val="en-US" w:eastAsia="ru-RU"/>
              </w:rPr>
              <w:t>myStepper</w:t>
            </w:r>
            <w:proofErr w:type="spellEnd"/>
            <w:r w:rsidRPr="003241F0">
              <w:rPr>
                <w:rFonts w:ascii="Times New Roman" w:hAnsi="Times New Roman"/>
                <w:sz w:val="28"/>
                <w:szCs w:val="28"/>
                <w:lang w:val="en-US" w:eastAsia="ru-RU"/>
              </w:rPr>
              <w:t>(</w:t>
            </w:r>
            <w:proofErr w:type="spellStart"/>
            <w:proofErr w:type="gramEnd"/>
            <w:r w:rsidRPr="003241F0">
              <w:rPr>
                <w:rFonts w:ascii="Times New Roman" w:hAnsi="Times New Roman"/>
                <w:sz w:val="28"/>
                <w:szCs w:val="28"/>
                <w:lang w:val="en-US" w:eastAsia="ru-RU"/>
              </w:rPr>
              <w:t>stepsPerRevolution</w:t>
            </w:r>
            <w:proofErr w:type="spellEnd"/>
            <w:r w:rsidRPr="003241F0">
              <w:rPr>
                <w:rFonts w:ascii="Times New Roman" w:hAnsi="Times New Roman"/>
                <w:sz w:val="28"/>
                <w:szCs w:val="28"/>
                <w:lang w:val="en-US" w:eastAsia="ru-RU"/>
              </w:rPr>
              <w:t>, 8, 9, 10, 11);</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567"/>
              <w:jc w:val="both"/>
              <w:rPr>
                <w:rFonts w:ascii="Times New Roman" w:hAnsi="Times New Roman"/>
                <w:sz w:val="28"/>
                <w:szCs w:val="28"/>
                <w:lang w:val="en-US" w:eastAsia="ru-RU"/>
              </w:rPr>
            </w:pP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567"/>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void </w:t>
            </w:r>
            <w:proofErr w:type="gramStart"/>
            <w:r w:rsidRPr="003241F0">
              <w:rPr>
                <w:rFonts w:ascii="Times New Roman" w:hAnsi="Times New Roman"/>
                <w:sz w:val="28"/>
                <w:szCs w:val="28"/>
                <w:lang w:val="en-US" w:eastAsia="ru-RU"/>
              </w:rPr>
              <w:t>setup(</w:t>
            </w:r>
            <w:proofErr w:type="gramEnd"/>
            <w:r w:rsidRPr="003241F0">
              <w:rPr>
                <w:rFonts w:ascii="Times New Roman" w:hAnsi="Times New Roman"/>
                <w:sz w:val="28"/>
                <w:szCs w:val="28"/>
                <w:lang w:val="en-US" w:eastAsia="ru-RU"/>
              </w:rPr>
              <w:t>) {</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567"/>
              <w:jc w:val="both"/>
              <w:rPr>
                <w:rFonts w:ascii="Times New Roman" w:hAnsi="Times New Roman"/>
                <w:sz w:val="28"/>
                <w:szCs w:val="28"/>
                <w:lang w:eastAsia="ru-RU"/>
              </w:rPr>
            </w:pPr>
            <w:r w:rsidRPr="003241F0">
              <w:rPr>
                <w:rFonts w:ascii="Times New Roman" w:hAnsi="Times New Roman"/>
                <w:sz w:val="28"/>
                <w:szCs w:val="28"/>
                <w:lang w:val="en-US" w:eastAsia="ru-RU"/>
              </w:rPr>
              <w:t xml:space="preserve">  </w:t>
            </w:r>
            <w:proofErr w:type="spellStart"/>
            <w:r w:rsidRPr="00CC2B42">
              <w:rPr>
                <w:rFonts w:ascii="Times New Roman" w:hAnsi="Times New Roman"/>
                <w:sz w:val="28"/>
                <w:szCs w:val="28"/>
                <w:lang w:eastAsia="ru-RU"/>
              </w:rPr>
              <w:t>myStepper.setSpeed</w:t>
            </w:r>
            <w:proofErr w:type="spellEnd"/>
            <w:r w:rsidRPr="00CC2B42">
              <w:rPr>
                <w:rFonts w:ascii="Times New Roman" w:hAnsi="Times New Roman"/>
                <w:sz w:val="28"/>
                <w:szCs w:val="28"/>
                <w:lang w:eastAsia="ru-RU"/>
              </w:rPr>
              <w:t>(60); // устанавливаем скорость 60 об/мин</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567"/>
              <w:jc w:val="both"/>
              <w:rPr>
                <w:rFonts w:ascii="Times New Roman" w:hAnsi="Times New Roman"/>
                <w:sz w:val="28"/>
                <w:szCs w:val="28"/>
                <w:lang w:eastAsia="ru-RU"/>
              </w:rPr>
            </w:pPr>
            <w:r w:rsidRPr="00CC2B42">
              <w:rPr>
                <w:rFonts w:ascii="Times New Roman" w:hAnsi="Times New Roman"/>
                <w:sz w:val="28"/>
                <w:szCs w:val="28"/>
                <w:lang w:eastAsia="ru-RU"/>
              </w:rPr>
              <w:t>}</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567"/>
              <w:jc w:val="both"/>
              <w:rPr>
                <w:rFonts w:ascii="Times New Roman" w:hAnsi="Times New Roman"/>
                <w:sz w:val="28"/>
                <w:szCs w:val="28"/>
                <w:lang w:eastAsia="ru-RU"/>
              </w:rPr>
            </w:pP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567"/>
              <w:jc w:val="both"/>
              <w:rPr>
                <w:rFonts w:ascii="Times New Roman" w:hAnsi="Times New Roman"/>
                <w:sz w:val="28"/>
                <w:szCs w:val="28"/>
                <w:lang w:eastAsia="ru-RU"/>
              </w:rPr>
            </w:pPr>
            <w:proofErr w:type="spellStart"/>
            <w:r w:rsidRPr="00CC2B42">
              <w:rPr>
                <w:rFonts w:ascii="Times New Roman" w:hAnsi="Times New Roman"/>
                <w:sz w:val="28"/>
                <w:szCs w:val="28"/>
                <w:lang w:eastAsia="ru-RU"/>
              </w:rPr>
              <w:t>void</w:t>
            </w:r>
            <w:proofErr w:type="spellEnd"/>
            <w:r w:rsidRPr="00CC2B42">
              <w:rPr>
                <w:rFonts w:ascii="Times New Roman" w:hAnsi="Times New Roman"/>
                <w:sz w:val="28"/>
                <w:szCs w:val="28"/>
                <w:lang w:eastAsia="ru-RU"/>
              </w:rPr>
              <w:t xml:space="preserve"> </w:t>
            </w:r>
            <w:proofErr w:type="spellStart"/>
            <w:proofErr w:type="gramStart"/>
            <w:r w:rsidRPr="00CC2B42">
              <w:rPr>
                <w:rFonts w:ascii="Times New Roman" w:hAnsi="Times New Roman"/>
                <w:sz w:val="28"/>
                <w:szCs w:val="28"/>
                <w:lang w:eastAsia="ru-RU"/>
              </w:rPr>
              <w:t>loop</w:t>
            </w:r>
            <w:proofErr w:type="spellEnd"/>
            <w:r w:rsidRPr="00CC2B42">
              <w:rPr>
                <w:rFonts w:ascii="Times New Roman" w:hAnsi="Times New Roman"/>
                <w:sz w:val="28"/>
                <w:szCs w:val="28"/>
                <w:lang w:eastAsia="ru-RU"/>
              </w:rPr>
              <w:t>(</w:t>
            </w:r>
            <w:proofErr w:type="gramEnd"/>
            <w:r w:rsidRPr="00CC2B42">
              <w:rPr>
                <w:rFonts w:ascii="Times New Roman" w:hAnsi="Times New Roman"/>
                <w:sz w:val="28"/>
                <w:szCs w:val="28"/>
                <w:lang w:eastAsia="ru-RU"/>
              </w:rPr>
              <w:t>) {</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567"/>
              <w:jc w:val="both"/>
              <w:rPr>
                <w:rFonts w:ascii="Times New Roman" w:hAnsi="Times New Roman"/>
                <w:sz w:val="28"/>
                <w:szCs w:val="28"/>
                <w:lang w:eastAsia="ru-RU"/>
              </w:rPr>
            </w:pPr>
            <w:r w:rsidRPr="00CC2B42">
              <w:rPr>
                <w:rFonts w:ascii="Times New Roman" w:hAnsi="Times New Roman"/>
                <w:sz w:val="28"/>
                <w:szCs w:val="28"/>
                <w:lang w:eastAsia="ru-RU"/>
              </w:rPr>
              <w:t xml:space="preserve">  // поворачиваем ротор по часовой стрелке</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567"/>
              <w:jc w:val="both"/>
              <w:rPr>
                <w:rFonts w:ascii="Times New Roman" w:hAnsi="Times New Roman"/>
                <w:sz w:val="28"/>
                <w:szCs w:val="28"/>
                <w:lang w:eastAsia="ru-RU"/>
              </w:rPr>
            </w:pPr>
            <w:r w:rsidRPr="00CC2B42">
              <w:rPr>
                <w:rFonts w:ascii="Times New Roman" w:hAnsi="Times New Roman"/>
                <w:sz w:val="28"/>
                <w:szCs w:val="28"/>
                <w:lang w:eastAsia="ru-RU"/>
              </w:rPr>
              <w:t xml:space="preserve">  </w:t>
            </w:r>
            <w:proofErr w:type="spellStart"/>
            <w:r w:rsidRPr="00CC2B42">
              <w:rPr>
                <w:rFonts w:ascii="Times New Roman" w:hAnsi="Times New Roman"/>
                <w:sz w:val="28"/>
                <w:szCs w:val="28"/>
                <w:lang w:eastAsia="ru-RU"/>
              </w:rPr>
              <w:t>myStepper.step</w:t>
            </w:r>
            <w:proofErr w:type="spellEnd"/>
            <w:r w:rsidRPr="00CC2B42">
              <w:rPr>
                <w:rFonts w:ascii="Times New Roman" w:hAnsi="Times New Roman"/>
                <w:sz w:val="28"/>
                <w:szCs w:val="28"/>
                <w:lang w:eastAsia="ru-RU"/>
              </w:rPr>
              <w:t>(</w:t>
            </w:r>
            <w:proofErr w:type="spellStart"/>
            <w:r w:rsidRPr="00CC2B42">
              <w:rPr>
                <w:rFonts w:ascii="Times New Roman" w:hAnsi="Times New Roman"/>
                <w:sz w:val="28"/>
                <w:szCs w:val="28"/>
                <w:lang w:eastAsia="ru-RU"/>
              </w:rPr>
              <w:t>stepsPerRevolution</w:t>
            </w:r>
            <w:proofErr w:type="spellEnd"/>
            <w:r w:rsidRPr="00CC2B42">
              <w:rPr>
                <w:rFonts w:ascii="Times New Roman" w:hAnsi="Times New Roman"/>
                <w:sz w:val="28"/>
                <w:szCs w:val="28"/>
                <w:lang w:eastAsia="ru-RU"/>
              </w:rPr>
              <w:t>);</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567"/>
              <w:jc w:val="both"/>
              <w:rPr>
                <w:rFonts w:ascii="Times New Roman" w:hAnsi="Times New Roman"/>
                <w:sz w:val="28"/>
                <w:szCs w:val="28"/>
                <w:lang w:eastAsia="ru-RU"/>
              </w:rPr>
            </w:pPr>
            <w:r w:rsidRPr="00CC2B42">
              <w:rPr>
                <w:rFonts w:ascii="Times New Roman" w:hAnsi="Times New Roman"/>
                <w:sz w:val="28"/>
                <w:szCs w:val="28"/>
                <w:lang w:eastAsia="ru-RU"/>
              </w:rPr>
              <w:t xml:space="preserve">  </w:t>
            </w:r>
            <w:proofErr w:type="spellStart"/>
            <w:proofErr w:type="gramStart"/>
            <w:r w:rsidRPr="00CC2B42">
              <w:rPr>
                <w:rFonts w:ascii="Times New Roman" w:hAnsi="Times New Roman"/>
                <w:sz w:val="28"/>
                <w:szCs w:val="28"/>
                <w:lang w:eastAsia="ru-RU"/>
              </w:rPr>
              <w:t>delay</w:t>
            </w:r>
            <w:proofErr w:type="spellEnd"/>
            <w:r w:rsidRPr="00CC2B42">
              <w:rPr>
                <w:rFonts w:ascii="Times New Roman" w:hAnsi="Times New Roman"/>
                <w:sz w:val="28"/>
                <w:szCs w:val="28"/>
                <w:lang w:eastAsia="ru-RU"/>
              </w:rPr>
              <w:t>(</w:t>
            </w:r>
            <w:proofErr w:type="gramEnd"/>
            <w:r w:rsidRPr="00CC2B42">
              <w:rPr>
                <w:rFonts w:ascii="Times New Roman" w:hAnsi="Times New Roman"/>
                <w:sz w:val="28"/>
                <w:szCs w:val="28"/>
                <w:lang w:eastAsia="ru-RU"/>
              </w:rPr>
              <w:t>500);</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567"/>
              <w:jc w:val="both"/>
              <w:rPr>
                <w:rFonts w:ascii="Times New Roman" w:hAnsi="Times New Roman"/>
                <w:sz w:val="28"/>
                <w:szCs w:val="28"/>
                <w:lang w:eastAsia="ru-RU"/>
              </w:rPr>
            </w:pP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567"/>
              <w:jc w:val="both"/>
              <w:rPr>
                <w:rFonts w:ascii="Times New Roman" w:hAnsi="Times New Roman"/>
                <w:sz w:val="28"/>
                <w:szCs w:val="28"/>
                <w:lang w:eastAsia="ru-RU"/>
              </w:rPr>
            </w:pPr>
            <w:r w:rsidRPr="00CC2B42">
              <w:rPr>
                <w:rFonts w:ascii="Times New Roman" w:hAnsi="Times New Roman"/>
                <w:sz w:val="28"/>
                <w:szCs w:val="28"/>
                <w:lang w:eastAsia="ru-RU"/>
              </w:rPr>
              <w:t xml:space="preserve">  // поворачиваем ротор против часовой стрелки</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567"/>
              <w:jc w:val="both"/>
              <w:rPr>
                <w:rFonts w:ascii="Times New Roman" w:hAnsi="Times New Roman"/>
                <w:sz w:val="28"/>
                <w:szCs w:val="28"/>
                <w:lang w:val="en-US" w:eastAsia="ru-RU"/>
              </w:rPr>
            </w:pPr>
            <w:r w:rsidRPr="00CC2B42">
              <w:rPr>
                <w:rFonts w:ascii="Times New Roman" w:hAnsi="Times New Roman"/>
                <w:sz w:val="28"/>
                <w:szCs w:val="28"/>
                <w:lang w:eastAsia="ru-RU"/>
              </w:rPr>
              <w:t xml:space="preserve">  </w:t>
            </w:r>
            <w:proofErr w:type="spellStart"/>
            <w:r w:rsidRPr="003241F0">
              <w:rPr>
                <w:rFonts w:ascii="Times New Roman" w:hAnsi="Times New Roman"/>
                <w:sz w:val="28"/>
                <w:szCs w:val="28"/>
                <w:lang w:val="en-US" w:eastAsia="ru-RU"/>
              </w:rPr>
              <w:t>myStepper.step</w:t>
            </w:r>
            <w:proofErr w:type="spellEnd"/>
            <w:r w:rsidRPr="003241F0">
              <w:rPr>
                <w:rFonts w:ascii="Times New Roman" w:hAnsi="Times New Roman"/>
                <w:sz w:val="28"/>
                <w:szCs w:val="28"/>
                <w:lang w:val="en-US" w:eastAsia="ru-RU"/>
              </w:rPr>
              <w:t>(-</w:t>
            </w:r>
            <w:proofErr w:type="spellStart"/>
            <w:r w:rsidRPr="003241F0">
              <w:rPr>
                <w:rFonts w:ascii="Times New Roman" w:hAnsi="Times New Roman"/>
                <w:sz w:val="28"/>
                <w:szCs w:val="28"/>
                <w:lang w:val="en-US" w:eastAsia="ru-RU"/>
              </w:rPr>
              <w:t>stepsPerRevolution</w:t>
            </w:r>
            <w:proofErr w:type="spellEnd"/>
            <w:r w:rsidRPr="003241F0">
              <w:rPr>
                <w:rFonts w:ascii="Times New Roman" w:hAnsi="Times New Roman"/>
                <w:sz w:val="28"/>
                <w:szCs w:val="28"/>
                <w:lang w:val="en-US" w:eastAsia="ru-RU"/>
              </w:rPr>
              <w:t>);</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567"/>
              <w:jc w:val="both"/>
              <w:rPr>
                <w:rFonts w:ascii="Times New Roman" w:hAnsi="Times New Roman"/>
                <w:sz w:val="28"/>
                <w:szCs w:val="28"/>
                <w:lang w:val="en-US" w:eastAsia="ru-RU"/>
              </w:rPr>
            </w:pPr>
            <w:r w:rsidRPr="003241F0">
              <w:rPr>
                <w:rFonts w:ascii="Times New Roman" w:hAnsi="Times New Roman"/>
                <w:sz w:val="28"/>
                <w:szCs w:val="28"/>
                <w:lang w:val="en-US" w:eastAsia="ru-RU"/>
              </w:rPr>
              <w:t xml:space="preserve">  </w:t>
            </w:r>
            <w:proofErr w:type="gramStart"/>
            <w:r w:rsidRPr="003241F0">
              <w:rPr>
                <w:rFonts w:ascii="Times New Roman" w:hAnsi="Times New Roman"/>
                <w:sz w:val="28"/>
                <w:szCs w:val="28"/>
                <w:lang w:val="en-US" w:eastAsia="ru-RU"/>
              </w:rPr>
              <w:t>delay(</w:t>
            </w:r>
            <w:proofErr w:type="gramEnd"/>
            <w:r w:rsidRPr="003241F0">
              <w:rPr>
                <w:rFonts w:ascii="Times New Roman" w:hAnsi="Times New Roman"/>
                <w:sz w:val="28"/>
                <w:szCs w:val="28"/>
                <w:lang w:val="en-US" w:eastAsia="ru-RU"/>
              </w:rPr>
              <w:t>500);</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567"/>
              <w:jc w:val="both"/>
              <w:rPr>
                <w:rFonts w:ascii="Times New Roman" w:hAnsi="Times New Roman"/>
                <w:sz w:val="28"/>
                <w:szCs w:val="28"/>
                <w:lang w:val="en-US" w:eastAsia="ru-RU"/>
              </w:rPr>
            </w:pPr>
            <w:r w:rsidRPr="003241F0">
              <w:rPr>
                <w:rFonts w:ascii="Times New Roman" w:hAnsi="Times New Roman"/>
                <w:sz w:val="28"/>
                <w:szCs w:val="28"/>
                <w:lang w:val="en-US" w:eastAsia="ru-RU"/>
              </w:rPr>
              <w:t>}</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val="en-US" w:eastAsia="ru-RU"/>
              </w:rPr>
            </w:pPr>
            <w:r w:rsidRPr="00CC2B42">
              <w:rPr>
                <w:rFonts w:ascii="Times New Roman" w:hAnsi="Times New Roman"/>
                <w:sz w:val="28"/>
                <w:szCs w:val="28"/>
                <w:lang w:eastAsia="ru-RU"/>
              </w:rPr>
              <w:t>Пояснения</w:t>
            </w:r>
            <w:r w:rsidRPr="003241F0">
              <w:rPr>
                <w:rFonts w:ascii="Times New Roman" w:hAnsi="Times New Roman"/>
                <w:sz w:val="28"/>
                <w:szCs w:val="28"/>
                <w:lang w:val="en-US" w:eastAsia="ru-RU"/>
              </w:rPr>
              <w:t xml:space="preserve"> </w:t>
            </w:r>
            <w:r w:rsidRPr="00CC2B42">
              <w:rPr>
                <w:rFonts w:ascii="Times New Roman" w:hAnsi="Times New Roman"/>
                <w:sz w:val="28"/>
                <w:szCs w:val="28"/>
                <w:lang w:eastAsia="ru-RU"/>
              </w:rPr>
              <w:t>к</w:t>
            </w:r>
            <w:r w:rsidRPr="003241F0">
              <w:rPr>
                <w:rFonts w:ascii="Times New Roman" w:hAnsi="Times New Roman"/>
                <w:sz w:val="28"/>
                <w:szCs w:val="28"/>
                <w:lang w:val="en-US" w:eastAsia="ru-RU"/>
              </w:rPr>
              <w:t xml:space="preserve"> </w:t>
            </w:r>
            <w:r w:rsidRPr="00CC2B42">
              <w:rPr>
                <w:rFonts w:ascii="Times New Roman" w:hAnsi="Times New Roman"/>
                <w:sz w:val="28"/>
                <w:szCs w:val="28"/>
                <w:lang w:eastAsia="ru-RU"/>
              </w:rPr>
              <w:t>коду</w:t>
            </w:r>
            <w:r w:rsidRPr="003241F0">
              <w:rPr>
                <w:rFonts w:ascii="Times New Roman" w:hAnsi="Times New Roman"/>
                <w:sz w:val="28"/>
                <w:szCs w:val="28"/>
                <w:lang w:val="en-US" w:eastAsia="ru-RU"/>
              </w:rPr>
              <w:t>:</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C2B42">
              <w:rPr>
                <w:rFonts w:ascii="Times New Roman" w:hAnsi="Times New Roman"/>
                <w:sz w:val="28"/>
                <w:szCs w:val="28"/>
                <w:lang w:eastAsia="ru-RU"/>
              </w:rPr>
              <w:t>1.</w:t>
            </w:r>
            <w:r w:rsidRPr="00CC2B42">
              <w:rPr>
                <w:rFonts w:ascii="Times New Roman" w:hAnsi="Times New Roman"/>
                <w:sz w:val="28"/>
                <w:szCs w:val="28"/>
                <w:lang w:eastAsia="ru-RU"/>
              </w:rPr>
              <w:tab/>
              <w:t>вместо портов 8,9,10,11 можно использовать любые цифровые порты;</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C2B42">
              <w:rPr>
                <w:rFonts w:ascii="Times New Roman" w:hAnsi="Times New Roman"/>
                <w:sz w:val="28"/>
                <w:szCs w:val="28"/>
                <w:lang w:eastAsia="ru-RU"/>
              </w:rPr>
              <w:t>2.</w:t>
            </w:r>
            <w:r w:rsidRPr="00CC2B42">
              <w:rPr>
                <w:rFonts w:ascii="Times New Roman" w:hAnsi="Times New Roman"/>
                <w:sz w:val="28"/>
                <w:szCs w:val="28"/>
                <w:lang w:eastAsia="ru-RU"/>
              </w:rPr>
              <w:tab/>
              <w:t xml:space="preserve">библиотека </w:t>
            </w:r>
            <w:proofErr w:type="spellStart"/>
            <w:r w:rsidRPr="00CC2B42">
              <w:rPr>
                <w:rFonts w:ascii="Times New Roman" w:hAnsi="Times New Roman"/>
                <w:sz w:val="28"/>
                <w:szCs w:val="28"/>
                <w:lang w:eastAsia="ru-RU"/>
              </w:rPr>
              <w:t>Stepper.h</w:t>
            </w:r>
            <w:proofErr w:type="spellEnd"/>
            <w:r w:rsidRPr="00CC2B42">
              <w:rPr>
                <w:rFonts w:ascii="Times New Roman" w:hAnsi="Times New Roman"/>
                <w:sz w:val="28"/>
                <w:szCs w:val="28"/>
                <w:lang w:eastAsia="ru-RU"/>
              </w:rPr>
              <w:t xml:space="preserve"> имеет маленький функционал, поэтому подходит только для тестирования шагового двигателя и проверки подключения драйвера</w:t>
            </w:r>
            <w:r>
              <w:rPr>
                <w:rFonts w:ascii="Times New Roman" w:hAnsi="Times New Roman"/>
                <w:sz w:val="28"/>
                <w:szCs w:val="28"/>
                <w:lang w:eastAsia="ru-RU"/>
              </w:rPr>
              <w:t>;</w:t>
            </w:r>
          </w:p>
          <w:p w:rsidR="003241F0" w:rsidRPr="00203927"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center"/>
              <w:rPr>
                <w:rFonts w:ascii="Times New Roman" w:hAnsi="Times New Roman"/>
                <w:b/>
                <w:sz w:val="28"/>
                <w:szCs w:val="28"/>
                <w:lang w:eastAsia="ru-RU"/>
              </w:rPr>
            </w:pPr>
            <w:r w:rsidRPr="00203927">
              <w:rPr>
                <w:rFonts w:ascii="Times New Roman" w:hAnsi="Times New Roman"/>
                <w:b/>
                <w:sz w:val="28"/>
                <w:szCs w:val="28"/>
                <w:lang w:eastAsia="ru-RU"/>
              </w:rPr>
              <w:t xml:space="preserve">Скетч для шагового мотора с библиотекой </w:t>
            </w:r>
            <w:proofErr w:type="spellStart"/>
            <w:r w:rsidRPr="00203927">
              <w:rPr>
                <w:rFonts w:ascii="Times New Roman" w:hAnsi="Times New Roman"/>
                <w:b/>
                <w:sz w:val="28"/>
                <w:szCs w:val="28"/>
                <w:lang w:eastAsia="ru-RU"/>
              </w:rPr>
              <w:t>AccelStepper.h</w:t>
            </w:r>
            <w:proofErr w:type="spellEnd"/>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C2B42">
              <w:rPr>
                <w:rFonts w:ascii="Times New Roman" w:hAnsi="Times New Roman"/>
                <w:sz w:val="28"/>
                <w:szCs w:val="28"/>
                <w:lang w:eastAsia="ru-RU"/>
              </w:rPr>
              <w:t>#</w:t>
            </w:r>
            <w:proofErr w:type="spellStart"/>
            <w:r w:rsidRPr="00CC2B42">
              <w:rPr>
                <w:rFonts w:ascii="Times New Roman" w:hAnsi="Times New Roman"/>
                <w:sz w:val="28"/>
                <w:szCs w:val="28"/>
                <w:lang w:eastAsia="ru-RU"/>
              </w:rPr>
              <w:t>include</w:t>
            </w:r>
            <w:proofErr w:type="spellEnd"/>
            <w:r w:rsidRPr="00CC2B42">
              <w:rPr>
                <w:rFonts w:ascii="Times New Roman" w:hAnsi="Times New Roman"/>
                <w:sz w:val="28"/>
                <w:szCs w:val="28"/>
                <w:lang w:eastAsia="ru-RU"/>
              </w:rPr>
              <w:t xml:space="preserve"> &lt;</w:t>
            </w:r>
            <w:proofErr w:type="spellStart"/>
            <w:r w:rsidRPr="00CC2B42">
              <w:rPr>
                <w:rFonts w:ascii="Times New Roman" w:hAnsi="Times New Roman"/>
                <w:sz w:val="28"/>
                <w:szCs w:val="28"/>
                <w:lang w:eastAsia="ru-RU"/>
              </w:rPr>
              <w:t>AccelStepper.h</w:t>
            </w:r>
            <w:proofErr w:type="spellEnd"/>
            <w:r w:rsidRPr="00CC2B42">
              <w:rPr>
                <w:rFonts w:ascii="Times New Roman" w:hAnsi="Times New Roman"/>
                <w:sz w:val="28"/>
                <w:szCs w:val="28"/>
                <w:lang w:eastAsia="ru-RU"/>
              </w:rPr>
              <w:t>&gt; // библиотека для шагового двигателя</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Times New Roman" w:hAnsi="Times New Roman"/>
                <w:sz w:val="28"/>
                <w:szCs w:val="28"/>
                <w:lang w:eastAsia="ru-RU"/>
              </w:rPr>
            </w:pP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C2B42">
              <w:rPr>
                <w:rFonts w:ascii="Times New Roman" w:hAnsi="Times New Roman"/>
                <w:sz w:val="28"/>
                <w:szCs w:val="28"/>
                <w:lang w:eastAsia="ru-RU"/>
              </w:rPr>
              <w:t>Пояснения к коду:</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C2B42">
              <w:rPr>
                <w:rFonts w:ascii="Times New Roman" w:hAnsi="Times New Roman"/>
                <w:sz w:val="28"/>
                <w:szCs w:val="28"/>
                <w:lang w:eastAsia="ru-RU"/>
              </w:rPr>
              <w:t>1.</w:t>
            </w:r>
            <w:r w:rsidRPr="00CC2B42">
              <w:rPr>
                <w:rFonts w:ascii="Times New Roman" w:hAnsi="Times New Roman"/>
                <w:sz w:val="28"/>
                <w:szCs w:val="28"/>
                <w:lang w:eastAsia="ru-RU"/>
              </w:rPr>
              <w:tab/>
              <w:t xml:space="preserve">библиотеку </w:t>
            </w:r>
            <w:proofErr w:type="spellStart"/>
            <w:r w:rsidRPr="00CC2B42">
              <w:rPr>
                <w:rFonts w:ascii="Times New Roman" w:hAnsi="Times New Roman"/>
                <w:sz w:val="28"/>
                <w:szCs w:val="28"/>
                <w:lang w:eastAsia="ru-RU"/>
              </w:rPr>
              <w:t>AccelStepper.h</w:t>
            </w:r>
            <w:proofErr w:type="spellEnd"/>
            <w:r w:rsidRPr="00CC2B42">
              <w:rPr>
                <w:rFonts w:ascii="Times New Roman" w:hAnsi="Times New Roman"/>
                <w:sz w:val="28"/>
                <w:szCs w:val="28"/>
                <w:lang w:eastAsia="ru-RU"/>
              </w:rPr>
              <w:t xml:space="preserve"> можно использовать при подключении шагового двигателя к </w:t>
            </w:r>
            <w:proofErr w:type="spellStart"/>
            <w:r w:rsidRPr="00CC2B42">
              <w:rPr>
                <w:rFonts w:ascii="Times New Roman" w:hAnsi="Times New Roman"/>
                <w:sz w:val="28"/>
                <w:szCs w:val="28"/>
                <w:lang w:eastAsia="ru-RU"/>
              </w:rPr>
              <w:t>Motor</w:t>
            </w:r>
            <w:proofErr w:type="spellEnd"/>
            <w:r w:rsidRPr="00CC2B42">
              <w:rPr>
                <w:rFonts w:ascii="Times New Roman" w:hAnsi="Times New Roman"/>
                <w:sz w:val="28"/>
                <w:szCs w:val="28"/>
                <w:lang w:eastAsia="ru-RU"/>
              </w:rPr>
              <w:t xml:space="preserve"> </w:t>
            </w:r>
            <w:proofErr w:type="spellStart"/>
            <w:r w:rsidRPr="00CC2B42">
              <w:rPr>
                <w:rFonts w:ascii="Times New Roman" w:hAnsi="Times New Roman"/>
                <w:sz w:val="28"/>
                <w:szCs w:val="28"/>
                <w:lang w:eastAsia="ru-RU"/>
              </w:rPr>
              <w:t>Shield</w:t>
            </w:r>
            <w:proofErr w:type="spellEnd"/>
            <w:r w:rsidRPr="00CC2B42">
              <w:rPr>
                <w:rFonts w:ascii="Times New Roman" w:hAnsi="Times New Roman"/>
                <w:sz w:val="28"/>
                <w:szCs w:val="28"/>
                <w:lang w:eastAsia="ru-RU"/>
              </w:rPr>
              <w:t xml:space="preserve"> L293D совместно с библиотекой </w:t>
            </w:r>
            <w:proofErr w:type="spellStart"/>
            <w:r w:rsidRPr="00CC2B42">
              <w:rPr>
                <w:rFonts w:ascii="Times New Roman" w:hAnsi="Times New Roman"/>
                <w:sz w:val="28"/>
                <w:szCs w:val="28"/>
                <w:lang w:eastAsia="ru-RU"/>
              </w:rPr>
              <w:t>AFMotor.h</w:t>
            </w:r>
            <w:proofErr w:type="spellEnd"/>
            <w:r w:rsidRPr="00CC2B42">
              <w:rPr>
                <w:rFonts w:ascii="Times New Roman" w:hAnsi="Times New Roman"/>
                <w:sz w:val="28"/>
                <w:szCs w:val="28"/>
                <w:lang w:eastAsia="ru-RU"/>
              </w:rPr>
              <w:t>;</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C2B42">
              <w:rPr>
                <w:rFonts w:ascii="Times New Roman" w:hAnsi="Times New Roman"/>
                <w:sz w:val="28"/>
                <w:szCs w:val="28"/>
                <w:lang w:eastAsia="ru-RU"/>
              </w:rPr>
              <w:lastRenderedPageBreak/>
              <w:t>2.</w:t>
            </w:r>
            <w:r w:rsidRPr="00CC2B42">
              <w:rPr>
                <w:rFonts w:ascii="Times New Roman" w:hAnsi="Times New Roman"/>
                <w:sz w:val="28"/>
                <w:szCs w:val="28"/>
                <w:lang w:eastAsia="ru-RU"/>
              </w:rPr>
              <w:tab/>
              <w:t>в программе можно задавать не только максимальную скорость, но и ускорение и замедление вала шагового двигателя.</w:t>
            </w:r>
          </w:p>
          <w:p w:rsidR="003241F0" w:rsidRPr="00203927"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center"/>
              <w:rPr>
                <w:rFonts w:ascii="Times New Roman" w:hAnsi="Times New Roman"/>
                <w:b/>
                <w:sz w:val="28"/>
                <w:szCs w:val="28"/>
                <w:lang w:eastAsia="ru-RU"/>
              </w:rPr>
            </w:pPr>
            <w:r w:rsidRPr="00203927">
              <w:rPr>
                <w:rFonts w:ascii="Times New Roman" w:hAnsi="Times New Roman"/>
                <w:b/>
                <w:sz w:val="28"/>
                <w:szCs w:val="28"/>
                <w:lang w:eastAsia="ru-RU"/>
              </w:rPr>
              <w:t xml:space="preserve">Описание команд библиотеки </w:t>
            </w:r>
            <w:proofErr w:type="spellStart"/>
            <w:r w:rsidRPr="00203927">
              <w:rPr>
                <w:rFonts w:ascii="Times New Roman" w:hAnsi="Times New Roman"/>
                <w:b/>
                <w:sz w:val="28"/>
                <w:szCs w:val="28"/>
                <w:lang w:eastAsia="ru-RU"/>
              </w:rPr>
              <w:t>AccelStepper.h</w:t>
            </w:r>
            <w:proofErr w:type="spellEnd"/>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proofErr w:type="spellStart"/>
            <w:r w:rsidRPr="00CC2B42">
              <w:rPr>
                <w:rFonts w:ascii="Times New Roman" w:hAnsi="Times New Roman"/>
                <w:sz w:val="28"/>
                <w:szCs w:val="28"/>
                <w:lang w:eastAsia="ru-RU"/>
              </w:rPr>
              <w:t>AccelStepper</w:t>
            </w:r>
            <w:proofErr w:type="spellEnd"/>
            <w:r w:rsidRPr="00CC2B42">
              <w:rPr>
                <w:rFonts w:ascii="Times New Roman" w:hAnsi="Times New Roman"/>
                <w:sz w:val="28"/>
                <w:szCs w:val="28"/>
                <w:lang w:eastAsia="ru-RU"/>
              </w:rPr>
              <w:t xml:space="preserve"> </w:t>
            </w:r>
            <w:proofErr w:type="spellStart"/>
            <w:proofErr w:type="gramStart"/>
            <w:r w:rsidRPr="00CC2B42">
              <w:rPr>
                <w:rFonts w:ascii="Times New Roman" w:hAnsi="Times New Roman"/>
                <w:sz w:val="28"/>
                <w:szCs w:val="28"/>
                <w:lang w:eastAsia="ru-RU"/>
              </w:rPr>
              <w:t>mystepper</w:t>
            </w:r>
            <w:proofErr w:type="spellEnd"/>
            <w:r w:rsidRPr="00CC2B42">
              <w:rPr>
                <w:rFonts w:ascii="Times New Roman" w:hAnsi="Times New Roman"/>
                <w:sz w:val="28"/>
                <w:szCs w:val="28"/>
                <w:lang w:eastAsia="ru-RU"/>
              </w:rPr>
              <w:t>(</w:t>
            </w:r>
            <w:proofErr w:type="gramEnd"/>
            <w:r w:rsidRPr="00CC2B42">
              <w:rPr>
                <w:rFonts w:ascii="Times New Roman" w:hAnsi="Times New Roman"/>
                <w:sz w:val="28"/>
                <w:szCs w:val="28"/>
                <w:lang w:eastAsia="ru-RU"/>
              </w:rPr>
              <w:t xml:space="preserve">DRIVER, </w:t>
            </w:r>
            <w:proofErr w:type="spellStart"/>
            <w:r w:rsidRPr="00CC2B42">
              <w:rPr>
                <w:rFonts w:ascii="Times New Roman" w:hAnsi="Times New Roman"/>
                <w:sz w:val="28"/>
                <w:szCs w:val="28"/>
                <w:lang w:eastAsia="ru-RU"/>
              </w:rPr>
              <w:t>step</w:t>
            </w:r>
            <w:proofErr w:type="spellEnd"/>
            <w:r w:rsidRPr="00CC2B42">
              <w:rPr>
                <w:rFonts w:ascii="Times New Roman" w:hAnsi="Times New Roman"/>
                <w:sz w:val="28"/>
                <w:szCs w:val="28"/>
                <w:lang w:eastAsia="ru-RU"/>
              </w:rPr>
              <w:t xml:space="preserve">, </w:t>
            </w:r>
            <w:proofErr w:type="spellStart"/>
            <w:r w:rsidRPr="00CC2B42">
              <w:rPr>
                <w:rFonts w:ascii="Times New Roman" w:hAnsi="Times New Roman"/>
                <w:sz w:val="28"/>
                <w:szCs w:val="28"/>
                <w:lang w:eastAsia="ru-RU"/>
              </w:rPr>
              <w:t>direction</w:t>
            </w:r>
            <w:proofErr w:type="spellEnd"/>
            <w:r w:rsidRPr="00CC2B42">
              <w:rPr>
                <w:rFonts w:ascii="Times New Roman" w:hAnsi="Times New Roman"/>
                <w:sz w:val="28"/>
                <w:szCs w:val="28"/>
                <w:lang w:eastAsia="ru-RU"/>
              </w:rPr>
              <w:t>);// Шаговый двигатель, управляемый платой</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proofErr w:type="spellStart"/>
            <w:r w:rsidRPr="00CC2B42">
              <w:rPr>
                <w:rFonts w:ascii="Times New Roman" w:hAnsi="Times New Roman"/>
                <w:sz w:val="28"/>
                <w:szCs w:val="28"/>
                <w:lang w:eastAsia="ru-RU"/>
              </w:rPr>
              <w:t>AccelStepper</w:t>
            </w:r>
            <w:proofErr w:type="spellEnd"/>
            <w:r w:rsidRPr="00CC2B42">
              <w:rPr>
                <w:rFonts w:ascii="Times New Roman" w:hAnsi="Times New Roman"/>
                <w:sz w:val="28"/>
                <w:szCs w:val="28"/>
                <w:lang w:eastAsia="ru-RU"/>
              </w:rPr>
              <w:t xml:space="preserve"> </w:t>
            </w:r>
            <w:proofErr w:type="spellStart"/>
            <w:proofErr w:type="gramStart"/>
            <w:r w:rsidRPr="00CC2B42">
              <w:rPr>
                <w:rFonts w:ascii="Times New Roman" w:hAnsi="Times New Roman"/>
                <w:sz w:val="28"/>
                <w:szCs w:val="28"/>
                <w:lang w:eastAsia="ru-RU"/>
              </w:rPr>
              <w:t>mystepper</w:t>
            </w:r>
            <w:proofErr w:type="spellEnd"/>
            <w:r w:rsidRPr="00CC2B42">
              <w:rPr>
                <w:rFonts w:ascii="Times New Roman" w:hAnsi="Times New Roman"/>
                <w:sz w:val="28"/>
                <w:szCs w:val="28"/>
                <w:lang w:eastAsia="ru-RU"/>
              </w:rPr>
              <w:t>(</w:t>
            </w:r>
            <w:proofErr w:type="gramEnd"/>
            <w:r w:rsidRPr="00CC2B42">
              <w:rPr>
                <w:rFonts w:ascii="Times New Roman" w:hAnsi="Times New Roman"/>
                <w:sz w:val="28"/>
                <w:szCs w:val="28"/>
                <w:lang w:eastAsia="ru-RU"/>
              </w:rPr>
              <w:t xml:space="preserve">FULL2WIRE, </w:t>
            </w:r>
            <w:proofErr w:type="spellStart"/>
            <w:r w:rsidRPr="00CC2B42">
              <w:rPr>
                <w:rFonts w:ascii="Times New Roman" w:hAnsi="Times New Roman"/>
                <w:sz w:val="28"/>
                <w:szCs w:val="28"/>
                <w:lang w:eastAsia="ru-RU"/>
              </w:rPr>
              <w:t>pinA</w:t>
            </w:r>
            <w:proofErr w:type="spellEnd"/>
            <w:r w:rsidRPr="00CC2B42">
              <w:rPr>
                <w:rFonts w:ascii="Times New Roman" w:hAnsi="Times New Roman"/>
                <w:sz w:val="28"/>
                <w:szCs w:val="28"/>
                <w:lang w:eastAsia="ru-RU"/>
              </w:rPr>
              <w:t xml:space="preserve">, </w:t>
            </w:r>
            <w:proofErr w:type="spellStart"/>
            <w:r w:rsidRPr="00CC2B42">
              <w:rPr>
                <w:rFonts w:ascii="Times New Roman" w:hAnsi="Times New Roman"/>
                <w:sz w:val="28"/>
                <w:szCs w:val="28"/>
                <w:lang w:eastAsia="ru-RU"/>
              </w:rPr>
              <w:t>pinB</w:t>
            </w:r>
            <w:proofErr w:type="spellEnd"/>
            <w:r w:rsidRPr="00CC2B42">
              <w:rPr>
                <w:rFonts w:ascii="Times New Roman" w:hAnsi="Times New Roman"/>
                <w:sz w:val="28"/>
                <w:szCs w:val="28"/>
                <w:lang w:eastAsia="ru-RU"/>
              </w:rPr>
              <w:t>);// Шаговый двигатель, управляемый Н-мостом</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val="en-US" w:eastAsia="ru-RU"/>
              </w:rPr>
            </w:pPr>
            <w:proofErr w:type="spellStart"/>
            <w:r w:rsidRPr="003241F0">
              <w:rPr>
                <w:rFonts w:ascii="Times New Roman" w:hAnsi="Times New Roman"/>
                <w:sz w:val="28"/>
                <w:szCs w:val="28"/>
                <w:lang w:val="en-US" w:eastAsia="ru-RU"/>
              </w:rPr>
              <w:t>AccelStepper</w:t>
            </w:r>
            <w:proofErr w:type="spellEnd"/>
            <w:r w:rsidRPr="003241F0">
              <w:rPr>
                <w:rFonts w:ascii="Times New Roman" w:hAnsi="Times New Roman"/>
                <w:sz w:val="28"/>
                <w:szCs w:val="28"/>
                <w:lang w:val="en-US" w:eastAsia="ru-RU"/>
              </w:rPr>
              <w:t xml:space="preserve"> </w:t>
            </w:r>
            <w:proofErr w:type="spellStart"/>
            <w:proofErr w:type="gramStart"/>
            <w:r w:rsidRPr="003241F0">
              <w:rPr>
                <w:rFonts w:ascii="Times New Roman" w:hAnsi="Times New Roman"/>
                <w:sz w:val="28"/>
                <w:szCs w:val="28"/>
                <w:lang w:val="en-US" w:eastAsia="ru-RU"/>
              </w:rPr>
              <w:t>mystepper</w:t>
            </w:r>
            <w:proofErr w:type="spellEnd"/>
            <w:r w:rsidRPr="003241F0">
              <w:rPr>
                <w:rFonts w:ascii="Times New Roman" w:hAnsi="Times New Roman"/>
                <w:sz w:val="28"/>
                <w:szCs w:val="28"/>
                <w:lang w:val="en-US" w:eastAsia="ru-RU"/>
              </w:rPr>
              <w:t>(</w:t>
            </w:r>
            <w:proofErr w:type="gramEnd"/>
            <w:r w:rsidRPr="003241F0">
              <w:rPr>
                <w:rFonts w:ascii="Times New Roman" w:hAnsi="Times New Roman"/>
                <w:sz w:val="28"/>
                <w:szCs w:val="28"/>
                <w:lang w:val="en-US" w:eastAsia="ru-RU"/>
              </w:rPr>
              <w:t xml:space="preserve">FULL4WIRE, pinA1, pinA2, pinB1, pinB2);// </w:t>
            </w:r>
            <w:r w:rsidRPr="00CC2B42">
              <w:rPr>
                <w:rFonts w:ascii="Times New Roman" w:hAnsi="Times New Roman"/>
                <w:sz w:val="28"/>
                <w:szCs w:val="28"/>
                <w:lang w:eastAsia="ru-RU"/>
              </w:rPr>
              <w:t>Униполярный</w:t>
            </w:r>
            <w:r w:rsidRPr="003241F0">
              <w:rPr>
                <w:rFonts w:ascii="Times New Roman" w:hAnsi="Times New Roman"/>
                <w:sz w:val="28"/>
                <w:szCs w:val="28"/>
                <w:lang w:val="en-US" w:eastAsia="ru-RU"/>
              </w:rPr>
              <w:t xml:space="preserve"> </w:t>
            </w:r>
            <w:r w:rsidRPr="00CC2B42">
              <w:rPr>
                <w:rFonts w:ascii="Times New Roman" w:hAnsi="Times New Roman"/>
                <w:sz w:val="28"/>
                <w:szCs w:val="28"/>
                <w:lang w:eastAsia="ru-RU"/>
              </w:rPr>
              <w:t>двигатель</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val="en-US" w:eastAsia="ru-RU"/>
              </w:rPr>
            </w:pP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proofErr w:type="spellStart"/>
            <w:proofErr w:type="gramStart"/>
            <w:r w:rsidRPr="00CC2B42">
              <w:rPr>
                <w:rFonts w:ascii="Times New Roman" w:hAnsi="Times New Roman"/>
                <w:sz w:val="28"/>
                <w:szCs w:val="28"/>
                <w:lang w:eastAsia="ru-RU"/>
              </w:rPr>
              <w:t>mystepper.setMaxSpeed</w:t>
            </w:r>
            <w:proofErr w:type="spellEnd"/>
            <w:proofErr w:type="gramEnd"/>
            <w:r w:rsidRPr="00CC2B42">
              <w:rPr>
                <w:rFonts w:ascii="Times New Roman" w:hAnsi="Times New Roman"/>
                <w:sz w:val="28"/>
                <w:szCs w:val="28"/>
                <w:lang w:eastAsia="ru-RU"/>
              </w:rPr>
              <w:t>(</w:t>
            </w:r>
            <w:proofErr w:type="spellStart"/>
            <w:r w:rsidRPr="00CC2B42">
              <w:rPr>
                <w:rFonts w:ascii="Times New Roman" w:hAnsi="Times New Roman"/>
                <w:sz w:val="28"/>
                <w:szCs w:val="28"/>
                <w:lang w:eastAsia="ru-RU"/>
              </w:rPr>
              <w:t>stepsPerSecond</w:t>
            </w:r>
            <w:proofErr w:type="spellEnd"/>
            <w:r w:rsidRPr="00CC2B42">
              <w:rPr>
                <w:rFonts w:ascii="Times New Roman" w:hAnsi="Times New Roman"/>
                <w:sz w:val="28"/>
                <w:szCs w:val="28"/>
                <w:lang w:eastAsia="ru-RU"/>
              </w:rPr>
              <w:t>);// Установка скорости оборотов в минуту</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proofErr w:type="spellStart"/>
            <w:proofErr w:type="gramStart"/>
            <w:r w:rsidRPr="00CC2B42">
              <w:rPr>
                <w:rFonts w:ascii="Times New Roman" w:hAnsi="Times New Roman"/>
                <w:sz w:val="28"/>
                <w:szCs w:val="28"/>
                <w:lang w:eastAsia="ru-RU"/>
              </w:rPr>
              <w:t>mystepper.setSpeed</w:t>
            </w:r>
            <w:proofErr w:type="spellEnd"/>
            <w:proofErr w:type="gramEnd"/>
            <w:r w:rsidRPr="00CC2B42">
              <w:rPr>
                <w:rFonts w:ascii="Times New Roman" w:hAnsi="Times New Roman"/>
                <w:sz w:val="28"/>
                <w:szCs w:val="28"/>
                <w:lang w:eastAsia="ru-RU"/>
              </w:rPr>
              <w:t>(</w:t>
            </w:r>
            <w:proofErr w:type="spellStart"/>
            <w:r w:rsidRPr="00CC2B42">
              <w:rPr>
                <w:rFonts w:ascii="Times New Roman" w:hAnsi="Times New Roman"/>
                <w:sz w:val="28"/>
                <w:szCs w:val="28"/>
                <w:lang w:eastAsia="ru-RU"/>
              </w:rPr>
              <w:t>stepsPerSecond</w:t>
            </w:r>
            <w:proofErr w:type="spellEnd"/>
            <w:r w:rsidRPr="00CC2B42">
              <w:rPr>
                <w:rFonts w:ascii="Times New Roman" w:hAnsi="Times New Roman"/>
                <w:sz w:val="28"/>
                <w:szCs w:val="28"/>
                <w:lang w:eastAsia="ru-RU"/>
              </w:rPr>
              <w:t>);// Установка скорости в шагах за секунду</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proofErr w:type="spellStart"/>
            <w:proofErr w:type="gramStart"/>
            <w:r w:rsidRPr="00CC2B42">
              <w:rPr>
                <w:rFonts w:ascii="Times New Roman" w:hAnsi="Times New Roman"/>
                <w:sz w:val="28"/>
                <w:szCs w:val="28"/>
                <w:lang w:eastAsia="ru-RU"/>
              </w:rPr>
              <w:t>mystepper.setAcceleration</w:t>
            </w:r>
            <w:proofErr w:type="spellEnd"/>
            <w:proofErr w:type="gramEnd"/>
            <w:r w:rsidRPr="00CC2B42">
              <w:rPr>
                <w:rFonts w:ascii="Times New Roman" w:hAnsi="Times New Roman"/>
                <w:sz w:val="28"/>
                <w:szCs w:val="28"/>
                <w:lang w:eastAsia="ru-RU"/>
              </w:rPr>
              <w:t>(</w:t>
            </w:r>
            <w:proofErr w:type="spellStart"/>
            <w:r w:rsidRPr="00CC2B42">
              <w:rPr>
                <w:rFonts w:ascii="Times New Roman" w:hAnsi="Times New Roman"/>
                <w:sz w:val="28"/>
                <w:szCs w:val="28"/>
                <w:lang w:eastAsia="ru-RU"/>
              </w:rPr>
              <w:t>stepsPerSecondSquared</w:t>
            </w:r>
            <w:proofErr w:type="spellEnd"/>
            <w:r w:rsidRPr="00CC2B42">
              <w:rPr>
                <w:rFonts w:ascii="Times New Roman" w:hAnsi="Times New Roman"/>
                <w:sz w:val="28"/>
                <w:szCs w:val="28"/>
                <w:lang w:eastAsia="ru-RU"/>
              </w:rPr>
              <w:t>);// Установка ускорения</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proofErr w:type="spellStart"/>
            <w:proofErr w:type="gramStart"/>
            <w:r w:rsidRPr="00CC2B42">
              <w:rPr>
                <w:rFonts w:ascii="Times New Roman" w:hAnsi="Times New Roman"/>
                <w:sz w:val="28"/>
                <w:szCs w:val="28"/>
                <w:lang w:eastAsia="ru-RU"/>
              </w:rPr>
              <w:t>mystepper.currentPosition</w:t>
            </w:r>
            <w:proofErr w:type="spellEnd"/>
            <w:proofErr w:type="gramEnd"/>
            <w:r w:rsidRPr="00CC2B42">
              <w:rPr>
                <w:rFonts w:ascii="Times New Roman" w:hAnsi="Times New Roman"/>
                <w:sz w:val="28"/>
                <w:szCs w:val="28"/>
                <w:lang w:eastAsia="ru-RU"/>
              </w:rPr>
              <w:t>(); // Возвращает текущее положение в шагах</w:t>
            </w:r>
          </w:p>
          <w:p w:rsidR="003241F0" w:rsidRP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val="en-US" w:eastAsia="ru-RU"/>
              </w:rPr>
            </w:pPr>
            <w:proofErr w:type="spellStart"/>
            <w:proofErr w:type="gramStart"/>
            <w:r w:rsidRPr="003241F0">
              <w:rPr>
                <w:rFonts w:ascii="Times New Roman" w:hAnsi="Times New Roman"/>
                <w:sz w:val="28"/>
                <w:szCs w:val="28"/>
                <w:lang w:val="en-US" w:eastAsia="ru-RU"/>
              </w:rPr>
              <w:t>mystepper.setCurrentPosition</w:t>
            </w:r>
            <w:proofErr w:type="spellEnd"/>
            <w:proofErr w:type="gramEnd"/>
            <w:r w:rsidRPr="003241F0">
              <w:rPr>
                <w:rFonts w:ascii="Times New Roman" w:hAnsi="Times New Roman"/>
                <w:sz w:val="28"/>
                <w:szCs w:val="28"/>
                <w:lang w:val="en-US" w:eastAsia="ru-RU"/>
              </w:rPr>
              <w:t xml:space="preserve"> (long position); </w:t>
            </w:r>
            <w:r w:rsidRPr="00CC2B42">
              <w:rPr>
                <w:rFonts w:ascii="Times New Roman" w:hAnsi="Times New Roman"/>
                <w:sz w:val="28"/>
                <w:szCs w:val="28"/>
                <w:lang w:eastAsia="ru-RU"/>
              </w:rPr>
              <w:t>Обнуляет</w:t>
            </w:r>
            <w:r w:rsidRPr="003241F0">
              <w:rPr>
                <w:rFonts w:ascii="Times New Roman" w:hAnsi="Times New Roman"/>
                <w:sz w:val="28"/>
                <w:szCs w:val="28"/>
                <w:lang w:val="en-US" w:eastAsia="ru-RU"/>
              </w:rPr>
              <w:t xml:space="preserve"> </w:t>
            </w:r>
            <w:r w:rsidRPr="00CC2B42">
              <w:rPr>
                <w:rFonts w:ascii="Times New Roman" w:hAnsi="Times New Roman"/>
                <w:sz w:val="28"/>
                <w:szCs w:val="28"/>
                <w:lang w:eastAsia="ru-RU"/>
              </w:rPr>
              <w:t>текущую</w:t>
            </w:r>
            <w:r w:rsidRPr="003241F0">
              <w:rPr>
                <w:rFonts w:ascii="Times New Roman" w:hAnsi="Times New Roman"/>
                <w:sz w:val="28"/>
                <w:szCs w:val="28"/>
                <w:lang w:val="en-US" w:eastAsia="ru-RU"/>
              </w:rPr>
              <w:t xml:space="preserve"> </w:t>
            </w:r>
            <w:r w:rsidRPr="00CC2B42">
              <w:rPr>
                <w:rFonts w:ascii="Times New Roman" w:hAnsi="Times New Roman"/>
                <w:sz w:val="28"/>
                <w:szCs w:val="28"/>
                <w:lang w:eastAsia="ru-RU"/>
              </w:rPr>
              <w:t>позицию</w:t>
            </w:r>
            <w:r w:rsidRPr="003241F0">
              <w:rPr>
                <w:rFonts w:ascii="Times New Roman" w:hAnsi="Times New Roman"/>
                <w:sz w:val="28"/>
                <w:szCs w:val="28"/>
                <w:lang w:val="en-US" w:eastAsia="ru-RU"/>
              </w:rPr>
              <w:t xml:space="preserve"> </w:t>
            </w:r>
            <w:r w:rsidRPr="00CC2B42">
              <w:rPr>
                <w:rFonts w:ascii="Times New Roman" w:hAnsi="Times New Roman"/>
                <w:sz w:val="28"/>
                <w:szCs w:val="28"/>
                <w:lang w:eastAsia="ru-RU"/>
              </w:rPr>
              <w:t>до</w:t>
            </w:r>
            <w:r w:rsidRPr="003241F0">
              <w:rPr>
                <w:rFonts w:ascii="Times New Roman" w:hAnsi="Times New Roman"/>
                <w:sz w:val="28"/>
                <w:szCs w:val="28"/>
                <w:lang w:val="en-US" w:eastAsia="ru-RU"/>
              </w:rPr>
              <w:t xml:space="preserve"> </w:t>
            </w:r>
            <w:r w:rsidRPr="00CC2B42">
              <w:rPr>
                <w:rFonts w:ascii="Times New Roman" w:hAnsi="Times New Roman"/>
                <w:sz w:val="28"/>
                <w:szCs w:val="28"/>
                <w:lang w:eastAsia="ru-RU"/>
              </w:rPr>
              <w:t>нуля</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proofErr w:type="spellStart"/>
            <w:proofErr w:type="gramStart"/>
            <w:r w:rsidRPr="00CC2B42">
              <w:rPr>
                <w:rFonts w:ascii="Times New Roman" w:hAnsi="Times New Roman"/>
                <w:sz w:val="28"/>
                <w:szCs w:val="28"/>
                <w:lang w:eastAsia="ru-RU"/>
              </w:rPr>
              <w:t>mystepper.targetPosition</w:t>
            </w:r>
            <w:proofErr w:type="spellEnd"/>
            <w:proofErr w:type="gramEnd"/>
            <w:r w:rsidRPr="00CC2B42">
              <w:rPr>
                <w:rFonts w:ascii="Times New Roman" w:hAnsi="Times New Roman"/>
                <w:sz w:val="28"/>
                <w:szCs w:val="28"/>
                <w:lang w:eastAsia="ru-RU"/>
              </w:rPr>
              <w:t>(); // Конечное положение в шагах</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proofErr w:type="spellStart"/>
            <w:proofErr w:type="gramStart"/>
            <w:r w:rsidRPr="00CC2B42">
              <w:rPr>
                <w:rFonts w:ascii="Times New Roman" w:hAnsi="Times New Roman"/>
                <w:sz w:val="28"/>
                <w:szCs w:val="28"/>
                <w:lang w:eastAsia="ru-RU"/>
              </w:rPr>
              <w:t>mystepper.distanceToGo</w:t>
            </w:r>
            <w:proofErr w:type="spellEnd"/>
            <w:proofErr w:type="gramEnd"/>
            <w:r w:rsidRPr="00CC2B42">
              <w:rPr>
                <w:rFonts w:ascii="Times New Roman" w:hAnsi="Times New Roman"/>
                <w:sz w:val="28"/>
                <w:szCs w:val="28"/>
                <w:lang w:eastAsia="ru-RU"/>
              </w:rPr>
              <w:t>(); // Вернуть расстояние до указанного положения</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proofErr w:type="spellStart"/>
            <w:proofErr w:type="gramStart"/>
            <w:r w:rsidRPr="00CC2B42">
              <w:rPr>
                <w:rFonts w:ascii="Times New Roman" w:hAnsi="Times New Roman"/>
                <w:sz w:val="28"/>
                <w:szCs w:val="28"/>
                <w:lang w:eastAsia="ru-RU"/>
              </w:rPr>
              <w:t>mystepper.moveTo</w:t>
            </w:r>
            <w:proofErr w:type="spellEnd"/>
            <w:proofErr w:type="gramEnd"/>
            <w:r w:rsidRPr="00CC2B42">
              <w:rPr>
                <w:rFonts w:ascii="Times New Roman" w:hAnsi="Times New Roman"/>
                <w:sz w:val="28"/>
                <w:szCs w:val="28"/>
                <w:lang w:eastAsia="ru-RU"/>
              </w:rPr>
              <w:t>(</w:t>
            </w:r>
            <w:proofErr w:type="spellStart"/>
            <w:r w:rsidRPr="00CC2B42">
              <w:rPr>
                <w:rFonts w:ascii="Times New Roman" w:hAnsi="Times New Roman"/>
                <w:sz w:val="28"/>
                <w:szCs w:val="28"/>
                <w:lang w:eastAsia="ru-RU"/>
              </w:rPr>
              <w:t>long</w:t>
            </w:r>
            <w:proofErr w:type="spellEnd"/>
            <w:r w:rsidRPr="00CC2B42">
              <w:rPr>
                <w:rFonts w:ascii="Times New Roman" w:hAnsi="Times New Roman"/>
                <w:sz w:val="28"/>
                <w:szCs w:val="28"/>
                <w:lang w:eastAsia="ru-RU"/>
              </w:rPr>
              <w:t xml:space="preserve"> </w:t>
            </w:r>
            <w:proofErr w:type="spellStart"/>
            <w:r w:rsidRPr="00CC2B42">
              <w:rPr>
                <w:rFonts w:ascii="Times New Roman" w:hAnsi="Times New Roman"/>
                <w:sz w:val="28"/>
                <w:szCs w:val="28"/>
                <w:lang w:eastAsia="ru-RU"/>
              </w:rPr>
              <w:t>absolute</w:t>
            </w:r>
            <w:proofErr w:type="spellEnd"/>
            <w:r w:rsidRPr="00CC2B42">
              <w:rPr>
                <w:rFonts w:ascii="Times New Roman" w:hAnsi="Times New Roman"/>
                <w:sz w:val="28"/>
                <w:szCs w:val="28"/>
                <w:lang w:eastAsia="ru-RU"/>
              </w:rPr>
              <w:t>); // Переместиться в абсолютно указанное положение</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proofErr w:type="spellStart"/>
            <w:proofErr w:type="gramStart"/>
            <w:r w:rsidRPr="00CC2B42">
              <w:rPr>
                <w:rFonts w:ascii="Times New Roman" w:hAnsi="Times New Roman"/>
                <w:sz w:val="28"/>
                <w:szCs w:val="28"/>
                <w:lang w:eastAsia="ru-RU"/>
              </w:rPr>
              <w:t>mystepper.move</w:t>
            </w:r>
            <w:proofErr w:type="spellEnd"/>
            <w:proofErr w:type="gramEnd"/>
            <w:r w:rsidRPr="00CC2B42">
              <w:rPr>
                <w:rFonts w:ascii="Times New Roman" w:hAnsi="Times New Roman"/>
                <w:sz w:val="28"/>
                <w:szCs w:val="28"/>
                <w:lang w:eastAsia="ru-RU"/>
              </w:rPr>
              <w:t>(</w:t>
            </w:r>
            <w:proofErr w:type="spellStart"/>
            <w:r w:rsidRPr="00CC2B42">
              <w:rPr>
                <w:rFonts w:ascii="Times New Roman" w:hAnsi="Times New Roman"/>
                <w:sz w:val="28"/>
                <w:szCs w:val="28"/>
                <w:lang w:eastAsia="ru-RU"/>
              </w:rPr>
              <w:t>long</w:t>
            </w:r>
            <w:proofErr w:type="spellEnd"/>
            <w:r w:rsidRPr="00CC2B42">
              <w:rPr>
                <w:rFonts w:ascii="Times New Roman" w:hAnsi="Times New Roman"/>
                <w:sz w:val="28"/>
                <w:szCs w:val="28"/>
                <w:lang w:eastAsia="ru-RU"/>
              </w:rPr>
              <w:t xml:space="preserve"> </w:t>
            </w:r>
            <w:proofErr w:type="spellStart"/>
            <w:r w:rsidRPr="00CC2B42">
              <w:rPr>
                <w:rFonts w:ascii="Times New Roman" w:hAnsi="Times New Roman"/>
                <w:sz w:val="28"/>
                <w:szCs w:val="28"/>
                <w:lang w:eastAsia="ru-RU"/>
              </w:rPr>
              <w:t>relative</w:t>
            </w:r>
            <w:proofErr w:type="spellEnd"/>
            <w:r w:rsidRPr="00CC2B42">
              <w:rPr>
                <w:rFonts w:ascii="Times New Roman" w:hAnsi="Times New Roman"/>
                <w:sz w:val="28"/>
                <w:szCs w:val="28"/>
                <w:lang w:eastAsia="ru-RU"/>
              </w:rPr>
              <w:t>); // Переместиться в относительно указанное положение</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proofErr w:type="spellStart"/>
            <w:proofErr w:type="gramStart"/>
            <w:r w:rsidRPr="00CC2B42">
              <w:rPr>
                <w:rFonts w:ascii="Times New Roman" w:hAnsi="Times New Roman"/>
                <w:sz w:val="28"/>
                <w:szCs w:val="28"/>
                <w:lang w:eastAsia="ru-RU"/>
              </w:rPr>
              <w:t>mystepper.run</w:t>
            </w:r>
            <w:proofErr w:type="spellEnd"/>
            <w:r w:rsidRPr="00CC2B42">
              <w:rPr>
                <w:rFonts w:ascii="Times New Roman" w:hAnsi="Times New Roman"/>
                <w:sz w:val="28"/>
                <w:szCs w:val="28"/>
                <w:lang w:eastAsia="ru-RU"/>
              </w:rPr>
              <w:t>(</w:t>
            </w:r>
            <w:proofErr w:type="gramEnd"/>
            <w:r w:rsidRPr="00CC2B42">
              <w:rPr>
                <w:rFonts w:ascii="Times New Roman" w:hAnsi="Times New Roman"/>
                <w:sz w:val="28"/>
                <w:szCs w:val="28"/>
                <w:lang w:eastAsia="ru-RU"/>
              </w:rPr>
              <w:t>); // Начать движение с ускорением, функцию следует вызывать повторно</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proofErr w:type="spellStart"/>
            <w:proofErr w:type="gramStart"/>
            <w:r w:rsidRPr="00CC2B42">
              <w:rPr>
                <w:rFonts w:ascii="Times New Roman" w:hAnsi="Times New Roman"/>
                <w:sz w:val="28"/>
                <w:szCs w:val="28"/>
                <w:lang w:eastAsia="ru-RU"/>
              </w:rPr>
              <w:t>mystepper.runToPosition</w:t>
            </w:r>
            <w:proofErr w:type="spellEnd"/>
            <w:proofErr w:type="gramEnd"/>
            <w:r w:rsidRPr="00CC2B42">
              <w:rPr>
                <w:rFonts w:ascii="Times New Roman" w:hAnsi="Times New Roman"/>
                <w:sz w:val="28"/>
                <w:szCs w:val="28"/>
                <w:lang w:eastAsia="ru-RU"/>
              </w:rPr>
              <w:t>(); // Начать движение до указанной точки</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proofErr w:type="spellStart"/>
            <w:proofErr w:type="gramStart"/>
            <w:r w:rsidRPr="00CC2B42">
              <w:rPr>
                <w:rFonts w:ascii="Times New Roman" w:hAnsi="Times New Roman"/>
                <w:sz w:val="28"/>
                <w:szCs w:val="28"/>
                <w:lang w:eastAsia="ru-RU"/>
              </w:rPr>
              <w:t>mystepper.runToNewPosition</w:t>
            </w:r>
            <w:proofErr w:type="spellEnd"/>
            <w:proofErr w:type="gramEnd"/>
            <w:r w:rsidRPr="00CC2B42">
              <w:rPr>
                <w:rFonts w:ascii="Times New Roman" w:hAnsi="Times New Roman"/>
                <w:sz w:val="28"/>
                <w:szCs w:val="28"/>
                <w:lang w:eastAsia="ru-RU"/>
              </w:rPr>
              <w:t>(); // Начать движение с ускорением до заданной позиции</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proofErr w:type="spellStart"/>
            <w:proofErr w:type="gramStart"/>
            <w:r w:rsidRPr="00CC2B42">
              <w:rPr>
                <w:rFonts w:ascii="Times New Roman" w:hAnsi="Times New Roman"/>
                <w:sz w:val="28"/>
                <w:szCs w:val="28"/>
                <w:lang w:eastAsia="ru-RU"/>
              </w:rPr>
              <w:t>mystepper.stop</w:t>
            </w:r>
            <w:proofErr w:type="spellEnd"/>
            <w:proofErr w:type="gramEnd"/>
            <w:r w:rsidRPr="00CC2B42">
              <w:rPr>
                <w:rFonts w:ascii="Times New Roman" w:hAnsi="Times New Roman"/>
                <w:sz w:val="28"/>
                <w:szCs w:val="28"/>
                <w:lang w:eastAsia="ru-RU"/>
              </w:rPr>
              <w:t>(); // Максимально быстрая остановка (без замедления)</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proofErr w:type="spellStart"/>
            <w:proofErr w:type="gramStart"/>
            <w:r w:rsidRPr="00CC2B42">
              <w:rPr>
                <w:rFonts w:ascii="Times New Roman" w:hAnsi="Times New Roman"/>
                <w:sz w:val="28"/>
                <w:szCs w:val="28"/>
                <w:lang w:eastAsia="ru-RU"/>
              </w:rPr>
              <w:lastRenderedPageBreak/>
              <w:t>mystepper.runSpeed</w:t>
            </w:r>
            <w:proofErr w:type="spellEnd"/>
            <w:proofErr w:type="gramEnd"/>
            <w:r w:rsidRPr="00CC2B42">
              <w:rPr>
                <w:rFonts w:ascii="Times New Roman" w:hAnsi="Times New Roman"/>
                <w:sz w:val="28"/>
                <w:szCs w:val="28"/>
                <w:lang w:eastAsia="ru-RU"/>
              </w:rPr>
              <w:t>(); // Начать движение с заданной скоростью без плавного ускорения</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proofErr w:type="spellStart"/>
            <w:proofErr w:type="gramStart"/>
            <w:r w:rsidRPr="00CC2B42">
              <w:rPr>
                <w:rFonts w:ascii="Times New Roman" w:hAnsi="Times New Roman"/>
                <w:sz w:val="28"/>
                <w:szCs w:val="28"/>
                <w:lang w:eastAsia="ru-RU"/>
              </w:rPr>
              <w:t>mystepper.runSpeedToPosition</w:t>
            </w:r>
            <w:proofErr w:type="spellEnd"/>
            <w:proofErr w:type="gramEnd"/>
            <w:r w:rsidRPr="00CC2B42">
              <w:rPr>
                <w:rFonts w:ascii="Times New Roman" w:hAnsi="Times New Roman"/>
                <w:sz w:val="28"/>
                <w:szCs w:val="28"/>
                <w:lang w:eastAsia="ru-RU"/>
              </w:rPr>
              <w:t>(); // Начать движение без плавного ускорения, до позиции</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proofErr w:type="spellStart"/>
            <w:proofErr w:type="gramStart"/>
            <w:r w:rsidRPr="00CC2B42">
              <w:rPr>
                <w:rFonts w:ascii="Times New Roman" w:hAnsi="Times New Roman"/>
                <w:sz w:val="28"/>
                <w:szCs w:val="28"/>
                <w:lang w:eastAsia="ru-RU"/>
              </w:rPr>
              <w:t>mystepper.disableOutputs</w:t>
            </w:r>
            <w:proofErr w:type="spellEnd"/>
            <w:proofErr w:type="gramEnd"/>
            <w:r w:rsidRPr="00CC2B42">
              <w:rPr>
                <w:rFonts w:ascii="Times New Roman" w:hAnsi="Times New Roman"/>
                <w:sz w:val="28"/>
                <w:szCs w:val="28"/>
                <w:lang w:eastAsia="ru-RU"/>
              </w:rPr>
              <w:t xml:space="preserve">(); // Деактивирует зарезервированные </w:t>
            </w:r>
            <w:proofErr w:type="spellStart"/>
            <w:r w:rsidRPr="00CC2B42">
              <w:rPr>
                <w:rFonts w:ascii="Times New Roman" w:hAnsi="Times New Roman"/>
                <w:sz w:val="28"/>
                <w:szCs w:val="28"/>
                <w:lang w:eastAsia="ru-RU"/>
              </w:rPr>
              <w:t>пины</w:t>
            </w:r>
            <w:proofErr w:type="spellEnd"/>
            <w:r w:rsidRPr="00CC2B42">
              <w:rPr>
                <w:rFonts w:ascii="Times New Roman" w:hAnsi="Times New Roman"/>
                <w:sz w:val="28"/>
                <w:szCs w:val="28"/>
                <w:lang w:eastAsia="ru-RU"/>
              </w:rPr>
              <w:t xml:space="preserve"> и </w:t>
            </w:r>
            <w:proofErr w:type="spellStart"/>
            <w:r w:rsidRPr="00CC2B42">
              <w:rPr>
                <w:rFonts w:ascii="Times New Roman" w:hAnsi="Times New Roman"/>
                <w:sz w:val="28"/>
                <w:szCs w:val="28"/>
                <w:lang w:eastAsia="ru-RU"/>
              </w:rPr>
              <w:t>устанавивает</w:t>
            </w:r>
            <w:proofErr w:type="spellEnd"/>
            <w:r w:rsidRPr="00CC2B42">
              <w:rPr>
                <w:rFonts w:ascii="Times New Roman" w:hAnsi="Times New Roman"/>
                <w:sz w:val="28"/>
                <w:szCs w:val="28"/>
                <w:lang w:eastAsia="ru-RU"/>
              </w:rPr>
              <w:t xml:space="preserve"> их в режим LOW. Снимает напряжение с обмоток двигателя, экономя энергию</w:t>
            </w:r>
          </w:p>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proofErr w:type="spellStart"/>
            <w:proofErr w:type="gramStart"/>
            <w:r w:rsidRPr="00CC2B42">
              <w:rPr>
                <w:rFonts w:ascii="Times New Roman" w:hAnsi="Times New Roman"/>
                <w:sz w:val="28"/>
                <w:szCs w:val="28"/>
                <w:lang w:eastAsia="ru-RU"/>
              </w:rPr>
              <w:t>mystepper.enableOutputs</w:t>
            </w:r>
            <w:proofErr w:type="spellEnd"/>
            <w:proofErr w:type="gramEnd"/>
            <w:r w:rsidRPr="00CC2B42">
              <w:rPr>
                <w:rFonts w:ascii="Times New Roman" w:hAnsi="Times New Roman"/>
                <w:sz w:val="28"/>
                <w:szCs w:val="28"/>
                <w:lang w:eastAsia="ru-RU"/>
              </w:rPr>
              <w:t xml:space="preserve">(); // Активирует зарезервированные </w:t>
            </w:r>
            <w:proofErr w:type="spellStart"/>
            <w:r w:rsidRPr="00CC2B42">
              <w:rPr>
                <w:rFonts w:ascii="Times New Roman" w:hAnsi="Times New Roman"/>
                <w:sz w:val="28"/>
                <w:szCs w:val="28"/>
                <w:lang w:eastAsia="ru-RU"/>
              </w:rPr>
              <w:t>пины</w:t>
            </w:r>
            <w:proofErr w:type="spellEnd"/>
            <w:r w:rsidRPr="00CC2B42">
              <w:rPr>
                <w:rFonts w:ascii="Times New Roman" w:hAnsi="Times New Roman"/>
                <w:sz w:val="28"/>
                <w:szCs w:val="28"/>
                <w:lang w:eastAsia="ru-RU"/>
              </w:rPr>
              <w:t xml:space="preserve"> и </w:t>
            </w:r>
            <w:proofErr w:type="spellStart"/>
            <w:r w:rsidRPr="00CC2B42">
              <w:rPr>
                <w:rFonts w:ascii="Times New Roman" w:hAnsi="Times New Roman"/>
                <w:sz w:val="28"/>
                <w:szCs w:val="28"/>
                <w:lang w:eastAsia="ru-RU"/>
              </w:rPr>
              <w:t>устанавивает</w:t>
            </w:r>
            <w:proofErr w:type="spellEnd"/>
            <w:r w:rsidRPr="00CC2B42">
              <w:rPr>
                <w:rFonts w:ascii="Times New Roman" w:hAnsi="Times New Roman"/>
                <w:sz w:val="28"/>
                <w:szCs w:val="28"/>
                <w:lang w:eastAsia="ru-RU"/>
              </w:rPr>
              <w:t xml:space="preserve"> их в режим OUTPUT. Вызывается автоматически при запуске двигателя</w:t>
            </w:r>
          </w:p>
          <w:p w:rsidR="003241F0" w:rsidRPr="00B40CF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Times New Roman" w:hAnsi="Times New Roman"/>
                <w:sz w:val="28"/>
                <w:szCs w:val="28"/>
                <w:lang w:eastAsia="ru-RU"/>
              </w:rPr>
            </w:pPr>
          </w:p>
        </w:tc>
      </w:tr>
      <w:tr w:rsidR="003241F0" w:rsidRPr="005928E9" w:rsidTr="00772863">
        <w:tc>
          <w:tcPr>
            <w:tcW w:w="5640" w:type="dxa"/>
            <w:shd w:val="clear" w:color="auto" w:fill="auto"/>
            <w:tcMar>
              <w:top w:w="100" w:type="dxa"/>
              <w:left w:w="100" w:type="dxa"/>
              <w:bottom w:w="100" w:type="dxa"/>
              <w:right w:w="100" w:type="dxa"/>
            </w:tcMar>
          </w:tcPr>
          <w:p w:rsidR="003241F0" w:rsidRPr="00B40CF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
                <w:sz w:val="28"/>
                <w:szCs w:val="28"/>
                <w:lang w:eastAsia="ru-RU"/>
              </w:rPr>
            </w:pPr>
            <w:r>
              <w:rPr>
                <w:rFonts w:ascii="Times New Roman" w:hAnsi="Times New Roman"/>
                <w:b/>
                <w:sz w:val="28"/>
                <w:szCs w:val="28"/>
                <w:lang w:eastAsia="ru-RU"/>
              </w:rPr>
              <w:lastRenderedPageBreak/>
              <w:t xml:space="preserve">Блок 5. </w:t>
            </w:r>
            <w:r w:rsidRPr="005928E9">
              <w:rPr>
                <w:rFonts w:ascii="Times New Roman" w:hAnsi="Times New Roman"/>
                <w:bCs/>
                <w:sz w:val="28"/>
                <w:szCs w:val="28"/>
                <w:lang w:eastAsia="ru-RU"/>
              </w:rPr>
              <w:t>Редактирование модели под изученный материал. Составление чертежа.</w:t>
            </w:r>
          </w:p>
        </w:tc>
        <w:tc>
          <w:tcPr>
            <w:tcW w:w="4525" w:type="dxa"/>
            <w:shd w:val="clear" w:color="auto" w:fill="auto"/>
            <w:tcMar>
              <w:top w:w="100" w:type="dxa"/>
              <w:left w:w="100" w:type="dxa"/>
              <w:bottom w:w="100" w:type="dxa"/>
              <w:right w:w="100" w:type="dxa"/>
            </w:tcMar>
          </w:tcPr>
          <w:p w:rsidR="003241F0" w:rsidRPr="00B40CF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sz w:val="28"/>
                <w:szCs w:val="28"/>
                <w:lang w:eastAsia="ru-RU"/>
              </w:rPr>
            </w:pPr>
            <w:r>
              <w:rPr>
                <w:rFonts w:ascii="Times New Roman" w:hAnsi="Times New Roman"/>
                <w:sz w:val="28"/>
                <w:szCs w:val="28"/>
                <w:lang w:eastAsia="ru-RU"/>
              </w:rPr>
              <w:t>45 мин</w:t>
            </w:r>
          </w:p>
        </w:tc>
      </w:tr>
      <w:tr w:rsidR="003241F0" w:rsidRPr="005928E9" w:rsidTr="00772863">
        <w:tc>
          <w:tcPr>
            <w:tcW w:w="10165" w:type="dxa"/>
            <w:gridSpan w:val="2"/>
            <w:shd w:val="clear" w:color="auto" w:fill="auto"/>
            <w:tcMar>
              <w:top w:w="100" w:type="dxa"/>
              <w:left w:w="100" w:type="dxa"/>
              <w:bottom w:w="100" w:type="dxa"/>
              <w:right w:w="100" w:type="dxa"/>
            </w:tcMar>
          </w:tcPr>
          <w:p w:rsidR="003241F0" w:rsidRPr="00B40CF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Pr>
                <w:rFonts w:ascii="Times New Roman" w:hAnsi="Times New Roman"/>
                <w:sz w:val="28"/>
                <w:szCs w:val="28"/>
                <w:lang w:eastAsia="ru-RU"/>
              </w:rPr>
              <w:t>Главный упор делается на редактирование модели в форме консультации и составление технического чертежа.</w:t>
            </w:r>
          </w:p>
        </w:tc>
      </w:tr>
      <w:tr w:rsidR="003241F0" w:rsidRPr="005928E9" w:rsidTr="00772863">
        <w:tc>
          <w:tcPr>
            <w:tcW w:w="5640" w:type="dxa"/>
            <w:shd w:val="clear" w:color="auto" w:fill="auto"/>
            <w:tcMar>
              <w:top w:w="100" w:type="dxa"/>
              <w:left w:w="100" w:type="dxa"/>
              <w:bottom w:w="100" w:type="dxa"/>
              <w:right w:w="100" w:type="dxa"/>
            </w:tcMar>
          </w:tcPr>
          <w:p w:rsidR="003241F0" w:rsidRPr="00B40CF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
                <w:sz w:val="28"/>
                <w:szCs w:val="28"/>
                <w:lang w:eastAsia="ru-RU"/>
              </w:rPr>
            </w:pPr>
            <w:r>
              <w:rPr>
                <w:rFonts w:ascii="Times New Roman" w:hAnsi="Times New Roman"/>
                <w:b/>
                <w:sz w:val="28"/>
                <w:szCs w:val="28"/>
                <w:lang w:eastAsia="ru-RU"/>
              </w:rPr>
              <w:t>Блок 6.</w:t>
            </w:r>
            <w:r w:rsidRPr="005928E9">
              <w:t xml:space="preserve"> </w:t>
            </w:r>
            <w:r w:rsidRPr="005928E9">
              <w:rPr>
                <w:rFonts w:ascii="Times New Roman" w:hAnsi="Times New Roman"/>
                <w:sz w:val="28"/>
                <w:szCs w:val="28"/>
                <w:lang w:eastAsia="ru-RU"/>
              </w:rPr>
              <w:t>Окончательные работы по изготовлению конструкции.</w:t>
            </w:r>
          </w:p>
        </w:tc>
        <w:tc>
          <w:tcPr>
            <w:tcW w:w="4525" w:type="dxa"/>
            <w:shd w:val="clear" w:color="auto" w:fill="auto"/>
            <w:tcMar>
              <w:top w:w="100" w:type="dxa"/>
              <w:left w:w="100" w:type="dxa"/>
              <w:bottom w:w="100" w:type="dxa"/>
              <w:right w:w="100" w:type="dxa"/>
            </w:tcMar>
          </w:tcPr>
          <w:p w:rsidR="003241F0" w:rsidRPr="00B40CF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Times New Roman" w:hAnsi="Times New Roman"/>
                <w:sz w:val="28"/>
                <w:szCs w:val="28"/>
                <w:lang w:eastAsia="ru-RU"/>
              </w:rPr>
            </w:pPr>
            <w:r>
              <w:rPr>
                <w:rFonts w:ascii="Times New Roman" w:hAnsi="Times New Roman"/>
                <w:sz w:val="28"/>
                <w:szCs w:val="28"/>
                <w:lang w:eastAsia="ru-RU"/>
              </w:rPr>
              <w:t>45 мин</w:t>
            </w:r>
          </w:p>
        </w:tc>
      </w:tr>
      <w:tr w:rsidR="003241F0" w:rsidRPr="005928E9" w:rsidTr="00772863">
        <w:tc>
          <w:tcPr>
            <w:tcW w:w="10165" w:type="dxa"/>
            <w:gridSpan w:val="2"/>
            <w:shd w:val="clear" w:color="auto" w:fill="auto"/>
            <w:tcMar>
              <w:top w:w="100" w:type="dxa"/>
              <w:left w:w="100" w:type="dxa"/>
              <w:bottom w:w="100" w:type="dxa"/>
              <w:right w:w="100" w:type="dxa"/>
            </w:tcMar>
          </w:tcPr>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C2B42">
              <w:rPr>
                <w:rFonts w:ascii="Times New Roman" w:hAnsi="Times New Roman"/>
                <w:sz w:val="28"/>
                <w:szCs w:val="28"/>
                <w:lang w:eastAsia="ru-RU"/>
              </w:rPr>
              <w:t xml:space="preserve">Конструкторское </w:t>
            </w:r>
            <w:r>
              <w:rPr>
                <w:rFonts w:ascii="Times New Roman" w:hAnsi="Times New Roman"/>
                <w:sz w:val="28"/>
                <w:szCs w:val="28"/>
                <w:lang w:eastAsia="ru-RU"/>
              </w:rPr>
              <w:t>бюро</w:t>
            </w:r>
            <w:r w:rsidRPr="00CC2B42">
              <w:rPr>
                <w:rFonts w:ascii="Times New Roman" w:hAnsi="Times New Roman"/>
                <w:sz w:val="28"/>
                <w:szCs w:val="28"/>
                <w:lang w:eastAsia="ru-RU"/>
              </w:rPr>
              <w:t xml:space="preserve"> </w:t>
            </w:r>
            <w:r>
              <w:rPr>
                <w:rFonts w:ascii="Times New Roman" w:hAnsi="Times New Roman"/>
                <w:sz w:val="28"/>
                <w:szCs w:val="28"/>
                <w:lang w:eastAsia="ru-RU"/>
              </w:rPr>
              <w:t>заканчивает моделирование и создание собственных макетов под чутким руководством наставника.</w:t>
            </w:r>
          </w:p>
        </w:tc>
      </w:tr>
      <w:tr w:rsidR="003241F0" w:rsidRPr="005928E9" w:rsidTr="00772863">
        <w:tc>
          <w:tcPr>
            <w:tcW w:w="5640" w:type="dxa"/>
            <w:shd w:val="clear" w:color="auto" w:fill="auto"/>
            <w:tcMar>
              <w:top w:w="100" w:type="dxa"/>
              <w:left w:w="100" w:type="dxa"/>
              <w:bottom w:w="100" w:type="dxa"/>
              <w:right w:w="100" w:type="dxa"/>
            </w:tcMar>
          </w:tcPr>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
                <w:sz w:val="28"/>
                <w:szCs w:val="28"/>
                <w:lang w:eastAsia="ru-RU"/>
              </w:rPr>
            </w:pPr>
            <w:r w:rsidRPr="005928E9">
              <w:rPr>
                <w:rFonts w:ascii="Times New Roman" w:hAnsi="Times New Roman"/>
                <w:b/>
                <w:bCs/>
                <w:sz w:val="28"/>
                <w:szCs w:val="28"/>
                <w:lang w:eastAsia="ru-RU"/>
              </w:rPr>
              <w:t>Блок 7.</w:t>
            </w:r>
            <w:r w:rsidRPr="005928E9">
              <w:t xml:space="preserve"> </w:t>
            </w:r>
            <w:r w:rsidRPr="009C137A">
              <w:rPr>
                <w:rFonts w:ascii="Times New Roman" w:hAnsi="Times New Roman"/>
                <w:sz w:val="28"/>
                <w:szCs w:val="28"/>
                <w:lang w:eastAsia="ru-RU"/>
              </w:rPr>
              <w:t xml:space="preserve">Проведение испытания и </w:t>
            </w:r>
            <w:r>
              <w:rPr>
                <w:rFonts w:ascii="Times New Roman" w:hAnsi="Times New Roman"/>
                <w:sz w:val="28"/>
                <w:szCs w:val="28"/>
                <w:lang w:eastAsia="ru-RU"/>
              </w:rPr>
              <w:t>составление проектной документации, предварительная защита</w:t>
            </w:r>
            <w:r w:rsidRPr="009C137A">
              <w:rPr>
                <w:rFonts w:ascii="Times New Roman" w:hAnsi="Times New Roman"/>
                <w:sz w:val="28"/>
                <w:szCs w:val="28"/>
                <w:lang w:eastAsia="ru-RU"/>
              </w:rPr>
              <w:t>.</w:t>
            </w:r>
            <w:r>
              <w:rPr>
                <w:rFonts w:ascii="Times New Roman" w:hAnsi="Times New Roman"/>
                <w:sz w:val="28"/>
                <w:szCs w:val="28"/>
                <w:lang w:eastAsia="ru-RU"/>
              </w:rPr>
              <w:t xml:space="preserve"> Корректировка модели.</w:t>
            </w:r>
          </w:p>
        </w:tc>
        <w:tc>
          <w:tcPr>
            <w:tcW w:w="4525" w:type="dxa"/>
            <w:shd w:val="clear" w:color="auto" w:fill="auto"/>
            <w:tcMar>
              <w:top w:w="100" w:type="dxa"/>
              <w:left w:w="100" w:type="dxa"/>
              <w:bottom w:w="100" w:type="dxa"/>
              <w:right w:w="100" w:type="dxa"/>
            </w:tcMar>
          </w:tcPr>
          <w:p w:rsidR="003241F0" w:rsidRPr="00B40CF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sz w:val="28"/>
                <w:szCs w:val="28"/>
                <w:lang w:eastAsia="ru-RU"/>
              </w:rPr>
            </w:pPr>
            <w:r>
              <w:rPr>
                <w:rFonts w:ascii="Times New Roman" w:hAnsi="Times New Roman"/>
                <w:sz w:val="28"/>
                <w:szCs w:val="28"/>
                <w:lang w:eastAsia="ru-RU"/>
              </w:rPr>
              <w:t>45 мин</w:t>
            </w:r>
          </w:p>
        </w:tc>
      </w:tr>
      <w:tr w:rsidR="003241F0" w:rsidRPr="005928E9" w:rsidTr="00772863">
        <w:tc>
          <w:tcPr>
            <w:tcW w:w="5640" w:type="dxa"/>
            <w:shd w:val="clear" w:color="auto" w:fill="auto"/>
            <w:tcMar>
              <w:top w:w="100" w:type="dxa"/>
              <w:left w:w="100" w:type="dxa"/>
              <w:bottom w:w="100" w:type="dxa"/>
              <w:right w:w="100" w:type="dxa"/>
            </w:tcMar>
          </w:tcPr>
          <w:p w:rsidR="003241F0" w:rsidRPr="00CC2B4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CC2B42">
              <w:rPr>
                <w:rFonts w:ascii="Times New Roman" w:hAnsi="Times New Roman"/>
                <w:sz w:val="28"/>
                <w:szCs w:val="28"/>
                <w:lang w:eastAsia="ru-RU"/>
              </w:rPr>
              <w:t>Оформляется паспорт проекта. Проводятся первые испытания модели.</w:t>
            </w:r>
          </w:p>
        </w:tc>
        <w:tc>
          <w:tcPr>
            <w:tcW w:w="4525" w:type="dxa"/>
            <w:shd w:val="clear" w:color="auto" w:fill="auto"/>
            <w:tcMar>
              <w:top w:w="100" w:type="dxa"/>
              <w:left w:w="100" w:type="dxa"/>
              <w:bottom w:w="100" w:type="dxa"/>
              <w:right w:w="100" w:type="dxa"/>
            </w:tcMar>
          </w:tcPr>
          <w:p w:rsidR="003241F0" w:rsidRPr="00B40CF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Times New Roman" w:hAnsi="Times New Roman"/>
                <w:sz w:val="28"/>
                <w:szCs w:val="28"/>
                <w:lang w:eastAsia="ru-RU"/>
              </w:rPr>
            </w:pPr>
          </w:p>
        </w:tc>
      </w:tr>
      <w:tr w:rsidR="003241F0" w:rsidRPr="005928E9" w:rsidTr="00772863">
        <w:tc>
          <w:tcPr>
            <w:tcW w:w="5640" w:type="dxa"/>
            <w:shd w:val="clear" w:color="auto" w:fill="auto"/>
            <w:tcMar>
              <w:top w:w="100" w:type="dxa"/>
              <w:left w:w="100" w:type="dxa"/>
              <w:bottom w:w="100" w:type="dxa"/>
              <w:right w:w="100" w:type="dxa"/>
            </w:tcMar>
          </w:tcPr>
          <w:p w:rsidR="003241F0" w:rsidRPr="005928E9"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
                <w:bCs/>
                <w:sz w:val="28"/>
                <w:szCs w:val="28"/>
                <w:lang w:eastAsia="ru-RU"/>
              </w:rPr>
            </w:pPr>
            <w:r>
              <w:rPr>
                <w:rFonts w:ascii="Times New Roman" w:hAnsi="Times New Roman"/>
                <w:b/>
                <w:bCs/>
                <w:sz w:val="28"/>
                <w:szCs w:val="28"/>
                <w:lang w:eastAsia="ru-RU"/>
              </w:rPr>
              <w:t xml:space="preserve">Блок 8. </w:t>
            </w:r>
            <w:r w:rsidRPr="009C137A">
              <w:rPr>
                <w:rFonts w:ascii="Times New Roman" w:hAnsi="Times New Roman"/>
                <w:sz w:val="28"/>
                <w:szCs w:val="28"/>
                <w:lang w:eastAsia="ru-RU"/>
              </w:rPr>
              <w:t xml:space="preserve">Контрольная защита с приглашенными экспертами. </w:t>
            </w:r>
          </w:p>
        </w:tc>
        <w:tc>
          <w:tcPr>
            <w:tcW w:w="4525" w:type="dxa"/>
            <w:shd w:val="clear" w:color="auto" w:fill="auto"/>
            <w:tcMar>
              <w:top w:w="100" w:type="dxa"/>
              <w:left w:w="100" w:type="dxa"/>
              <w:bottom w:w="100" w:type="dxa"/>
              <w:right w:w="100" w:type="dxa"/>
            </w:tcMar>
          </w:tcPr>
          <w:p w:rsidR="003241F0" w:rsidRPr="00B40CF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Times New Roman" w:hAnsi="Times New Roman"/>
                <w:sz w:val="28"/>
                <w:szCs w:val="28"/>
                <w:lang w:eastAsia="ru-RU"/>
              </w:rPr>
            </w:pPr>
            <w:r>
              <w:rPr>
                <w:rFonts w:ascii="Times New Roman" w:hAnsi="Times New Roman"/>
                <w:sz w:val="28"/>
                <w:szCs w:val="28"/>
                <w:lang w:eastAsia="ru-RU"/>
              </w:rPr>
              <w:t>45 мин</w:t>
            </w:r>
          </w:p>
        </w:tc>
      </w:tr>
      <w:tr w:rsidR="003241F0" w:rsidRPr="00B40CF2" w:rsidTr="00772863">
        <w:trPr>
          <w:trHeight w:val="480"/>
        </w:trPr>
        <w:tc>
          <w:tcPr>
            <w:tcW w:w="10165" w:type="dxa"/>
            <w:gridSpan w:val="2"/>
            <w:shd w:val="clear" w:color="auto" w:fill="auto"/>
            <w:tcMar>
              <w:top w:w="100" w:type="dxa"/>
              <w:left w:w="100" w:type="dxa"/>
              <w:bottom w:w="100" w:type="dxa"/>
              <w:right w:w="100" w:type="dxa"/>
            </w:tcMar>
          </w:tcPr>
          <w:p w:rsidR="003241F0" w:rsidRPr="009C137A" w:rsidRDefault="003241F0" w:rsidP="00772863">
            <w:pPr>
              <w:widowControl w:val="0"/>
              <w:pBdr>
                <w:top w:val="nil"/>
                <w:left w:val="nil"/>
                <w:bottom w:val="nil"/>
                <w:right w:val="nil"/>
                <w:between w:val="nil"/>
              </w:pBdr>
              <w:spacing w:line="360" w:lineRule="auto"/>
              <w:ind w:firstLine="709"/>
              <w:jc w:val="both"/>
              <w:rPr>
                <w:rFonts w:ascii="Times New Roman" w:hAnsi="Times New Roman"/>
                <w:iCs/>
                <w:sz w:val="28"/>
                <w:szCs w:val="28"/>
                <w:lang w:eastAsia="ru-RU"/>
              </w:rPr>
            </w:pPr>
            <w:r>
              <w:rPr>
                <w:rFonts w:ascii="Times New Roman" w:hAnsi="Times New Roman"/>
                <w:iCs/>
                <w:sz w:val="28"/>
                <w:szCs w:val="28"/>
                <w:lang w:eastAsia="ru-RU"/>
              </w:rPr>
              <w:lastRenderedPageBreak/>
              <w:t>Команда защищает модель перед экспертами.</w:t>
            </w:r>
          </w:p>
        </w:tc>
      </w:tr>
    </w:tbl>
    <w:p w:rsidR="003241F0" w:rsidRPr="00B40CF2" w:rsidRDefault="003241F0" w:rsidP="003241F0">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jc w:val="both"/>
        <w:rPr>
          <w:rFonts w:ascii="Times New Roman" w:hAnsi="Times New Roman"/>
          <w:b/>
          <w:color w:val="000000"/>
          <w:sz w:val="28"/>
          <w:szCs w:val="28"/>
          <w:lang w:eastAsia="ru-RU"/>
        </w:rPr>
      </w:pPr>
      <w:r w:rsidRPr="00B40CF2">
        <w:rPr>
          <w:rFonts w:ascii="Times New Roman" w:hAnsi="Times New Roman"/>
          <w:b/>
          <w:color w:val="000000"/>
          <w:sz w:val="28"/>
          <w:szCs w:val="28"/>
          <w:lang w:eastAsia="ru-RU"/>
        </w:rPr>
        <w:t>Предполагаемые образовательные результаты:</w:t>
      </w:r>
    </w:p>
    <w:p w:rsidR="003241F0" w:rsidRPr="00B40CF2" w:rsidRDefault="003241F0" w:rsidP="003241F0">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jc w:val="both"/>
        <w:rPr>
          <w:rFonts w:ascii="Times New Roman" w:hAnsi="Times New Roman"/>
          <w:sz w:val="28"/>
          <w:szCs w:val="28"/>
          <w:lang w:eastAsia="ru-RU"/>
        </w:rPr>
      </w:pPr>
      <w:r w:rsidRPr="00B40CF2">
        <w:rPr>
          <w:rFonts w:ascii="Times New Roman" w:hAnsi="Times New Roman"/>
          <w:b/>
          <w:sz w:val="28"/>
          <w:szCs w:val="28"/>
          <w:lang w:eastAsia="ru-RU"/>
        </w:rPr>
        <w:t xml:space="preserve">Артефакты: </w:t>
      </w:r>
      <w:r w:rsidRPr="00B40CF2">
        <w:rPr>
          <w:rFonts w:ascii="Times New Roman" w:hAnsi="Times New Roman"/>
          <w:sz w:val="28"/>
          <w:szCs w:val="28"/>
          <w:lang w:eastAsia="ru-RU"/>
        </w:rPr>
        <w:t xml:space="preserve">трехмерная модель </w:t>
      </w:r>
      <w:r w:rsidRPr="00DE43C1">
        <w:rPr>
          <w:rFonts w:ascii="Times New Roman" w:hAnsi="Times New Roman"/>
          <w:sz w:val="28"/>
          <w:szCs w:val="28"/>
          <w:lang w:eastAsia="ru-RU"/>
        </w:rPr>
        <w:t>«Модель Солнечной системы</w:t>
      </w:r>
      <w:r>
        <w:rPr>
          <w:rFonts w:ascii="Times New Roman" w:hAnsi="Times New Roman"/>
          <w:sz w:val="28"/>
          <w:szCs w:val="28"/>
          <w:lang w:eastAsia="ru-RU"/>
        </w:rPr>
        <w:t xml:space="preserve"> </w:t>
      </w:r>
      <w:r w:rsidRPr="00DE43C1">
        <w:rPr>
          <w:rFonts w:ascii="Times New Roman" w:hAnsi="Times New Roman"/>
          <w:sz w:val="28"/>
          <w:szCs w:val="28"/>
          <w:lang w:eastAsia="ru-RU"/>
        </w:rPr>
        <w:t xml:space="preserve">– методический тренажер для уроков </w:t>
      </w:r>
      <w:r>
        <w:rPr>
          <w:rFonts w:ascii="Times New Roman" w:hAnsi="Times New Roman"/>
          <w:sz w:val="28"/>
          <w:szCs w:val="28"/>
          <w:lang w:eastAsia="ru-RU"/>
        </w:rPr>
        <w:t>а</w:t>
      </w:r>
      <w:r w:rsidRPr="00DE43C1">
        <w:rPr>
          <w:rFonts w:ascii="Times New Roman" w:hAnsi="Times New Roman"/>
          <w:sz w:val="28"/>
          <w:szCs w:val="28"/>
          <w:lang w:eastAsia="ru-RU"/>
        </w:rPr>
        <w:t>строномии»</w:t>
      </w:r>
    </w:p>
    <w:p w:rsidR="003241F0" w:rsidRPr="00B40CF2" w:rsidRDefault="003241F0" w:rsidP="003241F0">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jc w:val="both"/>
        <w:rPr>
          <w:rFonts w:ascii="Times New Roman" w:hAnsi="Times New Roman"/>
          <w:b/>
          <w:sz w:val="28"/>
          <w:szCs w:val="28"/>
          <w:lang w:eastAsia="ru-RU"/>
        </w:rPr>
      </w:pPr>
      <w:r w:rsidRPr="00B40CF2">
        <w:rPr>
          <w:rFonts w:ascii="Times New Roman" w:hAnsi="Times New Roman"/>
          <w:b/>
          <w:sz w:val="28"/>
          <w:szCs w:val="28"/>
          <w:lang w:eastAsia="ru-RU"/>
        </w:rPr>
        <w:t xml:space="preserve">Знания: </w:t>
      </w:r>
    </w:p>
    <w:p w:rsidR="003241F0" w:rsidRPr="00B40CF2" w:rsidRDefault="003241F0" w:rsidP="006560B3">
      <w:pPr>
        <w:numPr>
          <w:ilvl w:val="0"/>
          <w:numId w:val="33"/>
        </w:numPr>
        <w:pBdr>
          <w:top w:val="none" w:sz="0" w:space="0" w:color="000000"/>
          <w:left w:val="none" w:sz="0" w:space="0" w:color="000000"/>
          <w:bottom w:val="none" w:sz="0" w:space="0" w:color="000000"/>
          <w:right w:val="none" w:sz="0" w:space="0" w:color="000000"/>
          <w:between w:val="none" w:sz="0" w:space="0" w:color="000000"/>
        </w:pBdr>
        <w:suppressAutoHyphens w:val="0"/>
        <w:spacing w:line="360" w:lineRule="auto"/>
        <w:ind w:left="0" w:firstLine="709"/>
        <w:jc w:val="both"/>
        <w:rPr>
          <w:rFonts w:ascii="Times New Roman" w:hAnsi="Times New Roman"/>
          <w:sz w:val="28"/>
          <w:szCs w:val="28"/>
          <w:lang w:eastAsia="ru-RU"/>
        </w:rPr>
      </w:pPr>
      <w:r w:rsidRPr="00B40CF2">
        <w:rPr>
          <w:rFonts w:ascii="Times New Roman" w:hAnsi="Times New Roman"/>
          <w:sz w:val="28"/>
          <w:szCs w:val="28"/>
          <w:lang w:eastAsia="ru-RU"/>
        </w:rPr>
        <w:t>принципы работы в системах автоматизированного проектирования;</w:t>
      </w:r>
    </w:p>
    <w:p w:rsidR="003241F0" w:rsidRPr="00B40CF2" w:rsidRDefault="003241F0" w:rsidP="006560B3">
      <w:pPr>
        <w:numPr>
          <w:ilvl w:val="0"/>
          <w:numId w:val="33"/>
        </w:numPr>
        <w:pBdr>
          <w:top w:val="none" w:sz="0" w:space="0" w:color="000000"/>
          <w:left w:val="none" w:sz="0" w:space="0" w:color="000000"/>
          <w:bottom w:val="none" w:sz="0" w:space="0" w:color="000000"/>
          <w:right w:val="none" w:sz="0" w:space="0" w:color="000000"/>
          <w:between w:val="none" w:sz="0" w:space="0" w:color="000000"/>
        </w:pBdr>
        <w:suppressAutoHyphens w:val="0"/>
        <w:spacing w:line="360" w:lineRule="auto"/>
        <w:ind w:left="0" w:firstLine="709"/>
        <w:jc w:val="both"/>
        <w:rPr>
          <w:rFonts w:ascii="Times New Roman" w:hAnsi="Times New Roman"/>
          <w:sz w:val="28"/>
          <w:szCs w:val="28"/>
          <w:lang w:eastAsia="ru-RU"/>
        </w:rPr>
      </w:pPr>
      <w:r w:rsidRPr="00B40CF2">
        <w:rPr>
          <w:rFonts w:ascii="Times New Roman" w:hAnsi="Times New Roman"/>
          <w:sz w:val="28"/>
          <w:szCs w:val="28"/>
          <w:lang w:eastAsia="ru-RU"/>
        </w:rPr>
        <w:t xml:space="preserve">конструкции </w:t>
      </w:r>
      <w:r>
        <w:rPr>
          <w:rFonts w:ascii="Times New Roman" w:hAnsi="Times New Roman"/>
          <w:sz w:val="28"/>
          <w:szCs w:val="28"/>
          <w:lang w:eastAsia="ru-RU"/>
        </w:rPr>
        <w:t xml:space="preserve">существующих моделей в движении </w:t>
      </w:r>
      <w:r w:rsidRPr="00B40CF2">
        <w:rPr>
          <w:rFonts w:ascii="Times New Roman" w:hAnsi="Times New Roman"/>
          <w:sz w:val="28"/>
          <w:szCs w:val="28"/>
          <w:lang w:eastAsia="ru-RU"/>
        </w:rPr>
        <w:t>и их систем;</w:t>
      </w:r>
    </w:p>
    <w:p w:rsidR="003241F0" w:rsidRPr="00B40CF2" w:rsidRDefault="003241F0" w:rsidP="006560B3">
      <w:pPr>
        <w:numPr>
          <w:ilvl w:val="0"/>
          <w:numId w:val="33"/>
        </w:numPr>
        <w:pBdr>
          <w:top w:val="none" w:sz="0" w:space="0" w:color="000000"/>
          <w:left w:val="none" w:sz="0" w:space="0" w:color="000000"/>
          <w:bottom w:val="none" w:sz="0" w:space="0" w:color="000000"/>
          <w:right w:val="none" w:sz="0" w:space="0" w:color="000000"/>
          <w:between w:val="none" w:sz="0" w:space="0" w:color="000000"/>
        </w:pBdr>
        <w:suppressAutoHyphens w:val="0"/>
        <w:spacing w:line="360" w:lineRule="auto"/>
        <w:ind w:left="0" w:firstLine="709"/>
        <w:jc w:val="both"/>
        <w:rPr>
          <w:rFonts w:ascii="Times New Roman" w:hAnsi="Times New Roman"/>
          <w:sz w:val="28"/>
          <w:szCs w:val="28"/>
          <w:lang w:eastAsia="ru-RU"/>
        </w:rPr>
      </w:pPr>
      <w:r w:rsidRPr="00B40CF2">
        <w:rPr>
          <w:rFonts w:ascii="Times New Roman" w:hAnsi="Times New Roman"/>
          <w:sz w:val="28"/>
          <w:szCs w:val="28"/>
          <w:lang w:eastAsia="ru-RU"/>
        </w:rPr>
        <w:t xml:space="preserve">принципы и назначение </w:t>
      </w:r>
      <w:proofErr w:type="spellStart"/>
      <w:r w:rsidRPr="00B40CF2">
        <w:rPr>
          <w:rFonts w:ascii="Times New Roman" w:hAnsi="Times New Roman"/>
          <w:sz w:val="28"/>
          <w:szCs w:val="28"/>
          <w:lang w:eastAsia="ru-RU"/>
        </w:rPr>
        <w:t>прототипирования</w:t>
      </w:r>
      <w:proofErr w:type="spellEnd"/>
      <w:r w:rsidRPr="00B40CF2">
        <w:rPr>
          <w:rFonts w:ascii="Times New Roman" w:hAnsi="Times New Roman"/>
          <w:sz w:val="28"/>
          <w:szCs w:val="28"/>
          <w:lang w:eastAsia="ru-RU"/>
        </w:rPr>
        <w:t>.</w:t>
      </w:r>
    </w:p>
    <w:p w:rsidR="003241F0" w:rsidRPr="00B40CF2" w:rsidRDefault="003241F0" w:rsidP="003241F0">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rPr>
          <w:rFonts w:ascii="Times New Roman" w:hAnsi="Times New Roman"/>
          <w:b/>
          <w:sz w:val="28"/>
          <w:szCs w:val="28"/>
          <w:lang w:eastAsia="ru-RU"/>
        </w:rPr>
      </w:pPr>
      <w:r w:rsidRPr="00B40CF2">
        <w:rPr>
          <w:rFonts w:ascii="Times New Roman" w:hAnsi="Times New Roman"/>
          <w:b/>
          <w:sz w:val="28"/>
          <w:szCs w:val="28"/>
          <w:lang w:eastAsia="ru-RU"/>
        </w:rPr>
        <w:t xml:space="preserve">Умения: </w:t>
      </w:r>
    </w:p>
    <w:p w:rsidR="003241F0" w:rsidRPr="00B40CF2" w:rsidRDefault="003241F0" w:rsidP="006560B3">
      <w:pPr>
        <w:numPr>
          <w:ilvl w:val="0"/>
          <w:numId w:val="34"/>
        </w:numPr>
        <w:pBdr>
          <w:top w:val="none" w:sz="0" w:space="0" w:color="000000"/>
          <w:left w:val="none" w:sz="0" w:space="0" w:color="000000"/>
          <w:bottom w:val="none" w:sz="0" w:space="0" w:color="000000"/>
          <w:right w:val="none" w:sz="0" w:space="0" w:color="000000"/>
          <w:between w:val="none" w:sz="0" w:space="0" w:color="000000"/>
        </w:pBdr>
        <w:suppressAutoHyphens w:val="0"/>
        <w:spacing w:line="360" w:lineRule="auto"/>
        <w:ind w:left="0" w:firstLine="709"/>
        <w:jc w:val="both"/>
        <w:rPr>
          <w:rFonts w:ascii="Times New Roman" w:hAnsi="Times New Roman"/>
          <w:sz w:val="28"/>
          <w:szCs w:val="28"/>
          <w:lang w:eastAsia="ru-RU"/>
        </w:rPr>
      </w:pPr>
      <w:r w:rsidRPr="00B40CF2">
        <w:rPr>
          <w:rFonts w:ascii="Times New Roman" w:hAnsi="Times New Roman"/>
          <w:sz w:val="28"/>
          <w:szCs w:val="28"/>
          <w:lang w:eastAsia="ru-RU"/>
        </w:rPr>
        <w:t>моделировать отдельные узлы конструкции в системах автоматизированного проектирования;</w:t>
      </w:r>
    </w:p>
    <w:p w:rsidR="003241F0" w:rsidRPr="00B40CF2" w:rsidRDefault="003241F0" w:rsidP="006560B3">
      <w:pPr>
        <w:numPr>
          <w:ilvl w:val="0"/>
          <w:numId w:val="34"/>
        </w:numPr>
        <w:pBdr>
          <w:top w:val="none" w:sz="0" w:space="0" w:color="000000"/>
          <w:left w:val="none" w:sz="0" w:space="0" w:color="000000"/>
          <w:bottom w:val="none" w:sz="0" w:space="0" w:color="000000"/>
          <w:right w:val="none" w:sz="0" w:space="0" w:color="000000"/>
          <w:between w:val="none" w:sz="0" w:space="0" w:color="000000"/>
        </w:pBdr>
        <w:suppressAutoHyphens w:val="0"/>
        <w:spacing w:line="360" w:lineRule="auto"/>
        <w:ind w:left="0" w:firstLine="709"/>
        <w:jc w:val="both"/>
        <w:rPr>
          <w:rFonts w:ascii="Times New Roman" w:hAnsi="Times New Roman"/>
          <w:sz w:val="28"/>
          <w:szCs w:val="28"/>
          <w:lang w:eastAsia="ru-RU"/>
        </w:rPr>
      </w:pPr>
      <w:r w:rsidRPr="00B40CF2">
        <w:rPr>
          <w:rFonts w:ascii="Times New Roman" w:hAnsi="Times New Roman"/>
          <w:sz w:val="28"/>
          <w:szCs w:val="28"/>
          <w:lang w:eastAsia="ru-RU"/>
        </w:rPr>
        <w:t>конструировать сборочную модель, состоящую из отдельных узлов;</w:t>
      </w:r>
    </w:p>
    <w:p w:rsidR="003241F0" w:rsidRPr="00B40CF2" w:rsidRDefault="003241F0" w:rsidP="006560B3">
      <w:pPr>
        <w:numPr>
          <w:ilvl w:val="0"/>
          <w:numId w:val="34"/>
        </w:numPr>
        <w:pBdr>
          <w:top w:val="none" w:sz="0" w:space="0" w:color="000000"/>
          <w:left w:val="none" w:sz="0" w:space="0" w:color="000000"/>
          <w:bottom w:val="none" w:sz="0" w:space="0" w:color="000000"/>
          <w:right w:val="none" w:sz="0" w:space="0" w:color="000000"/>
          <w:between w:val="none" w:sz="0" w:space="0" w:color="000000"/>
        </w:pBdr>
        <w:suppressAutoHyphens w:val="0"/>
        <w:spacing w:line="360" w:lineRule="auto"/>
        <w:ind w:left="0" w:firstLine="709"/>
        <w:jc w:val="both"/>
        <w:rPr>
          <w:rFonts w:ascii="Times New Roman" w:hAnsi="Times New Roman"/>
          <w:sz w:val="28"/>
          <w:szCs w:val="28"/>
          <w:lang w:eastAsia="ru-RU"/>
        </w:rPr>
      </w:pPr>
      <w:r w:rsidRPr="00B40CF2">
        <w:rPr>
          <w:rFonts w:ascii="Times New Roman" w:hAnsi="Times New Roman"/>
          <w:sz w:val="28"/>
          <w:szCs w:val="28"/>
          <w:lang w:eastAsia="ru-RU"/>
        </w:rPr>
        <w:t>анализировать результаты работы, выявлять функциональные особенности выбранных технических решений, их преимущества и недостатки.</w:t>
      </w:r>
    </w:p>
    <w:p w:rsidR="003241F0" w:rsidRPr="00B40CF2" w:rsidRDefault="003241F0" w:rsidP="003241F0">
      <w:pPr>
        <w:pBdr>
          <w:top w:val="none" w:sz="0" w:space="0" w:color="000000"/>
          <w:left w:val="none" w:sz="0" w:space="0" w:color="000000"/>
          <w:bottom w:val="none" w:sz="0" w:space="0" w:color="000000"/>
          <w:right w:val="none" w:sz="0" w:space="0" w:color="000000"/>
          <w:between w:val="none" w:sz="0" w:space="0" w:color="000000"/>
        </w:pBdr>
        <w:jc w:val="both"/>
        <w:rPr>
          <w:rFonts w:ascii="Times New Roman" w:hAnsi="Times New Roman"/>
          <w:sz w:val="28"/>
          <w:szCs w:val="28"/>
          <w:lang w:eastAsia="ru-RU"/>
        </w:rPr>
      </w:pPr>
    </w:p>
    <w:p w:rsidR="003241F0" w:rsidRDefault="003241F0" w:rsidP="003241F0">
      <w:pPr>
        <w:spacing w:line="360" w:lineRule="auto"/>
        <w:ind w:firstLine="720"/>
        <w:jc w:val="both"/>
        <w:rPr>
          <w:rFonts w:ascii="Times New Roman" w:hAnsi="Times New Roman"/>
          <w:b/>
          <w:bCs/>
          <w:iCs/>
          <w:sz w:val="28"/>
          <w:szCs w:val="28"/>
        </w:rPr>
      </w:pPr>
    </w:p>
    <w:p w:rsidR="003241F0" w:rsidRDefault="003241F0" w:rsidP="003241F0">
      <w:pPr>
        <w:spacing w:line="360" w:lineRule="auto"/>
        <w:ind w:firstLine="720"/>
        <w:jc w:val="both"/>
        <w:rPr>
          <w:rFonts w:ascii="Times New Roman" w:hAnsi="Times New Roman"/>
          <w:b/>
          <w:bCs/>
          <w:iCs/>
          <w:sz w:val="28"/>
          <w:szCs w:val="28"/>
        </w:rPr>
      </w:pPr>
    </w:p>
    <w:p w:rsidR="003241F0" w:rsidRDefault="003241F0" w:rsidP="003241F0">
      <w:pPr>
        <w:spacing w:line="360" w:lineRule="auto"/>
        <w:ind w:firstLine="720"/>
        <w:jc w:val="both"/>
        <w:rPr>
          <w:rFonts w:ascii="Times New Roman" w:hAnsi="Times New Roman"/>
          <w:b/>
          <w:bCs/>
          <w:iCs/>
          <w:sz w:val="28"/>
          <w:szCs w:val="28"/>
        </w:rPr>
      </w:pPr>
      <w:r>
        <w:rPr>
          <w:rFonts w:ascii="Times New Roman" w:hAnsi="Times New Roman"/>
          <w:b/>
          <w:bCs/>
          <w:iCs/>
          <w:sz w:val="28"/>
          <w:szCs w:val="28"/>
        </w:rPr>
        <w:t>Кейс №2</w:t>
      </w:r>
    </w:p>
    <w:p w:rsidR="003241F0" w:rsidRPr="004D06A2" w:rsidRDefault="003241F0" w:rsidP="003241F0">
      <w:pPr>
        <w:spacing w:line="360" w:lineRule="auto"/>
        <w:ind w:firstLine="720"/>
        <w:jc w:val="both"/>
        <w:rPr>
          <w:rFonts w:ascii="Times New Roman" w:hAnsi="Times New Roman"/>
          <w:b/>
          <w:sz w:val="28"/>
          <w:szCs w:val="28"/>
        </w:rPr>
      </w:pPr>
      <w:r w:rsidRPr="004D06A2">
        <w:rPr>
          <w:rFonts w:ascii="Times New Roman" w:hAnsi="Times New Roman"/>
          <w:b/>
          <w:sz w:val="28"/>
          <w:szCs w:val="28"/>
        </w:rPr>
        <w:t xml:space="preserve">Тема </w:t>
      </w:r>
      <w:bookmarkStart w:id="22" w:name="_Hlk72708313"/>
      <w:r>
        <w:rPr>
          <w:rFonts w:ascii="Times New Roman" w:hAnsi="Times New Roman"/>
          <w:b/>
          <w:sz w:val="28"/>
          <w:szCs w:val="28"/>
        </w:rPr>
        <w:t>«</w:t>
      </w:r>
      <w:r w:rsidRPr="004D06A2">
        <w:rPr>
          <w:rFonts w:ascii="Times New Roman" w:hAnsi="Times New Roman"/>
          <w:b/>
          <w:sz w:val="28"/>
          <w:szCs w:val="28"/>
        </w:rPr>
        <w:t>Все о спутниках.  Конструирование модели несуществующего спутника</w:t>
      </w:r>
      <w:bookmarkEnd w:id="22"/>
      <w:r>
        <w:rPr>
          <w:rFonts w:ascii="Times New Roman" w:hAnsi="Times New Roman"/>
          <w:b/>
          <w:sz w:val="28"/>
          <w:szCs w:val="28"/>
        </w:rPr>
        <w:t>».</w:t>
      </w:r>
    </w:p>
    <w:p w:rsidR="003241F0" w:rsidRPr="003972CB" w:rsidRDefault="003241F0" w:rsidP="003241F0">
      <w:pPr>
        <w:spacing w:line="360" w:lineRule="auto"/>
        <w:ind w:firstLine="720"/>
        <w:jc w:val="both"/>
        <w:rPr>
          <w:rFonts w:ascii="Times New Roman" w:hAnsi="Times New Roman"/>
          <w:sz w:val="28"/>
          <w:szCs w:val="28"/>
        </w:rPr>
      </w:pPr>
      <w:r w:rsidRPr="00A658D8">
        <w:rPr>
          <w:rFonts w:ascii="Times New Roman" w:hAnsi="Times New Roman"/>
          <w:b/>
          <w:bCs/>
          <w:sz w:val="28"/>
          <w:szCs w:val="28"/>
        </w:rPr>
        <w:t>Цель:</w:t>
      </w:r>
      <w:r>
        <w:rPr>
          <w:rFonts w:ascii="Times New Roman" w:hAnsi="Times New Roman"/>
          <w:sz w:val="28"/>
          <w:szCs w:val="28"/>
        </w:rPr>
        <w:t xml:space="preserve"> Изучить особенности, предназначение и строение спутников. Сконструировать модель несуществующего спутника.</w:t>
      </w:r>
    </w:p>
    <w:p w:rsidR="003241F0" w:rsidRPr="00D063ED" w:rsidRDefault="003241F0" w:rsidP="003241F0">
      <w:pPr>
        <w:spacing w:line="360" w:lineRule="auto"/>
        <w:ind w:firstLine="720"/>
        <w:jc w:val="both"/>
        <w:rPr>
          <w:rFonts w:ascii="Times New Roman" w:hAnsi="Times New Roman"/>
          <w:b/>
          <w:bCs/>
          <w:sz w:val="28"/>
          <w:szCs w:val="28"/>
        </w:rPr>
      </w:pPr>
      <w:r w:rsidRPr="00D063ED">
        <w:rPr>
          <w:rFonts w:ascii="Times New Roman" w:hAnsi="Times New Roman"/>
          <w:b/>
          <w:bCs/>
          <w:sz w:val="28"/>
          <w:szCs w:val="28"/>
        </w:rPr>
        <w:t>Задачи:</w:t>
      </w:r>
    </w:p>
    <w:p w:rsidR="003241F0" w:rsidRPr="000A51E3" w:rsidRDefault="003241F0" w:rsidP="003241F0">
      <w:pPr>
        <w:spacing w:line="360" w:lineRule="auto"/>
        <w:ind w:firstLine="720"/>
        <w:jc w:val="both"/>
        <w:rPr>
          <w:rFonts w:ascii="Times New Roman" w:hAnsi="Times New Roman"/>
          <w:sz w:val="28"/>
          <w:szCs w:val="28"/>
        </w:rPr>
      </w:pPr>
      <w:r>
        <w:rPr>
          <w:rFonts w:ascii="Times New Roman" w:hAnsi="Times New Roman"/>
          <w:sz w:val="28"/>
          <w:szCs w:val="28"/>
        </w:rPr>
        <w:t xml:space="preserve">1. </w:t>
      </w:r>
      <w:r w:rsidRPr="000A51E3">
        <w:rPr>
          <w:rFonts w:ascii="Times New Roman" w:hAnsi="Times New Roman"/>
          <w:sz w:val="28"/>
          <w:szCs w:val="28"/>
        </w:rPr>
        <w:t xml:space="preserve">Установить классификацию искусственных спутников </w:t>
      </w:r>
      <w:r>
        <w:rPr>
          <w:rFonts w:ascii="Times New Roman" w:hAnsi="Times New Roman"/>
          <w:sz w:val="28"/>
          <w:szCs w:val="28"/>
        </w:rPr>
        <w:t>З</w:t>
      </w:r>
      <w:r w:rsidRPr="000A51E3">
        <w:rPr>
          <w:rFonts w:ascii="Times New Roman" w:hAnsi="Times New Roman"/>
          <w:sz w:val="28"/>
          <w:szCs w:val="28"/>
        </w:rPr>
        <w:t xml:space="preserve">емли и их значимость; </w:t>
      </w:r>
      <w:r>
        <w:rPr>
          <w:rFonts w:ascii="Times New Roman" w:hAnsi="Times New Roman"/>
          <w:sz w:val="28"/>
          <w:szCs w:val="28"/>
        </w:rPr>
        <w:t>и</w:t>
      </w:r>
      <w:r w:rsidRPr="000A51E3">
        <w:rPr>
          <w:rFonts w:ascii="Times New Roman" w:hAnsi="Times New Roman"/>
          <w:sz w:val="28"/>
          <w:szCs w:val="28"/>
        </w:rPr>
        <w:t xml:space="preserve">зучить строение искусственных спутников </w:t>
      </w:r>
      <w:r>
        <w:rPr>
          <w:rFonts w:ascii="Times New Roman" w:hAnsi="Times New Roman"/>
          <w:sz w:val="28"/>
          <w:szCs w:val="28"/>
        </w:rPr>
        <w:t>З</w:t>
      </w:r>
      <w:r w:rsidRPr="000A51E3">
        <w:rPr>
          <w:rFonts w:ascii="Times New Roman" w:hAnsi="Times New Roman"/>
          <w:sz w:val="28"/>
          <w:szCs w:val="28"/>
        </w:rPr>
        <w:t xml:space="preserve">емли; </w:t>
      </w:r>
    </w:p>
    <w:p w:rsidR="003241F0" w:rsidRDefault="003241F0" w:rsidP="003241F0">
      <w:pPr>
        <w:spacing w:line="360" w:lineRule="auto"/>
        <w:ind w:firstLine="720"/>
        <w:jc w:val="both"/>
        <w:rPr>
          <w:rFonts w:ascii="Times New Roman" w:hAnsi="Times New Roman"/>
          <w:sz w:val="28"/>
          <w:szCs w:val="28"/>
        </w:rPr>
      </w:pPr>
      <w:r>
        <w:rPr>
          <w:rFonts w:ascii="Times New Roman" w:hAnsi="Times New Roman"/>
          <w:sz w:val="28"/>
          <w:szCs w:val="28"/>
        </w:rPr>
        <w:t>2</w:t>
      </w:r>
      <w:r w:rsidRPr="000A51E3">
        <w:rPr>
          <w:rFonts w:ascii="Times New Roman" w:hAnsi="Times New Roman"/>
          <w:sz w:val="28"/>
          <w:szCs w:val="28"/>
        </w:rPr>
        <w:t xml:space="preserve">. </w:t>
      </w:r>
      <w:r>
        <w:rPr>
          <w:rFonts w:ascii="Times New Roman" w:hAnsi="Times New Roman"/>
          <w:sz w:val="28"/>
          <w:szCs w:val="28"/>
        </w:rPr>
        <w:t>Придумать предназначение спутнику, создать технический рисунок, подобрать расходный материал;</w:t>
      </w:r>
    </w:p>
    <w:p w:rsidR="003241F0" w:rsidRPr="000A51E3" w:rsidRDefault="003241F0" w:rsidP="003241F0">
      <w:pPr>
        <w:spacing w:line="360" w:lineRule="auto"/>
        <w:ind w:firstLine="720"/>
        <w:jc w:val="both"/>
        <w:rPr>
          <w:rFonts w:ascii="Times New Roman" w:hAnsi="Times New Roman"/>
          <w:sz w:val="28"/>
          <w:szCs w:val="28"/>
        </w:rPr>
      </w:pPr>
      <w:r>
        <w:rPr>
          <w:rFonts w:ascii="Times New Roman" w:hAnsi="Times New Roman"/>
          <w:sz w:val="28"/>
          <w:szCs w:val="28"/>
        </w:rPr>
        <w:lastRenderedPageBreak/>
        <w:t>3. Сконструировать спутник из подручных средств.</w:t>
      </w:r>
    </w:p>
    <w:p w:rsidR="003241F0" w:rsidRDefault="003241F0" w:rsidP="003241F0">
      <w:pPr>
        <w:spacing w:line="360" w:lineRule="auto"/>
        <w:ind w:firstLine="709"/>
        <w:jc w:val="both"/>
        <w:rPr>
          <w:rFonts w:ascii="Times New Roman" w:hAnsi="Times New Roman"/>
          <w:sz w:val="28"/>
          <w:szCs w:val="28"/>
        </w:rPr>
      </w:pPr>
      <w:r w:rsidRPr="00A658D8">
        <w:rPr>
          <w:rFonts w:ascii="Times New Roman" w:hAnsi="Times New Roman"/>
          <w:b/>
          <w:bCs/>
          <w:sz w:val="28"/>
          <w:szCs w:val="28"/>
        </w:rPr>
        <w:t>Время выполнения:</w:t>
      </w:r>
      <w:r>
        <w:rPr>
          <w:rFonts w:ascii="Times New Roman" w:hAnsi="Times New Roman"/>
          <w:sz w:val="28"/>
          <w:szCs w:val="28"/>
        </w:rPr>
        <w:t xml:space="preserve"> 6 </w:t>
      </w:r>
      <w:proofErr w:type="spellStart"/>
      <w:r>
        <w:rPr>
          <w:rFonts w:ascii="Times New Roman" w:hAnsi="Times New Roman"/>
          <w:sz w:val="28"/>
          <w:szCs w:val="28"/>
        </w:rPr>
        <w:t>ак</w:t>
      </w:r>
      <w:proofErr w:type="spellEnd"/>
      <w:r>
        <w:rPr>
          <w:rFonts w:ascii="Times New Roman" w:hAnsi="Times New Roman"/>
          <w:sz w:val="28"/>
          <w:szCs w:val="28"/>
        </w:rPr>
        <w:t>. часов</w:t>
      </w:r>
    </w:p>
    <w:p w:rsidR="003241F0" w:rsidRPr="003972CB" w:rsidRDefault="003241F0" w:rsidP="003241F0">
      <w:pPr>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Pr>
          <w:rFonts w:ascii="Times New Roman" w:hAnsi="Times New Roman"/>
          <w:b/>
          <w:bCs/>
          <w:sz w:val="28"/>
          <w:szCs w:val="28"/>
        </w:rPr>
        <w:t>Общие положения:</w:t>
      </w:r>
      <w:r w:rsidRPr="00D063ED">
        <w:rPr>
          <w:rFonts w:ascii="Times New Roman" w:hAnsi="Times New Roman"/>
          <w:sz w:val="28"/>
          <w:szCs w:val="28"/>
          <w:lang w:eastAsia="ru-RU"/>
        </w:rPr>
        <w:t xml:space="preserve"> Кейс направлен на закрепление навыков проектирования модели, а также изучение этапа </w:t>
      </w:r>
      <w:proofErr w:type="spellStart"/>
      <w:r w:rsidRPr="00D063ED">
        <w:rPr>
          <w:rFonts w:ascii="Times New Roman" w:hAnsi="Times New Roman"/>
          <w:sz w:val="28"/>
          <w:szCs w:val="28"/>
          <w:lang w:eastAsia="ru-RU"/>
        </w:rPr>
        <w:t>прототипирования</w:t>
      </w:r>
      <w:proofErr w:type="spellEnd"/>
      <w:r w:rsidRPr="00D063ED">
        <w:rPr>
          <w:rFonts w:ascii="Times New Roman" w:hAnsi="Times New Roman"/>
          <w:sz w:val="28"/>
          <w:szCs w:val="28"/>
          <w:lang w:eastAsia="ru-RU"/>
        </w:rPr>
        <w:t xml:space="preserve"> жизненного цикла проекта. </w:t>
      </w:r>
      <w:r>
        <w:rPr>
          <w:rFonts w:ascii="Times New Roman" w:hAnsi="Times New Roman"/>
          <w:sz w:val="28"/>
          <w:szCs w:val="28"/>
          <w:lang w:eastAsia="ru-RU"/>
        </w:rPr>
        <w:t>Конструкторское бюро создает несуществующий спутник из подручных средств.</w:t>
      </w:r>
    </w:p>
    <w:p w:rsidR="003241F0" w:rsidRPr="003972CB" w:rsidRDefault="003241F0" w:rsidP="003241F0">
      <w:pPr>
        <w:spacing w:line="360" w:lineRule="auto"/>
        <w:ind w:firstLine="720"/>
        <w:jc w:val="both"/>
        <w:rPr>
          <w:rFonts w:ascii="Times New Roman" w:hAnsi="Times New Roman"/>
          <w:sz w:val="28"/>
          <w:szCs w:val="28"/>
        </w:rPr>
      </w:pPr>
      <w:r w:rsidRPr="00A658D8">
        <w:rPr>
          <w:rFonts w:ascii="Times New Roman" w:hAnsi="Times New Roman"/>
          <w:b/>
          <w:bCs/>
          <w:sz w:val="28"/>
          <w:szCs w:val="28"/>
        </w:rPr>
        <w:t>Программное обеспечение</w:t>
      </w:r>
      <w:r w:rsidRPr="003972CB">
        <w:rPr>
          <w:rFonts w:ascii="Times New Roman" w:hAnsi="Times New Roman"/>
          <w:sz w:val="28"/>
          <w:szCs w:val="28"/>
        </w:rPr>
        <w:t xml:space="preserve">: </w:t>
      </w:r>
      <w:r>
        <w:rPr>
          <w:rFonts w:ascii="Times New Roman" w:hAnsi="Times New Roman"/>
          <w:sz w:val="28"/>
          <w:szCs w:val="28"/>
        </w:rPr>
        <w:t xml:space="preserve">презентация, </w:t>
      </w:r>
      <w:r w:rsidRPr="00D456A0">
        <w:rPr>
          <w:rFonts w:ascii="Times New Roman" w:hAnsi="Times New Roman"/>
          <w:sz w:val="28"/>
          <w:szCs w:val="28"/>
        </w:rPr>
        <w:t>(</w:t>
      </w:r>
      <w:proofErr w:type="spellStart"/>
      <w:r w:rsidRPr="00D456A0">
        <w:rPr>
          <w:rFonts w:ascii="Times New Roman" w:hAnsi="Times New Roman"/>
          <w:sz w:val="28"/>
          <w:szCs w:val="28"/>
        </w:rPr>
        <w:t>Arduino</w:t>
      </w:r>
      <w:proofErr w:type="spellEnd"/>
      <w:r w:rsidRPr="00D456A0">
        <w:rPr>
          <w:rFonts w:ascii="Times New Roman" w:hAnsi="Times New Roman"/>
          <w:sz w:val="28"/>
          <w:szCs w:val="28"/>
        </w:rPr>
        <w:t>)</w:t>
      </w:r>
      <w:r>
        <w:rPr>
          <w:rFonts w:ascii="Times New Roman" w:hAnsi="Times New Roman"/>
          <w:sz w:val="28"/>
          <w:szCs w:val="28"/>
        </w:rPr>
        <w:t xml:space="preserve">, компас. </w:t>
      </w:r>
    </w:p>
    <w:p w:rsidR="003241F0" w:rsidRDefault="003241F0" w:rsidP="003241F0">
      <w:pPr>
        <w:spacing w:line="360" w:lineRule="auto"/>
        <w:ind w:firstLine="720"/>
        <w:jc w:val="both"/>
        <w:rPr>
          <w:rFonts w:ascii="Times New Roman" w:hAnsi="Times New Roman"/>
          <w:sz w:val="28"/>
          <w:szCs w:val="28"/>
        </w:rPr>
      </w:pPr>
      <w:r w:rsidRPr="00A658D8">
        <w:rPr>
          <w:rFonts w:ascii="Times New Roman" w:hAnsi="Times New Roman"/>
          <w:b/>
          <w:bCs/>
          <w:sz w:val="28"/>
          <w:szCs w:val="28"/>
        </w:rPr>
        <w:t>Оборудование и расходные материалы</w:t>
      </w:r>
      <w:r w:rsidRPr="003972CB">
        <w:rPr>
          <w:rFonts w:ascii="Times New Roman" w:hAnsi="Times New Roman"/>
          <w:sz w:val="28"/>
          <w:szCs w:val="28"/>
        </w:rPr>
        <w:t>:</w:t>
      </w:r>
      <w:r>
        <w:rPr>
          <w:rFonts w:ascii="Times New Roman" w:hAnsi="Times New Roman"/>
          <w:sz w:val="28"/>
          <w:szCs w:val="28"/>
        </w:rPr>
        <w:t xml:space="preserve"> </w:t>
      </w:r>
    </w:p>
    <w:p w:rsidR="003241F0" w:rsidRDefault="003241F0" w:rsidP="003241F0">
      <w:pPr>
        <w:spacing w:line="360" w:lineRule="auto"/>
        <w:ind w:firstLine="720"/>
        <w:jc w:val="both"/>
        <w:rPr>
          <w:rFonts w:ascii="Times New Roman" w:hAnsi="Times New Roman"/>
          <w:sz w:val="28"/>
          <w:szCs w:val="28"/>
        </w:rPr>
      </w:pPr>
      <w:r w:rsidRPr="00D456A0">
        <w:rPr>
          <w:rFonts w:ascii="Times New Roman" w:hAnsi="Times New Roman"/>
          <w:sz w:val="28"/>
          <w:szCs w:val="28"/>
        </w:rPr>
        <w:t>Клей-пистолет, паяльник,</w:t>
      </w:r>
      <w:r>
        <w:rPr>
          <w:rFonts w:ascii="Times New Roman" w:hAnsi="Times New Roman"/>
          <w:sz w:val="28"/>
          <w:szCs w:val="28"/>
        </w:rPr>
        <w:t xml:space="preserve"> флюс, припой,</w:t>
      </w:r>
      <w:r w:rsidRPr="00D456A0">
        <w:rPr>
          <w:rFonts w:ascii="Times New Roman" w:hAnsi="Times New Roman"/>
          <w:sz w:val="28"/>
          <w:szCs w:val="28"/>
        </w:rPr>
        <w:t xml:space="preserve"> шило, жидкие гвозди, </w:t>
      </w:r>
      <w:r>
        <w:rPr>
          <w:rFonts w:ascii="Times New Roman" w:hAnsi="Times New Roman"/>
          <w:sz w:val="28"/>
          <w:szCs w:val="28"/>
        </w:rPr>
        <w:t>3D-ручк</w:t>
      </w:r>
      <w:r w:rsidRPr="00D456A0">
        <w:rPr>
          <w:rFonts w:ascii="Times New Roman" w:hAnsi="Times New Roman"/>
          <w:sz w:val="28"/>
          <w:szCs w:val="28"/>
        </w:rPr>
        <w:t xml:space="preserve">а, </w:t>
      </w:r>
      <w:r>
        <w:rPr>
          <w:rFonts w:ascii="Times New Roman" w:hAnsi="Times New Roman"/>
          <w:sz w:val="28"/>
          <w:szCs w:val="28"/>
        </w:rPr>
        <w:t>3D-принтер</w:t>
      </w:r>
      <w:r w:rsidRPr="00D456A0">
        <w:rPr>
          <w:rFonts w:ascii="Times New Roman" w:hAnsi="Times New Roman"/>
          <w:sz w:val="28"/>
          <w:szCs w:val="28"/>
        </w:rPr>
        <w:t xml:space="preserve">, надфили, напильники, резаки, отвертка, </w:t>
      </w:r>
      <w:r>
        <w:rPr>
          <w:rFonts w:ascii="Times New Roman" w:hAnsi="Times New Roman"/>
          <w:sz w:val="28"/>
          <w:szCs w:val="28"/>
        </w:rPr>
        <w:t>дрель, молоток, гвозди, лист ДСП</w:t>
      </w:r>
      <w:r w:rsidRPr="00D456A0">
        <w:rPr>
          <w:rFonts w:ascii="Times New Roman" w:hAnsi="Times New Roman"/>
          <w:sz w:val="28"/>
          <w:szCs w:val="28"/>
        </w:rPr>
        <w:t>, пластиковые трубы, потолочная плитка, веревка</w:t>
      </w:r>
      <w:r>
        <w:rPr>
          <w:rFonts w:ascii="Times New Roman" w:hAnsi="Times New Roman"/>
          <w:sz w:val="28"/>
          <w:szCs w:val="28"/>
        </w:rPr>
        <w:t xml:space="preserve">, пластик, пружинки, резинки, пластиковые бутылки, пластиковые трубы, проволока, бобины от пластика, </w:t>
      </w:r>
      <w:r w:rsidRPr="001E3E7E">
        <w:rPr>
          <w:rFonts w:ascii="Times New Roman" w:hAnsi="Times New Roman"/>
          <w:sz w:val="28"/>
          <w:szCs w:val="28"/>
        </w:rPr>
        <w:t>ноутбук с предустановленной операционной системой, офисным программным обеспечением, экран, проектор, МФУ, раздаточный материал</w:t>
      </w:r>
      <w:r>
        <w:rPr>
          <w:rFonts w:ascii="Times New Roman" w:hAnsi="Times New Roman"/>
          <w:sz w:val="28"/>
          <w:szCs w:val="28"/>
        </w:rPr>
        <w:t>.</w:t>
      </w:r>
    </w:p>
    <w:p w:rsidR="003241F0" w:rsidRPr="00A658D8" w:rsidRDefault="003241F0" w:rsidP="003241F0">
      <w:pPr>
        <w:ind w:left="720"/>
        <w:rPr>
          <w:rFonts w:ascii="Times New Roman" w:hAnsi="Times New Roman"/>
          <w:b/>
          <w:bCs/>
          <w:sz w:val="28"/>
          <w:szCs w:val="28"/>
        </w:rPr>
      </w:pPr>
      <w:r w:rsidRPr="00A658D8">
        <w:rPr>
          <w:rFonts w:ascii="Times New Roman" w:hAnsi="Times New Roman"/>
          <w:b/>
          <w:bCs/>
          <w:sz w:val="28"/>
          <w:szCs w:val="28"/>
        </w:rPr>
        <w:t xml:space="preserve">Требования к компетенциям </w:t>
      </w:r>
      <w:r w:rsidRPr="00872C59">
        <w:rPr>
          <w:rFonts w:ascii="Times New Roman" w:hAnsi="Times New Roman"/>
          <w:b/>
          <w:bCs/>
          <w:iCs/>
          <w:sz w:val="28"/>
          <w:szCs w:val="28"/>
          <w:lang w:eastAsia="ru-RU"/>
        </w:rPr>
        <w:t>учащ</w:t>
      </w:r>
      <w:r>
        <w:rPr>
          <w:rFonts w:ascii="Times New Roman" w:hAnsi="Times New Roman"/>
          <w:b/>
          <w:bCs/>
          <w:sz w:val="28"/>
          <w:szCs w:val="28"/>
        </w:rPr>
        <w:t>ихся</w:t>
      </w:r>
      <w:r w:rsidRPr="00A658D8">
        <w:rPr>
          <w:rFonts w:ascii="Times New Roman" w:hAnsi="Times New Roman"/>
          <w:b/>
          <w:bCs/>
          <w:sz w:val="28"/>
          <w:szCs w:val="28"/>
        </w:rPr>
        <w:t>:</w:t>
      </w:r>
    </w:p>
    <w:p w:rsidR="003241F0" w:rsidRPr="00EB427D" w:rsidRDefault="003241F0" w:rsidP="006560B3">
      <w:pPr>
        <w:numPr>
          <w:ilvl w:val="0"/>
          <w:numId w:val="11"/>
        </w:numPr>
        <w:tabs>
          <w:tab w:val="clear" w:pos="490"/>
          <w:tab w:val="num" w:pos="208"/>
        </w:tabs>
        <w:suppressAutoHyphens w:val="0"/>
        <w:spacing w:after="200" w:line="360" w:lineRule="auto"/>
        <w:ind w:left="0" w:firstLine="709"/>
        <w:jc w:val="both"/>
        <w:rPr>
          <w:rFonts w:ascii="Times New Roman" w:hAnsi="Times New Roman"/>
          <w:sz w:val="28"/>
          <w:szCs w:val="28"/>
        </w:rPr>
      </w:pPr>
      <w:r w:rsidRPr="00EB427D">
        <w:rPr>
          <w:rFonts w:ascii="Times New Roman" w:hAnsi="Times New Roman"/>
          <w:sz w:val="28"/>
          <w:szCs w:val="28"/>
        </w:rPr>
        <w:t>умеют оценивать альтернативы, выбирать оптимальный вариант решений</w:t>
      </w:r>
      <w:r>
        <w:rPr>
          <w:rFonts w:ascii="Times New Roman" w:hAnsi="Times New Roman"/>
          <w:sz w:val="28"/>
          <w:szCs w:val="28"/>
        </w:rPr>
        <w:t>;</w:t>
      </w:r>
    </w:p>
    <w:p w:rsidR="003241F0" w:rsidRPr="00EB427D" w:rsidRDefault="003241F0" w:rsidP="006560B3">
      <w:pPr>
        <w:numPr>
          <w:ilvl w:val="0"/>
          <w:numId w:val="11"/>
        </w:numPr>
        <w:tabs>
          <w:tab w:val="clear" w:pos="490"/>
          <w:tab w:val="num" w:pos="208"/>
        </w:tabs>
        <w:suppressAutoHyphens w:val="0"/>
        <w:spacing w:after="200" w:line="360" w:lineRule="auto"/>
        <w:ind w:left="0" w:firstLine="709"/>
        <w:jc w:val="both"/>
        <w:rPr>
          <w:rFonts w:ascii="Times New Roman" w:hAnsi="Times New Roman"/>
          <w:sz w:val="28"/>
          <w:szCs w:val="28"/>
        </w:rPr>
      </w:pPr>
      <w:r w:rsidRPr="00EB427D">
        <w:rPr>
          <w:rFonts w:ascii="Times New Roman" w:hAnsi="Times New Roman"/>
          <w:sz w:val="28"/>
          <w:szCs w:val="28"/>
        </w:rPr>
        <w:t>тренируют эффективную коммуникаци</w:t>
      </w:r>
      <w:r>
        <w:rPr>
          <w:rFonts w:ascii="Times New Roman" w:hAnsi="Times New Roman"/>
          <w:sz w:val="28"/>
          <w:szCs w:val="28"/>
        </w:rPr>
        <w:t>ю</w:t>
      </w:r>
      <w:r w:rsidRPr="00EB427D">
        <w:rPr>
          <w:rFonts w:ascii="Times New Roman" w:hAnsi="Times New Roman"/>
          <w:sz w:val="28"/>
          <w:szCs w:val="28"/>
        </w:rPr>
        <w:t xml:space="preserve"> в процессе коллективного поиска и обоснования решения</w:t>
      </w:r>
      <w:r>
        <w:rPr>
          <w:rFonts w:ascii="Times New Roman" w:hAnsi="Times New Roman"/>
          <w:sz w:val="28"/>
          <w:szCs w:val="28"/>
        </w:rPr>
        <w:t>;</w:t>
      </w:r>
    </w:p>
    <w:p w:rsidR="003241F0" w:rsidRPr="00EB427D" w:rsidRDefault="003241F0" w:rsidP="006560B3">
      <w:pPr>
        <w:numPr>
          <w:ilvl w:val="0"/>
          <w:numId w:val="12"/>
        </w:numPr>
        <w:suppressAutoHyphens w:val="0"/>
        <w:spacing w:after="200" w:line="360" w:lineRule="auto"/>
        <w:ind w:left="0" w:firstLine="709"/>
        <w:jc w:val="both"/>
        <w:rPr>
          <w:rFonts w:ascii="Times New Roman" w:hAnsi="Times New Roman"/>
          <w:sz w:val="28"/>
          <w:szCs w:val="28"/>
        </w:rPr>
      </w:pPr>
      <w:r w:rsidRPr="00EB427D">
        <w:rPr>
          <w:rFonts w:ascii="Times New Roman" w:hAnsi="Times New Roman"/>
          <w:sz w:val="28"/>
          <w:szCs w:val="28"/>
        </w:rPr>
        <w:t>учатся следовать технологии, в том числе в процессе изготовления субъективно нового продукта;</w:t>
      </w:r>
    </w:p>
    <w:p w:rsidR="003241F0" w:rsidRPr="00EB427D" w:rsidRDefault="003241F0" w:rsidP="006560B3">
      <w:pPr>
        <w:numPr>
          <w:ilvl w:val="0"/>
          <w:numId w:val="12"/>
        </w:numPr>
        <w:suppressAutoHyphens w:val="0"/>
        <w:spacing w:after="200" w:line="360" w:lineRule="auto"/>
        <w:ind w:left="0" w:firstLine="709"/>
        <w:jc w:val="both"/>
        <w:rPr>
          <w:rFonts w:ascii="Times New Roman" w:hAnsi="Times New Roman"/>
          <w:sz w:val="28"/>
          <w:szCs w:val="28"/>
        </w:rPr>
      </w:pPr>
      <w:r w:rsidRPr="00EB427D">
        <w:rPr>
          <w:rFonts w:ascii="Times New Roman" w:hAnsi="Times New Roman"/>
          <w:sz w:val="28"/>
          <w:szCs w:val="28"/>
        </w:rPr>
        <w:t> учатся прогнозировать</w:t>
      </w:r>
      <w:r>
        <w:rPr>
          <w:rFonts w:ascii="Times New Roman" w:hAnsi="Times New Roman"/>
          <w:sz w:val="28"/>
          <w:szCs w:val="28"/>
        </w:rPr>
        <w:t>,</w:t>
      </w:r>
      <w:r w:rsidRPr="00EB427D">
        <w:rPr>
          <w:rFonts w:ascii="Times New Roman" w:hAnsi="Times New Roman"/>
          <w:sz w:val="28"/>
          <w:szCs w:val="28"/>
        </w:rPr>
        <w:t xml:space="preserve"> по известной технологии</w:t>
      </w:r>
      <w:r>
        <w:rPr>
          <w:rFonts w:ascii="Times New Roman" w:hAnsi="Times New Roman"/>
          <w:sz w:val="28"/>
          <w:szCs w:val="28"/>
        </w:rPr>
        <w:t xml:space="preserve">, </w:t>
      </w:r>
      <w:r w:rsidRPr="00EB427D">
        <w:rPr>
          <w:rFonts w:ascii="Times New Roman" w:hAnsi="Times New Roman"/>
          <w:sz w:val="28"/>
          <w:szCs w:val="28"/>
        </w:rPr>
        <w:t>выходы (характеристики продукта) в зависимости от изменения</w:t>
      </w:r>
      <w:r>
        <w:rPr>
          <w:rFonts w:ascii="Times New Roman" w:hAnsi="Times New Roman"/>
          <w:sz w:val="28"/>
          <w:szCs w:val="28"/>
        </w:rPr>
        <w:t xml:space="preserve"> </w:t>
      </w:r>
      <w:r w:rsidRPr="00EB427D">
        <w:rPr>
          <w:rFonts w:ascii="Times New Roman" w:hAnsi="Times New Roman"/>
          <w:sz w:val="28"/>
          <w:szCs w:val="28"/>
        </w:rPr>
        <w:t>входов/параметров/ресурсов, проверять прогнозы опытно-экспериментальным путём, в том числе самостоятельно планируя такого рода эксперименты;</w:t>
      </w:r>
    </w:p>
    <w:p w:rsidR="003241F0" w:rsidRPr="00EB427D" w:rsidRDefault="003241F0" w:rsidP="006560B3">
      <w:pPr>
        <w:numPr>
          <w:ilvl w:val="0"/>
          <w:numId w:val="12"/>
        </w:numPr>
        <w:suppressAutoHyphens w:val="0"/>
        <w:spacing w:after="200" w:line="360" w:lineRule="auto"/>
        <w:ind w:left="0" w:firstLine="709"/>
        <w:jc w:val="both"/>
        <w:rPr>
          <w:rFonts w:ascii="Times New Roman" w:hAnsi="Times New Roman"/>
          <w:sz w:val="28"/>
          <w:szCs w:val="28"/>
        </w:rPr>
      </w:pPr>
      <w:r w:rsidRPr="00EB427D">
        <w:rPr>
          <w:rFonts w:ascii="Times New Roman" w:hAnsi="Times New Roman"/>
          <w:sz w:val="28"/>
          <w:szCs w:val="28"/>
        </w:rPr>
        <w:t>умеют проводить оценку полученного продукта;</w:t>
      </w:r>
    </w:p>
    <w:p w:rsidR="003241F0" w:rsidRPr="00EB427D" w:rsidRDefault="003241F0" w:rsidP="006560B3">
      <w:pPr>
        <w:numPr>
          <w:ilvl w:val="0"/>
          <w:numId w:val="12"/>
        </w:numPr>
        <w:suppressAutoHyphens w:val="0"/>
        <w:spacing w:after="200" w:line="360" w:lineRule="auto"/>
        <w:ind w:left="0" w:firstLine="709"/>
        <w:jc w:val="both"/>
        <w:rPr>
          <w:rFonts w:ascii="Times New Roman" w:hAnsi="Times New Roman"/>
          <w:sz w:val="28"/>
          <w:szCs w:val="28"/>
        </w:rPr>
      </w:pPr>
      <w:r w:rsidRPr="00EB427D">
        <w:rPr>
          <w:rFonts w:ascii="Times New Roman" w:hAnsi="Times New Roman"/>
          <w:sz w:val="28"/>
          <w:szCs w:val="28"/>
        </w:rPr>
        <w:lastRenderedPageBreak/>
        <w:t>владеют технологией построения пр</w:t>
      </w:r>
      <w:r>
        <w:rPr>
          <w:rFonts w:ascii="Times New Roman" w:hAnsi="Times New Roman"/>
          <w:sz w:val="28"/>
          <w:szCs w:val="28"/>
        </w:rPr>
        <w:t>остейших летательных аппаратов;</w:t>
      </w:r>
    </w:p>
    <w:p w:rsidR="003241F0" w:rsidRPr="00EB427D" w:rsidRDefault="003241F0" w:rsidP="006560B3">
      <w:pPr>
        <w:numPr>
          <w:ilvl w:val="0"/>
          <w:numId w:val="12"/>
        </w:numPr>
        <w:suppressAutoHyphens w:val="0"/>
        <w:spacing w:after="200" w:line="360" w:lineRule="auto"/>
        <w:ind w:left="0" w:firstLine="709"/>
        <w:jc w:val="both"/>
        <w:rPr>
          <w:rFonts w:ascii="Times New Roman" w:hAnsi="Times New Roman"/>
          <w:sz w:val="28"/>
          <w:szCs w:val="28"/>
          <w:lang w:val="x-none"/>
        </w:rPr>
      </w:pPr>
      <w:r w:rsidRPr="00EB427D">
        <w:rPr>
          <w:rFonts w:ascii="Times New Roman" w:hAnsi="Times New Roman"/>
          <w:sz w:val="28"/>
          <w:szCs w:val="28"/>
        </w:rPr>
        <w:t xml:space="preserve">повышают мотивацию </w:t>
      </w:r>
      <w:r>
        <w:rPr>
          <w:rFonts w:ascii="Times New Roman" w:hAnsi="Times New Roman"/>
          <w:sz w:val="28"/>
          <w:szCs w:val="28"/>
        </w:rPr>
        <w:t>к</w:t>
      </w:r>
      <w:r w:rsidRPr="00EB427D">
        <w:rPr>
          <w:rFonts w:ascii="Times New Roman" w:hAnsi="Times New Roman"/>
          <w:sz w:val="28"/>
          <w:szCs w:val="28"/>
        </w:rPr>
        <w:t xml:space="preserve"> расширени</w:t>
      </w:r>
      <w:r>
        <w:rPr>
          <w:rFonts w:ascii="Times New Roman" w:hAnsi="Times New Roman"/>
          <w:sz w:val="28"/>
          <w:szCs w:val="28"/>
        </w:rPr>
        <w:t>ю</w:t>
      </w:r>
      <w:r w:rsidRPr="00EB427D">
        <w:rPr>
          <w:rFonts w:ascii="Times New Roman" w:hAnsi="Times New Roman"/>
          <w:sz w:val="28"/>
          <w:szCs w:val="28"/>
        </w:rPr>
        <w:t xml:space="preserve"> базы теоретического знания для решения прикладных задач</w:t>
      </w:r>
      <w:r>
        <w:rPr>
          <w:rFonts w:ascii="Times New Roman" w:hAnsi="Times New Roman"/>
          <w:sz w:val="28"/>
          <w:szCs w:val="28"/>
        </w:rPr>
        <w:t>;</w:t>
      </w:r>
    </w:p>
    <w:p w:rsidR="003241F0" w:rsidRPr="00EB427D" w:rsidRDefault="003241F0" w:rsidP="006560B3">
      <w:pPr>
        <w:numPr>
          <w:ilvl w:val="0"/>
          <w:numId w:val="11"/>
        </w:numPr>
        <w:tabs>
          <w:tab w:val="clear" w:pos="490"/>
          <w:tab w:val="num" w:pos="208"/>
        </w:tabs>
        <w:suppressAutoHyphens w:val="0"/>
        <w:spacing w:after="200" w:line="360" w:lineRule="auto"/>
        <w:ind w:left="0" w:firstLine="709"/>
        <w:jc w:val="both"/>
        <w:rPr>
          <w:rFonts w:ascii="Times New Roman" w:hAnsi="Times New Roman"/>
          <w:sz w:val="28"/>
          <w:szCs w:val="28"/>
        </w:rPr>
      </w:pPr>
      <w:r w:rsidRPr="00EB427D">
        <w:rPr>
          <w:rFonts w:ascii="Times New Roman" w:hAnsi="Times New Roman"/>
          <w:sz w:val="28"/>
          <w:szCs w:val="28"/>
        </w:rPr>
        <w:t>приобретают знания основ проектирования и управления проектами;</w:t>
      </w:r>
    </w:p>
    <w:p w:rsidR="003241F0" w:rsidRPr="00EB427D" w:rsidRDefault="003241F0" w:rsidP="006560B3">
      <w:pPr>
        <w:numPr>
          <w:ilvl w:val="0"/>
          <w:numId w:val="11"/>
        </w:numPr>
        <w:tabs>
          <w:tab w:val="clear" w:pos="490"/>
          <w:tab w:val="num" w:pos="208"/>
        </w:tabs>
        <w:suppressAutoHyphens w:val="0"/>
        <w:spacing w:after="200" w:line="360" w:lineRule="auto"/>
        <w:ind w:left="0" w:firstLine="709"/>
        <w:jc w:val="both"/>
        <w:rPr>
          <w:rFonts w:ascii="Times New Roman" w:hAnsi="Times New Roman"/>
          <w:sz w:val="28"/>
          <w:szCs w:val="28"/>
        </w:rPr>
      </w:pPr>
      <w:r w:rsidRPr="00EB427D">
        <w:rPr>
          <w:rFonts w:ascii="Times New Roman" w:hAnsi="Times New Roman"/>
          <w:sz w:val="28"/>
          <w:szCs w:val="28"/>
        </w:rPr>
        <w:t>обучаются работе на специализированном оборудовании и в программных средах;</w:t>
      </w:r>
    </w:p>
    <w:p w:rsidR="003241F0" w:rsidRPr="00EB427D" w:rsidRDefault="003241F0" w:rsidP="006560B3">
      <w:pPr>
        <w:numPr>
          <w:ilvl w:val="0"/>
          <w:numId w:val="11"/>
        </w:numPr>
        <w:tabs>
          <w:tab w:val="clear" w:pos="490"/>
          <w:tab w:val="num" w:pos="208"/>
        </w:tabs>
        <w:suppressAutoHyphens w:val="0"/>
        <w:spacing w:after="200" w:line="360" w:lineRule="auto"/>
        <w:ind w:left="0" w:firstLine="709"/>
        <w:jc w:val="both"/>
        <w:rPr>
          <w:rFonts w:ascii="Times New Roman" w:hAnsi="Times New Roman"/>
          <w:sz w:val="28"/>
          <w:szCs w:val="28"/>
        </w:rPr>
      </w:pPr>
      <w:r w:rsidRPr="00EB427D">
        <w:rPr>
          <w:rFonts w:ascii="Times New Roman" w:hAnsi="Times New Roman"/>
          <w:sz w:val="28"/>
          <w:szCs w:val="28"/>
        </w:rPr>
        <w:t>развивают пространственно</w:t>
      </w:r>
      <w:r>
        <w:rPr>
          <w:rFonts w:ascii="Times New Roman" w:hAnsi="Times New Roman"/>
          <w:sz w:val="28"/>
          <w:szCs w:val="28"/>
        </w:rPr>
        <w:t>е</w:t>
      </w:r>
      <w:r w:rsidRPr="00EB427D">
        <w:rPr>
          <w:rFonts w:ascii="Times New Roman" w:hAnsi="Times New Roman"/>
          <w:sz w:val="28"/>
          <w:szCs w:val="28"/>
        </w:rPr>
        <w:t xml:space="preserve"> мышлени</w:t>
      </w:r>
      <w:r>
        <w:rPr>
          <w:rFonts w:ascii="Times New Roman" w:hAnsi="Times New Roman"/>
          <w:sz w:val="28"/>
          <w:szCs w:val="28"/>
        </w:rPr>
        <w:t>е</w:t>
      </w:r>
      <w:r w:rsidRPr="00EB427D">
        <w:rPr>
          <w:rFonts w:ascii="Times New Roman" w:hAnsi="Times New Roman"/>
          <w:sz w:val="28"/>
          <w:szCs w:val="28"/>
        </w:rPr>
        <w:t>, умение видеть объём в плоских предметах</w:t>
      </w:r>
      <w:r>
        <w:rPr>
          <w:rFonts w:ascii="Times New Roman" w:hAnsi="Times New Roman"/>
          <w:sz w:val="28"/>
          <w:szCs w:val="28"/>
        </w:rPr>
        <w:t>;</w:t>
      </w:r>
    </w:p>
    <w:p w:rsidR="003241F0" w:rsidRPr="00EB427D" w:rsidRDefault="003241F0" w:rsidP="006560B3">
      <w:pPr>
        <w:numPr>
          <w:ilvl w:val="0"/>
          <w:numId w:val="26"/>
        </w:numPr>
        <w:suppressAutoHyphens w:val="0"/>
        <w:spacing w:after="200" w:line="360" w:lineRule="auto"/>
        <w:ind w:left="0" w:firstLine="709"/>
        <w:jc w:val="both"/>
        <w:rPr>
          <w:rFonts w:ascii="Times New Roman" w:hAnsi="Times New Roman"/>
          <w:sz w:val="28"/>
          <w:szCs w:val="28"/>
        </w:rPr>
      </w:pPr>
      <w:r w:rsidRPr="00EB427D">
        <w:rPr>
          <w:rFonts w:ascii="Times New Roman" w:hAnsi="Times New Roman"/>
          <w:sz w:val="28"/>
          <w:szCs w:val="28"/>
        </w:rPr>
        <w:t>формируют навык соблюд</w:t>
      </w:r>
      <w:r>
        <w:rPr>
          <w:rFonts w:ascii="Times New Roman" w:hAnsi="Times New Roman"/>
          <w:sz w:val="28"/>
          <w:szCs w:val="28"/>
        </w:rPr>
        <w:t>ения</w:t>
      </w:r>
      <w:r w:rsidRPr="00EB427D">
        <w:rPr>
          <w:rFonts w:ascii="Times New Roman" w:hAnsi="Times New Roman"/>
          <w:sz w:val="28"/>
          <w:szCs w:val="28"/>
        </w:rPr>
        <w:t xml:space="preserve"> правил безопасности и охраны труда при работе с учебным и лабораторным оборудованием; </w:t>
      </w:r>
    </w:p>
    <w:p w:rsidR="003241F0" w:rsidRPr="00EB427D" w:rsidRDefault="003241F0" w:rsidP="006560B3">
      <w:pPr>
        <w:numPr>
          <w:ilvl w:val="0"/>
          <w:numId w:val="26"/>
        </w:numPr>
        <w:suppressAutoHyphens w:val="0"/>
        <w:spacing w:after="200" w:line="360" w:lineRule="auto"/>
        <w:ind w:left="0" w:firstLine="709"/>
        <w:jc w:val="both"/>
        <w:rPr>
          <w:rFonts w:ascii="Times New Roman" w:hAnsi="Times New Roman"/>
          <w:sz w:val="28"/>
          <w:szCs w:val="28"/>
        </w:rPr>
      </w:pPr>
      <w:r w:rsidRPr="00EB427D">
        <w:rPr>
          <w:rFonts w:ascii="Times New Roman" w:hAnsi="Times New Roman"/>
          <w:sz w:val="28"/>
          <w:szCs w:val="28"/>
        </w:rPr>
        <w:t>понимают принципы действия машин, приборов и технических устройств, условия их безопасного использования в повседневной жизни</w:t>
      </w:r>
      <w:r>
        <w:rPr>
          <w:rFonts w:ascii="Times New Roman" w:hAnsi="Times New Roman"/>
          <w:sz w:val="28"/>
          <w:szCs w:val="28"/>
        </w:rPr>
        <w:t>.</w:t>
      </w:r>
    </w:p>
    <w:p w:rsidR="003241F0" w:rsidRPr="003972CB" w:rsidRDefault="003241F0" w:rsidP="003241F0">
      <w:pPr>
        <w:spacing w:line="360" w:lineRule="auto"/>
        <w:ind w:firstLine="720"/>
        <w:jc w:val="both"/>
        <w:rPr>
          <w:rFonts w:ascii="Times New Roman" w:hAnsi="Times New Roman"/>
          <w:sz w:val="28"/>
          <w:szCs w:val="28"/>
        </w:rPr>
      </w:pPr>
      <w:r w:rsidRPr="008203E5">
        <w:rPr>
          <w:rFonts w:ascii="Times New Roman" w:hAnsi="Times New Roman"/>
          <w:b/>
          <w:bCs/>
          <w:sz w:val="28"/>
          <w:szCs w:val="28"/>
        </w:rPr>
        <w:t>Количество участников в группе:</w:t>
      </w:r>
      <w:r>
        <w:rPr>
          <w:rFonts w:ascii="Times New Roman" w:hAnsi="Times New Roman"/>
          <w:sz w:val="28"/>
          <w:szCs w:val="28"/>
        </w:rPr>
        <w:t xml:space="preserve"> 5-6 чел.</w:t>
      </w:r>
    </w:p>
    <w:p w:rsidR="003241F0" w:rsidRPr="003972CB" w:rsidRDefault="003241F0" w:rsidP="003241F0">
      <w:pPr>
        <w:spacing w:line="360" w:lineRule="auto"/>
        <w:ind w:firstLine="720"/>
        <w:jc w:val="both"/>
        <w:rPr>
          <w:rFonts w:ascii="Times New Roman" w:hAnsi="Times New Roman"/>
          <w:sz w:val="28"/>
          <w:szCs w:val="28"/>
        </w:rPr>
      </w:pPr>
      <w:r w:rsidRPr="008203E5">
        <w:rPr>
          <w:rFonts w:ascii="Times New Roman" w:hAnsi="Times New Roman"/>
          <w:b/>
          <w:bCs/>
          <w:sz w:val="28"/>
          <w:szCs w:val="28"/>
        </w:rPr>
        <w:t>Уровень сложности:</w:t>
      </w:r>
      <w:r>
        <w:rPr>
          <w:rFonts w:ascii="Times New Roman" w:hAnsi="Times New Roman"/>
          <w:sz w:val="28"/>
          <w:szCs w:val="28"/>
        </w:rPr>
        <w:t xml:space="preserve"> повышенный</w:t>
      </w:r>
    </w:p>
    <w:p w:rsidR="003241F0" w:rsidRDefault="003241F0" w:rsidP="003241F0">
      <w:pPr>
        <w:spacing w:line="360" w:lineRule="auto"/>
        <w:ind w:firstLine="720"/>
        <w:jc w:val="both"/>
        <w:rPr>
          <w:rFonts w:ascii="Times New Roman" w:hAnsi="Times New Roman"/>
          <w:b/>
          <w:sz w:val="28"/>
          <w:szCs w:val="28"/>
        </w:rPr>
      </w:pPr>
      <w:r w:rsidRPr="00EB427D">
        <w:rPr>
          <w:rFonts w:ascii="Times New Roman" w:hAnsi="Times New Roman"/>
          <w:b/>
          <w:sz w:val="28"/>
          <w:szCs w:val="28"/>
        </w:rPr>
        <w:t>Ход работы:</w:t>
      </w:r>
    </w:p>
    <w:tbl>
      <w:tblPr>
        <w:tblW w:w="945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640"/>
        <w:gridCol w:w="3816"/>
      </w:tblGrid>
      <w:tr w:rsidR="003241F0" w:rsidRPr="00840415" w:rsidTr="00772863">
        <w:tc>
          <w:tcPr>
            <w:tcW w:w="5640" w:type="dxa"/>
            <w:shd w:val="clear" w:color="auto" w:fill="auto"/>
            <w:tcMar>
              <w:top w:w="100" w:type="dxa"/>
              <w:left w:w="100" w:type="dxa"/>
              <w:bottom w:w="100" w:type="dxa"/>
              <w:right w:w="100" w:type="dxa"/>
            </w:tcMar>
          </w:tcPr>
          <w:p w:rsidR="003241F0" w:rsidRPr="008203E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
                <w:sz w:val="28"/>
                <w:szCs w:val="28"/>
                <w:lang w:eastAsia="ru-RU"/>
              </w:rPr>
            </w:pPr>
            <w:r w:rsidRPr="008203E5">
              <w:rPr>
                <w:rFonts w:ascii="Times New Roman" w:hAnsi="Times New Roman"/>
                <w:b/>
                <w:sz w:val="28"/>
                <w:szCs w:val="28"/>
                <w:lang w:eastAsia="ru-RU"/>
              </w:rPr>
              <w:t xml:space="preserve">Блок 1. </w:t>
            </w:r>
            <w:r w:rsidRPr="008203E5">
              <w:rPr>
                <w:rFonts w:ascii="Times New Roman" w:hAnsi="Times New Roman"/>
                <w:sz w:val="28"/>
                <w:szCs w:val="28"/>
                <w:lang w:eastAsia="ru-RU"/>
              </w:rPr>
              <w:t>Распределение задач, планирование проекта</w:t>
            </w:r>
            <w:r>
              <w:rPr>
                <w:rFonts w:ascii="Times New Roman" w:hAnsi="Times New Roman"/>
                <w:sz w:val="28"/>
                <w:szCs w:val="28"/>
                <w:lang w:eastAsia="ru-RU"/>
              </w:rPr>
              <w:t>. Представление этапов кейса-задания.</w:t>
            </w:r>
          </w:p>
        </w:tc>
        <w:tc>
          <w:tcPr>
            <w:tcW w:w="3816" w:type="dxa"/>
            <w:shd w:val="clear" w:color="auto" w:fill="auto"/>
            <w:tcMar>
              <w:top w:w="100" w:type="dxa"/>
              <w:left w:w="100" w:type="dxa"/>
              <w:bottom w:w="100" w:type="dxa"/>
              <w:right w:w="100" w:type="dxa"/>
            </w:tcMar>
          </w:tcPr>
          <w:p w:rsidR="003241F0" w:rsidRPr="0084041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20"/>
              <w:jc w:val="both"/>
              <w:rPr>
                <w:rFonts w:ascii="Times New Roman" w:hAnsi="Times New Roman"/>
                <w:b/>
                <w:sz w:val="28"/>
                <w:szCs w:val="28"/>
                <w:lang w:eastAsia="ru-RU"/>
              </w:rPr>
            </w:pPr>
            <w:r w:rsidRPr="00840415">
              <w:rPr>
                <w:rFonts w:ascii="Times New Roman" w:hAnsi="Times New Roman"/>
                <w:sz w:val="28"/>
                <w:szCs w:val="28"/>
                <w:lang w:eastAsia="ru-RU"/>
              </w:rPr>
              <w:t>45 мин</w:t>
            </w:r>
          </w:p>
        </w:tc>
      </w:tr>
      <w:tr w:rsidR="003241F0" w:rsidRPr="008203E5" w:rsidTr="00772863">
        <w:trPr>
          <w:trHeight w:val="480"/>
        </w:trPr>
        <w:tc>
          <w:tcPr>
            <w:tcW w:w="9456" w:type="dxa"/>
            <w:gridSpan w:val="2"/>
            <w:shd w:val="clear" w:color="auto" w:fill="auto"/>
            <w:tcMar>
              <w:top w:w="100" w:type="dxa"/>
              <w:left w:w="100" w:type="dxa"/>
              <w:bottom w:w="100" w:type="dxa"/>
              <w:right w:w="100" w:type="dxa"/>
            </w:tcMar>
          </w:tcPr>
          <w:p w:rsidR="003241F0" w:rsidRPr="00A958EF" w:rsidRDefault="003241F0" w:rsidP="00772863">
            <w:pPr>
              <w:spacing w:line="360" w:lineRule="auto"/>
              <w:ind w:left="720"/>
              <w:jc w:val="both"/>
              <w:rPr>
                <w:rFonts w:ascii="Times New Roman" w:hAnsi="Times New Roman"/>
                <w:b/>
                <w:bCs/>
                <w:sz w:val="28"/>
                <w:szCs w:val="28"/>
              </w:rPr>
            </w:pPr>
            <w:r w:rsidRPr="00A958EF">
              <w:rPr>
                <w:rFonts w:ascii="Times New Roman" w:hAnsi="Times New Roman"/>
                <w:b/>
                <w:bCs/>
                <w:sz w:val="28"/>
                <w:szCs w:val="28"/>
              </w:rPr>
              <w:t>Что делаем:</w:t>
            </w:r>
          </w:p>
          <w:p w:rsidR="003241F0" w:rsidRDefault="003241F0" w:rsidP="00772863">
            <w:pPr>
              <w:spacing w:line="360" w:lineRule="auto"/>
              <w:ind w:left="720"/>
              <w:jc w:val="both"/>
              <w:rPr>
                <w:rFonts w:ascii="Times New Roman" w:hAnsi="Times New Roman"/>
                <w:bCs/>
                <w:sz w:val="28"/>
                <w:szCs w:val="28"/>
              </w:rPr>
            </w:pPr>
            <w:r w:rsidRPr="008203E5">
              <w:rPr>
                <w:rFonts w:ascii="Times New Roman" w:hAnsi="Times New Roman"/>
                <w:bCs/>
                <w:sz w:val="28"/>
                <w:szCs w:val="28"/>
              </w:rPr>
              <w:t>Изуч</w:t>
            </w:r>
            <w:r>
              <w:rPr>
                <w:rFonts w:ascii="Times New Roman" w:hAnsi="Times New Roman"/>
                <w:bCs/>
                <w:sz w:val="28"/>
                <w:szCs w:val="28"/>
              </w:rPr>
              <w:t>аем</w:t>
            </w:r>
            <w:r w:rsidRPr="008203E5">
              <w:rPr>
                <w:rFonts w:ascii="Times New Roman" w:hAnsi="Times New Roman"/>
                <w:bCs/>
                <w:sz w:val="28"/>
                <w:szCs w:val="28"/>
              </w:rPr>
              <w:t xml:space="preserve"> </w:t>
            </w:r>
            <w:r>
              <w:rPr>
                <w:rFonts w:ascii="Times New Roman" w:hAnsi="Times New Roman"/>
                <w:bCs/>
                <w:sz w:val="28"/>
                <w:szCs w:val="28"/>
              </w:rPr>
              <w:t xml:space="preserve">основные направления </w:t>
            </w:r>
            <w:proofErr w:type="spellStart"/>
            <w:r>
              <w:rPr>
                <w:rFonts w:ascii="Times New Roman" w:hAnsi="Times New Roman"/>
                <w:bCs/>
                <w:sz w:val="28"/>
                <w:szCs w:val="28"/>
              </w:rPr>
              <w:t>спутникостроения</w:t>
            </w:r>
            <w:proofErr w:type="spellEnd"/>
            <w:r>
              <w:rPr>
                <w:rFonts w:ascii="Times New Roman" w:hAnsi="Times New Roman"/>
                <w:bCs/>
                <w:sz w:val="28"/>
                <w:szCs w:val="28"/>
              </w:rPr>
              <w:t>.</w:t>
            </w:r>
            <w:r w:rsidRPr="008203E5">
              <w:rPr>
                <w:rFonts w:ascii="Times New Roman" w:hAnsi="Times New Roman"/>
                <w:bCs/>
                <w:sz w:val="28"/>
                <w:szCs w:val="28"/>
              </w:rPr>
              <w:t xml:space="preserve"> </w:t>
            </w:r>
          </w:p>
          <w:p w:rsidR="003241F0" w:rsidRPr="00EB427D" w:rsidRDefault="003241F0" w:rsidP="00772863">
            <w:pPr>
              <w:spacing w:line="360" w:lineRule="auto"/>
              <w:ind w:left="720"/>
              <w:jc w:val="both"/>
              <w:rPr>
                <w:rFonts w:ascii="Times New Roman" w:hAnsi="Times New Roman"/>
                <w:b/>
                <w:sz w:val="28"/>
                <w:szCs w:val="28"/>
              </w:rPr>
            </w:pPr>
            <w:r w:rsidRPr="00EB427D">
              <w:rPr>
                <w:rFonts w:ascii="Times New Roman" w:hAnsi="Times New Roman"/>
                <w:b/>
                <w:sz w:val="28"/>
                <w:szCs w:val="28"/>
              </w:rPr>
              <w:t>Инструкция к работе:</w:t>
            </w:r>
          </w:p>
          <w:p w:rsidR="003241F0" w:rsidRPr="00EB427D" w:rsidRDefault="003241F0" w:rsidP="00772863">
            <w:pPr>
              <w:spacing w:line="360" w:lineRule="auto"/>
              <w:ind w:left="720"/>
              <w:jc w:val="both"/>
              <w:rPr>
                <w:rFonts w:ascii="Times New Roman" w:hAnsi="Times New Roman"/>
                <w:sz w:val="28"/>
                <w:szCs w:val="28"/>
                <w:u w:val="single"/>
              </w:rPr>
            </w:pPr>
            <w:r w:rsidRPr="00EB427D">
              <w:rPr>
                <w:rFonts w:ascii="Times New Roman" w:hAnsi="Times New Roman"/>
                <w:sz w:val="28"/>
                <w:szCs w:val="28"/>
                <w:u w:val="single"/>
              </w:rPr>
              <w:t>Для достижения цели команде необходимо решить следующие задачи:</w:t>
            </w:r>
          </w:p>
          <w:p w:rsidR="003241F0" w:rsidRPr="00EB427D" w:rsidRDefault="003241F0" w:rsidP="006560B3">
            <w:pPr>
              <w:numPr>
                <w:ilvl w:val="0"/>
                <w:numId w:val="25"/>
              </w:numPr>
              <w:suppressAutoHyphens w:val="0"/>
              <w:spacing w:after="200" w:line="360" w:lineRule="auto"/>
              <w:ind w:left="0" w:firstLine="709"/>
              <w:jc w:val="both"/>
              <w:rPr>
                <w:rFonts w:ascii="Times New Roman" w:hAnsi="Times New Roman"/>
                <w:sz w:val="28"/>
                <w:szCs w:val="28"/>
              </w:rPr>
            </w:pPr>
            <w:bookmarkStart w:id="23" w:name="_Hlk72708462"/>
            <w:r w:rsidRPr="00EB427D">
              <w:rPr>
                <w:rFonts w:ascii="Times New Roman" w:hAnsi="Times New Roman"/>
                <w:sz w:val="28"/>
                <w:szCs w:val="28"/>
              </w:rPr>
              <w:lastRenderedPageBreak/>
              <w:t>определить назначение (</w:t>
            </w:r>
            <w:r>
              <w:rPr>
                <w:rFonts w:ascii="Times New Roman" w:hAnsi="Times New Roman"/>
                <w:sz w:val="28"/>
                <w:szCs w:val="28"/>
              </w:rPr>
              <w:t>выполняемые задачи</w:t>
            </w:r>
            <w:r w:rsidRPr="00EB427D">
              <w:rPr>
                <w:rFonts w:ascii="Times New Roman" w:hAnsi="Times New Roman"/>
                <w:sz w:val="28"/>
                <w:szCs w:val="28"/>
              </w:rPr>
              <w:t xml:space="preserve">) проектируемого космического аппарата (КА), разработать концепцию создания и порядка </w:t>
            </w:r>
            <w:r>
              <w:rPr>
                <w:rFonts w:ascii="Times New Roman" w:hAnsi="Times New Roman"/>
                <w:sz w:val="28"/>
                <w:szCs w:val="28"/>
              </w:rPr>
              <w:t>ее</w:t>
            </w:r>
            <w:r w:rsidRPr="00EB427D">
              <w:rPr>
                <w:rFonts w:ascii="Times New Roman" w:hAnsi="Times New Roman"/>
                <w:sz w:val="28"/>
                <w:szCs w:val="28"/>
              </w:rPr>
              <w:t xml:space="preserve"> реализации</w:t>
            </w:r>
            <w:bookmarkEnd w:id="23"/>
            <w:r w:rsidRPr="00EB427D">
              <w:rPr>
                <w:rFonts w:ascii="Times New Roman" w:hAnsi="Times New Roman"/>
                <w:sz w:val="28"/>
                <w:szCs w:val="28"/>
              </w:rPr>
              <w:t>;</w:t>
            </w:r>
          </w:p>
          <w:p w:rsidR="003241F0" w:rsidRPr="00EB427D" w:rsidRDefault="003241F0" w:rsidP="006560B3">
            <w:pPr>
              <w:numPr>
                <w:ilvl w:val="0"/>
                <w:numId w:val="25"/>
              </w:numPr>
              <w:suppressAutoHyphens w:val="0"/>
              <w:spacing w:after="200" w:line="360" w:lineRule="auto"/>
              <w:ind w:left="0" w:firstLine="709"/>
              <w:jc w:val="both"/>
              <w:rPr>
                <w:rFonts w:ascii="Times New Roman" w:hAnsi="Times New Roman"/>
                <w:sz w:val="28"/>
                <w:szCs w:val="28"/>
              </w:rPr>
            </w:pPr>
            <w:r w:rsidRPr="00EB427D">
              <w:rPr>
                <w:rFonts w:ascii="Times New Roman" w:hAnsi="Times New Roman"/>
                <w:sz w:val="28"/>
                <w:szCs w:val="28"/>
              </w:rPr>
              <w:t xml:space="preserve">КА состоит из набора систем, о которых </w:t>
            </w:r>
            <w:r>
              <w:rPr>
                <w:rFonts w:ascii="Times New Roman" w:hAnsi="Times New Roman"/>
                <w:sz w:val="28"/>
                <w:szCs w:val="28"/>
              </w:rPr>
              <w:t>В</w:t>
            </w:r>
            <w:r w:rsidRPr="00EB427D">
              <w:rPr>
                <w:rFonts w:ascii="Times New Roman" w:hAnsi="Times New Roman"/>
                <w:sz w:val="28"/>
                <w:szCs w:val="28"/>
              </w:rPr>
              <w:t>ы узна</w:t>
            </w:r>
            <w:r>
              <w:rPr>
                <w:rFonts w:ascii="Times New Roman" w:hAnsi="Times New Roman"/>
                <w:sz w:val="28"/>
                <w:szCs w:val="28"/>
              </w:rPr>
              <w:t>ете</w:t>
            </w:r>
            <w:r w:rsidRPr="00EB427D">
              <w:rPr>
                <w:rFonts w:ascii="Times New Roman" w:hAnsi="Times New Roman"/>
                <w:sz w:val="28"/>
                <w:szCs w:val="28"/>
              </w:rPr>
              <w:t xml:space="preserve"> на </w:t>
            </w:r>
            <w:r>
              <w:rPr>
                <w:rFonts w:ascii="Times New Roman" w:hAnsi="Times New Roman"/>
                <w:sz w:val="28"/>
                <w:szCs w:val="28"/>
              </w:rPr>
              <w:t>занятиях или изучите самостоятельно</w:t>
            </w:r>
            <w:r w:rsidRPr="00EB427D">
              <w:rPr>
                <w:rFonts w:ascii="Times New Roman" w:hAnsi="Times New Roman"/>
                <w:sz w:val="28"/>
                <w:szCs w:val="28"/>
              </w:rPr>
              <w:t>. Вам необходимо определить структурную схему КА и по каждой системе привести описание;</w:t>
            </w:r>
          </w:p>
          <w:p w:rsidR="003241F0" w:rsidRPr="00EB427D" w:rsidRDefault="003241F0" w:rsidP="006560B3">
            <w:pPr>
              <w:numPr>
                <w:ilvl w:val="0"/>
                <w:numId w:val="25"/>
              </w:numPr>
              <w:suppressAutoHyphens w:val="0"/>
              <w:spacing w:after="200" w:line="360" w:lineRule="auto"/>
              <w:ind w:left="0" w:firstLine="709"/>
              <w:jc w:val="both"/>
              <w:rPr>
                <w:rFonts w:ascii="Times New Roman" w:hAnsi="Times New Roman"/>
                <w:sz w:val="28"/>
                <w:szCs w:val="28"/>
              </w:rPr>
            </w:pPr>
            <w:r w:rsidRPr="00EB427D">
              <w:rPr>
                <w:rFonts w:ascii="Times New Roman" w:hAnsi="Times New Roman"/>
                <w:sz w:val="28"/>
                <w:szCs w:val="28"/>
              </w:rPr>
              <w:t>P.S.:</w:t>
            </w:r>
          </w:p>
          <w:p w:rsidR="003241F0" w:rsidRPr="00EB427D" w:rsidRDefault="003241F0" w:rsidP="00772863">
            <w:pPr>
              <w:spacing w:line="360" w:lineRule="auto"/>
              <w:ind w:firstLine="709"/>
              <w:jc w:val="both"/>
              <w:rPr>
                <w:rFonts w:ascii="Times New Roman" w:hAnsi="Times New Roman"/>
                <w:sz w:val="28"/>
                <w:szCs w:val="28"/>
              </w:rPr>
            </w:pPr>
            <w:r w:rsidRPr="00EB427D">
              <w:rPr>
                <w:rFonts w:ascii="Times New Roman" w:hAnsi="Times New Roman"/>
                <w:sz w:val="28"/>
                <w:szCs w:val="28"/>
              </w:rPr>
              <w:t>– в команде необходимо распределить роли (ответственных за определенный этап работы).</w:t>
            </w:r>
          </w:p>
          <w:p w:rsidR="003241F0" w:rsidRPr="000F3184" w:rsidRDefault="003241F0" w:rsidP="00772863">
            <w:pPr>
              <w:spacing w:line="360" w:lineRule="auto"/>
              <w:ind w:firstLine="709"/>
              <w:jc w:val="both"/>
              <w:rPr>
                <w:rFonts w:ascii="Times New Roman" w:hAnsi="Times New Roman"/>
                <w:sz w:val="28"/>
                <w:szCs w:val="28"/>
              </w:rPr>
            </w:pPr>
            <w:r w:rsidRPr="00EB427D">
              <w:rPr>
                <w:rFonts w:ascii="Times New Roman" w:hAnsi="Times New Roman"/>
                <w:sz w:val="28"/>
                <w:szCs w:val="28"/>
              </w:rPr>
              <w:t>– советуем обратить внимание на критерии оценивания проектов.</w:t>
            </w:r>
          </w:p>
        </w:tc>
      </w:tr>
      <w:tr w:rsidR="003241F0" w:rsidRPr="00840415" w:rsidTr="00772863">
        <w:tc>
          <w:tcPr>
            <w:tcW w:w="5640" w:type="dxa"/>
            <w:shd w:val="clear" w:color="auto" w:fill="auto"/>
            <w:tcMar>
              <w:top w:w="100" w:type="dxa"/>
              <w:left w:w="100" w:type="dxa"/>
              <w:bottom w:w="100" w:type="dxa"/>
              <w:right w:w="100" w:type="dxa"/>
            </w:tcMar>
          </w:tcPr>
          <w:p w:rsidR="003241F0" w:rsidRPr="008203E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sz w:val="28"/>
                <w:szCs w:val="28"/>
                <w:lang w:eastAsia="ru-RU"/>
              </w:rPr>
            </w:pPr>
            <w:r w:rsidRPr="008203E5">
              <w:rPr>
                <w:rFonts w:ascii="Times New Roman" w:hAnsi="Times New Roman"/>
                <w:b/>
                <w:sz w:val="28"/>
                <w:szCs w:val="28"/>
                <w:lang w:eastAsia="ru-RU"/>
              </w:rPr>
              <w:lastRenderedPageBreak/>
              <w:t xml:space="preserve">Блок 2. </w:t>
            </w:r>
            <w:r w:rsidRPr="008203E5">
              <w:rPr>
                <w:rFonts w:ascii="Times New Roman" w:hAnsi="Times New Roman"/>
                <w:sz w:val="28"/>
                <w:szCs w:val="28"/>
                <w:lang w:eastAsia="ru-RU"/>
              </w:rPr>
              <w:t>Разработка эскизов и технических чертежей частей спутника</w:t>
            </w:r>
            <w:r>
              <w:rPr>
                <w:rFonts w:ascii="Times New Roman" w:hAnsi="Times New Roman"/>
                <w:sz w:val="28"/>
                <w:szCs w:val="28"/>
                <w:lang w:eastAsia="ru-RU"/>
              </w:rPr>
              <w:t>.</w:t>
            </w:r>
          </w:p>
          <w:p w:rsidR="003241F0" w:rsidRPr="008203E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
                <w:sz w:val="28"/>
                <w:szCs w:val="28"/>
                <w:lang w:eastAsia="ru-RU"/>
              </w:rPr>
            </w:pPr>
            <w:r w:rsidRPr="008203E5">
              <w:rPr>
                <w:rFonts w:ascii="Times New Roman" w:hAnsi="Times New Roman"/>
                <w:bCs/>
                <w:sz w:val="28"/>
                <w:szCs w:val="28"/>
              </w:rPr>
              <w:t>На основании изученного материала сконструируйте модель несуществующего спутника.</w:t>
            </w:r>
          </w:p>
        </w:tc>
        <w:tc>
          <w:tcPr>
            <w:tcW w:w="3816" w:type="dxa"/>
            <w:shd w:val="clear" w:color="auto" w:fill="auto"/>
            <w:tcMar>
              <w:top w:w="100" w:type="dxa"/>
              <w:left w:w="100" w:type="dxa"/>
              <w:bottom w:w="100" w:type="dxa"/>
              <w:right w:w="100" w:type="dxa"/>
            </w:tcMar>
          </w:tcPr>
          <w:p w:rsidR="003241F0" w:rsidRPr="0084041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Times New Roman" w:hAnsi="Times New Roman"/>
                <w:sz w:val="28"/>
                <w:szCs w:val="28"/>
                <w:lang w:eastAsia="ru-RU"/>
              </w:rPr>
            </w:pPr>
            <w:r>
              <w:rPr>
                <w:rFonts w:ascii="Times New Roman" w:hAnsi="Times New Roman"/>
                <w:sz w:val="28"/>
                <w:szCs w:val="28"/>
                <w:lang w:eastAsia="ru-RU"/>
              </w:rPr>
              <w:t>45</w:t>
            </w:r>
            <w:r w:rsidRPr="00840415">
              <w:rPr>
                <w:rFonts w:ascii="Times New Roman" w:hAnsi="Times New Roman"/>
                <w:sz w:val="28"/>
                <w:szCs w:val="28"/>
                <w:lang w:eastAsia="ru-RU"/>
              </w:rPr>
              <w:t xml:space="preserve"> мин</w:t>
            </w:r>
          </w:p>
        </w:tc>
      </w:tr>
      <w:tr w:rsidR="003241F0" w:rsidRPr="00FA2AEC" w:rsidTr="00772863">
        <w:tc>
          <w:tcPr>
            <w:tcW w:w="9456" w:type="dxa"/>
            <w:gridSpan w:val="2"/>
            <w:shd w:val="clear" w:color="auto" w:fill="auto"/>
            <w:tcMar>
              <w:top w:w="100" w:type="dxa"/>
              <w:left w:w="100" w:type="dxa"/>
              <w:bottom w:w="100" w:type="dxa"/>
              <w:right w:w="100" w:type="dxa"/>
            </w:tcMar>
          </w:tcPr>
          <w:p w:rsidR="003241F0" w:rsidRPr="00FA2AEC"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b/>
                <w:sz w:val="28"/>
                <w:szCs w:val="28"/>
                <w:lang w:eastAsia="ru-RU"/>
              </w:rPr>
            </w:pPr>
            <w:r w:rsidRPr="008203E5">
              <w:rPr>
                <w:rFonts w:ascii="Times New Roman" w:hAnsi="Times New Roman"/>
                <w:b/>
                <w:sz w:val="28"/>
                <w:szCs w:val="28"/>
                <w:lang w:eastAsia="ru-RU"/>
              </w:rPr>
              <w:t xml:space="preserve">Что делаем: </w:t>
            </w:r>
            <w:r w:rsidRPr="008203E5">
              <w:rPr>
                <w:rFonts w:ascii="Times New Roman" w:hAnsi="Times New Roman"/>
                <w:bCs/>
                <w:sz w:val="28"/>
                <w:szCs w:val="28"/>
                <w:lang w:eastAsia="ru-RU"/>
              </w:rPr>
              <w:t>можно порекомендовать школьникам посмотреть видео с 7 класса</w:t>
            </w:r>
            <w:r>
              <w:rPr>
                <w:rFonts w:ascii="Times New Roman" w:hAnsi="Times New Roman"/>
                <w:bCs/>
                <w:sz w:val="28"/>
                <w:szCs w:val="28"/>
                <w:lang w:eastAsia="ru-RU"/>
              </w:rPr>
              <w:t xml:space="preserve">: </w:t>
            </w:r>
            <w:hyperlink r:id="rId24" w:history="1">
              <w:r w:rsidRPr="005E6F29">
                <w:rPr>
                  <w:rStyle w:val="ab"/>
                  <w:rFonts w:ascii="Times New Roman" w:hAnsi="Times New Roman"/>
                  <w:bCs/>
                  <w:sz w:val="28"/>
                  <w:szCs w:val="28"/>
                  <w:lang w:eastAsia="ru-RU"/>
                </w:rPr>
                <w:t>https://www.youtube.com/watch?v=GVgR0An8_dk</w:t>
              </w:r>
            </w:hyperlink>
          </w:p>
          <w:p w:rsidR="003241F0" w:rsidRPr="00FA2AEC"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center"/>
              <w:rPr>
                <w:rFonts w:ascii="Times New Roman" w:hAnsi="Times New Roman"/>
                <w:b/>
                <w:bCs/>
                <w:sz w:val="28"/>
                <w:szCs w:val="28"/>
                <w:lang w:eastAsia="ru-RU"/>
              </w:rPr>
            </w:pPr>
            <w:r w:rsidRPr="00FA2AEC">
              <w:rPr>
                <w:rFonts w:ascii="Times New Roman" w:hAnsi="Times New Roman"/>
                <w:b/>
                <w:bCs/>
                <w:sz w:val="28"/>
                <w:szCs w:val="28"/>
                <w:lang w:eastAsia="ru-RU"/>
              </w:rPr>
              <w:t>Что такое технический рисунок? Особенности составления.</w:t>
            </w:r>
          </w:p>
          <w:p w:rsidR="003241F0" w:rsidRPr="008203E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bCs/>
                <w:sz w:val="28"/>
                <w:szCs w:val="28"/>
                <w:lang w:eastAsia="ru-RU"/>
              </w:rPr>
            </w:pPr>
            <w:r w:rsidRPr="008203E5">
              <w:rPr>
                <w:rFonts w:ascii="Times New Roman" w:hAnsi="Times New Roman"/>
                <w:bCs/>
                <w:sz w:val="28"/>
                <w:szCs w:val="28"/>
                <w:lang w:eastAsia="ru-RU"/>
              </w:rPr>
              <w:t xml:space="preserve">Технический рисунок – объемное изображение предмета с указанием размера и материала. Мы с Вами ограничимся выполнением только эскиза и </w:t>
            </w:r>
            <w:proofErr w:type="gramStart"/>
            <w:r w:rsidRPr="008203E5">
              <w:rPr>
                <w:rFonts w:ascii="Times New Roman" w:hAnsi="Times New Roman"/>
                <w:bCs/>
                <w:sz w:val="28"/>
                <w:szCs w:val="28"/>
                <w:lang w:eastAsia="ru-RU"/>
              </w:rPr>
              <w:t>технического рисунка с указанием размеров</w:t>
            </w:r>
            <w:proofErr w:type="gramEnd"/>
            <w:r w:rsidRPr="008203E5">
              <w:rPr>
                <w:rFonts w:ascii="Times New Roman" w:hAnsi="Times New Roman"/>
                <w:bCs/>
                <w:sz w:val="28"/>
                <w:szCs w:val="28"/>
                <w:lang w:eastAsia="ru-RU"/>
              </w:rPr>
              <w:t xml:space="preserve"> и материалов.</w:t>
            </w:r>
          </w:p>
          <w:p w:rsidR="003241F0" w:rsidRPr="00FA2AEC"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bCs/>
                <w:sz w:val="28"/>
                <w:szCs w:val="28"/>
                <w:lang w:eastAsia="ru-RU"/>
              </w:rPr>
            </w:pPr>
            <w:r w:rsidRPr="008203E5">
              <w:rPr>
                <w:rFonts w:ascii="Times New Roman" w:hAnsi="Times New Roman"/>
                <w:bCs/>
                <w:sz w:val="28"/>
                <w:szCs w:val="28"/>
                <w:lang w:eastAsia="ru-RU"/>
              </w:rPr>
              <w:t>Для того</w:t>
            </w:r>
            <w:r>
              <w:rPr>
                <w:rFonts w:ascii="Times New Roman" w:hAnsi="Times New Roman"/>
                <w:bCs/>
                <w:sz w:val="28"/>
                <w:szCs w:val="28"/>
                <w:lang w:eastAsia="ru-RU"/>
              </w:rPr>
              <w:t xml:space="preserve"> </w:t>
            </w:r>
            <w:r w:rsidRPr="008203E5">
              <w:rPr>
                <w:rFonts w:ascii="Times New Roman" w:hAnsi="Times New Roman"/>
                <w:bCs/>
                <w:sz w:val="28"/>
                <w:szCs w:val="28"/>
                <w:lang w:eastAsia="ru-RU"/>
              </w:rPr>
              <w:t>чтобы со</w:t>
            </w:r>
            <w:r>
              <w:rPr>
                <w:rFonts w:ascii="Times New Roman" w:hAnsi="Times New Roman"/>
                <w:bCs/>
                <w:sz w:val="28"/>
                <w:szCs w:val="28"/>
                <w:lang w:eastAsia="ru-RU"/>
              </w:rPr>
              <w:t>здать</w:t>
            </w:r>
            <w:r w:rsidRPr="008203E5">
              <w:rPr>
                <w:rFonts w:ascii="Times New Roman" w:hAnsi="Times New Roman"/>
                <w:bCs/>
                <w:sz w:val="28"/>
                <w:szCs w:val="28"/>
                <w:lang w:eastAsia="ru-RU"/>
              </w:rPr>
              <w:t xml:space="preserve"> технический рисунок, необходимо составить перечень составляющих элементов в </w:t>
            </w:r>
            <w:r>
              <w:rPr>
                <w:rFonts w:ascii="Times New Roman" w:hAnsi="Times New Roman"/>
                <w:bCs/>
                <w:sz w:val="28"/>
                <w:szCs w:val="28"/>
                <w:lang w:eastAsia="ru-RU"/>
              </w:rPr>
              <w:t>В</w:t>
            </w:r>
            <w:r w:rsidRPr="008203E5">
              <w:rPr>
                <w:rFonts w:ascii="Times New Roman" w:hAnsi="Times New Roman"/>
                <w:bCs/>
                <w:sz w:val="28"/>
                <w:szCs w:val="28"/>
                <w:lang w:eastAsia="ru-RU"/>
              </w:rPr>
              <w:t xml:space="preserve">ашей модели. </w:t>
            </w:r>
            <w:r w:rsidRPr="00FA2AEC">
              <w:rPr>
                <w:rFonts w:ascii="Times New Roman" w:hAnsi="Times New Roman"/>
                <w:bCs/>
                <w:sz w:val="28"/>
                <w:szCs w:val="28"/>
                <w:lang w:eastAsia="ru-RU"/>
              </w:rPr>
              <w:t>А это значит</w:t>
            </w:r>
            <w:r>
              <w:rPr>
                <w:rFonts w:ascii="Times New Roman" w:hAnsi="Times New Roman"/>
                <w:bCs/>
                <w:sz w:val="28"/>
                <w:szCs w:val="28"/>
                <w:lang w:eastAsia="ru-RU"/>
              </w:rPr>
              <w:t>,</w:t>
            </w:r>
            <w:r w:rsidRPr="00FA2AEC">
              <w:rPr>
                <w:rFonts w:ascii="Times New Roman" w:hAnsi="Times New Roman"/>
                <w:bCs/>
                <w:sz w:val="28"/>
                <w:szCs w:val="28"/>
                <w:lang w:eastAsia="ru-RU"/>
              </w:rPr>
              <w:t xml:space="preserve"> спецификацию (упрощённый вариант).</w:t>
            </w:r>
          </w:p>
        </w:tc>
      </w:tr>
      <w:tr w:rsidR="003241F0" w:rsidRPr="00840415" w:rsidTr="00772863">
        <w:tc>
          <w:tcPr>
            <w:tcW w:w="5640" w:type="dxa"/>
            <w:shd w:val="clear" w:color="auto" w:fill="auto"/>
            <w:tcMar>
              <w:top w:w="100" w:type="dxa"/>
              <w:left w:w="100" w:type="dxa"/>
              <w:bottom w:w="100" w:type="dxa"/>
              <w:right w:w="100" w:type="dxa"/>
            </w:tcMar>
          </w:tcPr>
          <w:p w:rsidR="003241F0" w:rsidRPr="008203E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
                <w:sz w:val="28"/>
                <w:szCs w:val="28"/>
                <w:lang w:eastAsia="ru-RU"/>
              </w:rPr>
            </w:pPr>
            <w:r w:rsidRPr="008203E5">
              <w:rPr>
                <w:rFonts w:ascii="Times New Roman" w:hAnsi="Times New Roman"/>
                <w:b/>
                <w:sz w:val="28"/>
                <w:szCs w:val="28"/>
                <w:lang w:eastAsia="ru-RU"/>
              </w:rPr>
              <w:t xml:space="preserve">Блок 2. </w:t>
            </w:r>
            <w:r w:rsidRPr="008203E5">
              <w:rPr>
                <w:rFonts w:ascii="Times New Roman" w:hAnsi="Times New Roman"/>
                <w:sz w:val="28"/>
                <w:szCs w:val="28"/>
                <w:lang w:eastAsia="ru-RU"/>
              </w:rPr>
              <w:t>Разработка проектной идеи прототипа спутника</w:t>
            </w:r>
            <w:r>
              <w:rPr>
                <w:rFonts w:ascii="Times New Roman" w:hAnsi="Times New Roman"/>
                <w:sz w:val="28"/>
                <w:szCs w:val="28"/>
                <w:lang w:eastAsia="ru-RU"/>
              </w:rPr>
              <w:t>. Миссия.</w:t>
            </w:r>
            <w:r w:rsidRPr="008203E5">
              <w:rPr>
                <w:rFonts w:ascii="Times New Roman" w:hAnsi="Times New Roman"/>
                <w:sz w:val="28"/>
                <w:szCs w:val="28"/>
                <w:lang w:eastAsia="ru-RU"/>
              </w:rPr>
              <w:t xml:space="preserve"> </w:t>
            </w:r>
          </w:p>
        </w:tc>
        <w:tc>
          <w:tcPr>
            <w:tcW w:w="3816" w:type="dxa"/>
            <w:shd w:val="clear" w:color="auto" w:fill="auto"/>
            <w:tcMar>
              <w:top w:w="100" w:type="dxa"/>
              <w:left w:w="100" w:type="dxa"/>
              <w:bottom w:w="100" w:type="dxa"/>
              <w:right w:w="100" w:type="dxa"/>
            </w:tcMar>
          </w:tcPr>
          <w:p w:rsidR="003241F0" w:rsidRPr="0084041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Times New Roman" w:hAnsi="Times New Roman"/>
                <w:sz w:val="28"/>
                <w:szCs w:val="28"/>
                <w:lang w:eastAsia="ru-RU"/>
              </w:rPr>
            </w:pPr>
            <w:r>
              <w:rPr>
                <w:rFonts w:ascii="Times New Roman" w:hAnsi="Times New Roman"/>
                <w:sz w:val="28"/>
                <w:szCs w:val="28"/>
                <w:lang w:eastAsia="ru-RU"/>
              </w:rPr>
              <w:t>45</w:t>
            </w:r>
            <w:r w:rsidRPr="00840415">
              <w:rPr>
                <w:rFonts w:ascii="Times New Roman" w:hAnsi="Times New Roman"/>
                <w:sz w:val="28"/>
                <w:szCs w:val="28"/>
                <w:lang w:eastAsia="ru-RU"/>
              </w:rPr>
              <w:t xml:space="preserve"> мин</w:t>
            </w:r>
          </w:p>
        </w:tc>
      </w:tr>
      <w:tr w:rsidR="003241F0" w:rsidRPr="008203E5" w:rsidTr="00772863">
        <w:trPr>
          <w:trHeight w:val="480"/>
        </w:trPr>
        <w:tc>
          <w:tcPr>
            <w:tcW w:w="9456" w:type="dxa"/>
            <w:gridSpan w:val="2"/>
            <w:shd w:val="clear" w:color="auto" w:fill="auto"/>
            <w:tcMar>
              <w:top w:w="100" w:type="dxa"/>
              <w:left w:w="100" w:type="dxa"/>
              <w:bottom w:w="100" w:type="dxa"/>
              <w:right w:w="100" w:type="dxa"/>
            </w:tcMar>
          </w:tcPr>
          <w:p w:rsidR="003241F0" w:rsidRPr="008203E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b/>
                <w:sz w:val="28"/>
                <w:szCs w:val="28"/>
                <w:lang w:eastAsia="ru-RU"/>
              </w:rPr>
            </w:pPr>
            <w:r w:rsidRPr="008203E5">
              <w:rPr>
                <w:rFonts w:ascii="Times New Roman" w:hAnsi="Times New Roman"/>
                <w:b/>
                <w:sz w:val="28"/>
                <w:szCs w:val="28"/>
                <w:lang w:eastAsia="ru-RU"/>
              </w:rPr>
              <w:lastRenderedPageBreak/>
              <w:t xml:space="preserve">Что делаем: </w:t>
            </w:r>
          </w:p>
          <w:p w:rsidR="003241F0" w:rsidRPr="008203E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b/>
                <w:sz w:val="28"/>
                <w:szCs w:val="28"/>
                <w:lang w:eastAsia="ru-RU"/>
              </w:rPr>
            </w:pPr>
            <w:r w:rsidRPr="008203E5">
              <w:rPr>
                <w:rFonts w:ascii="Times New Roman" w:hAnsi="Times New Roman"/>
                <w:sz w:val="28"/>
                <w:szCs w:val="28"/>
                <w:lang w:eastAsia="ru-RU"/>
              </w:rPr>
              <w:t xml:space="preserve">При помощи проектных идей и ранее изученного материала </w:t>
            </w:r>
            <w:r>
              <w:rPr>
                <w:rFonts w:ascii="Times New Roman" w:hAnsi="Times New Roman"/>
                <w:bCs/>
                <w:iCs/>
                <w:sz w:val="28"/>
                <w:szCs w:val="28"/>
                <w:lang w:eastAsia="ru-RU"/>
              </w:rPr>
              <w:t>учащ</w:t>
            </w:r>
            <w:r>
              <w:rPr>
                <w:rFonts w:ascii="Times New Roman" w:hAnsi="Times New Roman"/>
                <w:sz w:val="28"/>
                <w:szCs w:val="28"/>
                <w:lang w:eastAsia="ru-RU"/>
              </w:rPr>
              <w:t xml:space="preserve">иеся </w:t>
            </w:r>
            <w:r w:rsidRPr="008203E5">
              <w:rPr>
                <w:rFonts w:ascii="Times New Roman" w:hAnsi="Times New Roman"/>
                <w:sz w:val="28"/>
                <w:szCs w:val="28"/>
                <w:lang w:eastAsia="ru-RU"/>
              </w:rPr>
              <w:t>разрабатывают все конструктивные элементы</w:t>
            </w:r>
            <w:r>
              <w:rPr>
                <w:rFonts w:ascii="Times New Roman" w:hAnsi="Times New Roman"/>
                <w:sz w:val="28"/>
                <w:szCs w:val="28"/>
                <w:lang w:eastAsia="ru-RU"/>
              </w:rPr>
              <w:t>, из которых состоит спутник</w:t>
            </w:r>
            <w:r w:rsidRPr="008203E5">
              <w:rPr>
                <w:rFonts w:ascii="Times New Roman" w:hAnsi="Times New Roman"/>
                <w:sz w:val="28"/>
                <w:szCs w:val="28"/>
                <w:lang w:eastAsia="ru-RU"/>
              </w:rPr>
              <w:t xml:space="preserve"> в общем виде. Определяются с техникой исполнения технического объекта. Продумывают «</w:t>
            </w:r>
            <w:r>
              <w:rPr>
                <w:rFonts w:ascii="Times New Roman" w:hAnsi="Times New Roman"/>
                <w:sz w:val="28"/>
                <w:szCs w:val="28"/>
                <w:lang w:eastAsia="ru-RU"/>
              </w:rPr>
              <w:t xml:space="preserve">предназначение, </w:t>
            </w:r>
            <w:r w:rsidRPr="008203E5">
              <w:rPr>
                <w:rFonts w:ascii="Times New Roman" w:hAnsi="Times New Roman"/>
                <w:sz w:val="28"/>
                <w:szCs w:val="28"/>
                <w:lang w:eastAsia="ru-RU"/>
              </w:rPr>
              <w:t xml:space="preserve">легенду» </w:t>
            </w:r>
            <w:r>
              <w:rPr>
                <w:rFonts w:ascii="Times New Roman" w:hAnsi="Times New Roman"/>
                <w:sz w:val="28"/>
                <w:szCs w:val="28"/>
                <w:lang w:eastAsia="ru-RU"/>
              </w:rPr>
              <w:t>спутника</w:t>
            </w:r>
            <w:r w:rsidRPr="008203E5">
              <w:rPr>
                <w:rFonts w:ascii="Times New Roman" w:hAnsi="Times New Roman"/>
                <w:sz w:val="28"/>
                <w:szCs w:val="28"/>
                <w:lang w:eastAsia="ru-RU"/>
              </w:rPr>
              <w:t xml:space="preserve">. </w:t>
            </w:r>
          </w:p>
        </w:tc>
      </w:tr>
      <w:tr w:rsidR="003241F0" w:rsidRPr="00840415" w:rsidTr="00772863">
        <w:tc>
          <w:tcPr>
            <w:tcW w:w="5640" w:type="dxa"/>
            <w:shd w:val="clear" w:color="auto" w:fill="auto"/>
            <w:tcMar>
              <w:top w:w="100" w:type="dxa"/>
              <w:left w:w="100" w:type="dxa"/>
              <w:bottom w:w="100" w:type="dxa"/>
              <w:right w:w="100" w:type="dxa"/>
            </w:tcMar>
          </w:tcPr>
          <w:p w:rsidR="003241F0" w:rsidRPr="008203E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sz w:val="28"/>
                <w:szCs w:val="28"/>
                <w:lang w:eastAsia="ru-RU"/>
              </w:rPr>
            </w:pPr>
            <w:r w:rsidRPr="008203E5">
              <w:rPr>
                <w:rFonts w:ascii="Times New Roman" w:hAnsi="Times New Roman"/>
                <w:b/>
                <w:sz w:val="28"/>
                <w:szCs w:val="28"/>
                <w:lang w:eastAsia="ru-RU"/>
              </w:rPr>
              <w:t xml:space="preserve">Блок 3. </w:t>
            </w:r>
            <w:r w:rsidRPr="008203E5">
              <w:rPr>
                <w:rFonts w:ascii="Times New Roman" w:hAnsi="Times New Roman"/>
                <w:bCs/>
                <w:sz w:val="28"/>
                <w:szCs w:val="28"/>
                <w:lang w:eastAsia="ru-RU"/>
              </w:rPr>
              <w:t>Изготовление спутника и</w:t>
            </w:r>
            <w:r w:rsidRPr="008203E5">
              <w:rPr>
                <w:rFonts w:ascii="Times New Roman" w:hAnsi="Times New Roman"/>
                <w:b/>
                <w:sz w:val="28"/>
                <w:szCs w:val="28"/>
                <w:lang w:eastAsia="ru-RU"/>
              </w:rPr>
              <w:t xml:space="preserve"> к</w:t>
            </w:r>
            <w:r w:rsidRPr="008203E5">
              <w:rPr>
                <w:rFonts w:ascii="Times New Roman" w:hAnsi="Times New Roman"/>
                <w:sz w:val="28"/>
                <w:szCs w:val="28"/>
                <w:lang w:eastAsia="ru-RU"/>
              </w:rPr>
              <w:t>омпоновка всех систем в соответствии с техническим рисунком</w:t>
            </w:r>
            <w:r>
              <w:rPr>
                <w:rFonts w:ascii="Times New Roman" w:hAnsi="Times New Roman"/>
                <w:sz w:val="28"/>
                <w:szCs w:val="28"/>
                <w:lang w:eastAsia="ru-RU"/>
              </w:rPr>
              <w:t>.</w:t>
            </w:r>
          </w:p>
        </w:tc>
        <w:tc>
          <w:tcPr>
            <w:tcW w:w="3816" w:type="dxa"/>
            <w:shd w:val="clear" w:color="auto" w:fill="auto"/>
            <w:tcMar>
              <w:top w:w="100" w:type="dxa"/>
              <w:left w:w="100" w:type="dxa"/>
              <w:bottom w:w="100" w:type="dxa"/>
              <w:right w:w="100" w:type="dxa"/>
            </w:tcMar>
          </w:tcPr>
          <w:p w:rsidR="003241F0" w:rsidRPr="0084041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sz w:val="28"/>
                <w:szCs w:val="28"/>
                <w:lang w:eastAsia="ru-RU"/>
              </w:rPr>
            </w:pPr>
            <w:r>
              <w:rPr>
                <w:rFonts w:ascii="Times New Roman" w:hAnsi="Times New Roman"/>
                <w:sz w:val="28"/>
                <w:szCs w:val="28"/>
                <w:lang w:eastAsia="ru-RU"/>
              </w:rPr>
              <w:t>90</w:t>
            </w:r>
            <w:r w:rsidRPr="00840415">
              <w:rPr>
                <w:rFonts w:ascii="Times New Roman" w:hAnsi="Times New Roman"/>
                <w:sz w:val="28"/>
                <w:szCs w:val="28"/>
                <w:lang w:eastAsia="ru-RU"/>
              </w:rPr>
              <w:t xml:space="preserve"> мин</w:t>
            </w:r>
          </w:p>
        </w:tc>
      </w:tr>
      <w:tr w:rsidR="003241F0" w:rsidRPr="008203E5" w:rsidTr="00772863">
        <w:tc>
          <w:tcPr>
            <w:tcW w:w="9456" w:type="dxa"/>
            <w:gridSpan w:val="2"/>
            <w:shd w:val="clear" w:color="auto" w:fill="auto"/>
            <w:tcMar>
              <w:top w:w="100" w:type="dxa"/>
              <w:left w:w="100" w:type="dxa"/>
              <w:bottom w:w="100" w:type="dxa"/>
              <w:right w:w="100" w:type="dxa"/>
            </w:tcMar>
          </w:tcPr>
          <w:p w:rsidR="003241F0" w:rsidRPr="008203E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b/>
                <w:sz w:val="28"/>
                <w:szCs w:val="28"/>
                <w:lang w:eastAsia="ru-RU"/>
              </w:rPr>
            </w:pPr>
            <w:r w:rsidRPr="008203E5">
              <w:rPr>
                <w:rFonts w:ascii="Times New Roman" w:hAnsi="Times New Roman"/>
                <w:b/>
                <w:sz w:val="28"/>
                <w:szCs w:val="28"/>
                <w:lang w:eastAsia="ru-RU"/>
              </w:rPr>
              <w:t xml:space="preserve">Что делаем: </w:t>
            </w:r>
          </w:p>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sidRPr="008203E5">
              <w:rPr>
                <w:rFonts w:ascii="Times New Roman" w:hAnsi="Times New Roman"/>
                <w:sz w:val="28"/>
                <w:szCs w:val="28"/>
                <w:lang w:eastAsia="ru-RU"/>
              </w:rPr>
              <w:t>Осуществляем сборку всех конструктивных элементов прототипа спутника, дорабатываем конструкцию при несовпадении технических характеристик</w:t>
            </w:r>
            <w:r>
              <w:rPr>
                <w:rFonts w:ascii="Times New Roman" w:hAnsi="Times New Roman"/>
                <w:sz w:val="28"/>
                <w:szCs w:val="28"/>
                <w:lang w:eastAsia="ru-RU"/>
              </w:rPr>
              <w:t>.</w:t>
            </w:r>
          </w:p>
          <w:p w:rsidR="003241F0" w:rsidRPr="00FA2AEC"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p>
          <w:p w:rsidR="003241F0" w:rsidRPr="00EB427D" w:rsidRDefault="003241F0" w:rsidP="006560B3">
            <w:pPr>
              <w:numPr>
                <w:ilvl w:val="0"/>
                <w:numId w:val="25"/>
              </w:numPr>
              <w:suppressAutoHyphens w:val="0"/>
              <w:spacing w:after="200" w:line="360" w:lineRule="auto"/>
              <w:ind w:left="0" w:firstLine="709"/>
              <w:jc w:val="both"/>
              <w:rPr>
                <w:rFonts w:ascii="Times New Roman" w:hAnsi="Times New Roman"/>
                <w:sz w:val="28"/>
                <w:szCs w:val="28"/>
              </w:rPr>
            </w:pPr>
            <w:r w:rsidRPr="00EB427D">
              <w:rPr>
                <w:rFonts w:ascii="Times New Roman" w:hAnsi="Times New Roman"/>
                <w:sz w:val="28"/>
                <w:szCs w:val="28"/>
              </w:rPr>
              <w:t>создать макет, используя доступные материалы и инструменты;</w:t>
            </w:r>
          </w:p>
          <w:p w:rsidR="003241F0" w:rsidRPr="00EB427D" w:rsidRDefault="003241F0" w:rsidP="006560B3">
            <w:pPr>
              <w:numPr>
                <w:ilvl w:val="0"/>
                <w:numId w:val="25"/>
              </w:numPr>
              <w:suppressAutoHyphens w:val="0"/>
              <w:spacing w:after="200" w:line="360" w:lineRule="auto"/>
              <w:ind w:left="0" w:firstLine="709"/>
              <w:jc w:val="both"/>
              <w:rPr>
                <w:rFonts w:ascii="Times New Roman" w:hAnsi="Times New Roman"/>
                <w:sz w:val="28"/>
                <w:szCs w:val="28"/>
              </w:rPr>
            </w:pPr>
            <w:r w:rsidRPr="00EB427D">
              <w:rPr>
                <w:rFonts w:ascii="Times New Roman" w:hAnsi="Times New Roman"/>
                <w:sz w:val="28"/>
                <w:szCs w:val="28"/>
              </w:rPr>
              <w:t xml:space="preserve">макет должен иметь возможность трансформироваться. Коэффициент трансформации макета (отношение площади проекции КА в раскрытом положении к КА в транспортировочном положении) </w:t>
            </w:r>
            <w:r w:rsidRPr="00FA2AEC">
              <w:rPr>
                <w:rFonts w:ascii="Times New Roman" w:hAnsi="Times New Roman"/>
                <w:sz w:val="28"/>
                <w:szCs w:val="28"/>
              </w:rPr>
              <w:t>–</w:t>
            </w:r>
            <w:r>
              <w:rPr>
                <w:rFonts w:ascii="Times New Roman" w:hAnsi="Times New Roman"/>
                <w:sz w:val="28"/>
                <w:szCs w:val="28"/>
              </w:rPr>
              <w:t xml:space="preserve"> </w:t>
            </w:r>
            <w:r w:rsidRPr="00EB427D">
              <w:rPr>
                <w:rFonts w:ascii="Times New Roman" w:hAnsi="Times New Roman"/>
                <w:sz w:val="28"/>
                <w:szCs w:val="28"/>
                <w:u w:val="single"/>
              </w:rPr>
              <w:t>не менее 5</w:t>
            </w:r>
            <w:r w:rsidRPr="00EB427D">
              <w:rPr>
                <w:rFonts w:ascii="Times New Roman" w:hAnsi="Times New Roman"/>
                <w:sz w:val="28"/>
                <w:szCs w:val="28"/>
              </w:rPr>
              <w:t xml:space="preserve">. Макет КА в транспортировочном положении должен помещаться в зону полезного груза </w:t>
            </w:r>
            <w:r w:rsidRPr="00EB427D">
              <w:rPr>
                <w:rFonts w:ascii="Times New Roman" w:hAnsi="Times New Roman"/>
                <w:sz w:val="28"/>
                <w:szCs w:val="28"/>
                <w:u w:val="single"/>
              </w:rPr>
              <w:t>под обтекателем</w:t>
            </w:r>
            <w:r w:rsidRPr="00EB427D">
              <w:rPr>
                <w:rFonts w:ascii="Times New Roman" w:hAnsi="Times New Roman"/>
                <w:sz w:val="28"/>
                <w:szCs w:val="28"/>
              </w:rPr>
              <w:t xml:space="preserve"> (ориентировочно диаметр 0,4; высота 1). Трансформация мех</w:t>
            </w:r>
            <w:r>
              <w:rPr>
                <w:rFonts w:ascii="Times New Roman" w:hAnsi="Times New Roman"/>
                <w:sz w:val="28"/>
                <w:szCs w:val="28"/>
              </w:rPr>
              <w:t>.</w:t>
            </w:r>
            <w:r w:rsidRPr="00EB427D">
              <w:rPr>
                <w:rFonts w:ascii="Times New Roman" w:hAnsi="Times New Roman"/>
                <w:sz w:val="28"/>
                <w:szCs w:val="28"/>
              </w:rPr>
              <w:t xml:space="preserve"> систем должна происходить за счёт энергии пружин, резинок или прочих источников энергии</w:t>
            </w:r>
            <w:r>
              <w:rPr>
                <w:rFonts w:ascii="Times New Roman" w:hAnsi="Times New Roman"/>
                <w:sz w:val="28"/>
                <w:szCs w:val="28"/>
              </w:rPr>
              <w:t xml:space="preserve"> (команда выбирает сама)</w:t>
            </w:r>
            <w:r w:rsidRPr="00EB427D">
              <w:rPr>
                <w:rFonts w:ascii="Times New Roman" w:hAnsi="Times New Roman"/>
                <w:sz w:val="28"/>
                <w:szCs w:val="28"/>
              </w:rPr>
              <w:t>. В транспортировочном положении КА должен находиться без помощи рук членов команд (раскрывающиеся части удерживаются крючками, бандажами и</w:t>
            </w:r>
            <w:r>
              <w:rPr>
                <w:rFonts w:ascii="Times New Roman" w:hAnsi="Times New Roman"/>
                <w:sz w:val="28"/>
                <w:szCs w:val="28"/>
              </w:rPr>
              <w:t xml:space="preserve"> </w:t>
            </w:r>
            <w:r w:rsidRPr="00EB427D">
              <w:rPr>
                <w:rFonts w:ascii="Times New Roman" w:hAnsi="Times New Roman"/>
                <w:sz w:val="28"/>
                <w:szCs w:val="28"/>
              </w:rPr>
              <w:t>т.д.);</w:t>
            </w:r>
          </w:p>
          <w:p w:rsidR="003241F0" w:rsidRPr="00EB427D" w:rsidRDefault="003241F0" w:rsidP="006560B3">
            <w:pPr>
              <w:numPr>
                <w:ilvl w:val="0"/>
                <w:numId w:val="25"/>
              </w:numPr>
              <w:suppressAutoHyphens w:val="0"/>
              <w:spacing w:after="200" w:line="360" w:lineRule="auto"/>
              <w:ind w:left="0" w:firstLine="709"/>
              <w:jc w:val="both"/>
              <w:rPr>
                <w:rFonts w:ascii="Times New Roman" w:hAnsi="Times New Roman"/>
                <w:sz w:val="28"/>
                <w:szCs w:val="28"/>
              </w:rPr>
            </w:pPr>
            <w:r w:rsidRPr="00EB427D">
              <w:rPr>
                <w:rFonts w:ascii="Times New Roman" w:hAnsi="Times New Roman"/>
                <w:sz w:val="28"/>
                <w:szCs w:val="28"/>
              </w:rPr>
              <w:t xml:space="preserve">раскрытие макета КА должно производиться </w:t>
            </w:r>
            <w:r>
              <w:rPr>
                <w:rFonts w:ascii="Times New Roman" w:hAnsi="Times New Roman"/>
                <w:sz w:val="28"/>
                <w:szCs w:val="28"/>
              </w:rPr>
              <w:t xml:space="preserve">либо механически, либо </w:t>
            </w:r>
            <w:r w:rsidRPr="00EB427D">
              <w:rPr>
                <w:rFonts w:ascii="Times New Roman" w:hAnsi="Times New Roman"/>
                <w:sz w:val="28"/>
                <w:szCs w:val="28"/>
              </w:rPr>
              <w:t xml:space="preserve">с помощью зацепа за сервопривод. Для начала раскрытия на контроллер должна подаваться команда (по проводной или беспроводной линии), при </w:t>
            </w:r>
            <w:r w:rsidRPr="00EB427D">
              <w:rPr>
                <w:rFonts w:ascii="Times New Roman" w:hAnsi="Times New Roman"/>
                <w:sz w:val="28"/>
                <w:szCs w:val="28"/>
              </w:rPr>
              <w:lastRenderedPageBreak/>
              <w:t>этом между раскрытиями всех элементов должна быть выдержана пауза (время раскрытия + 3с), а ход времени должен отображаться миганием светодиода. За использование беспроводной линии начисляются дополнительные баллы;</w:t>
            </w:r>
          </w:p>
          <w:p w:rsidR="003241F0" w:rsidRPr="000F3184" w:rsidRDefault="003241F0" w:rsidP="006560B3">
            <w:pPr>
              <w:numPr>
                <w:ilvl w:val="0"/>
                <w:numId w:val="25"/>
              </w:numPr>
              <w:suppressAutoHyphens w:val="0"/>
              <w:spacing w:after="200" w:line="360" w:lineRule="auto"/>
              <w:ind w:left="0" w:firstLine="709"/>
              <w:jc w:val="both"/>
              <w:rPr>
                <w:rFonts w:ascii="Times New Roman" w:hAnsi="Times New Roman"/>
                <w:sz w:val="28"/>
                <w:szCs w:val="28"/>
              </w:rPr>
            </w:pPr>
            <w:r>
              <w:rPr>
                <w:rFonts w:ascii="Times New Roman" w:hAnsi="Times New Roman"/>
                <w:sz w:val="28"/>
                <w:szCs w:val="28"/>
              </w:rPr>
              <w:t>используя</w:t>
            </w:r>
            <w:r w:rsidRPr="00EB427D">
              <w:rPr>
                <w:rFonts w:ascii="Times New Roman" w:hAnsi="Times New Roman"/>
                <w:sz w:val="28"/>
                <w:szCs w:val="28"/>
              </w:rPr>
              <w:t xml:space="preserve"> датчик освещенности, шагов</w:t>
            </w:r>
            <w:r>
              <w:rPr>
                <w:rFonts w:ascii="Times New Roman" w:hAnsi="Times New Roman"/>
                <w:sz w:val="28"/>
                <w:szCs w:val="28"/>
              </w:rPr>
              <w:t>ый</w:t>
            </w:r>
            <w:r w:rsidRPr="00EB427D">
              <w:rPr>
                <w:rFonts w:ascii="Times New Roman" w:hAnsi="Times New Roman"/>
                <w:sz w:val="28"/>
                <w:szCs w:val="28"/>
              </w:rPr>
              <w:t xml:space="preserve"> двигател</w:t>
            </w:r>
            <w:r>
              <w:rPr>
                <w:rFonts w:ascii="Times New Roman" w:hAnsi="Times New Roman"/>
                <w:sz w:val="28"/>
                <w:szCs w:val="28"/>
              </w:rPr>
              <w:t>ь</w:t>
            </w:r>
            <w:r w:rsidRPr="00EB427D">
              <w:rPr>
                <w:rFonts w:ascii="Times New Roman" w:hAnsi="Times New Roman"/>
                <w:sz w:val="28"/>
                <w:szCs w:val="28"/>
              </w:rPr>
              <w:t>, светодиод и платформ</w:t>
            </w:r>
            <w:r>
              <w:rPr>
                <w:rFonts w:ascii="Times New Roman" w:hAnsi="Times New Roman"/>
                <w:sz w:val="28"/>
                <w:szCs w:val="28"/>
              </w:rPr>
              <w:t>у</w:t>
            </w:r>
            <w:r w:rsidRPr="00EB427D">
              <w:rPr>
                <w:rFonts w:ascii="Times New Roman" w:hAnsi="Times New Roman"/>
                <w:sz w:val="28"/>
                <w:szCs w:val="28"/>
              </w:rPr>
              <w:t xml:space="preserve"> (</w:t>
            </w:r>
            <w:proofErr w:type="spellStart"/>
            <w:r w:rsidRPr="00EB427D">
              <w:rPr>
                <w:rFonts w:ascii="Times New Roman" w:hAnsi="Times New Roman"/>
                <w:sz w:val="28"/>
                <w:szCs w:val="28"/>
              </w:rPr>
              <w:t>Arduino</w:t>
            </w:r>
            <w:proofErr w:type="spellEnd"/>
            <w:r w:rsidRPr="00EB427D">
              <w:rPr>
                <w:rFonts w:ascii="Times New Roman" w:hAnsi="Times New Roman"/>
                <w:sz w:val="28"/>
                <w:szCs w:val="28"/>
              </w:rPr>
              <w:t>)</w:t>
            </w:r>
            <w:r>
              <w:rPr>
                <w:rFonts w:ascii="Times New Roman" w:hAnsi="Times New Roman"/>
                <w:sz w:val="28"/>
                <w:szCs w:val="28"/>
              </w:rPr>
              <w:t>,</w:t>
            </w:r>
            <w:r w:rsidRPr="00EB427D">
              <w:rPr>
                <w:rFonts w:ascii="Times New Roman" w:hAnsi="Times New Roman"/>
                <w:sz w:val="28"/>
                <w:szCs w:val="28"/>
              </w:rPr>
              <w:t xml:space="preserve"> реализовать алгоритм, </w:t>
            </w:r>
            <w:r>
              <w:rPr>
                <w:rFonts w:ascii="Times New Roman" w:hAnsi="Times New Roman"/>
                <w:sz w:val="28"/>
                <w:szCs w:val="28"/>
              </w:rPr>
              <w:t>с</w:t>
            </w:r>
            <w:r w:rsidRPr="00EB427D">
              <w:rPr>
                <w:rFonts w:ascii="Times New Roman" w:hAnsi="Times New Roman"/>
                <w:sz w:val="28"/>
                <w:szCs w:val="28"/>
              </w:rPr>
              <w:t xml:space="preserve"> помощ</w:t>
            </w:r>
            <w:r>
              <w:rPr>
                <w:rFonts w:ascii="Times New Roman" w:hAnsi="Times New Roman"/>
                <w:sz w:val="28"/>
                <w:szCs w:val="28"/>
              </w:rPr>
              <w:t>ью</w:t>
            </w:r>
            <w:r w:rsidRPr="00EB427D">
              <w:rPr>
                <w:rFonts w:ascii="Times New Roman" w:hAnsi="Times New Roman"/>
                <w:sz w:val="28"/>
                <w:szCs w:val="28"/>
              </w:rPr>
              <w:t xml:space="preserve"> которого спутник будет вращаться вокруг своей оси и находить точку, в которой освещение его солнечных панелей источником света (прожектором) будет максимальным; (как дополнительная опция возможно построение динамической системы отслеживания направления на источник света, для чего необходимо использование двух датчиков освещенности. За выполнение задачи начисляются дополнительные баллы);</w:t>
            </w:r>
          </w:p>
          <w:p w:rsidR="003241F0" w:rsidRPr="000F3184" w:rsidRDefault="003241F0" w:rsidP="006560B3">
            <w:pPr>
              <w:numPr>
                <w:ilvl w:val="0"/>
                <w:numId w:val="25"/>
              </w:numPr>
              <w:suppressAutoHyphens w:val="0"/>
              <w:spacing w:after="200" w:line="360" w:lineRule="auto"/>
              <w:ind w:left="0" w:firstLine="709"/>
              <w:jc w:val="both"/>
              <w:rPr>
                <w:rFonts w:ascii="Times New Roman" w:hAnsi="Times New Roman"/>
                <w:sz w:val="28"/>
                <w:szCs w:val="28"/>
              </w:rPr>
            </w:pPr>
            <w:r w:rsidRPr="00EB427D">
              <w:rPr>
                <w:rFonts w:ascii="Times New Roman" w:hAnsi="Times New Roman"/>
                <w:sz w:val="28"/>
                <w:szCs w:val="28"/>
              </w:rPr>
              <w:t>в макете необходимо использовать хотя бы одну из предложенных моделей узла раскрываемых и трансформируемых механических систем или любых других систем КА на выбор. Будет предоставлена возможность использования 3D-печати самостоятельно (моделирование, печать). За выполнение начисляются дополнительные баллы</w:t>
            </w:r>
            <w:r>
              <w:rPr>
                <w:rFonts w:ascii="Times New Roman" w:hAnsi="Times New Roman"/>
                <w:sz w:val="28"/>
                <w:szCs w:val="28"/>
              </w:rPr>
              <w:t>.</w:t>
            </w:r>
          </w:p>
        </w:tc>
      </w:tr>
      <w:tr w:rsidR="003241F0" w:rsidRPr="008F7DF7" w:rsidTr="00772863">
        <w:tc>
          <w:tcPr>
            <w:tcW w:w="5640" w:type="dxa"/>
            <w:shd w:val="clear" w:color="auto" w:fill="auto"/>
            <w:tcMar>
              <w:top w:w="100" w:type="dxa"/>
              <w:left w:w="100" w:type="dxa"/>
              <w:bottom w:w="100" w:type="dxa"/>
              <w:right w:w="100" w:type="dxa"/>
            </w:tcMar>
          </w:tcPr>
          <w:p w:rsidR="003241F0" w:rsidRPr="008F7DF7"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Cs/>
                <w:sz w:val="28"/>
                <w:szCs w:val="28"/>
                <w:lang w:eastAsia="ru-RU"/>
              </w:rPr>
            </w:pPr>
            <w:r w:rsidRPr="008203E5">
              <w:rPr>
                <w:rFonts w:ascii="Times New Roman" w:hAnsi="Times New Roman"/>
                <w:b/>
                <w:sz w:val="28"/>
                <w:szCs w:val="28"/>
                <w:lang w:eastAsia="ru-RU"/>
              </w:rPr>
              <w:lastRenderedPageBreak/>
              <w:t xml:space="preserve">Блок 4. </w:t>
            </w:r>
            <w:r>
              <w:rPr>
                <w:rFonts w:ascii="Times New Roman" w:hAnsi="Times New Roman"/>
                <w:bCs/>
                <w:sz w:val="28"/>
                <w:szCs w:val="28"/>
                <w:lang w:eastAsia="ru-RU"/>
              </w:rPr>
              <w:t>Защита проектного продукта.</w:t>
            </w:r>
          </w:p>
        </w:tc>
        <w:tc>
          <w:tcPr>
            <w:tcW w:w="3816" w:type="dxa"/>
            <w:shd w:val="clear" w:color="auto" w:fill="auto"/>
            <w:tcMar>
              <w:top w:w="100" w:type="dxa"/>
              <w:left w:w="100" w:type="dxa"/>
              <w:bottom w:w="100" w:type="dxa"/>
              <w:right w:w="100" w:type="dxa"/>
            </w:tcMar>
          </w:tcPr>
          <w:p w:rsidR="003241F0" w:rsidRPr="00840415"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sz w:val="28"/>
                <w:szCs w:val="28"/>
                <w:lang w:eastAsia="ru-RU"/>
              </w:rPr>
            </w:pPr>
            <w:r>
              <w:rPr>
                <w:rFonts w:ascii="Times New Roman" w:hAnsi="Times New Roman"/>
                <w:sz w:val="28"/>
                <w:szCs w:val="28"/>
                <w:lang w:eastAsia="ru-RU"/>
              </w:rPr>
              <w:t>45 мин</w:t>
            </w:r>
          </w:p>
        </w:tc>
      </w:tr>
      <w:tr w:rsidR="003241F0" w:rsidRPr="008203E5" w:rsidTr="00772863">
        <w:trPr>
          <w:trHeight w:val="683"/>
        </w:trPr>
        <w:tc>
          <w:tcPr>
            <w:tcW w:w="9456" w:type="dxa"/>
            <w:gridSpan w:val="2"/>
            <w:vMerge w:val="restart"/>
            <w:shd w:val="clear" w:color="auto" w:fill="auto"/>
            <w:tcMar>
              <w:top w:w="100" w:type="dxa"/>
              <w:left w:w="100" w:type="dxa"/>
              <w:bottom w:w="100" w:type="dxa"/>
              <w:right w:w="100" w:type="dxa"/>
            </w:tcMar>
          </w:tcPr>
          <w:p w:rsidR="003241F0" w:rsidRPr="005A1CEF"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firstLine="709"/>
              <w:jc w:val="both"/>
              <w:rPr>
                <w:rFonts w:ascii="Times New Roman" w:hAnsi="Times New Roman"/>
                <w:b/>
                <w:sz w:val="28"/>
                <w:szCs w:val="28"/>
                <w:lang w:eastAsia="ru-RU"/>
              </w:rPr>
            </w:pPr>
            <w:r w:rsidRPr="005A1CEF">
              <w:rPr>
                <w:rFonts w:ascii="Times New Roman" w:hAnsi="Times New Roman"/>
                <w:b/>
                <w:sz w:val="28"/>
                <w:szCs w:val="28"/>
                <w:lang w:eastAsia="ru-RU"/>
              </w:rPr>
              <w:t>Что делаем:</w:t>
            </w:r>
          </w:p>
          <w:p w:rsidR="003241F0" w:rsidRPr="005A1CEF"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Pr>
                <w:rFonts w:ascii="Times New Roman" w:hAnsi="Times New Roman"/>
                <w:sz w:val="28"/>
                <w:szCs w:val="28"/>
                <w:lang w:eastAsia="ru-RU"/>
              </w:rPr>
              <w:t>Осуществляется д</w:t>
            </w:r>
            <w:r w:rsidRPr="008203E5">
              <w:rPr>
                <w:rFonts w:ascii="Times New Roman" w:hAnsi="Times New Roman"/>
                <w:sz w:val="28"/>
                <w:szCs w:val="28"/>
                <w:lang w:eastAsia="ru-RU"/>
              </w:rPr>
              <w:t>емонстрация модели спутника, технического рисунка, «</w:t>
            </w:r>
            <w:r>
              <w:rPr>
                <w:rFonts w:ascii="Times New Roman" w:hAnsi="Times New Roman"/>
                <w:sz w:val="28"/>
                <w:szCs w:val="28"/>
                <w:lang w:eastAsia="ru-RU"/>
              </w:rPr>
              <w:t>Л</w:t>
            </w:r>
            <w:r w:rsidRPr="008203E5">
              <w:rPr>
                <w:rFonts w:ascii="Times New Roman" w:hAnsi="Times New Roman"/>
                <w:sz w:val="28"/>
                <w:szCs w:val="28"/>
                <w:lang w:eastAsia="ru-RU"/>
              </w:rPr>
              <w:t xml:space="preserve">иста проекта». </w:t>
            </w:r>
            <w:r>
              <w:rPr>
                <w:rFonts w:ascii="Times New Roman" w:hAnsi="Times New Roman"/>
                <w:sz w:val="28"/>
                <w:szCs w:val="28"/>
                <w:lang w:eastAsia="ru-RU"/>
              </w:rPr>
              <w:t>Происходит п</w:t>
            </w:r>
            <w:r w:rsidRPr="005A1CEF">
              <w:rPr>
                <w:rFonts w:ascii="Times New Roman" w:hAnsi="Times New Roman"/>
                <w:sz w:val="28"/>
                <w:szCs w:val="28"/>
                <w:lang w:eastAsia="ru-RU"/>
              </w:rPr>
              <w:t>убличная защита проектной идеи с демонстрацией проектного продукта.</w:t>
            </w:r>
          </w:p>
          <w:p w:rsidR="003241F0" w:rsidRDefault="003241F0" w:rsidP="006560B3">
            <w:pPr>
              <w:numPr>
                <w:ilvl w:val="0"/>
                <w:numId w:val="25"/>
              </w:numPr>
              <w:suppressAutoHyphens w:val="0"/>
              <w:spacing w:after="200" w:line="360" w:lineRule="auto"/>
              <w:ind w:left="0" w:firstLine="709"/>
              <w:jc w:val="both"/>
              <w:rPr>
                <w:rFonts w:ascii="Times New Roman" w:hAnsi="Times New Roman"/>
                <w:sz w:val="28"/>
                <w:szCs w:val="28"/>
              </w:rPr>
            </w:pPr>
            <w:r w:rsidRPr="00EB427D">
              <w:rPr>
                <w:rFonts w:ascii="Times New Roman" w:hAnsi="Times New Roman"/>
                <w:sz w:val="28"/>
                <w:szCs w:val="28"/>
              </w:rPr>
              <w:t xml:space="preserve">подготовить электронную презентацию, содержащую следующую информацию: название команды, </w:t>
            </w:r>
            <w:r>
              <w:rPr>
                <w:rFonts w:ascii="Times New Roman" w:hAnsi="Times New Roman"/>
                <w:sz w:val="28"/>
                <w:szCs w:val="28"/>
              </w:rPr>
              <w:t xml:space="preserve">имена </w:t>
            </w:r>
            <w:r w:rsidRPr="00EB427D">
              <w:rPr>
                <w:rFonts w:ascii="Times New Roman" w:hAnsi="Times New Roman"/>
                <w:sz w:val="28"/>
                <w:szCs w:val="28"/>
              </w:rPr>
              <w:t>куратор</w:t>
            </w:r>
            <w:r>
              <w:rPr>
                <w:rFonts w:ascii="Times New Roman" w:hAnsi="Times New Roman"/>
                <w:sz w:val="28"/>
                <w:szCs w:val="28"/>
              </w:rPr>
              <w:t>ов</w:t>
            </w:r>
            <w:r w:rsidRPr="00EB427D">
              <w:rPr>
                <w:rFonts w:ascii="Times New Roman" w:hAnsi="Times New Roman"/>
                <w:sz w:val="28"/>
                <w:szCs w:val="28"/>
              </w:rPr>
              <w:t xml:space="preserve"> (стандартные сведения), наименование КА, его назначение, масса, параметры выбранной </w:t>
            </w:r>
            <w:r w:rsidRPr="00EB427D">
              <w:rPr>
                <w:rFonts w:ascii="Times New Roman" w:hAnsi="Times New Roman"/>
                <w:sz w:val="28"/>
                <w:szCs w:val="28"/>
              </w:rPr>
              <w:lastRenderedPageBreak/>
              <w:t>орбиты, состав систем КА (СЭП, БКУ, СОС, СК и др.), принципы решения целевой задачи;</w:t>
            </w:r>
          </w:p>
          <w:p w:rsidR="003241F0" w:rsidRPr="00D64FAD" w:rsidRDefault="003241F0" w:rsidP="006560B3">
            <w:pPr>
              <w:numPr>
                <w:ilvl w:val="0"/>
                <w:numId w:val="25"/>
              </w:numPr>
              <w:suppressAutoHyphens w:val="0"/>
              <w:spacing w:after="200" w:line="360" w:lineRule="auto"/>
              <w:ind w:left="0" w:firstLine="709"/>
              <w:jc w:val="both"/>
              <w:rPr>
                <w:rFonts w:ascii="Times New Roman" w:hAnsi="Times New Roman"/>
                <w:sz w:val="28"/>
                <w:szCs w:val="28"/>
              </w:rPr>
            </w:pPr>
            <w:r>
              <w:rPr>
                <w:rFonts w:ascii="Times New Roman" w:hAnsi="Times New Roman"/>
                <w:sz w:val="28"/>
                <w:szCs w:val="28"/>
                <w:lang w:eastAsia="ru-RU"/>
              </w:rPr>
              <w:t>п</w:t>
            </w:r>
            <w:r w:rsidRPr="00D64FAD">
              <w:rPr>
                <w:rFonts w:ascii="Times New Roman" w:hAnsi="Times New Roman"/>
                <w:sz w:val="28"/>
                <w:szCs w:val="28"/>
                <w:lang w:eastAsia="ru-RU"/>
              </w:rPr>
              <w:t>одготовить выступление. Оно должно быть отрепетировано</w:t>
            </w:r>
            <w:r>
              <w:rPr>
                <w:rFonts w:ascii="Times New Roman" w:hAnsi="Times New Roman"/>
                <w:sz w:val="28"/>
                <w:szCs w:val="28"/>
                <w:lang w:eastAsia="ru-RU"/>
              </w:rPr>
              <w:t>;</w:t>
            </w:r>
            <w:r w:rsidRPr="00D64FAD">
              <w:rPr>
                <w:rFonts w:ascii="Times New Roman" w:hAnsi="Times New Roman"/>
                <w:sz w:val="28"/>
                <w:szCs w:val="28"/>
                <w:lang w:eastAsia="ru-RU"/>
              </w:rPr>
              <w:t xml:space="preserve"> желательно задействовать всех участников команды (выступление можно расписать по ролям). На защиту проекта отводится 5-7 минут. Жюри и слушатели могут задавать вопросы по результатам выступления команды.</w:t>
            </w:r>
          </w:p>
        </w:tc>
      </w:tr>
      <w:tr w:rsidR="003241F0" w:rsidRPr="008203E5" w:rsidTr="00772863">
        <w:trPr>
          <w:trHeight w:val="480"/>
        </w:trPr>
        <w:tc>
          <w:tcPr>
            <w:tcW w:w="9456" w:type="dxa"/>
            <w:gridSpan w:val="2"/>
            <w:vMerge/>
            <w:shd w:val="clear" w:color="auto" w:fill="auto"/>
            <w:tcMar>
              <w:top w:w="100" w:type="dxa"/>
              <w:left w:w="100" w:type="dxa"/>
              <w:bottom w:w="100" w:type="dxa"/>
              <w:right w:w="100" w:type="dxa"/>
            </w:tcMar>
          </w:tcPr>
          <w:p w:rsidR="003241F0" w:rsidRPr="008203E5" w:rsidRDefault="003241F0" w:rsidP="00772863">
            <w:pPr>
              <w:widowControl w:val="0"/>
              <w:pBdr>
                <w:top w:val="nil"/>
                <w:left w:val="nil"/>
                <w:bottom w:val="nil"/>
                <w:right w:val="nil"/>
                <w:between w:val="nil"/>
              </w:pBdr>
              <w:rPr>
                <w:rFonts w:ascii="Times New Roman" w:hAnsi="Times New Roman"/>
                <w:i/>
                <w:sz w:val="28"/>
                <w:szCs w:val="28"/>
                <w:lang w:eastAsia="ru-RU"/>
              </w:rPr>
            </w:pPr>
          </w:p>
        </w:tc>
      </w:tr>
    </w:tbl>
    <w:p w:rsidR="003241F0" w:rsidRDefault="003241F0" w:rsidP="003241F0">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jc w:val="both"/>
        <w:rPr>
          <w:rFonts w:ascii="Times New Roman" w:hAnsi="Times New Roman"/>
          <w:b/>
          <w:color w:val="000000"/>
          <w:sz w:val="28"/>
          <w:szCs w:val="28"/>
          <w:lang w:eastAsia="ru-RU"/>
        </w:rPr>
      </w:pPr>
    </w:p>
    <w:p w:rsidR="003241F0" w:rsidRPr="002E5B11" w:rsidRDefault="003241F0" w:rsidP="003241F0">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jc w:val="both"/>
        <w:rPr>
          <w:rFonts w:ascii="Times New Roman" w:hAnsi="Times New Roman"/>
          <w:b/>
          <w:color w:val="000000"/>
          <w:sz w:val="28"/>
          <w:szCs w:val="28"/>
          <w:lang w:eastAsia="ru-RU"/>
        </w:rPr>
      </w:pPr>
      <w:r w:rsidRPr="002E5B11">
        <w:rPr>
          <w:rFonts w:ascii="Times New Roman" w:hAnsi="Times New Roman"/>
          <w:b/>
          <w:color w:val="000000"/>
          <w:sz w:val="28"/>
          <w:szCs w:val="28"/>
          <w:lang w:eastAsia="ru-RU"/>
        </w:rPr>
        <w:t>Предполагаемые образовательные результаты:</w:t>
      </w:r>
    </w:p>
    <w:p w:rsidR="003241F0" w:rsidRPr="008203E5" w:rsidRDefault="003241F0" w:rsidP="003241F0">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jc w:val="both"/>
        <w:rPr>
          <w:rFonts w:ascii="Times New Roman" w:hAnsi="Times New Roman"/>
          <w:sz w:val="28"/>
          <w:szCs w:val="28"/>
          <w:lang w:eastAsia="ru-RU"/>
        </w:rPr>
      </w:pPr>
      <w:bookmarkStart w:id="24" w:name="_Hlk72691345"/>
      <w:r w:rsidRPr="008203E5">
        <w:rPr>
          <w:rFonts w:ascii="Times New Roman" w:hAnsi="Times New Roman"/>
          <w:b/>
          <w:sz w:val="28"/>
          <w:szCs w:val="28"/>
          <w:lang w:eastAsia="ru-RU"/>
        </w:rPr>
        <w:t xml:space="preserve">Артефакты: </w:t>
      </w:r>
      <w:r w:rsidRPr="008203E5">
        <w:rPr>
          <w:rFonts w:ascii="Times New Roman" w:hAnsi="Times New Roman"/>
          <w:sz w:val="28"/>
          <w:szCs w:val="28"/>
          <w:lang w:eastAsia="ru-RU"/>
        </w:rPr>
        <w:t>модель спутника в виде прототипа</w:t>
      </w:r>
      <w:r>
        <w:rPr>
          <w:rFonts w:ascii="Times New Roman" w:hAnsi="Times New Roman"/>
          <w:sz w:val="28"/>
          <w:szCs w:val="28"/>
          <w:lang w:eastAsia="ru-RU"/>
        </w:rPr>
        <w:t>.</w:t>
      </w:r>
    </w:p>
    <w:p w:rsidR="003241F0" w:rsidRPr="002E5B11" w:rsidRDefault="003241F0" w:rsidP="003241F0">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jc w:val="both"/>
        <w:rPr>
          <w:rFonts w:ascii="Times New Roman" w:hAnsi="Times New Roman"/>
          <w:b/>
          <w:sz w:val="28"/>
          <w:szCs w:val="28"/>
          <w:lang w:eastAsia="ru-RU"/>
        </w:rPr>
      </w:pPr>
      <w:r w:rsidRPr="002E5B11">
        <w:rPr>
          <w:rFonts w:ascii="Times New Roman" w:hAnsi="Times New Roman"/>
          <w:b/>
          <w:sz w:val="28"/>
          <w:szCs w:val="28"/>
          <w:lang w:eastAsia="ru-RU"/>
        </w:rPr>
        <w:t xml:space="preserve">Знания: </w:t>
      </w:r>
    </w:p>
    <w:p w:rsidR="003241F0" w:rsidRPr="008203E5" w:rsidRDefault="003241F0" w:rsidP="006560B3">
      <w:pPr>
        <w:numPr>
          <w:ilvl w:val="0"/>
          <w:numId w:val="33"/>
        </w:numPr>
        <w:pBdr>
          <w:top w:val="none" w:sz="0" w:space="0" w:color="000000"/>
          <w:left w:val="none" w:sz="0" w:space="0" w:color="000000"/>
          <w:bottom w:val="none" w:sz="0" w:space="0" w:color="000000"/>
          <w:right w:val="none" w:sz="0" w:space="0" w:color="000000"/>
          <w:between w:val="none" w:sz="0" w:space="0" w:color="000000"/>
        </w:pBdr>
        <w:suppressAutoHyphens w:val="0"/>
        <w:spacing w:line="360" w:lineRule="auto"/>
        <w:ind w:left="0" w:firstLine="709"/>
        <w:jc w:val="both"/>
        <w:rPr>
          <w:rFonts w:ascii="Times New Roman" w:hAnsi="Times New Roman"/>
          <w:sz w:val="28"/>
          <w:szCs w:val="28"/>
          <w:lang w:eastAsia="ru-RU"/>
        </w:rPr>
      </w:pPr>
      <w:r w:rsidRPr="008203E5">
        <w:rPr>
          <w:rFonts w:ascii="Times New Roman" w:hAnsi="Times New Roman"/>
          <w:sz w:val="28"/>
          <w:szCs w:val="28"/>
          <w:lang w:eastAsia="ru-RU"/>
        </w:rPr>
        <w:t>принципы создани</w:t>
      </w:r>
      <w:r>
        <w:rPr>
          <w:rFonts w:ascii="Times New Roman" w:hAnsi="Times New Roman"/>
          <w:sz w:val="28"/>
          <w:szCs w:val="28"/>
          <w:lang w:eastAsia="ru-RU"/>
        </w:rPr>
        <w:t>я</w:t>
      </w:r>
      <w:r w:rsidRPr="008203E5">
        <w:rPr>
          <w:rFonts w:ascii="Times New Roman" w:hAnsi="Times New Roman"/>
          <w:sz w:val="28"/>
          <w:szCs w:val="28"/>
          <w:lang w:eastAsia="ru-RU"/>
        </w:rPr>
        <w:t xml:space="preserve"> прототипа методом проектирования через знакомство с техническим рисунком;</w:t>
      </w:r>
    </w:p>
    <w:p w:rsidR="003241F0" w:rsidRPr="008203E5" w:rsidRDefault="003241F0" w:rsidP="006560B3">
      <w:pPr>
        <w:numPr>
          <w:ilvl w:val="0"/>
          <w:numId w:val="33"/>
        </w:numPr>
        <w:pBdr>
          <w:top w:val="none" w:sz="0" w:space="0" w:color="000000"/>
          <w:left w:val="none" w:sz="0" w:space="0" w:color="000000"/>
          <w:bottom w:val="none" w:sz="0" w:space="0" w:color="000000"/>
          <w:right w:val="none" w:sz="0" w:space="0" w:color="000000"/>
          <w:between w:val="none" w:sz="0" w:space="0" w:color="000000"/>
        </w:pBdr>
        <w:suppressAutoHyphens w:val="0"/>
        <w:spacing w:line="360" w:lineRule="auto"/>
        <w:ind w:left="0" w:firstLine="709"/>
        <w:jc w:val="both"/>
        <w:rPr>
          <w:rFonts w:ascii="Times New Roman" w:hAnsi="Times New Roman"/>
          <w:sz w:val="28"/>
          <w:szCs w:val="28"/>
          <w:lang w:eastAsia="ru-RU"/>
        </w:rPr>
      </w:pPr>
      <w:r w:rsidRPr="008203E5">
        <w:rPr>
          <w:rFonts w:ascii="Times New Roman" w:hAnsi="Times New Roman"/>
          <w:sz w:val="28"/>
          <w:szCs w:val="28"/>
          <w:lang w:eastAsia="ru-RU"/>
        </w:rPr>
        <w:t>конструкции спутников и их составляющих систем;</w:t>
      </w:r>
    </w:p>
    <w:p w:rsidR="003241F0" w:rsidRPr="00840415" w:rsidRDefault="003241F0" w:rsidP="006560B3">
      <w:pPr>
        <w:numPr>
          <w:ilvl w:val="0"/>
          <w:numId w:val="33"/>
        </w:numPr>
        <w:pBdr>
          <w:top w:val="none" w:sz="0" w:space="0" w:color="000000"/>
          <w:left w:val="none" w:sz="0" w:space="0" w:color="000000"/>
          <w:bottom w:val="none" w:sz="0" w:space="0" w:color="000000"/>
          <w:right w:val="none" w:sz="0" w:space="0" w:color="000000"/>
          <w:between w:val="none" w:sz="0" w:space="0" w:color="000000"/>
        </w:pBdr>
        <w:suppressAutoHyphens w:val="0"/>
        <w:spacing w:line="360" w:lineRule="auto"/>
        <w:ind w:left="0" w:firstLine="709"/>
        <w:jc w:val="both"/>
        <w:rPr>
          <w:rFonts w:ascii="Times New Roman" w:hAnsi="Times New Roman"/>
          <w:sz w:val="28"/>
          <w:szCs w:val="28"/>
          <w:lang w:eastAsia="ru-RU"/>
        </w:rPr>
      </w:pPr>
      <w:r w:rsidRPr="00840415">
        <w:rPr>
          <w:rFonts w:ascii="Times New Roman" w:hAnsi="Times New Roman"/>
          <w:sz w:val="28"/>
          <w:szCs w:val="28"/>
          <w:lang w:eastAsia="ru-RU"/>
        </w:rPr>
        <w:t xml:space="preserve">принципы и назначение </w:t>
      </w:r>
      <w:proofErr w:type="spellStart"/>
      <w:r w:rsidRPr="00840415">
        <w:rPr>
          <w:rFonts w:ascii="Times New Roman" w:hAnsi="Times New Roman"/>
          <w:sz w:val="28"/>
          <w:szCs w:val="28"/>
          <w:lang w:eastAsia="ru-RU"/>
        </w:rPr>
        <w:t>прототипирования</w:t>
      </w:r>
      <w:proofErr w:type="spellEnd"/>
      <w:r w:rsidRPr="00840415">
        <w:rPr>
          <w:rFonts w:ascii="Times New Roman" w:hAnsi="Times New Roman"/>
          <w:sz w:val="28"/>
          <w:szCs w:val="28"/>
          <w:lang w:eastAsia="ru-RU"/>
        </w:rPr>
        <w:t>.</w:t>
      </w:r>
    </w:p>
    <w:p w:rsidR="003241F0" w:rsidRPr="00840415" w:rsidRDefault="003241F0" w:rsidP="003241F0">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jc w:val="both"/>
        <w:rPr>
          <w:rFonts w:ascii="Times New Roman" w:hAnsi="Times New Roman"/>
          <w:b/>
          <w:sz w:val="28"/>
          <w:szCs w:val="28"/>
          <w:lang w:eastAsia="ru-RU"/>
        </w:rPr>
      </w:pPr>
      <w:r w:rsidRPr="00840415">
        <w:rPr>
          <w:rFonts w:ascii="Times New Roman" w:hAnsi="Times New Roman"/>
          <w:b/>
          <w:sz w:val="28"/>
          <w:szCs w:val="28"/>
          <w:lang w:eastAsia="ru-RU"/>
        </w:rPr>
        <w:t xml:space="preserve">Умения: </w:t>
      </w:r>
    </w:p>
    <w:p w:rsidR="003241F0" w:rsidRPr="008203E5" w:rsidRDefault="003241F0" w:rsidP="006560B3">
      <w:pPr>
        <w:numPr>
          <w:ilvl w:val="0"/>
          <w:numId w:val="34"/>
        </w:numPr>
        <w:pBdr>
          <w:top w:val="none" w:sz="0" w:space="0" w:color="000000"/>
          <w:left w:val="none" w:sz="0" w:space="0" w:color="000000"/>
          <w:bottom w:val="none" w:sz="0" w:space="0" w:color="000000"/>
          <w:right w:val="none" w:sz="0" w:space="0" w:color="000000"/>
          <w:between w:val="none" w:sz="0" w:space="0" w:color="000000"/>
        </w:pBdr>
        <w:suppressAutoHyphens w:val="0"/>
        <w:spacing w:line="360" w:lineRule="auto"/>
        <w:ind w:left="0" w:firstLine="709"/>
        <w:jc w:val="both"/>
        <w:rPr>
          <w:rFonts w:ascii="Times New Roman" w:hAnsi="Times New Roman"/>
          <w:sz w:val="28"/>
          <w:szCs w:val="28"/>
          <w:lang w:eastAsia="ru-RU"/>
        </w:rPr>
      </w:pPr>
      <w:r w:rsidRPr="008203E5">
        <w:rPr>
          <w:rFonts w:ascii="Times New Roman" w:hAnsi="Times New Roman"/>
          <w:sz w:val="28"/>
          <w:szCs w:val="28"/>
          <w:lang w:eastAsia="ru-RU"/>
        </w:rPr>
        <w:t>моделировать отдельные части конструкции в системе проектирования;</w:t>
      </w:r>
    </w:p>
    <w:p w:rsidR="003241F0" w:rsidRPr="008203E5" w:rsidRDefault="003241F0" w:rsidP="006560B3">
      <w:pPr>
        <w:numPr>
          <w:ilvl w:val="0"/>
          <w:numId w:val="34"/>
        </w:numPr>
        <w:pBdr>
          <w:top w:val="none" w:sz="0" w:space="0" w:color="000000"/>
          <w:left w:val="none" w:sz="0" w:space="0" w:color="000000"/>
          <w:bottom w:val="none" w:sz="0" w:space="0" w:color="000000"/>
          <w:right w:val="none" w:sz="0" w:space="0" w:color="000000"/>
          <w:between w:val="none" w:sz="0" w:space="0" w:color="000000"/>
        </w:pBdr>
        <w:suppressAutoHyphens w:val="0"/>
        <w:spacing w:line="360" w:lineRule="auto"/>
        <w:ind w:left="0" w:firstLine="709"/>
        <w:jc w:val="both"/>
        <w:rPr>
          <w:rFonts w:ascii="Times New Roman" w:hAnsi="Times New Roman"/>
          <w:sz w:val="28"/>
          <w:szCs w:val="28"/>
          <w:lang w:eastAsia="ru-RU"/>
        </w:rPr>
      </w:pPr>
      <w:r w:rsidRPr="008203E5">
        <w:rPr>
          <w:rFonts w:ascii="Times New Roman" w:hAnsi="Times New Roman"/>
          <w:sz w:val="28"/>
          <w:szCs w:val="28"/>
          <w:lang w:eastAsia="ru-RU"/>
        </w:rPr>
        <w:t>конструировать сборочную модель, состоящую из отдельных частей;</w:t>
      </w:r>
    </w:p>
    <w:p w:rsidR="003241F0" w:rsidRPr="008203E5" w:rsidRDefault="003241F0" w:rsidP="006560B3">
      <w:pPr>
        <w:numPr>
          <w:ilvl w:val="0"/>
          <w:numId w:val="34"/>
        </w:numPr>
        <w:pBdr>
          <w:top w:val="none" w:sz="0" w:space="0" w:color="000000"/>
          <w:left w:val="none" w:sz="0" w:space="0" w:color="000000"/>
          <w:bottom w:val="none" w:sz="0" w:space="0" w:color="000000"/>
          <w:right w:val="none" w:sz="0" w:space="0" w:color="000000"/>
          <w:between w:val="none" w:sz="0" w:space="0" w:color="000000"/>
        </w:pBdr>
        <w:suppressAutoHyphens w:val="0"/>
        <w:spacing w:line="360" w:lineRule="auto"/>
        <w:ind w:left="0" w:firstLine="709"/>
        <w:jc w:val="both"/>
        <w:rPr>
          <w:rFonts w:ascii="Times New Roman" w:hAnsi="Times New Roman"/>
          <w:sz w:val="28"/>
          <w:szCs w:val="28"/>
          <w:lang w:eastAsia="ru-RU"/>
        </w:rPr>
      </w:pPr>
      <w:r w:rsidRPr="008203E5">
        <w:rPr>
          <w:rFonts w:ascii="Times New Roman" w:hAnsi="Times New Roman"/>
          <w:sz w:val="28"/>
          <w:szCs w:val="28"/>
          <w:lang w:eastAsia="ru-RU"/>
        </w:rPr>
        <w:t>анализировать результаты работы, выявлять функциональные особенности выбранных технических решений, их преимущества и недостатки.</w:t>
      </w:r>
    </w:p>
    <w:bookmarkEnd w:id="24"/>
    <w:p w:rsidR="003241F0" w:rsidRPr="008203E5" w:rsidRDefault="003241F0" w:rsidP="003241F0">
      <w:pPr>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b/>
          <w:sz w:val="28"/>
          <w:szCs w:val="28"/>
          <w:lang w:eastAsia="ru-RU"/>
        </w:rPr>
      </w:pPr>
      <w:r w:rsidRPr="008203E5">
        <w:rPr>
          <w:rFonts w:ascii="Times New Roman" w:hAnsi="Times New Roman"/>
          <w:b/>
          <w:sz w:val="28"/>
          <w:szCs w:val="28"/>
          <w:lang w:eastAsia="ru-RU"/>
        </w:rPr>
        <w:t>Обратить внимание:</w:t>
      </w:r>
    </w:p>
    <w:p w:rsidR="003241F0" w:rsidRPr="008203E5" w:rsidRDefault="003241F0" w:rsidP="003241F0">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jc w:val="both"/>
        <w:rPr>
          <w:rFonts w:ascii="Times New Roman" w:hAnsi="Times New Roman"/>
          <w:sz w:val="28"/>
          <w:szCs w:val="28"/>
          <w:lang w:eastAsia="ru-RU"/>
        </w:rPr>
      </w:pPr>
      <w:r w:rsidRPr="008203E5">
        <w:rPr>
          <w:rFonts w:ascii="Times New Roman" w:hAnsi="Times New Roman"/>
          <w:sz w:val="28"/>
          <w:szCs w:val="28"/>
          <w:lang w:eastAsia="ru-RU"/>
        </w:rPr>
        <w:t xml:space="preserve">Важно уделить внимание анализу разработанной конструкции с точки зрения правильности функционирования как конструкции в целом, так и отдельных ее элементов. При наличии неудачных технических решений конструкцию необходимо доработать и вернуться к анализу обновленной конструкции позже. </w:t>
      </w:r>
    </w:p>
    <w:p w:rsidR="003241F0" w:rsidRDefault="003241F0" w:rsidP="003241F0">
      <w:pPr>
        <w:ind w:left="720"/>
        <w:jc w:val="both"/>
        <w:rPr>
          <w:rFonts w:ascii="Times New Roman" w:hAnsi="Times New Roman"/>
          <w:b/>
          <w:sz w:val="24"/>
          <w:szCs w:val="24"/>
          <w:u w:val="single"/>
        </w:rPr>
      </w:pPr>
    </w:p>
    <w:p w:rsidR="003241F0" w:rsidRDefault="003241F0" w:rsidP="003241F0">
      <w:pPr>
        <w:ind w:left="720"/>
        <w:jc w:val="both"/>
        <w:rPr>
          <w:rFonts w:ascii="Times New Roman" w:hAnsi="Times New Roman"/>
          <w:b/>
          <w:sz w:val="24"/>
          <w:szCs w:val="24"/>
          <w:u w:val="single"/>
        </w:rPr>
      </w:pPr>
    </w:p>
    <w:p w:rsidR="003241F0" w:rsidRDefault="003241F0" w:rsidP="003241F0">
      <w:pPr>
        <w:ind w:left="720"/>
        <w:jc w:val="both"/>
        <w:rPr>
          <w:rFonts w:ascii="Times New Roman" w:hAnsi="Times New Roman"/>
          <w:b/>
          <w:sz w:val="24"/>
          <w:szCs w:val="24"/>
          <w:u w:val="single"/>
        </w:rPr>
      </w:pPr>
    </w:p>
    <w:p w:rsidR="003241F0" w:rsidRDefault="003241F0" w:rsidP="003241F0">
      <w:pPr>
        <w:ind w:left="720"/>
        <w:jc w:val="both"/>
        <w:rPr>
          <w:rFonts w:ascii="Times New Roman" w:hAnsi="Times New Roman"/>
          <w:b/>
          <w:sz w:val="24"/>
          <w:szCs w:val="24"/>
          <w:u w:val="single"/>
        </w:rPr>
      </w:pPr>
    </w:p>
    <w:p w:rsidR="003241F0" w:rsidRDefault="003241F0" w:rsidP="003241F0">
      <w:pPr>
        <w:ind w:left="720"/>
        <w:jc w:val="both"/>
        <w:rPr>
          <w:rFonts w:ascii="Times New Roman" w:hAnsi="Times New Roman"/>
          <w:b/>
          <w:sz w:val="24"/>
          <w:szCs w:val="24"/>
          <w:u w:val="single"/>
        </w:rPr>
      </w:pPr>
    </w:p>
    <w:p w:rsidR="003241F0" w:rsidRDefault="003241F0" w:rsidP="003241F0">
      <w:pPr>
        <w:jc w:val="both"/>
        <w:rPr>
          <w:rFonts w:ascii="Times New Roman" w:hAnsi="Times New Roman"/>
          <w:b/>
          <w:sz w:val="24"/>
          <w:szCs w:val="24"/>
          <w:u w:val="single"/>
        </w:rPr>
      </w:pPr>
    </w:p>
    <w:p w:rsidR="003241F0" w:rsidRDefault="003241F0" w:rsidP="003241F0">
      <w:pPr>
        <w:jc w:val="both"/>
        <w:rPr>
          <w:rFonts w:ascii="Times New Roman" w:hAnsi="Times New Roman"/>
          <w:b/>
          <w:sz w:val="24"/>
          <w:szCs w:val="24"/>
          <w:u w:val="single"/>
        </w:rPr>
      </w:pPr>
    </w:p>
    <w:p w:rsidR="003241F0" w:rsidRPr="00CA3D9B" w:rsidRDefault="003241F0" w:rsidP="003241F0">
      <w:pPr>
        <w:spacing w:line="360" w:lineRule="auto"/>
        <w:ind w:firstLine="709"/>
        <w:jc w:val="both"/>
        <w:rPr>
          <w:rFonts w:ascii="Times New Roman" w:hAnsi="Times New Roman"/>
          <w:b/>
          <w:sz w:val="28"/>
          <w:szCs w:val="28"/>
          <w:u w:val="single"/>
        </w:rPr>
      </w:pPr>
      <w:r w:rsidRPr="00CA3D9B">
        <w:rPr>
          <w:rFonts w:ascii="Times New Roman" w:hAnsi="Times New Roman"/>
          <w:b/>
          <w:sz w:val="28"/>
          <w:szCs w:val="28"/>
          <w:u w:val="single"/>
        </w:rPr>
        <w:t xml:space="preserve">Раздаточный </w:t>
      </w:r>
      <w:proofErr w:type="gramStart"/>
      <w:r w:rsidRPr="00CA3D9B">
        <w:rPr>
          <w:rFonts w:ascii="Times New Roman" w:hAnsi="Times New Roman"/>
          <w:b/>
          <w:sz w:val="28"/>
          <w:szCs w:val="28"/>
          <w:u w:val="single"/>
        </w:rPr>
        <w:t>материал  для</w:t>
      </w:r>
      <w:proofErr w:type="gramEnd"/>
      <w:r w:rsidRPr="00CA3D9B">
        <w:rPr>
          <w:rFonts w:ascii="Times New Roman" w:hAnsi="Times New Roman"/>
          <w:b/>
          <w:sz w:val="28"/>
          <w:szCs w:val="28"/>
          <w:u w:val="single"/>
        </w:rPr>
        <w:t xml:space="preserve"> наставника курса и школьника:</w:t>
      </w:r>
    </w:p>
    <w:p w:rsidR="003241F0" w:rsidRPr="00CA3D9B" w:rsidRDefault="003241F0" w:rsidP="003241F0">
      <w:pPr>
        <w:spacing w:line="360" w:lineRule="auto"/>
        <w:ind w:firstLine="709"/>
        <w:jc w:val="both"/>
        <w:rPr>
          <w:rFonts w:ascii="Times New Roman" w:hAnsi="Times New Roman"/>
          <w:sz w:val="28"/>
          <w:szCs w:val="28"/>
        </w:rPr>
      </w:pPr>
      <w:r w:rsidRPr="00CA3D9B">
        <w:rPr>
          <w:rFonts w:ascii="Times New Roman" w:hAnsi="Times New Roman"/>
          <w:sz w:val="28"/>
          <w:szCs w:val="28"/>
        </w:rPr>
        <w:t>Искусственные Спутники Земли (ИСЗ)</w:t>
      </w:r>
      <w:r>
        <w:rPr>
          <w:rFonts w:ascii="Times New Roman" w:hAnsi="Times New Roman"/>
          <w:sz w:val="28"/>
          <w:szCs w:val="28"/>
        </w:rPr>
        <w:t xml:space="preserve"> </w:t>
      </w:r>
      <w:r w:rsidRPr="00CA3D9B">
        <w:rPr>
          <w:rFonts w:ascii="Times New Roman" w:hAnsi="Times New Roman"/>
          <w:sz w:val="28"/>
          <w:szCs w:val="28"/>
        </w:rPr>
        <w:t>– космические летательные аппараты, выведенные на орбиты вокруг Земли и предназначенные для решения научных и прикладных задач. В соответствии с международной договорённостью</w:t>
      </w:r>
      <w:r>
        <w:rPr>
          <w:rFonts w:ascii="Times New Roman" w:hAnsi="Times New Roman"/>
          <w:sz w:val="28"/>
          <w:szCs w:val="28"/>
        </w:rPr>
        <w:t xml:space="preserve"> </w:t>
      </w:r>
      <w:r w:rsidRPr="00CA3D9B">
        <w:rPr>
          <w:rFonts w:ascii="Times New Roman" w:hAnsi="Times New Roman"/>
          <w:sz w:val="28"/>
          <w:szCs w:val="28"/>
        </w:rPr>
        <w:t>космический аппарат называется спутником, если он совершил не менее одного оборота вокруг Земли.</w:t>
      </w:r>
    </w:p>
    <w:p w:rsidR="003241F0" w:rsidRPr="00CA3D9B" w:rsidRDefault="003241F0" w:rsidP="003241F0">
      <w:pPr>
        <w:spacing w:line="360" w:lineRule="auto"/>
        <w:ind w:firstLine="709"/>
        <w:jc w:val="both"/>
        <w:rPr>
          <w:rFonts w:ascii="Times New Roman" w:hAnsi="Times New Roman"/>
          <w:sz w:val="28"/>
          <w:szCs w:val="28"/>
        </w:rPr>
      </w:pPr>
      <w:r w:rsidRPr="00CA3D9B">
        <w:rPr>
          <w:rFonts w:ascii="Times New Roman" w:hAnsi="Times New Roman"/>
          <w:sz w:val="28"/>
          <w:szCs w:val="28"/>
        </w:rPr>
        <w:t>Искусственные спутники Земли давно перестали быть чем-то незаурядным и особенным, хотя стоят они по-прежнему очень дорого. Устройство у них самое разнообразное, немного о нем мы и расскажем.</w:t>
      </w:r>
    </w:p>
    <w:p w:rsidR="003241F0" w:rsidRPr="00CA3D9B" w:rsidRDefault="003241F0" w:rsidP="003241F0">
      <w:pPr>
        <w:spacing w:line="360" w:lineRule="auto"/>
        <w:ind w:firstLine="709"/>
        <w:jc w:val="both"/>
        <w:rPr>
          <w:rFonts w:ascii="Times New Roman" w:hAnsi="Times New Roman"/>
          <w:sz w:val="28"/>
          <w:szCs w:val="28"/>
        </w:rPr>
      </w:pPr>
      <w:r w:rsidRPr="00CA3D9B">
        <w:rPr>
          <w:rFonts w:ascii="Times New Roman" w:hAnsi="Times New Roman"/>
          <w:sz w:val="28"/>
          <w:szCs w:val="28"/>
        </w:rPr>
        <w:t>Внутреннее устройство спутников</w:t>
      </w:r>
    </w:p>
    <w:p w:rsidR="003241F0" w:rsidRPr="00CA3D9B" w:rsidRDefault="003241F0" w:rsidP="003241F0">
      <w:pPr>
        <w:spacing w:line="360" w:lineRule="auto"/>
        <w:ind w:firstLine="709"/>
        <w:jc w:val="both"/>
        <w:rPr>
          <w:rFonts w:ascii="Times New Roman" w:hAnsi="Times New Roman"/>
          <w:sz w:val="28"/>
          <w:szCs w:val="28"/>
        </w:rPr>
      </w:pPr>
      <w:r w:rsidRPr="00CA3D9B">
        <w:rPr>
          <w:rFonts w:ascii="Times New Roman" w:hAnsi="Times New Roman"/>
          <w:sz w:val="28"/>
          <w:szCs w:val="28"/>
        </w:rPr>
        <w:t>Самый первый спутник носил скорее рекламный характер (если говорить современным языком), чем научный, а потому его устройство было предельно простым</w:t>
      </w:r>
      <w:r>
        <w:rPr>
          <w:rFonts w:ascii="Times New Roman" w:hAnsi="Times New Roman"/>
          <w:sz w:val="28"/>
          <w:szCs w:val="28"/>
        </w:rPr>
        <w:t xml:space="preserve">: </w:t>
      </w:r>
      <w:proofErr w:type="spellStart"/>
      <w:r w:rsidRPr="00CA3D9B">
        <w:rPr>
          <w:rFonts w:ascii="Times New Roman" w:hAnsi="Times New Roman"/>
          <w:sz w:val="28"/>
          <w:szCs w:val="28"/>
        </w:rPr>
        <w:t>биппер</w:t>
      </w:r>
      <w:proofErr w:type="spellEnd"/>
      <w:r w:rsidRPr="00CA3D9B">
        <w:rPr>
          <w:rFonts w:ascii="Times New Roman" w:hAnsi="Times New Roman"/>
          <w:sz w:val="28"/>
          <w:szCs w:val="28"/>
        </w:rPr>
        <w:t>, подающий сигнал, батарейка, термометр, круглый корпус, заполненный азотом, и антенны, которые помогали сигналу распространяться. Последующие модели спутников были гораздо более сложными и тяжелыми.</w:t>
      </w:r>
    </w:p>
    <w:p w:rsidR="003241F0" w:rsidRPr="00CA3D9B" w:rsidRDefault="003241F0" w:rsidP="003241F0">
      <w:pPr>
        <w:spacing w:line="360" w:lineRule="auto"/>
        <w:ind w:firstLine="709"/>
        <w:jc w:val="both"/>
        <w:rPr>
          <w:rFonts w:ascii="Times New Roman" w:hAnsi="Times New Roman"/>
          <w:sz w:val="28"/>
          <w:szCs w:val="28"/>
        </w:rPr>
      </w:pPr>
      <w:r w:rsidRPr="00CA3D9B">
        <w:rPr>
          <w:rFonts w:ascii="Times New Roman" w:hAnsi="Times New Roman"/>
          <w:b/>
          <w:bCs/>
          <w:sz w:val="28"/>
          <w:szCs w:val="28"/>
        </w:rPr>
        <w:t>Если обобщать, то любой спутник состоит из нескольких основных систем:</w:t>
      </w:r>
    </w:p>
    <w:p w:rsidR="003241F0" w:rsidRPr="00A77C1D" w:rsidRDefault="003241F0" w:rsidP="006560B3">
      <w:pPr>
        <w:numPr>
          <w:ilvl w:val="0"/>
          <w:numId w:val="24"/>
        </w:numPr>
        <w:suppressAutoHyphens w:val="0"/>
        <w:spacing w:after="200" w:line="360" w:lineRule="auto"/>
        <w:ind w:left="0" w:firstLine="709"/>
        <w:jc w:val="both"/>
        <w:rPr>
          <w:rFonts w:ascii="Times New Roman" w:hAnsi="Times New Roman"/>
          <w:sz w:val="28"/>
          <w:szCs w:val="28"/>
        </w:rPr>
      </w:pPr>
      <w:r w:rsidRPr="00A77C1D">
        <w:rPr>
          <w:rFonts w:ascii="Times New Roman" w:hAnsi="Times New Roman"/>
          <w:b/>
          <w:bCs/>
          <w:sz w:val="28"/>
          <w:szCs w:val="28"/>
        </w:rPr>
        <w:t>Полезная нагрузка</w:t>
      </w:r>
      <w:r w:rsidRPr="00A77C1D">
        <w:rPr>
          <w:rFonts w:ascii="Times New Roman" w:hAnsi="Times New Roman"/>
          <w:sz w:val="28"/>
          <w:szCs w:val="28"/>
        </w:rPr>
        <w:t>. Это оборудование для проведения измерений, передачи сигналов, сканирования поверхности Земли, навигации и прочих задач, для выполнения которых спутник</w:t>
      </w:r>
      <w:r>
        <w:rPr>
          <w:rFonts w:ascii="Times New Roman" w:hAnsi="Times New Roman"/>
          <w:sz w:val="28"/>
          <w:szCs w:val="28"/>
        </w:rPr>
        <w:t xml:space="preserve">, </w:t>
      </w:r>
      <w:r w:rsidRPr="00A77C1D">
        <w:rPr>
          <w:rFonts w:ascii="Times New Roman" w:hAnsi="Times New Roman"/>
          <w:sz w:val="28"/>
          <w:szCs w:val="28"/>
        </w:rPr>
        <w:t>собственно</w:t>
      </w:r>
      <w:r>
        <w:rPr>
          <w:rFonts w:ascii="Times New Roman" w:hAnsi="Times New Roman"/>
          <w:sz w:val="28"/>
          <w:szCs w:val="28"/>
        </w:rPr>
        <w:t>,</w:t>
      </w:r>
      <w:r w:rsidRPr="00A77C1D">
        <w:rPr>
          <w:rFonts w:ascii="Times New Roman" w:hAnsi="Times New Roman"/>
          <w:sz w:val="28"/>
          <w:szCs w:val="28"/>
        </w:rPr>
        <w:t xml:space="preserve"> и запускается.</w:t>
      </w:r>
    </w:p>
    <w:p w:rsidR="003241F0" w:rsidRPr="00A77C1D" w:rsidRDefault="003241F0" w:rsidP="006560B3">
      <w:pPr>
        <w:numPr>
          <w:ilvl w:val="0"/>
          <w:numId w:val="24"/>
        </w:numPr>
        <w:suppressAutoHyphens w:val="0"/>
        <w:spacing w:after="200" w:line="360" w:lineRule="auto"/>
        <w:ind w:left="0" w:firstLine="709"/>
        <w:jc w:val="both"/>
        <w:rPr>
          <w:rFonts w:ascii="Times New Roman" w:hAnsi="Times New Roman"/>
          <w:sz w:val="28"/>
          <w:szCs w:val="28"/>
        </w:rPr>
      </w:pPr>
      <w:r w:rsidRPr="00A77C1D">
        <w:rPr>
          <w:rFonts w:ascii="Times New Roman" w:hAnsi="Times New Roman"/>
          <w:b/>
          <w:bCs/>
          <w:sz w:val="28"/>
          <w:szCs w:val="28"/>
        </w:rPr>
        <w:t>Система энергоснабжения.</w:t>
      </w:r>
      <w:r w:rsidRPr="00A77C1D">
        <w:rPr>
          <w:rFonts w:ascii="Times New Roman" w:hAnsi="Times New Roman"/>
          <w:sz w:val="28"/>
          <w:szCs w:val="28"/>
        </w:rPr>
        <w:t> В качестве источника энергии чаще служат солнечные батареи, реже встречается альтернатива. Для спутников с очень длительными полетами им может выступать даже ядерный реактор. Впрочем, для самых маленьких спутников с кратковременной миссией ставится просто накопитель.</w:t>
      </w:r>
    </w:p>
    <w:p w:rsidR="003241F0" w:rsidRPr="00A77C1D" w:rsidRDefault="003241F0" w:rsidP="006560B3">
      <w:pPr>
        <w:numPr>
          <w:ilvl w:val="0"/>
          <w:numId w:val="24"/>
        </w:numPr>
        <w:tabs>
          <w:tab w:val="clear" w:pos="720"/>
          <w:tab w:val="num" w:pos="426"/>
        </w:tabs>
        <w:suppressAutoHyphens w:val="0"/>
        <w:spacing w:after="200" w:line="360" w:lineRule="auto"/>
        <w:ind w:left="0" w:firstLine="709"/>
        <w:jc w:val="both"/>
        <w:rPr>
          <w:rFonts w:ascii="Times New Roman" w:hAnsi="Times New Roman"/>
          <w:sz w:val="28"/>
          <w:szCs w:val="28"/>
        </w:rPr>
      </w:pPr>
      <w:r w:rsidRPr="00A77C1D">
        <w:rPr>
          <w:rFonts w:ascii="Times New Roman" w:hAnsi="Times New Roman"/>
          <w:b/>
          <w:bCs/>
          <w:sz w:val="28"/>
          <w:szCs w:val="28"/>
        </w:rPr>
        <w:lastRenderedPageBreak/>
        <w:t>Основание.</w:t>
      </w:r>
      <w:r w:rsidRPr="00A77C1D">
        <w:rPr>
          <w:rFonts w:ascii="Times New Roman" w:hAnsi="Times New Roman"/>
          <w:sz w:val="28"/>
          <w:szCs w:val="28"/>
        </w:rPr>
        <w:t> Это корпус и несущие конструкции, которые удерживают оборудование вместе, соединяют между собой и служат средствами внешней защиты, а также помогают регулировать температуру внутри спутника.</w:t>
      </w:r>
    </w:p>
    <w:p w:rsidR="003241F0" w:rsidRPr="00016E90" w:rsidRDefault="003241F0" w:rsidP="003241F0">
      <w:pPr>
        <w:tabs>
          <w:tab w:val="num" w:pos="426"/>
        </w:tabs>
        <w:spacing w:line="360" w:lineRule="auto"/>
        <w:ind w:firstLine="709"/>
        <w:jc w:val="both"/>
        <w:rPr>
          <w:rFonts w:ascii="Times New Roman" w:hAnsi="Times New Roman"/>
          <w:sz w:val="28"/>
          <w:szCs w:val="28"/>
        </w:rPr>
      </w:pPr>
      <w:r w:rsidRPr="00A77C1D">
        <w:rPr>
          <w:rFonts w:ascii="Times New Roman" w:hAnsi="Times New Roman"/>
          <w:sz w:val="28"/>
          <w:szCs w:val="28"/>
        </w:rPr>
        <w:t>Это основные составляющие любого спутника. Для крупных тяжелых спутников применяются также системы ориентирования (гироскопы, магниты, пневматические системы и даже двигатели), терморегулирования, коррекции орбиты и прочие. </w:t>
      </w:r>
      <w:r w:rsidRPr="00A77C1D">
        <w:rPr>
          <w:rFonts w:ascii="Times New Roman" w:hAnsi="Times New Roman"/>
          <w:b/>
          <w:bCs/>
          <w:sz w:val="28"/>
          <w:szCs w:val="28"/>
        </w:rPr>
        <w:t>Полный состав бортового оборудования зависит только от того, для чего спутник запускается.</w:t>
      </w:r>
      <w:r w:rsidRPr="00A77C1D">
        <w:rPr>
          <w:rFonts w:ascii="Times New Roman" w:hAnsi="Times New Roman"/>
          <w:b/>
          <w:bCs/>
          <w:sz w:val="28"/>
          <w:szCs w:val="28"/>
        </w:rPr>
        <w:br/>
      </w:r>
      <w:r w:rsidRPr="00DA6284">
        <w:rPr>
          <w:sz w:val="20"/>
          <w:szCs w:val="20"/>
        </w:rPr>
        <w:br/>
      </w:r>
      <w:r>
        <w:rPr>
          <w:rFonts w:ascii="Times New Roman" w:hAnsi="Times New Roman"/>
          <w:b/>
          <w:sz w:val="28"/>
          <w:szCs w:val="28"/>
        </w:rPr>
        <w:t xml:space="preserve">           </w:t>
      </w:r>
      <w:r w:rsidRPr="00016E90">
        <w:rPr>
          <w:rFonts w:ascii="Times New Roman" w:hAnsi="Times New Roman"/>
          <w:b/>
          <w:sz w:val="28"/>
          <w:szCs w:val="28"/>
        </w:rPr>
        <w:t>Разновидности орбиты спутников</w:t>
      </w:r>
    </w:p>
    <w:p w:rsidR="003241F0" w:rsidRPr="00016E90" w:rsidRDefault="003241F0" w:rsidP="003241F0">
      <w:pPr>
        <w:spacing w:line="360" w:lineRule="auto"/>
        <w:ind w:firstLine="709"/>
        <w:jc w:val="both"/>
        <w:rPr>
          <w:rFonts w:ascii="Times New Roman" w:hAnsi="Times New Roman"/>
          <w:sz w:val="28"/>
          <w:szCs w:val="28"/>
        </w:rPr>
      </w:pPr>
      <w:r w:rsidRPr="00016E90">
        <w:rPr>
          <w:rFonts w:ascii="Times New Roman" w:hAnsi="Times New Roman"/>
          <w:sz w:val="28"/>
          <w:szCs w:val="28"/>
        </w:rPr>
        <w:t>Чаще всего форма орбиты у спутников представляет собой круг, писанный вокруг Земли. Такая орбита чаще всего нуждается в корректировании, поскольку притяжение планеты постепенно приближает спутник к поверхности, особенно это заметно у тяжелых спутников на небольшой высоте. Специальные корректоры помогают удерживать их на заданной позиции несколько лет.</w:t>
      </w:r>
    </w:p>
    <w:p w:rsidR="003241F0" w:rsidRPr="00016E90" w:rsidRDefault="003241F0" w:rsidP="003241F0">
      <w:pPr>
        <w:spacing w:line="360" w:lineRule="auto"/>
        <w:ind w:firstLine="720"/>
        <w:jc w:val="both"/>
        <w:rPr>
          <w:rFonts w:ascii="Times New Roman" w:hAnsi="Times New Roman"/>
          <w:sz w:val="28"/>
          <w:szCs w:val="28"/>
        </w:rPr>
      </w:pPr>
      <w:r w:rsidRPr="00016E90">
        <w:rPr>
          <w:rFonts w:ascii="Times New Roman" w:hAnsi="Times New Roman"/>
          <w:b/>
          <w:bCs/>
          <w:sz w:val="28"/>
          <w:szCs w:val="28"/>
        </w:rPr>
        <w:t>Геостационарная (геосинхронная) круговая орбита</w:t>
      </w:r>
      <w:r w:rsidRPr="00016E90">
        <w:rPr>
          <w:rFonts w:ascii="Times New Roman" w:hAnsi="Times New Roman"/>
          <w:sz w:val="28"/>
          <w:szCs w:val="28"/>
        </w:rPr>
        <w:t> – такая, при которой спутник постоянно находится над одной точкой, а период обращения вокруг нашей планеты составляет ровно одни сутки. По сути, это самая выгодная позиция для шпионажа или постоянного мониторинга одной и той же точки. Более низкая орбита предполагает короткое время облета планеты, всего за несколько часов. Скорость спутника при этом всегда одинакова.</w:t>
      </w:r>
    </w:p>
    <w:p w:rsidR="003241F0" w:rsidRPr="00016E90" w:rsidRDefault="003241F0" w:rsidP="003241F0">
      <w:pPr>
        <w:spacing w:line="360" w:lineRule="auto"/>
        <w:ind w:firstLine="720"/>
        <w:jc w:val="both"/>
        <w:rPr>
          <w:rFonts w:ascii="Times New Roman" w:hAnsi="Times New Roman"/>
          <w:sz w:val="28"/>
          <w:szCs w:val="28"/>
        </w:rPr>
      </w:pPr>
      <w:r w:rsidRPr="00016E90">
        <w:rPr>
          <w:rFonts w:ascii="Times New Roman" w:hAnsi="Times New Roman"/>
          <w:b/>
          <w:bCs/>
          <w:sz w:val="28"/>
          <w:szCs w:val="28"/>
        </w:rPr>
        <w:t>Другая разновидность орбиты – эллиптическая.</w:t>
      </w:r>
      <w:r w:rsidRPr="00016E90">
        <w:rPr>
          <w:rFonts w:ascii="Times New Roman" w:hAnsi="Times New Roman"/>
          <w:sz w:val="28"/>
          <w:szCs w:val="28"/>
        </w:rPr>
        <w:t> При этом планета находится не в центре воображаемого эллипса, а смещена к одному из «полюсов». Скорость полета спутника при такой орбите неодинакова: при приближении к планете он разгоняется, выбрасывается на большее расстояние, где снова замедляется и постепенно притягивается к планете</w:t>
      </w:r>
      <w:r>
        <w:rPr>
          <w:rFonts w:ascii="Times New Roman" w:hAnsi="Times New Roman"/>
          <w:sz w:val="28"/>
          <w:szCs w:val="28"/>
        </w:rPr>
        <w:t>,</w:t>
      </w:r>
      <w:r w:rsidRPr="00016E90">
        <w:rPr>
          <w:rFonts w:ascii="Times New Roman" w:hAnsi="Times New Roman"/>
          <w:sz w:val="28"/>
          <w:szCs w:val="28"/>
        </w:rPr>
        <w:t xml:space="preserve"> разгоняясь.</w:t>
      </w:r>
    </w:p>
    <w:p w:rsidR="003241F0" w:rsidRPr="00AB79AB" w:rsidRDefault="003241F0" w:rsidP="003241F0">
      <w:pPr>
        <w:spacing w:after="160" w:line="360" w:lineRule="auto"/>
        <w:jc w:val="center"/>
        <w:rPr>
          <w:rFonts w:ascii="Times New Roman" w:hAnsi="Times New Roman"/>
          <w:color w:val="000000"/>
          <w:sz w:val="28"/>
          <w:szCs w:val="28"/>
        </w:rPr>
      </w:pPr>
      <w:r w:rsidRPr="00AB79AB">
        <w:rPr>
          <w:rFonts w:ascii="Times New Roman" w:hAnsi="Times New Roman"/>
          <w:b/>
          <w:i/>
          <w:color w:val="000000"/>
          <w:sz w:val="28"/>
          <w:szCs w:val="28"/>
        </w:rPr>
        <w:t>Классификация спутников</w:t>
      </w:r>
    </w:p>
    <w:p w:rsidR="003241F0" w:rsidRPr="00AB79AB" w:rsidRDefault="003241F0" w:rsidP="003241F0">
      <w:pPr>
        <w:spacing w:after="160" w:line="360" w:lineRule="auto"/>
        <w:ind w:firstLine="709"/>
        <w:jc w:val="both"/>
        <w:rPr>
          <w:rFonts w:ascii="Times New Roman" w:hAnsi="Times New Roman"/>
          <w:color w:val="000000"/>
          <w:sz w:val="28"/>
          <w:szCs w:val="28"/>
        </w:rPr>
      </w:pPr>
      <w:r w:rsidRPr="00AB79AB">
        <w:rPr>
          <w:rFonts w:ascii="Times New Roman" w:hAnsi="Times New Roman"/>
          <w:color w:val="000000"/>
          <w:sz w:val="28"/>
          <w:szCs w:val="28"/>
        </w:rPr>
        <w:lastRenderedPageBreak/>
        <w:t>Спутники классифицируют по областям их действия:</w:t>
      </w:r>
    </w:p>
    <w:p w:rsidR="003241F0" w:rsidRPr="00AB79AB" w:rsidRDefault="003241F0" w:rsidP="003241F0">
      <w:pPr>
        <w:spacing w:after="160" w:line="360" w:lineRule="auto"/>
        <w:ind w:firstLine="709"/>
        <w:jc w:val="both"/>
        <w:rPr>
          <w:sz w:val="28"/>
          <w:szCs w:val="28"/>
        </w:rPr>
      </w:pPr>
      <w:r w:rsidRPr="00AB79AB">
        <w:rPr>
          <w:rFonts w:ascii="Times New Roman" w:hAnsi="Times New Roman"/>
          <w:b/>
          <w:color w:val="000000"/>
          <w:sz w:val="28"/>
          <w:szCs w:val="28"/>
        </w:rPr>
        <w:t>Астрономические спутники</w:t>
      </w:r>
      <w:r w:rsidRPr="00AB79AB">
        <w:rPr>
          <w:rFonts w:ascii="Times New Roman" w:hAnsi="Times New Roman"/>
          <w:color w:val="000000"/>
          <w:sz w:val="28"/>
          <w:szCs w:val="28"/>
        </w:rPr>
        <w:t xml:space="preserve"> – это спутники, предназначенные для исследования планет, галактик и других космических объектов.</w:t>
      </w:r>
      <w:r w:rsidRPr="00AB79AB">
        <w:rPr>
          <w:sz w:val="28"/>
          <w:szCs w:val="28"/>
        </w:rPr>
        <w:t xml:space="preserve"> </w:t>
      </w:r>
    </w:p>
    <w:p w:rsidR="003241F0" w:rsidRPr="00DA6284" w:rsidRDefault="003241F0" w:rsidP="003241F0">
      <w:pPr>
        <w:spacing w:after="160" w:line="360" w:lineRule="auto"/>
        <w:jc w:val="both"/>
        <w:rPr>
          <w:rFonts w:ascii="Times New Roman" w:hAnsi="Times New Roman"/>
          <w:color w:val="000000"/>
          <w:sz w:val="24"/>
          <w:szCs w:val="24"/>
        </w:rPr>
      </w:pPr>
      <w:r w:rsidRPr="00DA6284">
        <w:rPr>
          <w:rFonts w:ascii="Times New Roman" w:hAnsi="Times New Roman"/>
          <w:noProof/>
          <w:color w:val="000000"/>
          <w:sz w:val="24"/>
          <w:szCs w:val="24"/>
          <w:lang w:eastAsia="ru-RU" w:bidi="ar-SA"/>
        </w:rPr>
        <w:drawing>
          <wp:inline distT="0" distB="0" distL="0" distR="0">
            <wp:extent cx="1906905" cy="1328420"/>
            <wp:effectExtent l="0" t="0" r="0" b="508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06905" cy="1328420"/>
                    </a:xfrm>
                    <a:prstGeom prst="rect">
                      <a:avLst/>
                    </a:prstGeom>
                    <a:noFill/>
                  </pic:spPr>
                </pic:pic>
              </a:graphicData>
            </a:graphic>
          </wp:inline>
        </w:drawing>
      </w:r>
    </w:p>
    <w:p w:rsidR="003241F0" w:rsidRPr="00AB79AB" w:rsidRDefault="003241F0" w:rsidP="003241F0">
      <w:pPr>
        <w:spacing w:after="160" w:line="360" w:lineRule="auto"/>
        <w:ind w:firstLine="709"/>
        <w:jc w:val="both"/>
        <w:rPr>
          <w:rFonts w:ascii="Times New Roman" w:hAnsi="Times New Roman"/>
          <w:color w:val="000000"/>
          <w:sz w:val="28"/>
          <w:szCs w:val="28"/>
        </w:rPr>
      </w:pPr>
      <w:proofErr w:type="spellStart"/>
      <w:r w:rsidRPr="00AB79AB">
        <w:rPr>
          <w:rFonts w:ascii="Times New Roman" w:hAnsi="Times New Roman"/>
          <w:b/>
          <w:color w:val="000000"/>
          <w:sz w:val="28"/>
          <w:szCs w:val="28"/>
        </w:rPr>
        <w:t>Биоспутники</w:t>
      </w:r>
      <w:proofErr w:type="spellEnd"/>
      <w:r w:rsidRPr="00AB79AB">
        <w:rPr>
          <w:rFonts w:ascii="Times New Roman" w:hAnsi="Times New Roman"/>
          <w:color w:val="000000"/>
          <w:sz w:val="28"/>
          <w:szCs w:val="28"/>
        </w:rPr>
        <w:t xml:space="preserve"> </w:t>
      </w:r>
      <w:r w:rsidRPr="00F634E2">
        <w:rPr>
          <w:rFonts w:ascii="Times New Roman" w:hAnsi="Times New Roman"/>
          <w:color w:val="000000"/>
          <w:sz w:val="28"/>
          <w:szCs w:val="28"/>
        </w:rPr>
        <w:t>–</w:t>
      </w:r>
      <w:r w:rsidRPr="00AB79AB">
        <w:rPr>
          <w:rFonts w:ascii="Times New Roman" w:hAnsi="Times New Roman"/>
          <w:color w:val="000000"/>
          <w:sz w:val="28"/>
          <w:szCs w:val="28"/>
        </w:rPr>
        <w:t xml:space="preserve"> это спутники, предназначенные для проведения научных экспериментов над живыми организмами в условиях космоса.</w:t>
      </w:r>
    </w:p>
    <w:p w:rsidR="003241F0" w:rsidRPr="00DA6284" w:rsidRDefault="003241F0" w:rsidP="003241F0">
      <w:pPr>
        <w:spacing w:after="160" w:line="360" w:lineRule="auto"/>
        <w:jc w:val="both"/>
        <w:rPr>
          <w:rFonts w:ascii="Times New Roman" w:hAnsi="Times New Roman"/>
          <w:b/>
          <w:color w:val="000000"/>
          <w:sz w:val="24"/>
          <w:szCs w:val="24"/>
        </w:rPr>
      </w:pPr>
      <w:r w:rsidRPr="00DA6284">
        <w:rPr>
          <w:rFonts w:ascii="Times New Roman" w:hAnsi="Times New Roman"/>
          <w:b/>
          <w:noProof/>
          <w:color w:val="000000"/>
          <w:sz w:val="24"/>
          <w:szCs w:val="24"/>
          <w:lang w:eastAsia="ru-RU" w:bidi="ar-SA"/>
        </w:rPr>
        <w:drawing>
          <wp:inline distT="0" distB="0" distL="0" distR="0">
            <wp:extent cx="2247900" cy="126301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47900" cy="1263015"/>
                    </a:xfrm>
                    <a:prstGeom prst="rect">
                      <a:avLst/>
                    </a:prstGeom>
                    <a:noFill/>
                  </pic:spPr>
                </pic:pic>
              </a:graphicData>
            </a:graphic>
          </wp:inline>
        </w:drawing>
      </w:r>
    </w:p>
    <w:p w:rsidR="003241F0" w:rsidRPr="00F634E2" w:rsidRDefault="003241F0" w:rsidP="003241F0">
      <w:pPr>
        <w:spacing w:after="160" w:line="360" w:lineRule="auto"/>
        <w:ind w:firstLine="709"/>
        <w:jc w:val="both"/>
        <w:rPr>
          <w:sz w:val="28"/>
          <w:szCs w:val="28"/>
        </w:rPr>
      </w:pPr>
      <w:r w:rsidRPr="00F634E2">
        <w:rPr>
          <w:rFonts w:ascii="Times New Roman" w:hAnsi="Times New Roman"/>
          <w:b/>
          <w:color w:val="000000"/>
          <w:sz w:val="28"/>
          <w:szCs w:val="28"/>
        </w:rPr>
        <w:t>Космические корабли –</w:t>
      </w:r>
      <w:r w:rsidRPr="00F634E2">
        <w:rPr>
          <w:rFonts w:ascii="Times New Roman" w:hAnsi="Times New Roman"/>
          <w:color w:val="000000"/>
          <w:sz w:val="28"/>
          <w:szCs w:val="28"/>
        </w:rPr>
        <w:t xml:space="preserve"> пилотируемые космические аппараты.</w:t>
      </w:r>
      <w:r w:rsidRPr="00F634E2">
        <w:rPr>
          <w:sz w:val="28"/>
          <w:szCs w:val="28"/>
        </w:rPr>
        <w:t xml:space="preserve"> </w:t>
      </w:r>
    </w:p>
    <w:p w:rsidR="003241F0" w:rsidRPr="00F634E2" w:rsidRDefault="003241F0" w:rsidP="003241F0">
      <w:pPr>
        <w:spacing w:after="160" w:line="360" w:lineRule="auto"/>
        <w:ind w:firstLine="709"/>
        <w:jc w:val="both"/>
        <w:rPr>
          <w:rFonts w:ascii="Times New Roman" w:hAnsi="Times New Roman"/>
          <w:color w:val="000000"/>
          <w:sz w:val="28"/>
          <w:szCs w:val="28"/>
        </w:rPr>
      </w:pPr>
      <w:r w:rsidRPr="00F634E2">
        <w:rPr>
          <w:rFonts w:ascii="Times New Roman" w:hAnsi="Times New Roman"/>
          <w:b/>
          <w:color w:val="000000"/>
          <w:sz w:val="28"/>
          <w:szCs w:val="28"/>
        </w:rPr>
        <w:t>Метеорологические спутники</w:t>
      </w:r>
      <w:r w:rsidRPr="00F634E2">
        <w:rPr>
          <w:rFonts w:ascii="Times New Roman" w:hAnsi="Times New Roman"/>
          <w:color w:val="000000"/>
          <w:sz w:val="28"/>
          <w:szCs w:val="28"/>
        </w:rPr>
        <w:t xml:space="preserve"> –</w:t>
      </w:r>
      <w:r>
        <w:rPr>
          <w:rFonts w:ascii="Times New Roman" w:hAnsi="Times New Roman"/>
          <w:color w:val="000000"/>
          <w:sz w:val="28"/>
          <w:szCs w:val="28"/>
        </w:rPr>
        <w:t xml:space="preserve"> </w:t>
      </w:r>
      <w:r w:rsidRPr="00F634E2">
        <w:rPr>
          <w:rFonts w:ascii="Times New Roman" w:hAnsi="Times New Roman"/>
          <w:color w:val="000000"/>
          <w:sz w:val="28"/>
          <w:szCs w:val="28"/>
        </w:rPr>
        <w:t>это спутники, предназначенные для предсказания погоды</w:t>
      </w:r>
      <w:r>
        <w:rPr>
          <w:rFonts w:ascii="Times New Roman" w:hAnsi="Times New Roman"/>
          <w:color w:val="000000"/>
          <w:sz w:val="28"/>
          <w:szCs w:val="28"/>
        </w:rPr>
        <w:t>.</w:t>
      </w:r>
    </w:p>
    <w:p w:rsidR="003241F0" w:rsidRPr="00F634E2" w:rsidRDefault="003241F0" w:rsidP="003241F0">
      <w:pPr>
        <w:spacing w:after="160" w:line="360" w:lineRule="auto"/>
        <w:ind w:firstLine="709"/>
        <w:jc w:val="both"/>
        <w:rPr>
          <w:rFonts w:ascii="Times New Roman" w:hAnsi="Times New Roman"/>
          <w:color w:val="000000"/>
          <w:sz w:val="28"/>
          <w:szCs w:val="28"/>
        </w:rPr>
      </w:pPr>
      <w:r w:rsidRPr="00F634E2">
        <w:rPr>
          <w:rFonts w:ascii="Times New Roman" w:hAnsi="Times New Roman"/>
          <w:b/>
          <w:color w:val="000000"/>
          <w:sz w:val="28"/>
          <w:szCs w:val="28"/>
        </w:rPr>
        <w:t>Разведывательные спутники</w:t>
      </w:r>
      <w:r>
        <w:rPr>
          <w:rFonts w:ascii="Times New Roman" w:hAnsi="Times New Roman"/>
          <w:color w:val="000000"/>
          <w:sz w:val="28"/>
          <w:szCs w:val="28"/>
        </w:rPr>
        <w:t xml:space="preserve"> </w:t>
      </w:r>
      <w:r w:rsidRPr="00F634E2">
        <w:rPr>
          <w:rFonts w:ascii="Times New Roman" w:hAnsi="Times New Roman"/>
          <w:color w:val="000000"/>
          <w:sz w:val="28"/>
          <w:szCs w:val="28"/>
        </w:rPr>
        <w:t>предназначены для наблюдения Земли (телевизионная съёмка, фотосъёмка) в целях обеспечения разведывательной деятельности</w:t>
      </w:r>
      <w:r>
        <w:rPr>
          <w:rFonts w:ascii="Times New Roman" w:hAnsi="Times New Roman"/>
          <w:color w:val="000000"/>
          <w:sz w:val="28"/>
          <w:szCs w:val="28"/>
        </w:rPr>
        <w:t>.</w:t>
      </w:r>
      <w:r w:rsidRPr="00F634E2">
        <w:rPr>
          <w:rFonts w:ascii="Times New Roman" w:hAnsi="Times New Roman"/>
          <w:color w:val="000000"/>
          <w:sz w:val="28"/>
          <w:szCs w:val="28"/>
        </w:rPr>
        <w:t xml:space="preserve"> </w:t>
      </w:r>
    </w:p>
    <w:p w:rsidR="003241F0" w:rsidRPr="00DA6284" w:rsidRDefault="003241F0" w:rsidP="003241F0">
      <w:pPr>
        <w:spacing w:after="160" w:line="360" w:lineRule="auto"/>
        <w:jc w:val="both"/>
        <w:rPr>
          <w:rFonts w:ascii="Times New Roman" w:hAnsi="Times New Roman"/>
          <w:color w:val="000000"/>
          <w:sz w:val="24"/>
          <w:szCs w:val="24"/>
        </w:rPr>
      </w:pPr>
      <w:r w:rsidRPr="00DA6284">
        <w:rPr>
          <w:rFonts w:ascii="Times New Roman" w:hAnsi="Times New Roman"/>
          <w:noProof/>
          <w:color w:val="000000"/>
          <w:sz w:val="24"/>
          <w:szCs w:val="24"/>
          <w:lang w:eastAsia="ru-RU" w:bidi="ar-SA"/>
        </w:rPr>
        <w:drawing>
          <wp:inline distT="0" distB="0" distL="0" distR="0">
            <wp:extent cx="2252980" cy="162179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52980" cy="1621790"/>
                    </a:xfrm>
                    <a:prstGeom prst="rect">
                      <a:avLst/>
                    </a:prstGeom>
                    <a:noFill/>
                  </pic:spPr>
                </pic:pic>
              </a:graphicData>
            </a:graphic>
          </wp:inline>
        </w:drawing>
      </w:r>
    </w:p>
    <w:p w:rsidR="003241F0" w:rsidRPr="00F634E2" w:rsidRDefault="003241F0" w:rsidP="003241F0">
      <w:pPr>
        <w:spacing w:after="160" w:line="360" w:lineRule="auto"/>
        <w:ind w:firstLine="709"/>
        <w:jc w:val="both"/>
        <w:rPr>
          <w:rFonts w:ascii="Times New Roman" w:hAnsi="Times New Roman"/>
          <w:color w:val="000000"/>
          <w:sz w:val="28"/>
          <w:szCs w:val="28"/>
        </w:rPr>
      </w:pPr>
      <w:r w:rsidRPr="00872C59">
        <w:rPr>
          <w:rFonts w:ascii="Times New Roman" w:hAnsi="Times New Roman"/>
          <w:b/>
          <w:color w:val="000000"/>
          <w:sz w:val="28"/>
          <w:szCs w:val="28"/>
        </w:rPr>
        <w:lastRenderedPageBreak/>
        <w:t>Навигационные спутники –</w:t>
      </w:r>
      <w:r w:rsidRPr="00872C59">
        <w:rPr>
          <w:sz w:val="28"/>
          <w:szCs w:val="28"/>
        </w:rPr>
        <w:t xml:space="preserve"> </w:t>
      </w:r>
      <w:r w:rsidRPr="00872C59">
        <w:rPr>
          <w:rFonts w:ascii="Times New Roman" w:hAnsi="Times New Roman"/>
          <w:color w:val="000000"/>
          <w:sz w:val="28"/>
          <w:szCs w:val="28"/>
        </w:rPr>
        <w:t>система, предназначенная для определения местоположения.</w:t>
      </w:r>
      <w:r w:rsidRPr="00F634E2">
        <w:rPr>
          <w:rFonts w:ascii="Times New Roman" w:hAnsi="Times New Roman"/>
          <w:color w:val="000000"/>
          <w:sz w:val="28"/>
          <w:szCs w:val="28"/>
        </w:rPr>
        <w:t xml:space="preserve"> </w:t>
      </w:r>
    </w:p>
    <w:p w:rsidR="003241F0" w:rsidRPr="00F634E2" w:rsidRDefault="003241F0" w:rsidP="003241F0">
      <w:pPr>
        <w:spacing w:after="160" w:line="360" w:lineRule="auto"/>
        <w:ind w:firstLine="709"/>
        <w:jc w:val="both"/>
        <w:rPr>
          <w:rFonts w:ascii="Times New Roman" w:hAnsi="Times New Roman"/>
          <w:sz w:val="28"/>
          <w:szCs w:val="28"/>
        </w:rPr>
      </w:pPr>
      <w:r w:rsidRPr="00F634E2">
        <w:rPr>
          <w:rFonts w:ascii="Times New Roman" w:hAnsi="Times New Roman"/>
          <w:b/>
          <w:color w:val="000000"/>
          <w:sz w:val="28"/>
          <w:szCs w:val="28"/>
        </w:rPr>
        <w:t>Спутники связи</w:t>
      </w:r>
      <w:r>
        <w:rPr>
          <w:rFonts w:ascii="Times New Roman" w:hAnsi="Times New Roman"/>
          <w:b/>
          <w:color w:val="000000"/>
          <w:sz w:val="28"/>
          <w:szCs w:val="28"/>
        </w:rPr>
        <w:t xml:space="preserve"> </w:t>
      </w:r>
      <w:r w:rsidRPr="00F634E2">
        <w:rPr>
          <w:rFonts w:ascii="Times New Roman" w:hAnsi="Times New Roman"/>
          <w:color w:val="000000"/>
          <w:sz w:val="28"/>
          <w:szCs w:val="28"/>
        </w:rPr>
        <w:t>специализированы для ретрансляции радиосигнала между точками на поверхности Земли, не имеющими видимости прямого типа.</w:t>
      </w:r>
      <w:r>
        <w:rPr>
          <w:rFonts w:ascii="Times New Roman" w:hAnsi="Times New Roman"/>
          <w:color w:val="000000"/>
          <w:sz w:val="28"/>
          <w:szCs w:val="28"/>
        </w:rPr>
        <w:t xml:space="preserve"> </w:t>
      </w:r>
      <w:r w:rsidRPr="00F634E2">
        <w:rPr>
          <w:rFonts w:ascii="Times New Roman" w:hAnsi="Times New Roman"/>
          <w:sz w:val="28"/>
          <w:szCs w:val="28"/>
        </w:rPr>
        <w:t>Без спутниковых технологий мы бы никогда не имели возможность найти друг друга, связаться с кем-либо на нашей большой планете, узнать погоду и т.д</w:t>
      </w:r>
      <w:r>
        <w:rPr>
          <w:rFonts w:ascii="Times New Roman" w:hAnsi="Times New Roman"/>
          <w:sz w:val="28"/>
          <w:szCs w:val="28"/>
        </w:rPr>
        <w:t xml:space="preserve">. </w:t>
      </w:r>
    </w:p>
    <w:p w:rsidR="003241F0" w:rsidRPr="00DA6284" w:rsidRDefault="003241F0" w:rsidP="003241F0">
      <w:pPr>
        <w:spacing w:after="160" w:line="360" w:lineRule="auto"/>
        <w:jc w:val="both"/>
        <w:rPr>
          <w:rFonts w:ascii="Times New Roman" w:hAnsi="Times New Roman"/>
          <w:sz w:val="24"/>
          <w:szCs w:val="24"/>
        </w:rPr>
      </w:pPr>
      <w:r w:rsidRPr="00DA6284">
        <w:rPr>
          <w:rFonts w:ascii="Times New Roman" w:hAnsi="Times New Roman"/>
          <w:noProof/>
          <w:sz w:val="24"/>
          <w:szCs w:val="24"/>
          <w:lang w:eastAsia="ru-RU" w:bidi="ar-SA"/>
        </w:rPr>
        <w:drawing>
          <wp:inline distT="0" distB="0" distL="0" distR="0">
            <wp:extent cx="2594610" cy="1557655"/>
            <wp:effectExtent l="0" t="0" r="0" b="444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94610" cy="1557655"/>
                    </a:xfrm>
                    <a:prstGeom prst="rect">
                      <a:avLst/>
                    </a:prstGeom>
                    <a:noFill/>
                  </pic:spPr>
                </pic:pic>
              </a:graphicData>
            </a:graphic>
          </wp:inline>
        </w:drawing>
      </w:r>
    </w:p>
    <w:p w:rsidR="003241F0" w:rsidRPr="00F634E2" w:rsidRDefault="003241F0" w:rsidP="003241F0">
      <w:pPr>
        <w:tabs>
          <w:tab w:val="left" w:pos="8040"/>
        </w:tabs>
        <w:spacing w:line="360" w:lineRule="auto"/>
        <w:ind w:firstLine="709"/>
        <w:jc w:val="both"/>
        <w:rPr>
          <w:rFonts w:ascii="Times New Roman" w:hAnsi="Times New Roman"/>
          <w:sz w:val="28"/>
          <w:szCs w:val="28"/>
        </w:rPr>
      </w:pPr>
      <w:r w:rsidRPr="00872C59">
        <w:rPr>
          <w:rFonts w:ascii="Times New Roman" w:hAnsi="Times New Roman"/>
          <w:b/>
          <w:sz w:val="28"/>
          <w:szCs w:val="28"/>
        </w:rPr>
        <w:t>Навигационные спутники</w:t>
      </w:r>
      <w:r w:rsidRPr="00872C59">
        <w:rPr>
          <w:rFonts w:ascii="Times New Roman" w:hAnsi="Times New Roman"/>
          <w:sz w:val="28"/>
          <w:szCs w:val="28"/>
        </w:rPr>
        <w:t xml:space="preserve"> – это известная американская система GPS (</w:t>
      </w:r>
      <w:proofErr w:type="spellStart"/>
      <w:r w:rsidRPr="00872C59">
        <w:rPr>
          <w:rFonts w:ascii="Times New Roman" w:hAnsi="Times New Roman"/>
          <w:sz w:val="28"/>
          <w:szCs w:val="28"/>
        </w:rPr>
        <w:t>Global</w:t>
      </w:r>
      <w:proofErr w:type="spellEnd"/>
      <w:r w:rsidRPr="00872C59">
        <w:rPr>
          <w:rFonts w:ascii="Times New Roman" w:hAnsi="Times New Roman"/>
          <w:sz w:val="28"/>
          <w:szCs w:val="28"/>
        </w:rPr>
        <w:t xml:space="preserve"> </w:t>
      </w:r>
      <w:proofErr w:type="spellStart"/>
      <w:r w:rsidRPr="00872C59">
        <w:rPr>
          <w:rFonts w:ascii="Times New Roman" w:hAnsi="Times New Roman"/>
          <w:sz w:val="28"/>
          <w:szCs w:val="28"/>
        </w:rPr>
        <w:t>Positioning</w:t>
      </w:r>
      <w:proofErr w:type="spellEnd"/>
      <w:r w:rsidRPr="00872C59">
        <w:rPr>
          <w:rFonts w:ascii="Times New Roman" w:hAnsi="Times New Roman"/>
          <w:sz w:val="28"/>
          <w:szCs w:val="28"/>
        </w:rPr>
        <w:t xml:space="preserve"> </w:t>
      </w:r>
      <w:proofErr w:type="spellStart"/>
      <w:r w:rsidRPr="00872C59">
        <w:rPr>
          <w:rFonts w:ascii="Times New Roman" w:hAnsi="Times New Roman"/>
          <w:sz w:val="28"/>
          <w:szCs w:val="28"/>
        </w:rPr>
        <w:t>System</w:t>
      </w:r>
      <w:proofErr w:type="spellEnd"/>
      <w:r w:rsidRPr="00872C59">
        <w:rPr>
          <w:rFonts w:ascii="Times New Roman" w:hAnsi="Times New Roman"/>
          <w:sz w:val="28"/>
          <w:szCs w:val="28"/>
        </w:rPr>
        <w:t>)</w:t>
      </w:r>
      <w:r w:rsidRPr="00F634E2">
        <w:rPr>
          <w:rFonts w:ascii="Times New Roman" w:hAnsi="Times New Roman"/>
          <w:sz w:val="28"/>
          <w:szCs w:val="28"/>
        </w:rPr>
        <w:t xml:space="preserve"> включает в себя 24 искусственных спутника, широкую сеть наземных станций. GPS</w:t>
      </w:r>
      <w:r>
        <w:rPr>
          <w:rFonts w:ascii="Times New Roman" w:hAnsi="Times New Roman"/>
          <w:sz w:val="28"/>
          <w:szCs w:val="28"/>
        </w:rPr>
        <w:t>-</w:t>
      </w:r>
      <w:r w:rsidRPr="00F634E2">
        <w:rPr>
          <w:rFonts w:ascii="Times New Roman" w:hAnsi="Times New Roman"/>
          <w:sz w:val="28"/>
          <w:szCs w:val="28"/>
        </w:rPr>
        <w:t>система работает беспрерывно. Использовать ее может любой человек планеты, надо только приобрести GPS-навигатор. Производители предлагают портативные, автомобильные, авиационные, морские</w:t>
      </w:r>
      <w:r>
        <w:rPr>
          <w:rFonts w:ascii="Times New Roman" w:hAnsi="Times New Roman"/>
          <w:sz w:val="28"/>
          <w:szCs w:val="28"/>
        </w:rPr>
        <w:t xml:space="preserve"> </w:t>
      </w:r>
      <w:r w:rsidRPr="00F634E2">
        <w:rPr>
          <w:rFonts w:ascii="Times New Roman" w:hAnsi="Times New Roman"/>
          <w:sz w:val="28"/>
          <w:szCs w:val="28"/>
        </w:rPr>
        <w:t xml:space="preserve">модели. Поисковые работы и спасательные операции ни в одной стране мира не обходятся без помощи GPS. Не так давно Россия развернула свою систему навигации ГЛОНАСС, аналогичную американской, и с таким же уровнем точности определения координат. </w:t>
      </w:r>
    </w:p>
    <w:p w:rsidR="003241F0" w:rsidRPr="00DA6284" w:rsidRDefault="003241F0" w:rsidP="003241F0">
      <w:pPr>
        <w:tabs>
          <w:tab w:val="left" w:pos="8040"/>
        </w:tabs>
        <w:spacing w:line="360" w:lineRule="auto"/>
        <w:jc w:val="both"/>
        <w:rPr>
          <w:rFonts w:ascii="Times New Roman" w:hAnsi="Times New Roman"/>
          <w:b/>
          <w:i/>
          <w:sz w:val="24"/>
          <w:szCs w:val="24"/>
        </w:rPr>
      </w:pPr>
      <w:r w:rsidRPr="00DA6284">
        <w:rPr>
          <w:rFonts w:ascii="Times New Roman" w:hAnsi="Times New Roman"/>
          <w:b/>
          <w:i/>
          <w:noProof/>
          <w:sz w:val="24"/>
          <w:szCs w:val="24"/>
          <w:lang w:eastAsia="ru-RU" w:bidi="ar-SA"/>
        </w:rPr>
        <w:drawing>
          <wp:inline distT="0" distB="0" distL="0" distR="0">
            <wp:extent cx="2524760" cy="1845945"/>
            <wp:effectExtent l="0" t="0" r="8890" b="190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24760" cy="1845945"/>
                    </a:xfrm>
                    <a:prstGeom prst="rect">
                      <a:avLst/>
                    </a:prstGeom>
                    <a:noFill/>
                  </pic:spPr>
                </pic:pic>
              </a:graphicData>
            </a:graphic>
          </wp:inline>
        </w:drawing>
      </w:r>
    </w:p>
    <w:p w:rsidR="003241F0" w:rsidRPr="00F634E2" w:rsidRDefault="003241F0" w:rsidP="003241F0">
      <w:pPr>
        <w:tabs>
          <w:tab w:val="left" w:pos="8040"/>
        </w:tabs>
        <w:spacing w:line="360" w:lineRule="auto"/>
        <w:ind w:firstLine="709"/>
        <w:jc w:val="both"/>
        <w:rPr>
          <w:rFonts w:ascii="Times New Roman" w:hAnsi="Times New Roman"/>
          <w:sz w:val="28"/>
          <w:szCs w:val="28"/>
        </w:rPr>
      </w:pPr>
      <w:r w:rsidRPr="00F634E2">
        <w:rPr>
          <w:rFonts w:ascii="Times New Roman" w:hAnsi="Times New Roman"/>
          <w:b/>
          <w:sz w:val="28"/>
          <w:szCs w:val="28"/>
        </w:rPr>
        <w:t>Спутники связи –</w:t>
      </w:r>
      <w:r w:rsidRPr="00F634E2">
        <w:rPr>
          <w:rFonts w:ascii="Times New Roman" w:hAnsi="Times New Roman"/>
          <w:sz w:val="28"/>
          <w:szCs w:val="28"/>
        </w:rPr>
        <w:t xml:space="preserve"> </w:t>
      </w:r>
      <w:r>
        <w:rPr>
          <w:rFonts w:ascii="Times New Roman" w:hAnsi="Times New Roman"/>
          <w:sz w:val="28"/>
          <w:szCs w:val="28"/>
        </w:rPr>
        <w:t>с</w:t>
      </w:r>
      <w:r w:rsidRPr="00F634E2">
        <w:rPr>
          <w:rFonts w:ascii="Times New Roman" w:hAnsi="Times New Roman"/>
          <w:sz w:val="28"/>
          <w:szCs w:val="28"/>
        </w:rPr>
        <w:t>амые распространенные и известные глобальные спутниковые системы связи (ГССС):</w:t>
      </w:r>
      <w:r>
        <w:rPr>
          <w:rFonts w:ascii="Times New Roman" w:hAnsi="Times New Roman"/>
          <w:sz w:val="28"/>
          <w:szCs w:val="28"/>
        </w:rPr>
        <w:t xml:space="preserve"> </w:t>
      </w:r>
      <w:r w:rsidRPr="00F634E2">
        <w:rPr>
          <w:rFonts w:ascii="Times New Roman" w:hAnsi="Times New Roman"/>
          <w:sz w:val="28"/>
          <w:szCs w:val="28"/>
        </w:rPr>
        <w:t xml:space="preserve">a. В самом начале их создания </w:t>
      </w:r>
      <w:r w:rsidRPr="00F634E2">
        <w:rPr>
          <w:rFonts w:ascii="Times New Roman" w:hAnsi="Times New Roman"/>
          <w:sz w:val="28"/>
          <w:szCs w:val="28"/>
        </w:rPr>
        <w:lastRenderedPageBreak/>
        <w:t xml:space="preserve">предполагалось, что эти системы организуют подвижную и стационарную телефонию там, где отсутствуют линии связи. В дальнейшем развитии появились новые возможности: выход в Интернет, передача информации в различных форматах.  Действие спутника связи можно описать так: спутник принимает сигнал абонента и передает его на ближайшую станцию на Земле. Станция определяет сигнал, выбирает маршрут и направляет его по наземным сетям или спутниковому каналу до пункта приема. </w:t>
      </w:r>
    </w:p>
    <w:p w:rsidR="003241F0" w:rsidRPr="00F634E2" w:rsidRDefault="003241F0" w:rsidP="003241F0">
      <w:pPr>
        <w:tabs>
          <w:tab w:val="left" w:pos="8040"/>
        </w:tabs>
        <w:spacing w:line="360" w:lineRule="auto"/>
        <w:ind w:firstLine="709"/>
        <w:jc w:val="both"/>
        <w:rPr>
          <w:rFonts w:ascii="Times New Roman" w:hAnsi="Times New Roman"/>
          <w:sz w:val="28"/>
          <w:szCs w:val="28"/>
        </w:rPr>
      </w:pPr>
      <w:r w:rsidRPr="00F634E2">
        <w:rPr>
          <w:rFonts w:ascii="Times New Roman" w:hAnsi="Times New Roman"/>
          <w:b/>
          <w:sz w:val="28"/>
          <w:szCs w:val="28"/>
        </w:rPr>
        <w:t>Метеорологические спутники</w:t>
      </w:r>
      <w:r>
        <w:rPr>
          <w:rFonts w:ascii="Times New Roman" w:hAnsi="Times New Roman"/>
          <w:sz w:val="28"/>
          <w:szCs w:val="28"/>
        </w:rPr>
        <w:t xml:space="preserve"> </w:t>
      </w:r>
      <w:r w:rsidRPr="00F634E2">
        <w:rPr>
          <w:rFonts w:ascii="Times New Roman" w:hAnsi="Times New Roman"/>
          <w:sz w:val="28"/>
          <w:szCs w:val="28"/>
        </w:rPr>
        <w:t>– искусственны</w:t>
      </w:r>
      <w:r>
        <w:rPr>
          <w:rFonts w:ascii="Times New Roman" w:hAnsi="Times New Roman"/>
          <w:sz w:val="28"/>
          <w:szCs w:val="28"/>
        </w:rPr>
        <w:t>е</w:t>
      </w:r>
      <w:r w:rsidRPr="00F634E2">
        <w:rPr>
          <w:rFonts w:ascii="Times New Roman" w:hAnsi="Times New Roman"/>
          <w:sz w:val="28"/>
          <w:szCs w:val="28"/>
        </w:rPr>
        <w:t xml:space="preserve"> спутник</w:t>
      </w:r>
      <w:r>
        <w:rPr>
          <w:rFonts w:ascii="Times New Roman" w:hAnsi="Times New Roman"/>
          <w:sz w:val="28"/>
          <w:szCs w:val="28"/>
        </w:rPr>
        <w:t>и</w:t>
      </w:r>
      <w:r w:rsidRPr="00F634E2">
        <w:rPr>
          <w:rFonts w:ascii="Times New Roman" w:hAnsi="Times New Roman"/>
          <w:sz w:val="28"/>
          <w:szCs w:val="28"/>
        </w:rPr>
        <w:t xml:space="preserve"> Земли, созданны</w:t>
      </w:r>
      <w:r>
        <w:rPr>
          <w:rFonts w:ascii="Times New Roman" w:hAnsi="Times New Roman"/>
          <w:sz w:val="28"/>
          <w:szCs w:val="28"/>
        </w:rPr>
        <w:t>е</w:t>
      </w:r>
      <w:r w:rsidRPr="00F634E2">
        <w:rPr>
          <w:rFonts w:ascii="Times New Roman" w:hAnsi="Times New Roman"/>
          <w:sz w:val="28"/>
          <w:szCs w:val="28"/>
        </w:rPr>
        <w:t xml:space="preserve"> для получения из космоса метеорологических данных о Земле, которые использу</w:t>
      </w:r>
      <w:r>
        <w:rPr>
          <w:rFonts w:ascii="Times New Roman" w:hAnsi="Times New Roman"/>
          <w:sz w:val="28"/>
          <w:szCs w:val="28"/>
        </w:rPr>
        <w:t>ю</w:t>
      </w:r>
      <w:r w:rsidRPr="00F634E2">
        <w:rPr>
          <w:rFonts w:ascii="Times New Roman" w:hAnsi="Times New Roman"/>
          <w:sz w:val="28"/>
          <w:szCs w:val="28"/>
        </w:rPr>
        <w:t xml:space="preserve">тся для прогноза погоды. Спутники этого типа несут на борту приборы, с помощью которых наблюдают, в частности, за температурой поверхности Земли и облачным, снеговым и ледовым покровом. Методы получения </w:t>
      </w:r>
      <w:proofErr w:type="spellStart"/>
      <w:r w:rsidRPr="00F634E2">
        <w:rPr>
          <w:rFonts w:ascii="Times New Roman" w:hAnsi="Times New Roman"/>
          <w:sz w:val="28"/>
          <w:szCs w:val="28"/>
        </w:rPr>
        <w:t>метеоинформации</w:t>
      </w:r>
      <w:proofErr w:type="spellEnd"/>
      <w:r w:rsidRPr="00F634E2">
        <w:rPr>
          <w:rFonts w:ascii="Times New Roman" w:hAnsi="Times New Roman"/>
          <w:sz w:val="28"/>
          <w:szCs w:val="28"/>
        </w:rPr>
        <w:t xml:space="preserve"> и способы её обработки с помощью метеоспутников изучает спутниковая метеорология. </w:t>
      </w:r>
    </w:p>
    <w:p w:rsidR="003241F0" w:rsidRPr="00F634E2" w:rsidRDefault="003241F0" w:rsidP="003241F0">
      <w:pPr>
        <w:tabs>
          <w:tab w:val="left" w:pos="8040"/>
        </w:tabs>
        <w:spacing w:line="360" w:lineRule="auto"/>
        <w:ind w:firstLine="709"/>
        <w:jc w:val="both"/>
        <w:rPr>
          <w:rFonts w:ascii="Times New Roman" w:hAnsi="Times New Roman"/>
          <w:sz w:val="28"/>
          <w:szCs w:val="28"/>
        </w:rPr>
      </w:pPr>
      <w:r w:rsidRPr="00F634E2">
        <w:rPr>
          <w:rFonts w:ascii="Times New Roman" w:hAnsi="Times New Roman"/>
          <w:sz w:val="28"/>
          <w:szCs w:val="28"/>
        </w:rPr>
        <w:t>Метеоспутники вместе со станциями приёма и обработки данных образуют метеорологическую космическую систему. В современной России эксплуатацией метеоспутников занимается организация ФГБУ «НИЦ „Планета“», страны Европы обслуживает организация EUMETSAT.</w:t>
      </w:r>
    </w:p>
    <w:p w:rsidR="003241F0" w:rsidRPr="00DA6284" w:rsidRDefault="003241F0" w:rsidP="003241F0">
      <w:pPr>
        <w:tabs>
          <w:tab w:val="left" w:pos="8040"/>
        </w:tabs>
        <w:spacing w:line="360" w:lineRule="auto"/>
        <w:jc w:val="both"/>
        <w:rPr>
          <w:rFonts w:ascii="Times New Roman" w:hAnsi="Times New Roman"/>
          <w:sz w:val="24"/>
          <w:szCs w:val="24"/>
        </w:rPr>
      </w:pPr>
      <w:r w:rsidRPr="00DA6284">
        <w:rPr>
          <w:rFonts w:ascii="Times New Roman" w:hAnsi="Times New Roman"/>
          <w:noProof/>
          <w:sz w:val="24"/>
          <w:szCs w:val="24"/>
          <w:lang w:eastAsia="ru-RU" w:bidi="ar-SA"/>
        </w:rPr>
        <w:drawing>
          <wp:inline distT="0" distB="0" distL="0" distR="0">
            <wp:extent cx="2488565" cy="1934845"/>
            <wp:effectExtent l="0" t="0" r="6985" b="825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88565" cy="1934845"/>
                    </a:xfrm>
                    <a:prstGeom prst="rect">
                      <a:avLst/>
                    </a:prstGeom>
                    <a:noFill/>
                  </pic:spPr>
                </pic:pic>
              </a:graphicData>
            </a:graphic>
          </wp:inline>
        </w:drawing>
      </w:r>
      <w:r w:rsidRPr="00DA6284">
        <w:rPr>
          <w:rFonts w:ascii="Times New Roman" w:hAnsi="Times New Roman"/>
          <w:noProof/>
          <w:sz w:val="24"/>
          <w:szCs w:val="24"/>
          <w:lang w:eastAsia="ru-RU" w:bidi="ar-SA"/>
        </w:rPr>
        <w:drawing>
          <wp:inline distT="0" distB="0" distL="0" distR="0">
            <wp:extent cx="2632075" cy="192913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32075" cy="1929130"/>
                    </a:xfrm>
                    <a:prstGeom prst="rect">
                      <a:avLst/>
                    </a:prstGeom>
                    <a:noFill/>
                  </pic:spPr>
                </pic:pic>
              </a:graphicData>
            </a:graphic>
          </wp:inline>
        </w:drawing>
      </w:r>
    </w:p>
    <w:p w:rsidR="003241F0" w:rsidRPr="00F634E2" w:rsidRDefault="003241F0" w:rsidP="003241F0">
      <w:pPr>
        <w:tabs>
          <w:tab w:val="left" w:pos="8040"/>
        </w:tabs>
        <w:spacing w:line="360" w:lineRule="auto"/>
        <w:ind w:firstLine="709"/>
        <w:jc w:val="both"/>
        <w:rPr>
          <w:rFonts w:ascii="Times New Roman" w:hAnsi="Times New Roman"/>
          <w:b/>
          <w:i/>
          <w:sz w:val="28"/>
          <w:szCs w:val="28"/>
        </w:rPr>
      </w:pPr>
      <w:r w:rsidRPr="00F634E2">
        <w:rPr>
          <w:rFonts w:ascii="Times New Roman" w:hAnsi="Times New Roman"/>
          <w:b/>
          <w:i/>
          <w:sz w:val="28"/>
          <w:szCs w:val="28"/>
        </w:rPr>
        <w:t>Когда были изобретены искусственные спутники?</w:t>
      </w:r>
    </w:p>
    <w:p w:rsidR="003241F0" w:rsidRPr="00F634E2" w:rsidRDefault="003241F0" w:rsidP="003241F0">
      <w:pPr>
        <w:tabs>
          <w:tab w:val="left" w:pos="8040"/>
        </w:tabs>
        <w:spacing w:line="360" w:lineRule="auto"/>
        <w:ind w:firstLine="709"/>
        <w:jc w:val="both"/>
        <w:rPr>
          <w:rFonts w:ascii="Times New Roman" w:hAnsi="Times New Roman"/>
          <w:sz w:val="28"/>
          <w:szCs w:val="28"/>
        </w:rPr>
      </w:pPr>
      <w:r w:rsidRPr="00F634E2">
        <w:rPr>
          <w:rFonts w:ascii="Times New Roman" w:hAnsi="Times New Roman"/>
          <w:sz w:val="28"/>
          <w:szCs w:val="28"/>
        </w:rPr>
        <w:t>Одним из первых открывателей был писатель-фантаст Артур Кларк. В 1945 году Кларк предположил, что спутник может быть размещен на орбите так же,</w:t>
      </w:r>
    </w:p>
    <w:p w:rsidR="003241F0" w:rsidRPr="00F634E2" w:rsidRDefault="003241F0" w:rsidP="003241F0">
      <w:pPr>
        <w:tabs>
          <w:tab w:val="left" w:pos="8040"/>
        </w:tabs>
        <w:spacing w:line="360" w:lineRule="auto"/>
        <w:jc w:val="both"/>
        <w:rPr>
          <w:rFonts w:ascii="Times New Roman" w:hAnsi="Times New Roman"/>
          <w:sz w:val="28"/>
          <w:szCs w:val="28"/>
        </w:rPr>
      </w:pPr>
      <w:r w:rsidRPr="00F634E2">
        <w:rPr>
          <w:rFonts w:ascii="Times New Roman" w:hAnsi="Times New Roman"/>
          <w:sz w:val="28"/>
          <w:szCs w:val="28"/>
        </w:rPr>
        <w:lastRenderedPageBreak/>
        <w:t xml:space="preserve">как и </w:t>
      </w:r>
      <w:r>
        <w:rPr>
          <w:rFonts w:ascii="Times New Roman" w:hAnsi="Times New Roman"/>
          <w:sz w:val="28"/>
          <w:szCs w:val="28"/>
        </w:rPr>
        <w:t>З</w:t>
      </w:r>
      <w:r w:rsidRPr="00F634E2">
        <w:rPr>
          <w:rFonts w:ascii="Times New Roman" w:hAnsi="Times New Roman"/>
          <w:sz w:val="28"/>
          <w:szCs w:val="28"/>
        </w:rPr>
        <w:t>емля</w:t>
      </w:r>
      <w:r>
        <w:rPr>
          <w:rFonts w:ascii="Times New Roman" w:hAnsi="Times New Roman"/>
          <w:sz w:val="28"/>
          <w:szCs w:val="28"/>
        </w:rPr>
        <w:t>,</w:t>
      </w:r>
      <w:r w:rsidRPr="00F634E2">
        <w:rPr>
          <w:rFonts w:ascii="Times New Roman" w:hAnsi="Times New Roman"/>
          <w:sz w:val="28"/>
          <w:szCs w:val="28"/>
        </w:rPr>
        <w:t xml:space="preserve"> и будет повторять ее принцип действия</w:t>
      </w:r>
      <w:r w:rsidRPr="00F634E2">
        <w:rPr>
          <w:rFonts w:ascii="Times New Roman" w:hAnsi="Times New Roman"/>
          <w:b/>
          <w:i/>
          <w:sz w:val="28"/>
          <w:szCs w:val="28"/>
        </w:rPr>
        <w:t xml:space="preserve">. </w:t>
      </w:r>
      <w:r w:rsidRPr="00F634E2">
        <w:rPr>
          <w:rFonts w:ascii="Times New Roman" w:hAnsi="Times New Roman"/>
          <w:sz w:val="28"/>
          <w:szCs w:val="28"/>
        </w:rPr>
        <w:t>Ученые не понимали Кларка до 4 октября 1957 года. Тогда Советский Союз запустил</w:t>
      </w:r>
      <w:r>
        <w:rPr>
          <w:rFonts w:ascii="Times New Roman" w:hAnsi="Times New Roman"/>
          <w:sz w:val="28"/>
          <w:szCs w:val="28"/>
        </w:rPr>
        <w:t xml:space="preserve"> </w:t>
      </w:r>
      <w:r w:rsidRPr="00F634E2">
        <w:rPr>
          <w:rFonts w:ascii="Times New Roman" w:hAnsi="Times New Roman"/>
          <w:sz w:val="28"/>
          <w:szCs w:val="28"/>
        </w:rPr>
        <w:t>«Спутник-1»</w:t>
      </w:r>
      <w:r>
        <w:rPr>
          <w:rFonts w:ascii="Times New Roman" w:hAnsi="Times New Roman"/>
          <w:sz w:val="28"/>
          <w:szCs w:val="28"/>
        </w:rPr>
        <w:t xml:space="preserve">, </w:t>
      </w:r>
      <w:r w:rsidRPr="00F634E2">
        <w:rPr>
          <w:rFonts w:ascii="Times New Roman" w:hAnsi="Times New Roman"/>
          <w:sz w:val="28"/>
          <w:szCs w:val="28"/>
        </w:rPr>
        <w:t xml:space="preserve">первый искусственный спутник, на орбиту Земли. «Спутник» был 58 сантиметров в диаметре, весил 83 килограмма и был выполнен в форме шарика. </w:t>
      </w:r>
    </w:p>
    <w:p w:rsidR="003241F0" w:rsidRPr="00F634E2" w:rsidRDefault="003241F0" w:rsidP="003241F0">
      <w:pPr>
        <w:tabs>
          <w:tab w:val="left" w:pos="8040"/>
        </w:tabs>
        <w:spacing w:line="360" w:lineRule="auto"/>
        <w:ind w:firstLine="709"/>
        <w:jc w:val="both"/>
        <w:rPr>
          <w:rFonts w:ascii="Times New Roman" w:hAnsi="Times New Roman"/>
          <w:sz w:val="28"/>
          <w:szCs w:val="28"/>
        </w:rPr>
      </w:pPr>
      <w:r w:rsidRPr="00F634E2">
        <w:rPr>
          <w:rFonts w:ascii="Times New Roman" w:hAnsi="Times New Roman"/>
          <w:sz w:val="28"/>
          <w:szCs w:val="28"/>
        </w:rPr>
        <w:t>Это было великое достижение, но строение спутника было очень простым</w:t>
      </w:r>
      <w:r w:rsidRPr="00F634E2">
        <w:rPr>
          <w:rFonts w:ascii="Times New Roman" w:hAnsi="Times New Roman"/>
          <w:b/>
          <w:i/>
          <w:sz w:val="28"/>
          <w:szCs w:val="28"/>
        </w:rPr>
        <w:t xml:space="preserve">. </w:t>
      </w:r>
      <w:r w:rsidRPr="00F634E2">
        <w:rPr>
          <w:rFonts w:ascii="Times New Roman" w:hAnsi="Times New Roman"/>
          <w:sz w:val="28"/>
          <w:szCs w:val="28"/>
        </w:rPr>
        <w:t xml:space="preserve">На внешней стороне «Спутника» четыре штыревые антенны передавали на коротковолновой частоте выше и ниже нынешнего стандарта (27 МГц). Станции </w:t>
      </w:r>
      <w:r>
        <w:rPr>
          <w:rFonts w:ascii="Times New Roman" w:hAnsi="Times New Roman"/>
          <w:sz w:val="28"/>
          <w:szCs w:val="28"/>
        </w:rPr>
        <w:t>З</w:t>
      </w:r>
      <w:r w:rsidRPr="00F634E2">
        <w:rPr>
          <w:rFonts w:ascii="Times New Roman" w:hAnsi="Times New Roman"/>
          <w:sz w:val="28"/>
          <w:szCs w:val="28"/>
        </w:rPr>
        <w:t>емли поймали спутники на орбите и передали сигнал об этом. Позже Советский Союз запустил на орбиту «Спутник-2». Внутри спутника находилась собака Лайка. После этого успеха к</w:t>
      </w:r>
      <w:r>
        <w:rPr>
          <w:rFonts w:ascii="Times New Roman" w:hAnsi="Times New Roman"/>
          <w:sz w:val="28"/>
          <w:szCs w:val="28"/>
        </w:rPr>
        <w:t>о</w:t>
      </w:r>
      <w:r w:rsidRPr="00F634E2">
        <w:rPr>
          <w:rFonts w:ascii="Times New Roman" w:hAnsi="Times New Roman"/>
          <w:sz w:val="28"/>
          <w:szCs w:val="28"/>
        </w:rPr>
        <w:t>мпании начали производить и запускать спутники в 60-х годах. Одной из них была к</w:t>
      </w:r>
      <w:r>
        <w:rPr>
          <w:rFonts w:ascii="Times New Roman" w:hAnsi="Times New Roman"/>
          <w:sz w:val="28"/>
          <w:szCs w:val="28"/>
        </w:rPr>
        <w:t>о</w:t>
      </w:r>
      <w:r w:rsidRPr="00F634E2">
        <w:rPr>
          <w:rFonts w:ascii="Times New Roman" w:hAnsi="Times New Roman"/>
          <w:sz w:val="28"/>
          <w:szCs w:val="28"/>
        </w:rPr>
        <w:t xml:space="preserve">мпания </w:t>
      </w:r>
      <w:proofErr w:type="spellStart"/>
      <w:r w:rsidRPr="00F634E2">
        <w:rPr>
          <w:rFonts w:ascii="Times New Roman" w:hAnsi="Times New Roman"/>
          <w:sz w:val="28"/>
          <w:szCs w:val="28"/>
        </w:rPr>
        <w:t>Hughes</w:t>
      </w:r>
      <w:proofErr w:type="spellEnd"/>
      <w:r w:rsidRPr="00F634E2">
        <w:rPr>
          <w:rFonts w:ascii="Times New Roman" w:hAnsi="Times New Roman"/>
          <w:sz w:val="28"/>
          <w:szCs w:val="28"/>
        </w:rPr>
        <w:t xml:space="preserve"> </w:t>
      </w:r>
      <w:proofErr w:type="spellStart"/>
      <w:r w:rsidRPr="00F634E2">
        <w:rPr>
          <w:rFonts w:ascii="Times New Roman" w:hAnsi="Times New Roman"/>
          <w:sz w:val="28"/>
          <w:szCs w:val="28"/>
        </w:rPr>
        <w:t>Aircraft</w:t>
      </w:r>
      <w:proofErr w:type="spellEnd"/>
      <w:r w:rsidRPr="00F634E2">
        <w:rPr>
          <w:rFonts w:ascii="Times New Roman" w:hAnsi="Times New Roman"/>
          <w:sz w:val="28"/>
          <w:szCs w:val="28"/>
        </w:rPr>
        <w:t>. Идеей этой к</w:t>
      </w:r>
      <w:r>
        <w:rPr>
          <w:rFonts w:ascii="Times New Roman" w:hAnsi="Times New Roman"/>
          <w:sz w:val="28"/>
          <w:szCs w:val="28"/>
        </w:rPr>
        <w:t>о</w:t>
      </w:r>
      <w:r w:rsidRPr="00F634E2">
        <w:rPr>
          <w:rFonts w:ascii="Times New Roman" w:hAnsi="Times New Roman"/>
          <w:sz w:val="28"/>
          <w:szCs w:val="28"/>
        </w:rPr>
        <w:t>мпании был спутник связи, размещенный на орбите Земли таким образом, что мог отражать радиоволны из одного места в другое. В июле 1963 года спутник Syncom-2 взлетел в космос и вышел на грубую геосинхронную орбиту. Президент Кеннеди использовал новую систему, чтобы поговорить с премьер-министром Нигерии в Африке. Вскоре взлетел и Syncom-3, который на самом деле мог транслировать телевизионный сигнал. Так началась эпоха спутников</w:t>
      </w:r>
      <w:r>
        <w:rPr>
          <w:rFonts w:ascii="Times New Roman" w:hAnsi="Times New Roman"/>
          <w:sz w:val="28"/>
          <w:szCs w:val="28"/>
        </w:rPr>
        <w:t>.</w:t>
      </w:r>
      <w:r w:rsidRPr="00F634E2">
        <w:rPr>
          <w:rFonts w:ascii="Times New Roman" w:hAnsi="Times New Roman"/>
          <w:sz w:val="28"/>
          <w:szCs w:val="28"/>
        </w:rPr>
        <w:t xml:space="preserve"> </w:t>
      </w:r>
    </w:p>
    <w:p w:rsidR="003241F0" w:rsidRPr="00F634E2" w:rsidRDefault="003241F0" w:rsidP="003241F0">
      <w:pPr>
        <w:tabs>
          <w:tab w:val="left" w:pos="8040"/>
        </w:tabs>
        <w:spacing w:line="360" w:lineRule="auto"/>
        <w:ind w:firstLine="709"/>
        <w:jc w:val="both"/>
        <w:rPr>
          <w:rFonts w:ascii="Times New Roman" w:hAnsi="Times New Roman"/>
          <w:b/>
          <w:i/>
          <w:sz w:val="28"/>
          <w:szCs w:val="28"/>
        </w:rPr>
      </w:pPr>
      <w:r w:rsidRPr="00F634E2">
        <w:rPr>
          <w:rFonts w:ascii="Times New Roman" w:hAnsi="Times New Roman"/>
          <w:b/>
          <w:i/>
          <w:sz w:val="28"/>
          <w:szCs w:val="28"/>
        </w:rPr>
        <w:t>Выведение искусственных спутников земли на орбиту</w:t>
      </w:r>
    </w:p>
    <w:p w:rsidR="003241F0" w:rsidRPr="00F634E2" w:rsidRDefault="003241F0" w:rsidP="003241F0">
      <w:pPr>
        <w:tabs>
          <w:tab w:val="left" w:pos="8040"/>
        </w:tabs>
        <w:spacing w:line="360" w:lineRule="auto"/>
        <w:ind w:firstLine="709"/>
        <w:jc w:val="both"/>
        <w:rPr>
          <w:rFonts w:ascii="Times New Roman" w:hAnsi="Times New Roman"/>
          <w:sz w:val="28"/>
          <w:szCs w:val="28"/>
        </w:rPr>
      </w:pPr>
      <w:r w:rsidRPr="00F634E2">
        <w:rPr>
          <w:rFonts w:ascii="Times New Roman" w:hAnsi="Times New Roman"/>
          <w:sz w:val="28"/>
          <w:szCs w:val="28"/>
        </w:rPr>
        <w:t>Искусственные спутники земли выводятся на орбит</w:t>
      </w:r>
      <w:r>
        <w:rPr>
          <w:rFonts w:ascii="Times New Roman" w:hAnsi="Times New Roman"/>
          <w:sz w:val="28"/>
          <w:szCs w:val="28"/>
        </w:rPr>
        <w:t>у</w:t>
      </w:r>
      <w:r w:rsidRPr="00F634E2">
        <w:rPr>
          <w:rFonts w:ascii="Times New Roman" w:hAnsi="Times New Roman"/>
          <w:sz w:val="28"/>
          <w:szCs w:val="28"/>
        </w:rPr>
        <w:t xml:space="preserve"> на ракете. Многие спутники перевозятся в грузовом отделе. Путь выведения называется траекторией выведения спутника на орбиту</w:t>
      </w:r>
      <w:r>
        <w:rPr>
          <w:rFonts w:ascii="Times New Roman" w:hAnsi="Times New Roman"/>
          <w:sz w:val="28"/>
          <w:szCs w:val="28"/>
        </w:rPr>
        <w:t xml:space="preserve"> и</w:t>
      </w:r>
      <w:r w:rsidRPr="00F634E2">
        <w:rPr>
          <w:rFonts w:ascii="Times New Roman" w:hAnsi="Times New Roman"/>
          <w:sz w:val="28"/>
          <w:szCs w:val="28"/>
        </w:rPr>
        <w:t xml:space="preserve"> составляет обычно от 2-3 тыс. км. Ракета стартует, двигается вертикально вверх, и проходит на очень маленькой скорости сквозь самые плотные слои земной атмосферы. </w:t>
      </w:r>
    </w:p>
    <w:p w:rsidR="003241F0" w:rsidRPr="00DA6284" w:rsidRDefault="003241F0" w:rsidP="003241F0">
      <w:pPr>
        <w:tabs>
          <w:tab w:val="left" w:pos="8040"/>
        </w:tabs>
        <w:spacing w:line="360" w:lineRule="auto"/>
        <w:jc w:val="both"/>
        <w:rPr>
          <w:rFonts w:ascii="Times New Roman" w:hAnsi="Times New Roman"/>
          <w:sz w:val="24"/>
          <w:szCs w:val="24"/>
        </w:rPr>
      </w:pPr>
      <w:r w:rsidRPr="00DA6284">
        <w:rPr>
          <w:rFonts w:ascii="Times New Roman" w:hAnsi="Times New Roman"/>
          <w:noProof/>
          <w:sz w:val="24"/>
          <w:szCs w:val="24"/>
          <w:lang w:eastAsia="ru-RU" w:bidi="ar-SA"/>
        </w:rPr>
        <w:lastRenderedPageBreak/>
        <w:drawing>
          <wp:inline distT="0" distB="0" distL="0" distR="0">
            <wp:extent cx="2616200" cy="1899285"/>
            <wp:effectExtent l="0" t="0" r="0" b="571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16200" cy="1899285"/>
                    </a:xfrm>
                    <a:prstGeom prst="rect">
                      <a:avLst/>
                    </a:prstGeom>
                    <a:noFill/>
                  </pic:spPr>
                </pic:pic>
              </a:graphicData>
            </a:graphic>
          </wp:inline>
        </w:drawing>
      </w:r>
    </w:p>
    <w:p w:rsidR="003241F0" w:rsidRPr="00DA6284" w:rsidRDefault="003241F0" w:rsidP="003241F0">
      <w:pPr>
        <w:tabs>
          <w:tab w:val="left" w:pos="8040"/>
        </w:tabs>
        <w:spacing w:line="360" w:lineRule="auto"/>
        <w:jc w:val="both"/>
        <w:rPr>
          <w:rFonts w:ascii="Times New Roman" w:hAnsi="Times New Roman"/>
          <w:sz w:val="24"/>
          <w:szCs w:val="24"/>
        </w:rPr>
      </w:pPr>
    </w:p>
    <w:p w:rsidR="003241F0" w:rsidRPr="00D66394" w:rsidRDefault="003241F0" w:rsidP="003241F0">
      <w:pPr>
        <w:tabs>
          <w:tab w:val="left" w:pos="8040"/>
        </w:tabs>
        <w:spacing w:line="360" w:lineRule="auto"/>
        <w:ind w:firstLine="709"/>
        <w:jc w:val="both"/>
        <w:rPr>
          <w:rFonts w:ascii="Times New Roman" w:hAnsi="Times New Roman"/>
          <w:sz w:val="28"/>
          <w:szCs w:val="28"/>
        </w:rPr>
      </w:pPr>
      <w:r w:rsidRPr="00D66394">
        <w:rPr>
          <w:noProof/>
          <w:sz w:val="28"/>
          <w:szCs w:val="28"/>
          <w:lang w:eastAsia="ru-RU" w:bidi="ar-SA"/>
        </w:rPr>
        <w:drawing>
          <wp:anchor distT="0" distB="0" distL="114300" distR="114300" simplePos="0" relativeHeight="251659264" behindDoc="0" locked="0" layoutInCell="1" allowOverlap="1">
            <wp:simplePos x="0" y="0"/>
            <wp:positionH relativeFrom="margin">
              <wp:posOffset>-159385</wp:posOffset>
            </wp:positionH>
            <wp:positionV relativeFrom="margin">
              <wp:posOffset>5186045</wp:posOffset>
            </wp:positionV>
            <wp:extent cx="2733040" cy="2428240"/>
            <wp:effectExtent l="0" t="0" r="0" b="0"/>
            <wp:wrapSquare wrapText="bothSides"/>
            <wp:docPr id="20" name="Рисунок 20"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Похожее изображение"/>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33040" cy="2428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66394">
        <w:rPr>
          <w:rFonts w:ascii="Times New Roman" w:hAnsi="Times New Roman"/>
          <w:sz w:val="28"/>
          <w:szCs w:val="28"/>
        </w:rPr>
        <w:t>После выхода ракеты в разреженный воздух на высоту около 193 километров система навигации выпускает на орбиту маленькие ракетки, это необходимо для переворота ракеты в горизонтальное положение. Запускаемый космический аппарат, который несёт последняя ступень ракеты,</w:t>
      </w:r>
      <w:r w:rsidRPr="00D66394">
        <w:rPr>
          <w:sz w:val="28"/>
          <w:szCs w:val="28"/>
        </w:rPr>
        <w:t xml:space="preserve"> </w:t>
      </w:r>
      <w:r w:rsidRPr="00D66394">
        <w:rPr>
          <w:rFonts w:ascii="Times New Roman" w:hAnsi="Times New Roman"/>
          <w:sz w:val="28"/>
          <w:szCs w:val="28"/>
        </w:rPr>
        <w:t>становится искусственным небесным телом, автоматически отделяется от неё и начинает своё движение по некоторой орбите относительно Земли.</w:t>
      </w:r>
      <w:r w:rsidRPr="00D66394">
        <w:rPr>
          <w:sz w:val="28"/>
          <w:szCs w:val="28"/>
        </w:rPr>
        <w:t xml:space="preserve"> </w:t>
      </w:r>
      <w:r w:rsidRPr="00D66394">
        <w:rPr>
          <w:rFonts w:ascii="Times New Roman" w:hAnsi="Times New Roman"/>
          <w:sz w:val="28"/>
          <w:szCs w:val="28"/>
        </w:rPr>
        <w:t xml:space="preserve">Чтобы обеспечить расстояние между ракетой и спутником, небольшие ракеты выпускаются снова. Вид начальной орбиты спутника по отношению к Земле полностью зависит от его положения и скорости в конце активного участка и математически можно рассчитать с помощью методов небесной механики. </w:t>
      </w:r>
    </w:p>
    <w:p w:rsidR="003241F0" w:rsidRDefault="003241F0" w:rsidP="003241F0">
      <w:pPr>
        <w:spacing w:after="160" w:line="360" w:lineRule="auto"/>
        <w:ind w:firstLine="709"/>
        <w:jc w:val="both"/>
        <w:rPr>
          <w:rFonts w:ascii="Times New Roman" w:hAnsi="Times New Roman"/>
          <w:b/>
          <w:i/>
          <w:sz w:val="28"/>
          <w:szCs w:val="28"/>
        </w:rPr>
      </w:pPr>
    </w:p>
    <w:p w:rsidR="003241F0" w:rsidRPr="00D66394" w:rsidRDefault="003241F0" w:rsidP="003241F0">
      <w:pPr>
        <w:spacing w:after="160" w:line="360" w:lineRule="auto"/>
        <w:ind w:firstLine="709"/>
        <w:jc w:val="both"/>
        <w:rPr>
          <w:rFonts w:ascii="Times New Roman" w:hAnsi="Times New Roman"/>
          <w:b/>
          <w:i/>
          <w:sz w:val="28"/>
          <w:szCs w:val="28"/>
        </w:rPr>
      </w:pPr>
      <w:r w:rsidRPr="00D66394">
        <w:rPr>
          <w:rFonts w:ascii="Times New Roman" w:hAnsi="Times New Roman"/>
          <w:b/>
          <w:i/>
          <w:sz w:val="28"/>
          <w:szCs w:val="28"/>
        </w:rPr>
        <w:t xml:space="preserve">Устройство искусственных спутников </w:t>
      </w:r>
      <w:r>
        <w:rPr>
          <w:rFonts w:ascii="Times New Roman" w:hAnsi="Times New Roman"/>
          <w:b/>
          <w:i/>
          <w:sz w:val="28"/>
          <w:szCs w:val="28"/>
        </w:rPr>
        <w:t>З</w:t>
      </w:r>
      <w:r w:rsidRPr="00D66394">
        <w:rPr>
          <w:rFonts w:ascii="Times New Roman" w:hAnsi="Times New Roman"/>
          <w:b/>
          <w:i/>
          <w:sz w:val="28"/>
          <w:szCs w:val="28"/>
        </w:rPr>
        <w:t>емли</w:t>
      </w:r>
    </w:p>
    <w:p w:rsidR="003241F0" w:rsidRPr="00D66394" w:rsidRDefault="003241F0" w:rsidP="003241F0">
      <w:pPr>
        <w:spacing w:after="160" w:line="360" w:lineRule="auto"/>
        <w:ind w:firstLine="709"/>
        <w:jc w:val="both"/>
        <w:rPr>
          <w:rFonts w:ascii="Times New Roman" w:hAnsi="Times New Roman"/>
          <w:sz w:val="28"/>
          <w:szCs w:val="28"/>
        </w:rPr>
      </w:pPr>
      <w:r w:rsidRPr="00D66394">
        <w:rPr>
          <w:rFonts w:ascii="Times New Roman" w:hAnsi="Times New Roman"/>
          <w:sz w:val="28"/>
          <w:szCs w:val="28"/>
        </w:rPr>
        <w:t>Все спутники похожи, но каждый из них выполняет определенную функцию. Абсолютно все спутники имеют каркас из металла и тело, которое называется космической платформой. Космическая платформа держит все вме</w:t>
      </w:r>
      <w:r>
        <w:rPr>
          <w:rFonts w:ascii="Times New Roman" w:hAnsi="Times New Roman"/>
          <w:sz w:val="28"/>
          <w:szCs w:val="28"/>
        </w:rPr>
        <w:t>сте и обеспечивает безопасность всей аппаратуры во</w:t>
      </w:r>
      <w:r w:rsidRPr="00D66394">
        <w:rPr>
          <w:rFonts w:ascii="Times New Roman" w:hAnsi="Times New Roman"/>
          <w:sz w:val="28"/>
          <w:szCs w:val="28"/>
        </w:rPr>
        <w:t xml:space="preserve"> время запуска. Все спутники имеют источники питания</w:t>
      </w:r>
      <w:r>
        <w:rPr>
          <w:rFonts w:ascii="Times New Roman" w:hAnsi="Times New Roman"/>
          <w:sz w:val="28"/>
          <w:szCs w:val="28"/>
        </w:rPr>
        <w:t>:</w:t>
      </w:r>
      <w:r w:rsidRPr="00D66394">
        <w:rPr>
          <w:rFonts w:ascii="Times New Roman" w:hAnsi="Times New Roman"/>
          <w:sz w:val="28"/>
          <w:szCs w:val="28"/>
        </w:rPr>
        <w:t xml:space="preserve"> солнечные батареи и аккумуляторы. Солнечные батареи заряжают аккумуляторы. Новейшие спутники включают и топливные элементы. Энергия спутников очень дорогая </w:t>
      </w:r>
      <w:r w:rsidRPr="00D66394">
        <w:rPr>
          <w:rFonts w:ascii="Times New Roman" w:hAnsi="Times New Roman"/>
          <w:sz w:val="28"/>
          <w:szCs w:val="28"/>
        </w:rPr>
        <w:lastRenderedPageBreak/>
        <w:t xml:space="preserve">и крайне ограничена. Все спутники имеют бортовой компьютер, который нужен для контроля и мониторинга различных систем. Также у всех есть радио и антенна. Как минимум, у большинства спутников есть радиопередатчик и радиоприемник, с помощью этого экипаж наземной команды может запросить информацию о состоянии спутника и наблюдать за ним. Спутники очень многофункциональны, они могут как изменять орбиту, так и перепрограммировать собственную компьютерную систему. Как и следовало ожидать, собрать все эти системы воедино – непростая задача. Она занимает годы. Искусственные спутники, как правило, производятся на заказ. Разработаны модульные спутники, которые позволяет устанавливать дополнительные элементы согласно спецификации. К примеру, у спутников </w:t>
      </w:r>
      <w:proofErr w:type="spellStart"/>
      <w:r w:rsidRPr="00D66394">
        <w:rPr>
          <w:rFonts w:ascii="Times New Roman" w:hAnsi="Times New Roman"/>
          <w:sz w:val="28"/>
          <w:szCs w:val="28"/>
        </w:rPr>
        <w:t>Boeing</w:t>
      </w:r>
      <w:proofErr w:type="spellEnd"/>
      <w:r w:rsidRPr="00D66394">
        <w:rPr>
          <w:rFonts w:ascii="Times New Roman" w:hAnsi="Times New Roman"/>
          <w:sz w:val="28"/>
          <w:szCs w:val="28"/>
        </w:rPr>
        <w:t xml:space="preserve"> 601 было два базовых модуля</w:t>
      </w:r>
      <w:r>
        <w:rPr>
          <w:rFonts w:ascii="Times New Roman" w:hAnsi="Times New Roman"/>
          <w:sz w:val="28"/>
          <w:szCs w:val="28"/>
        </w:rPr>
        <w:t xml:space="preserve"> </w:t>
      </w:r>
      <w:r w:rsidRPr="00D66394">
        <w:rPr>
          <w:rFonts w:ascii="Times New Roman" w:hAnsi="Times New Roman"/>
          <w:sz w:val="28"/>
          <w:szCs w:val="28"/>
        </w:rPr>
        <w:t>шасси для перевозки двигательной подсистемы, электроника и батареи; и набор сотовых полок для хранения оборудования. Такая модульность позволяет производить спутники с помощью заготовки</w:t>
      </w:r>
      <w:r>
        <w:rPr>
          <w:rFonts w:ascii="Times New Roman" w:hAnsi="Times New Roman"/>
          <w:sz w:val="28"/>
          <w:szCs w:val="28"/>
        </w:rPr>
        <w:t>.</w:t>
      </w:r>
    </w:p>
    <w:p w:rsidR="003241F0" w:rsidRPr="002E73D8" w:rsidRDefault="003241F0" w:rsidP="003241F0">
      <w:pPr>
        <w:spacing w:line="360" w:lineRule="auto"/>
        <w:ind w:firstLine="709"/>
        <w:jc w:val="both"/>
        <w:rPr>
          <w:rFonts w:ascii="Times New Roman" w:hAnsi="Times New Roman"/>
          <w:b/>
          <w:i/>
          <w:sz w:val="28"/>
          <w:szCs w:val="28"/>
        </w:rPr>
      </w:pPr>
      <w:r w:rsidRPr="002E73D8">
        <w:rPr>
          <w:rFonts w:ascii="Times New Roman" w:hAnsi="Times New Roman"/>
          <w:b/>
          <w:i/>
          <w:sz w:val="28"/>
          <w:szCs w:val="28"/>
        </w:rPr>
        <w:t xml:space="preserve">Будущее искусственных спутников </w:t>
      </w:r>
      <w:r>
        <w:rPr>
          <w:rFonts w:ascii="Times New Roman" w:hAnsi="Times New Roman"/>
          <w:b/>
          <w:i/>
          <w:sz w:val="28"/>
          <w:szCs w:val="28"/>
        </w:rPr>
        <w:t>З</w:t>
      </w:r>
      <w:r w:rsidRPr="002E73D8">
        <w:rPr>
          <w:rFonts w:ascii="Times New Roman" w:hAnsi="Times New Roman"/>
          <w:b/>
          <w:i/>
          <w:sz w:val="28"/>
          <w:szCs w:val="28"/>
        </w:rPr>
        <w:t xml:space="preserve">емли </w:t>
      </w:r>
    </w:p>
    <w:p w:rsidR="003241F0" w:rsidRPr="002E73D8" w:rsidRDefault="003241F0" w:rsidP="003241F0">
      <w:pPr>
        <w:spacing w:line="360" w:lineRule="auto"/>
        <w:ind w:firstLine="709"/>
        <w:jc w:val="both"/>
        <w:rPr>
          <w:rFonts w:ascii="Times New Roman" w:hAnsi="Times New Roman"/>
          <w:sz w:val="28"/>
          <w:szCs w:val="28"/>
        </w:rPr>
      </w:pPr>
      <w:r w:rsidRPr="002E73D8">
        <w:rPr>
          <w:rFonts w:ascii="Times New Roman" w:hAnsi="Times New Roman"/>
          <w:sz w:val="28"/>
          <w:szCs w:val="28"/>
        </w:rPr>
        <w:t xml:space="preserve">Спустя </w:t>
      </w:r>
      <w:r>
        <w:rPr>
          <w:rFonts w:ascii="Times New Roman" w:hAnsi="Times New Roman"/>
          <w:sz w:val="28"/>
          <w:szCs w:val="28"/>
        </w:rPr>
        <w:t>более шестидесяти л</w:t>
      </w:r>
      <w:r w:rsidRPr="002E73D8">
        <w:rPr>
          <w:rFonts w:ascii="Times New Roman" w:hAnsi="Times New Roman"/>
          <w:sz w:val="28"/>
          <w:szCs w:val="28"/>
        </w:rPr>
        <w:t>ет после запуска первого спутника, прогресс не стоит на месте, спутники изменяются и развиваются. США с самого начала появления спутников потратили большие средства на их развитие, а теперь они имеют стареющие аппараты, требующие замены. Строительство спутников не может существовать на деньги налогоплательщиков, поэтому одно из немногих на сегодняшний день решени</w:t>
      </w:r>
      <w:r>
        <w:rPr>
          <w:rFonts w:ascii="Times New Roman" w:hAnsi="Times New Roman"/>
          <w:sz w:val="28"/>
          <w:szCs w:val="28"/>
        </w:rPr>
        <w:t>й</w:t>
      </w:r>
      <w:r w:rsidRPr="002E73D8">
        <w:rPr>
          <w:rFonts w:ascii="Times New Roman" w:hAnsi="Times New Roman"/>
          <w:sz w:val="28"/>
          <w:szCs w:val="28"/>
        </w:rPr>
        <w:t xml:space="preserve"> проблемы –</w:t>
      </w:r>
      <w:r>
        <w:rPr>
          <w:rFonts w:ascii="Times New Roman" w:hAnsi="Times New Roman"/>
          <w:sz w:val="28"/>
          <w:szCs w:val="28"/>
        </w:rPr>
        <w:t xml:space="preserve"> </w:t>
      </w:r>
      <w:r w:rsidRPr="002E73D8">
        <w:rPr>
          <w:rFonts w:ascii="Times New Roman" w:hAnsi="Times New Roman"/>
          <w:sz w:val="28"/>
          <w:szCs w:val="28"/>
        </w:rPr>
        <w:t xml:space="preserve">это частные компании, вроде </w:t>
      </w:r>
      <w:proofErr w:type="spellStart"/>
      <w:r w:rsidRPr="002E73D8">
        <w:rPr>
          <w:rFonts w:ascii="Times New Roman" w:hAnsi="Times New Roman"/>
          <w:sz w:val="28"/>
          <w:szCs w:val="28"/>
        </w:rPr>
        <w:t>SpaceX</w:t>
      </w:r>
      <w:proofErr w:type="spellEnd"/>
      <w:r w:rsidRPr="002E73D8">
        <w:rPr>
          <w:rFonts w:ascii="Times New Roman" w:hAnsi="Times New Roman"/>
          <w:sz w:val="28"/>
          <w:szCs w:val="28"/>
        </w:rPr>
        <w:t xml:space="preserve">, </w:t>
      </w:r>
      <w:proofErr w:type="spellStart"/>
      <w:r w:rsidRPr="002E73D8">
        <w:rPr>
          <w:rFonts w:ascii="Times New Roman" w:hAnsi="Times New Roman"/>
          <w:sz w:val="28"/>
          <w:szCs w:val="28"/>
        </w:rPr>
        <w:t>Virgin</w:t>
      </w:r>
      <w:proofErr w:type="spellEnd"/>
      <w:r w:rsidRPr="002E73D8">
        <w:rPr>
          <w:rFonts w:ascii="Times New Roman" w:hAnsi="Times New Roman"/>
          <w:sz w:val="28"/>
          <w:szCs w:val="28"/>
        </w:rPr>
        <w:t xml:space="preserve"> </w:t>
      </w:r>
      <w:proofErr w:type="spellStart"/>
      <w:r w:rsidRPr="002E73D8">
        <w:rPr>
          <w:rFonts w:ascii="Times New Roman" w:hAnsi="Times New Roman"/>
          <w:sz w:val="28"/>
          <w:szCs w:val="28"/>
        </w:rPr>
        <w:t>Galactic</w:t>
      </w:r>
      <w:proofErr w:type="spellEnd"/>
      <w:r w:rsidRPr="002E73D8">
        <w:rPr>
          <w:rFonts w:ascii="Times New Roman" w:hAnsi="Times New Roman"/>
          <w:sz w:val="28"/>
          <w:szCs w:val="28"/>
        </w:rPr>
        <w:t xml:space="preserve"> и другие. Другое решение </w:t>
      </w:r>
      <w:r w:rsidRPr="00532EB9">
        <w:rPr>
          <w:rFonts w:ascii="Times New Roman" w:hAnsi="Times New Roman"/>
          <w:sz w:val="28"/>
          <w:szCs w:val="28"/>
        </w:rPr>
        <w:t>–</w:t>
      </w:r>
      <w:r>
        <w:rPr>
          <w:rFonts w:ascii="Times New Roman" w:hAnsi="Times New Roman"/>
          <w:sz w:val="28"/>
          <w:szCs w:val="28"/>
        </w:rPr>
        <w:t xml:space="preserve"> </w:t>
      </w:r>
      <w:r w:rsidRPr="002E73D8">
        <w:rPr>
          <w:rFonts w:ascii="Times New Roman" w:hAnsi="Times New Roman"/>
          <w:sz w:val="28"/>
          <w:szCs w:val="28"/>
        </w:rPr>
        <w:t xml:space="preserve">сокращение размера и сложности спутников. С 1999 года идет разработка совершенно нового спутника </w:t>
      </w:r>
      <w:proofErr w:type="spellStart"/>
      <w:r w:rsidRPr="002E73D8">
        <w:rPr>
          <w:rFonts w:ascii="Times New Roman" w:hAnsi="Times New Roman"/>
          <w:sz w:val="28"/>
          <w:szCs w:val="28"/>
        </w:rPr>
        <w:t>CubeSat</w:t>
      </w:r>
      <w:proofErr w:type="spellEnd"/>
      <w:r w:rsidRPr="002E73D8">
        <w:rPr>
          <w:rFonts w:ascii="Times New Roman" w:hAnsi="Times New Roman"/>
          <w:sz w:val="28"/>
          <w:szCs w:val="28"/>
        </w:rPr>
        <w:t xml:space="preserve">, в основе которого лежат строительные блоки с гранью в 10 сантиметров. Каждый куб содержит готовые компоненты и может объединиться с другими кубиками, чтобы повысить эффективность и снизить нагрузку. Благодаря стандартизации дизайна и сокращению расходов на создание каждого спутника с нуля, один </w:t>
      </w:r>
      <w:proofErr w:type="spellStart"/>
      <w:r w:rsidRPr="002E73D8">
        <w:rPr>
          <w:rFonts w:ascii="Times New Roman" w:hAnsi="Times New Roman"/>
          <w:sz w:val="28"/>
          <w:szCs w:val="28"/>
        </w:rPr>
        <w:t>CubeSat</w:t>
      </w:r>
      <w:proofErr w:type="spellEnd"/>
      <w:r w:rsidRPr="002E73D8">
        <w:rPr>
          <w:rFonts w:ascii="Times New Roman" w:hAnsi="Times New Roman"/>
          <w:sz w:val="28"/>
          <w:szCs w:val="28"/>
        </w:rPr>
        <w:t xml:space="preserve"> может стоить всего 100 000 долларов.</w:t>
      </w:r>
      <w:r>
        <w:rPr>
          <w:rFonts w:ascii="Times New Roman" w:hAnsi="Times New Roman"/>
          <w:sz w:val="28"/>
          <w:szCs w:val="28"/>
        </w:rPr>
        <w:t xml:space="preserve"> </w:t>
      </w:r>
      <w:r w:rsidRPr="002E73D8">
        <w:rPr>
          <w:rFonts w:ascii="Times New Roman" w:hAnsi="Times New Roman"/>
          <w:sz w:val="28"/>
          <w:szCs w:val="28"/>
        </w:rPr>
        <w:t>В апреле 2013 года NASA решил</w:t>
      </w:r>
      <w:r>
        <w:rPr>
          <w:rFonts w:ascii="Times New Roman" w:hAnsi="Times New Roman"/>
          <w:sz w:val="28"/>
          <w:szCs w:val="28"/>
        </w:rPr>
        <w:t>о</w:t>
      </w:r>
      <w:r w:rsidRPr="002E73D8">
        <w:rPr>
          <w:rFonts w:ascii="Times New Roman" w:hAnsi="Times New Roman"/>
          <w:sz w:val="28"/>
          <w:szCs w:val="28"/>
        </w:rPr>
        <w:t xml:space="preserve"> проверить этот простой </w:t>
      </w:r>
      <w:r w:rsidRPr="002E73D8">
        <w:rPr>
          <w:rFonts w:ascii="Times New Roman" w:hAnsi="Times New Roman"/>
          <w:sz w:val="28"/>
          <w:szCs w:val="28"/>
        </w:rPr>
        <w:lastRenderedPageBreak/>
        <w:t xml:space="preserve">принцип и запустило три </w:t>
      </w:r>
      <w:proofErr w:type="spellStart"/>
      <w:r w:rsidRPr="002E73D8">
        <w:rPr>
          <w:rFonts w:ascii="Times New Roman" w:hAnsi="Times New Roman"/>
          <w:sz w:val="28"/>
          <w:szCs w:val="28"/>
        </w:rPr>
        <w:t>CubeSat</w:t>
      </w:r>
      <w:proofErr w:type="spellEnd"/>
      <w:r w:rsidRPr="002E73D8">
        <w:rPr>
          <w:rFonts w:ascii="Times New Roman" w:hAnsi="Times New Roman"/>
          <w:sz w:val="28"/>
          <w:szCs w:val="28"/>
        </w:rPr>
        <w:t xml:space="preserve"> на базе коммерческих смартфонов. Цель состояла в том, чтобы вывести </w:t>
      </w:r>
      <w:proofErr w:type="spellStart"/>
      <w:r w:rsidRPr="002E73D8">
        <w:rPr>
          <w:rFonts w:ascii="Times New Roman" w:hAnsi="Times New Roman"/>
          <w:sz w:val="28"/>
          <w:szCs w:val="28"/>
        </w:rPr>
        <w:t>микроспутники</w:t>
      </w:r>
      <w:proofErr w:type="spellEnd"/>
      <w:r w:rsidRPr="002E73D8">
        <w:rPr>
          <w:rFonts w:ascii="Times New Roman" w:hAnsi="Times New Roman"/>
          <w:sz w:val="28"/>
          <w:szCs w:val="28"/>
        </w:rPr>
        <w:t xml:space="preserve"> на орбиту на короткое время и сделать несколько снимков на телефоны. Теперь агентство планирует развернуть обширную сеть таких спутников. </w:t>
      </w:r>
    </w:p>
    <w:p w:rsidR="003241F0" w:rsidRPr="00532EB9" w:rsidRDefault="003241F0" w:rsidP="003241F0">
      <w:pPr>
        <w:spacing w:line="360" w:lineRule="auto"/>
        <w:ind w:firstLine="709"/>
        <w:jc w:val="both"/>
        <w:rPr>
          <w:rFonts w:ascii="Times New Roman" w:hAnsi="Times New Roman"/>
          <w:sz w:val="28"/>
          <w:szCs w:val="28"/>
        </w:rPr>
      </w:pPr>
      <w:r w:rsidRPr="00532EB9">
        <w:rPr>
          <w:rFonts w:ascii="Times New Roman" w:hAnsi="Times New Roman"/>
          <w:b/>
          <w:bCs/>
          <w:sz w:val="28"/>
          <w:szCs w:val="28"/>
        </w:rPr>
        <w:t>Большие орбитальные станции</w:t>
      </w:r>
      <w:r w:rsidRPr="00532EB9">
        <w:rPr>
          <w:rFonts w:ascii="Times New Roman" w:hAnsi="Times New Roman"/>
          <w:sz w:val="28"/>
          <w:szCs w:val="28"/>
        </w:rPr>
        <w:t xml:space="preserve"> назвать спутниками в традиционном понимании довольно трудно, хотя технически это также искусственные </w:t>
      </w:r>
      <w:r>
        <w:rPr>
          <w:rFonts w:ascii="Times New Roman" w:hAnsi="Times New Roman"/>
          <w:sz w:val="28"/>
          <w:szCs w:val="28"/>
        </w:rPr>
        <w:t>спутники.</w:t>
      </w:r>
      <w:r w:rsidRPr="00532EB9">
        <w:rPr>
          <w:rFonts w:ascii="Times New Roman" w:hAnsi="Times New Roman"/>
          <w:sz w:val="28"/>
          <w:szCs w:val="28"/>
        </w:rPr>
        <w:t xml:space="preserve"> </w:t>
      </w:r>
      <w:r>
        <w:rPr>
          <w:rFonts w:ascii="Times New Roman" w:hAnsi="Times New Roman"/>
          <w:sz w:val="28"/>
          <w:szCs w:val="28"/>
        </w:rPr>
        <w:t>Т</w:t>
      </w:r>
      <w:r w:rsidRPr="00532EB9">
        <w:rPr>
          <w:rFonts w:ascii="Times New Roman" w:hAnsi="Times New Roman"/>
          <w:sz w:val="28"/>
          <w:szCs w:val="28"/>
        </w:rPr>
        <w:t>акие конструкции собираются непосредственно на орбите из нескольких отдельных модулей, могут быть пригодными для обитания людей и выполняют множество самых разнообразных задач. Отдельно стоит упомянуть о </w:t>
      </w:r>
      <w:r w:rsidRPr="00532EB9">
        <w:rPr>
          <w:rFonts w:ascii="Times New Roman" w:hAnsi="Times New Roman"/>
          <w:b/>
          <w:bCs/>
          <w:sz w:val="28"/>
          <w:szCs w:val="28"/>
        </w:rPr>
        <w:t>космическом мусоре</w:t>
      </w:r>
      <w:r w:rsidRPr="00532EB9">
        <w:rPr>
          <w:rFonts w:ascii="Times New Roman" w:hAnsi="Times New Roman"/>
          <w:sz w:val="28"/>
          <w:szCs w:val="28"/>
        </w:rPr>
        <w:t xml:space="preserve">. Без системы сведения (а таковой оснащаются очень немногие </w:t>
      </w:r>
      <w:r>
        <w:rPr>
          <w:rFonts w:ascii="Times New Roman" w:hAnsi="Times New Roman"/>
          <w:sz w:val="28"/>
          <w:szCs w:val="28"/>
        </w:rPr>
        <w:t>спутники</w:t>
      </w:r>
      <w:r w:rsidRPr="00532EB9">
        <w:rPr>
          <w:rFonts w:ascii="Times New Roman" w:hAnsi="Times New Roman"/>
          <w:sz w:val="28"/>
          <w:szCs w:val="28"/>
        </w:rPr>
        <w:t>) с орбиты отработавшие спутники, а также их обломки</w:t>
      </w:r>
      <w:r>
        <w:rPr>
          <w:rFonts w:ascii="Times New Roman" w:hAnsi="Times New Roman"/>
          <w:sz w:val="28"/>
          <w:szCs w:val="28"/>
        </w:rPr>
        <w:t>,</w:t>
      </w:r>
      <w:r w:rsidRPr="00532EB9">
        <w:rPr>
          <w:rFonts w:ascii="Times New Roman" w:hAnsi="Times New Roman"/>
          <w:sz w:val="28"/>
          <w:szCs w:val="28"/>
        </w:rPr>
        <w:t xml:space="preserve"> еще долго остаются в космосе, сильно засоряя собой околоземное пространство. В результате</w:t>
      </w:r>
      <w:r>
        <w:rPr>
          <w:rFonts w:ascii="Times New Roman" w:hAnsi="Times New Roman"/>
          <w:sz w:val="28"/>
          <w:szCs w:val="28"/>
        </w:rPr>
        <w:t>,</w:t>
      </w:r>
      <w:r w:rsidRPr="00532EB9">
        <w:rPr>
          <w:rFonts w:ascii="Times New Roman" w:hAnsi="Times New Roman"/>
          <w:sz w:val="28"/>
          <w:szCs w:val="28"/>
        </w:rPr>
        <w:t xml:space="preserve"> практически каждый спутник</w:t>
      </w:r>
      <w:r>
        <w:rPr>
          <w:rFonts w:ascii="Times New Roman" w:hAnsi="Times New Roman"/>
          <w:sz w:val="28"/>
          <w:szCs w:val="28"/>
        </w:rPr>
        <w:t xml:space="preserve"> в итоге </w:t>
      </w:r>
      <w:r w:rsidRPr="00532EB9">
        <w:rPr>
          <w:rFonts w:ascii="Times New Roman" w:hAnsi="Times New Roman"/>
          <w:sz w:val="28"/>
          <w:szCs w:val="28"/>
        </w:rPr>
        <w:t>становится подобным мусором, а проблема только усугубляется. Тем не менее, в настоящее время именно спутники обеспечивают значительную часть коммуникаций, к которым мы так привыкли</w:t>
      </w:r>
      <w:r>
        <w:rPr>
          <w:rFonts w:ascii="Times New Roman" w:hAnsi="Times New Roman"/>
          <w:sz w:val="28"/>
          <w:szCs w:val="28"/>
        </w:rPr>
        <w:t>,</w:t>
      </w:r>
      <w:r w:rsidRPr="00532EB9">
        <w:rPr>
          <w:rFonts w:ascii="Times New Roman" w:hAnsi="Times New Roman"/>
          <w:sz w:val="28"/>
          <w:szCs w:val="28"/>
        </w:rPr>
        <w:t xml:space="preserve"> и без которых комфорта в нашей жизни станет заметно меньше.</w:t>
      </w:r>
    </w:p>
    <w:p w:rsidR="003241F0" w:rsidRDefault="003241F0" w:rsidP="003241F0">
      <w:pPr>
        <w:spacing w:line="360" w:lineRule="auto"/>
        <w:ind w:left="1440"/>
        <w:rPr>
          <w:rFonts w:ascii="Times New Roman" w:hAnsi="Times New Roman"/>
          <w:b/>
          <w:sz w:val="28"/>
          <w:szCs w:val="28"/>
        </w:rPr>
      </w:pPr>
    </w:p>
    <w:p w:rsidR="003241F0" w:rsidRDefault="003241F0" w:rsidP="003241F0">
      <w:pPr>
        <w:spacing w:line="360" w:lineRule="auto"/>
        <w:ind w:left="1440"/>
        <w:rPr>
          <w:rFonts w:ascii="Times New Roman" w:hAnsi="Times New Roman"/>
          <w:b/>
          <w:sz w:val="28"/>
          <w:szCs w:val="28"/>
        </w:rPr>
      </w:pPr>
    </w:p>
    <w:p w:rsidR="003241F0" w:rsidRDefault="003241F0" w:rsidP="003241F0">
      <w:pPr>
        <w:spacing w:line="360" w:lineRule="auto"/>
        <w:ind w:left="1440"/>
        <w:rPr>
          <w:rFonts w:ascii="Times New Roman" w:hAnsi="Times New Roman"/>
          <w:b/>
          <w:sz w:val="28"/>
          <w:szCs w:val="28"/>
        </w:rPr>
      </w:pPr>
      <w:r>
        <w:rPr>
          <w:rFonts w:ascii="Times New Roman" w:hAnsi="Times New Roman"/>
          <w:b/>
          <w:sz w:val="28"/>
          <w:szCs w:val="28"/>
        </w:rPr>
        <w:t>Что пускаем:</w:t>
      </w:r>
    </w:p>
    <w:p w:rsidR="003241F0" w:rsidRPr="00684FBD" w:rsidRDefault="003241F0" w:rsidP="003241F0">
      <w:pPr>
        <w:spacing w:line="360" w:lineRule="auto"/>
        <w:rPr>
          <w:rFonts w:ascii="Times New Roman" w:hAnsi="Times New Roman"/>
          <w:b/>
          <w:sz w:val="28"/>
          <w:szCs w:val="28"/>
        </w:rPr>
      </w:pPr>
      <w:r w:rsidRPr="002C6D01">
        <w:rPr>
          <w:noProof/>
          <w:lang w:eastAsia="ru-RU" w:bidi="ar-SA"/>
        </w:rPr>
        <w:drawing>
          <wp:inline distT="0" distB="0" distL="0" distR="0">
            <wp:extent cx="3721100" cy="261556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cstate="print">
                      <a:extLst>
                        <a:ext uri="{28A0092B-C50C-407E-A947-70E740481C1C}">
                          <a14:useLocalDpi xmlns:a14="http://schemas.microsoft.com/office/drawing/2010/main" val="0"/>
                        </a:ext>
                      </a:extLst>
                    </a:blip>
                    <a:srcRect b="6367"/>
                    <a:stretch>
                      <a:fillRect/>
                    </a:stretch>
                  </pic:blipFill>
                  <pic:spPr bwMode="auto">
                    <a:xfrm>
                      <a:off x="0" y="0"/>
                      <a:ext cx="3721100" cy="2615565"/>
                    </a:xfrm>
                    <a:prstGeom prst="rect">
                      <a:avLst/>
                    </a:prstGeom>
                    <a:noFill/>
                    <a:ln>
                      <a:noFill/>
                    </a:ln>
                  </pic:spPr>
                </pic:pic>
              </a:graphicData>
            </a:graphic>
          </wp:inline>
        </w:drawing>
      </w:r>
    </w:p>
    <w:p w:rsidR="003241F0" w:rsidRDefault="003241F0" w:rsidP="003241F0">
      <w:pPr>
        <w:ind w:left="720"/>
        <w:rPr>
          <w:rFonts w:ascii="Times New Roman" w:hAnsi="Times New Roman"/>
          <w:b/>
          <w:sz w:val="28"/>
          <w:szCs w:val="28"/>
        </w:rPr>
      </w:pPr>
      <w:r>
        <w:rPr>
          <w:rFonts w:ascii="Times New Roman" w:hAnsi="Times New Roman"/>
          <w:b/>
          <w:sz w:val="28"/>
          <w:szCs w:val="28"/>
        </w:rPr>
        <w:t>Куда пускаем:</w:t>
      </w:r>
    </w:p>
    <w:p w:rsidR="003241F0" w:rsidRDefault="003241F0" w:rsidP="003241F0">
      <w:pPr>
        <w:ind w:left="720"/>
        <w:rPr>
          <w:rFonts w:ascii="Times New Roman" w:hAnsi="Times New Roman"/>
          <w:b/>
          <w:sz w:val="28"/>
          <w:szCs w:val="28"/>
        </w:rPr>
      </w:pPr>
      <w:r w:rsidRPr="00A51D30">
        <w:rPr>
          <w:noProof/>
          <w:lang w:eastAsia="ru-RU" w:bidi="ar-SA"/>
        </w:rPr>
        <w:lastRenderedPageBreak/>
        <w:drawing>
          <wp:inline distT="0" distB="0" distL="0" distR="0">
            <wp:extent cx="3370580" cy="2530475"/>
            <wp:effectExtent l="0" t="0" r="1270" b="317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370580" cy="2530475"/>
                    </a:xfrm>
                    <a:prstGeom prst="rect">
                      <a:avLst/>
                    </a:prstGeom>
                    <a:noFill/>
                    <a:ln>
                      <a:noFill/>
                    </a:ln>
                  </pic:spPr>
                </pic:pic>
              </a:graphicData>
            </a:graphic>
          </wp:inline>
        </w:drawing>
      </w:r>
    </w:p>
    <w:p w:rsidR="003241F0" w:rsidRDefault="003241F0" w:rsidP="003241F0">
      <w:pPr>
        <w:ind w:left="720"/>
        <w:rPr>
          <w:rFonts w:ascii="Times New Roman" w:hAnsi="Times New Roman"/>
          <w:b/>
          <w:sz w:val="28"/>
          <w:szCs w:val="28"/>
        </w:rPr>
      </w:pPr>
      <w:r>
        <w:rPr>
          <w:rFonts w:ascii="Times New Roman" w:hAnsi="Times New Roman"/>
          <w:noProof/>
          <w:sz w:val="28"/>
          <w:szCs w:val="28"/>
          <w:lang w:eastAsia="ru-RU" w:bidi="ar-SA"/>
        </w:rPr>
        <w:drawing>
          <wp:inline distT="0" distB="0" distL="0" distR="0">
            <wp:extent cx="3176270" cy="65849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76270" cy="658495"/>
                    </a:xfrm>
                    <a:prstGeom prst="rect">
                      <a:avLst/>
                    </a:prstGeom>
                    <a:noFill/>
                  </pic:spPr>
                </pic:pic>
              </a:graphicData>
            </a:graphic>
          </wp:inline>
        </w:drawing>
      </w:r>
      <w:r>
        <w:rPr>
          <w:rFonts w:ascii="Times New Roman" w:hAnsi="Times New Roman"/>
          <w:b/>
          <w:noProof/>
          <w:sz w:val="28"/>
          <w:szCs w:val="28"/>
          <w:lang w:eastAsia="ru-RU" w:bidi="ar-SA"/>
        </w:rPr>
        <w:drawing>
          <wp:inline distT="0" distB="0" distL="0" distR="0">
            <wp:extent cx="3683000" cy="311023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83000" cy="3110230"/>
                    </a:xfrm>
                    <a:prstGeom prst="rect">
                      <a:avLst/>
                    </a:prstGeom>
                    <a:noFill/>
                  </pic:spPr>
                </pic:pic>
              </a:graphicData>
            </a:graphic>
          </wp:inline>
        </w:drawing>
      </w:r>
    </w:p>
    <w:p w:rsidR="003241F0" w:rsidRDefault="003241F0" w:rsidP="003241F0">
      <w:pPr>
        <w:ind w:left="720"/>
        <w:rPr>
          <w:rFonts w:ascii="Times New Roman" w:hAnsi="Times New Roman"/>
          <w:b/>
          <w:sz w:val="28"/>
          <w:szCs w:val="28"/>
        </w:rPr>
      </w:pPr>
    </w:p>
    <w:p w:rsidR="003241F0" w:rsidRDefault="003241F0" w:rsidP="003241F0">
      <w:pPr>
        <w:ind w:left="720"/>
        <w:rPr>
          <w:rFonts w:ascii="Times New Roman" w:hAnsi="Times New Roman"/>
          <w:b/>
          <w:sz w:val="28"/>
          <w:szCs w:val="28"/>
        </w:rPr>
      </w:pPr>
      <w:r w:rsidRPr="00A51D30">
        <w:rPr>
          <w:rFonts w:ascii="Times New Roman" w:hAnsi="Times New Roman"/>
          <w:b/>
          <w:sz w:val="28"/>
          <w:szCs w:val="28"/>
        </w:rPr>
        <w:t>На чем пускаем:</w:t>
      </w:r>
    </w:p>
    <w:p w:rsidR="003241F0" w:rsidRDefault="003241F0" w:rsidP="003241F0">
      <w:pPr>
        <w:ind w:left="720"/>
        <w:rPr>
          <w:rFonts w:ascii="Times New Roman" w:hAnsi="Times New Roman"/>
          <w:b/>
          <w:sz w:val="28"/>
          <w:szCs w:val="28"/>
        </w:rPr>
      </w:pPr>
      <w:r w:rsidRPr="002D0F91">
        <w:rPr>
          <w:rFonts w:ascii="Times New Roman" w:hAnsi="Times New Roman"/>
          <w:b/>
          <w:noProof/>
          <w:sz w:val="28"/>
          <w:szCs w:val="28"/>
          <w:lang w:eastAsia="ru-RU" w:bidi="ar-SA"/>
        </w:rPr>
        <w:lastRenderedPageBreak/>
        <w:drawing>
          <wp:inline distT="0" distB="0" distL="0" distR="0">
            <wp:extent cx="4500245" cy="315023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500245" cy="3150235"/>
                    </a:xfrm>
                    <a:prstGeom prst="rect">
                      <a:avLst/>
                    </a:prstGeom>
                    <a:noFill/>
                  </pic:spPr>
                </pic:pic>
              </a:graphicData>
            </a:graphic>
          </wp:inline>
        </w:drawing>
      </w:r>
    </w:p>
    <w:p w:rsidR="003241F0" w:rsidRDefault="003241F0" w:rsidP="003241F0">
      <w:pPr>
        <w:spacing w:line="360" w:lineRule="auto"/>
        <w:ind w:left="720"/>
        <w:jc w:val="both"/>
        <w:rPr>
          <w:rFonts w:ascii="Times New Roman" w:hAnsi="Times New Roman"/>
          <w:sz w:val="28"/>
          <w:szCs w:val="28"/>
        </w:rPr>
      </w:pPr>
      <w:r>
        <w:rPr>
          <w:rFonts w:ascii="Times New Roman" w:hAnsi="Times New Roman"/>
          <w:sz w:val="28"/>
          <w:szCs w:val="28"/>
        </w:rPr>
        <w:t>Зоны компоновки космического аппарата:</w:t>
      </w:r>
    </w:p>
    <w:p w:rsidR="003241F0" w:rsidRDefault="003241F0" w:rsidP="003241F0">
      <w:pPr>
        <w:ind w:left="720"/>
        <w:rPr>
          <w:rFonts w:ascii="Times New Roman" w:hAnsi="Times New Roman"/>
          <w:sz w:val="28"/>
          <w:szCs w:val="28"/>
        </w:rPr>
      </w:pPr>
      <w:r>
        <w:rPr>
          <w:rFonts w:ascii="Times New Roman" w:hAnsi="Times New Roman"/>
          <w:noProof/>
          <w:sz w:val="28"/>
          <w:szCs w:val="28"/>
          <w:lang w:eastAsia="ru-RU" w:bidi="ar-SA"/>
        </w:rPr>
        <w:drawing>
          <wp:inline distT="0" distB="0" distL="0" distR="0">
            <wp:extent cx="1428115" cy="3923665"/>
            <wp:effectExtent l="0" t="0" r="635" b="63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28115" cy="3923665"/>
                    </a:xfrm>
                    <a:prstGeom prst="rect">
                      <a:avLst/>
                    </a:prstGeom>
                    <a:noFill/>
                  </pic:spPr>
                </pic:pic>
              </a:graphicData>
            </a:graphic>
          </wp:inline>
        </w:drawing>
      </w:r>
    </w:p>
    <w:p w:rsidR="003241F0" w:rsidRDefault="003241F0" w:rsidP="003241F0">
      <w:pPr>
        <w:spacing w:line="360" w:lineRule="auto"/>
        <w:ind w:left="720"/>
        <w:jc w:val="both"/>
        <w:rPr>
          <w:rFonts w:ascii="Times New Roman" w:hAnsi="Times New Roman"/>
          <w:sz w:val="28"/>
          <w:szCs w:val="28"/>
        </w:rPr>
      </w:pPr>
      <w:r>
        <w:rPr>
          <w:rFonts w:ascii="Times New Roman" w:hAnsi="Times New Roman"/>
          <w:sz w:val="28"/>
          <w:szCs w:val="28"/>
        </w:rPr>
        <w:t>Одиночное выведение</w:t>
      </w:r>
    </w:p>
    <w:p w:rsidR="003241F0" w:rsidRDefault="003241F0" w:rsidP="003241F0">
      <w:pPr>
        <w:ind w:left="720"/>
        <w:rPr>
          <w:rFonts w:ascii="Times New Roman" w:hAnsi="Times New Roman"/>
          <w:sz w:val="28"/>
          <w:szCs w:val="28"/>
        </w:rPr>
      </w:pPr>
      <w:r>
        <w:rPr>
          <w:rFonts w:ascii="Times New Roman" w:hAnsi="Times New Roman"/>
          <w:noProof/>
          <w:sz w:val="28"/>
          <w:szCs w:val="28"/>
          <w:lang w:eastAsia="ru-RU" w:bidi="ar-SA"/>
        </w:rPr>
        <w:lastRenderedPageBreak/>
        <w:drawing>
          <wp:inline distT="0" distB="0" distL="0" distR="0">
            <wp:extent cx="1009650" cy="2221230"/>
            <wp:effectExtent l="0" t="0" r="0" b="762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009650" cy="2221230"/>
                    </a:xfrm>
                    <a:prstGeom prst="rect">
                      <a:avLst/>
                    </a:prstGeom>
                    <a:noFill/>
                  </pic:spPr>
                </pic:pic>
              </a:graphicData>
            </a:graphic>
          </wp:inline>
        </w:drawing>
      </w:r>
      <w:r>
        <w:rPr>
          <w:rFonts w:ascii="Times New Roman" w:hAnsi="Times New Roman"/>
          <w:noProof/>
          <w:sz w:val="28"/>
          <w:szCs w:val="28"/>
          <w:lang w:eastAsia="ru-RU" w:bidi="ar-SA"/>
        </w:rPr>
        <w:drawing>
          <wp:inline distT="0" distB="0" distL="0" distR="0">
            <wp:extent cx="862965" cy="249364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62965" cy="2493645"/>
                    </a:xfrm>
                    <a:prstGeom prst="rect">
                      <a:avLst/>
                    </a:prstGeom>
                    <a:noFill/>
                  </pic:spPr>
                </pic:pic>
              </a:graphicData>
            </a:graphic>
          </wp:inline>
        </w:drawing>
      </w:r>
      <w:r>
        <w:rPr>
          <w:rFonts w:ascii="Times New Roman" w:hAnsi="Times New Roman"/>
          <w:noProof/>
          <w:sz w:val="28"/>
          <w:szCs w:val="28"/>
          <w:lang w:eastAsia="ru-RU" w:bidi="ar-SA"/>
        </w:rPr>
        <w:drawing>
          <wp:inline distT="0" distB="0" distL="0" distR="0">
            <wp:extent cx="1848485" cy="224345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48485" cy="2243455"/>
                    </a:xfrm>
                    <a:prstGeom prst="rect">
                      <a:avLst/>
                    </a:prstGeom>
                    <a:noFill/>
                  </pic:spPr>
                </pic:pic>
              </a:graphicData>
            </a:graphic>
          </wp:inline>
        </w:drawing>
      </w:r>
    </w:p>
    <w:p w:rsidR="003241F0" w:rsidRDefault="003241F0" w:rsidP="003241F0">
      <w:pPr>
        <w:ind w:firstLine="709"/>
        <w:jc w:val="both"/>
        <w:rPr>
          <w:rFonts w:ascii="Times New Roman" w:hAnsi="Times New Roman"/>
          <w:sz w:val="28"/>
          <w:szCs w:val="28"/>
        </w:rPr>
      </w:pPr>
      <w:r>
        <w:rPr>
          <w:rFonts w:ascii="Times New Roman" w:hAnsi="Times New Roman"/>
          <w:sz w:val="28"/>
          <w:szCs w:val="28"/>
        </w:rPr>
        <w:t>Групповое выведение                   Попутное выведение</w:t>
      </w:r>
    </w:p>
    <w:p w:rsidR="003241F0" w:rsidRDefault="003241F0" w:rsidP="003241F0">
      <w:pPr>
        <w:ind w:left="720"/>
        <w:rPr>
          <w:rFonts w:ascii="Times New Roman" w:hAnsi="Times New Roman"/>
          <w:sz w:val="28"/>
          <w:szCs w:val="28"/>
        </w:rPr>
      </w:pPr>
    </w:p>
    <w:p w:rsidR="003241F0" w:rsidRPr="002D0F91" w:rsidRDefault="003241F0" w:rsidP="003241F0">
      <w:pPr>
        <w:ind w:left="720"/>
        <w:rPr>
          <w:rFonts w:ascii="Times New Roman" w:hAnsi="Times New Roman"/>
          <w:b/>
          <w:sz w:val="28"/>
          <w:szCs w:val="28"/>
        </w:rPr>
      </w:pPr>
      <w:r w:rsidRPr="002D0F91">
        <w:rPr>
          <w:rFonts w:ascii="Times New Roman" w:hAnsi="Times New Roman"/>
          <w:b/>
          <w:sz w:val="28"/>
          <w:szCs w:val="28"/>
        </w:rPr>
        <w:t>Откуда пускаем:</w:t>
      </w:r>
    </w:p>
    <w:p w:rsidR="003241F0" w:rsidRDefault="003241F0" w:rsidP="003241F0">
      <w:pPr>
        <w:ind w:left="720"/>
        <w:rPr>
          <w:rFonts w:ascii="Times New Roman" w:hAnsi="Times New Roman"/>
          <w:sz w:val="28"/>
          <w:szCs w:val="28"/>
        </w:rPr>
      </w:pPr>
      <w:r>
        <w:rPr>
          <w:rFonts w:ascii="Times New Roman" w:hAnsi="Times New Roman"/>
          <w:noProof/>
          <w:sz w:val="28"/>
          <w:szCs w:val="28"/>
          <w:lang w:eastAsia="ru-RU" w:bidi="ar-SA"/>
        </w:rPr>
        <w:drawing>
          <wp:inline distT="0" distB="0" distL="0" distR="0">
            <wp:extent cx="3611880" cy="235204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11880" cy="2352040"/>
                    </a:xfrm>
                    <a:prstGeom prst="rect">
                      <a:avLst/>
                    </a:prstGeom>
                    <a:noFill/>
                  </pic:spPr>
                </pic:pic>
              </a:graphicData>
            </a:graphic>
          </wp:inline>
        </w:drawing>
      </w:r>
    </w:p>
    <w:p w:rsidR="003241F0" w:rsidRDefault="003241F0" w:rsidP="003241F0">
      <w:pPr>
        <w:ind w:left="720"/>
        <w:rPr>
          <w:rFonts w:ascii="Times New Roman" w:hAnsi="Times New Roman"/>
          <w:b/>
          <w:sz w:val="28"/>
          <w:szCs w:val="28"/>
        </w:rPr>
      </w:pPr>
    </w:p>
    <w:p w:rsidR="003241F0" w:rsidRDefault="003241F0" w:rsidP="003241F0">
      <w:pPr>
        <w:ind w:left="720"/>
        <w:rPr>
          <w:rFonts w:ascii="Times New Roman" w:hAnsi="Times New Roman"/>
          <w:b/>
          <w:sz w:val="28"/>
          <w:szCs w:val="28"/>
        </w:rPr>
      </w:pPr>
      <w:r w:rsidRPr="002D0F91">
        <w:rPr>
          <w:rFonts w:ascii="Times New Roman" w:hAnsi="Times New Roman"/>
          <w:b/>
          <w:sz w:val="28"/>
          <w:szCs w:val="28"/>
        </w:rPr>
        <w:t>Из чего состоит</w:t>
      </w:r>
      <w:r>
        <w:rPr>
          <w:rFonts w:ascii="Times New Roman" w:hAnsi="Times New Roman"/>
          <w:b/>
          <w:sz w:val="28"/>
          <w:szCs w:val="28"/>
        </w:rPr>
        <w:t xml:space="preserve"> (совместить с учетом Вашего функционала)</w:t>
      </w:r>
      <w:r w:rsidRPr="002D0F91">
        <w:rPr>
          <w:rFonts w:ascii="Times New Roman" w:hAnsi="Times New Roman"/>
          <w:b/>
          <w:sz w:val="28"/>
          <w:szCs w:val="28"/>
        </w:rPr>
        <w:t>:</w:t>
      </w:r>
    </w:p>
    <w:p w:rsidR="003241F0" w:rsidRPr="002D0F91" w:rsidRDefault="003241F0" w:rsidP="003241F0">
      <w:pPr>
        <w:ind w:left="720"/>
        <w:rPr>
          <w:rFonts w:ascii="Times New Roman" w:hAnsi="Times New Roman"/>
          <w:b/>
          <w:sz w:val="28"/>
          <w:szCs w:val="28"/>
        </w:rPr>
      </w:pPr>
      <w:r w:rsidRPr="002D0F91">
        <w:rPr>
          <w:noProof/>
          <w:lang w:eastAsia="ru-RU" w:bidi="ar-SA"/>
        </w:rPr>
        <w:drawing>
          <wp:inline distT="0" distB="0" distL="0" distR="0">
            <wp:extent cx="3444875" cy="2583815"/>
            <wp:effectExtent l="0" t="0" r="3175" b="698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44875" cy="2583815"/>
                    </a:xfrm>
                    <a:prstGeom prst="rect">
                      <a:avLst/>
                    </a:prstGeom>
                    <a:noFill/>
                    <a:ln>
                      <a:noFill/>
                    </a:ln>
                  </pic:spPr>
                </pic:pic>
              </a:graphicData>
            </a:graphic>
          </wp:inline>
        </w:drawing>
      </w:r>
    </w:p>
    <w:p w:rsidR="003241F0" w:rsidRDefault="003241F0" w:rsidP="003241F0">
      <w:pPr>
        <w:ind w:left="720"/>
        <w:rPr>
          <w:rFonts w:ascii="Times New Roman" w:hAnsi="Times New Roman"/>
          <w:sz w:val="28"/>
          <w:szCs w:val="28"/>
        </w:rPr>
      </w:pPr>
    </w:p>
    <w:p w:rsidR="003241F0" w:rsidRDefault="003241F0" w:rsidP="003241F0">
      <w:pPr>
        <w:ind w:left="720"/>
        <w:rPr>
          <w:rFonts w:ascii="Times New Roman" w:hAnsi="Times New Roman"/>
          <w:sz w:val="28"/>
          <w:szCs w:val="28"/>
        </w:rPr>
      </w:pPr>
      <w:r>
        <w:rPr>
          <w:rFonts w:ascii="Times New Roman" w:hAnsi="Times New Roman"/>
          <w:noProof/>
          <w:sz w:val="28"/>
          <w:szCs w:val="28"/>
          <w:lang w:eastAsia="ru-RU" w:bidi="ar-SA"/>
        </w:rPr>
        <w:lastRenderedPageBreak/>
        <w:drawing>
          <wp:inline distT="0" distB="0" distL="0" distR="0">
            <wp:extent cx="3211195" cy="2094865"/>
            <wp:effectExtent l="0" t="0" r="8255" b="635"/>
            <wp:docPr id="6" name="Рисунок 6" descr="Безымянный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Безымянный7"/>
                    <pic:cNvPicPr>
                      <a:picLocks noChangeAspect="1" noChangeArrowheads="1"/>
                    </pic:cNvPicPr>
                  </pic:nvPicPr>
                  <pic:blipFill>
                    <a:blip r:embed="rId45" cstate="print">
                      <a:extLst>
                        <a:ext uri="{28A0092B-C50C-407E-A947-70E740481C1C}">
                          <a14:useLocalDpi xmlns:a14="http://schemas.microsoft.com/office/drawing/2010/main" val="0"/>
                        </a:ext>
                      </a:extLst>
                    </a:blip>
                    <a:srcRect l="5463" r="22432" b="37924"/>
                    <a:stretch>
                      <a:fillRect/>
                    </a:stretch>
                  </pic:blipFill>
                  <pic:spPr bwMode="auto">
                    <a:xfrm>
                      <a:off x="0" y="0"/>
                      <a:ext cx="3211195" cy="2094865"/>
                    </a:xfrm>
                    <a:prstGeom prst="rect">
                      <a:avLst/>
                    </a:prstGeom>
                    <a:noFill/>
                    <a:ln>
                      <a:noFill/>
                    </a:ln>
                  </pic:spPr>
                </pic:pic>
              </a:graphicData>
            </a:graphic>
          </wp:inline>
        </w:drawing>
      </w:r>
    </w:p>
    <w:p w:rsidR="003241F0" w:rsidRDefault="003241F0" w:rsidP="003241F0">
      <w:pPr>
        <w:ind w:left="720"/>
        <w:rPr>
          <w:rFonts w:ascii="Times New Roman" w:hAnsi="Times New Roman"/>
          <w:sz w:val="28"/>
          <w:szCs w:val="28"/>
        </w:rPr>
      </w:pPr>
      <w:r>
        <w:rPr>
          <w:rFonts w:ascii="Times New Roman" w:hAnsi="Times New Roman"/>
          <w:noProof/>
          <w:sz w:val="28"/>
          <w:szCs w:val="28"/>
          <w:lang w:eastAsia="ru-RU" w:bidi="ar-SA"/>
        </w:rPr>
        <w:drawing>
          <wp:inline distT="0" distB="0" distL="0" distR="0">
            <wp:extent cx="3509010" cy="2679700"/>
            <wp:effectExtent l="0" t="0" r="0" b="6350"/>
            <wp:docPr id="5" name="Рисунок 5" descr="Безымянный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Безымянный8"/>
                    <pic:cNvPicPr>
                      <a:picLocks noChangeAspect="1" noChangeArrowheads="1"/>
                    </pic:cNvPicPr>
                  </pic:nvPicPr>
                  <pic:blipFill>
                    <a:blip r:embed="rId46" cstate="print">
                      <a:extLst>
                        <a:ext uri="{28A0092B-C50C-407E-A947-70E740481C1C}">
                          <a14:useLocalDpi xmlns:a14="http://schemas.microsoft.com/office/drawing/2010/main" val="0"/>
                        </a:ext>
                      </a:extLst>
                    </a:blip>
                    <a:srcRect l="10728" r="30180" b="39742"/>
                    <a:stretch>
                      <a:fillRect/>
                    </a:stretch>
                  </pic:blipFill>
                  <pic:spPr bwMode="auto">
                    <a:xfrm>
                      <a:off x="0" y="0"/>
                      <a:ext cx="3509010" cy="2679700"/>
                    </a:xfrm>
                    <a:prstGeom prst="rect">
                      <a:avLst/>
                    </a:prstGeom>
                    <a:noFill/>
                    <a:ln>
                      <a:noFill/>
                    </a:ln>
                  </pic:spPr>
                </pic:pic>
              </a:graphicData>
            </a:graphic>
          </wp:inline>
        </w:drawing>
      </w:r>
    </w:p>
    <w:p w:rsidR="003241F0" w:rsidRDefault="003241F0" w:rsidP="003241F0">
      <w:pPr>
        <w:ind w:left="720"/>
        <w:rPr>
          <w:rFonts w:ascii="Times New Roman" w:hAnsi="Times New Roman"/>
          <w:sz w:val="28"/>
          <w:szCs w:val="28"/>
        </w:rPr>
      </w:pPr>
      <w:r>
        <w:rPr>
          <w:rFonts w:ascii="Times New Roman" w:hAnsi="Times New Roman"/>
          <w:noProof/>
          <w:sz w:val="28"/>
          <w:szCs w:val="28"/>
          <w:lang w:eastAsia="ru-RU" w:bidi="ar-SA"/>
        </w:rPr>
        <w:drawing>
          <wp:inline distT="0" distB="0" distL="0" distR="0">
            <wp:extent cx="3594100" cy="2466975"/>
            <wp:effectExtent l="0" t="0" r="6350" b="9525"/>
            <wp:docPr id="4" name="Рисунок 4" descr="Безымянны09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Безымянны09й"/>
                    <pic:cNvPicPr>
                      <a:picLocks noChangeAspect="1" noChangeArrowheads="1"/>
                    </pic:cNvPicPr>
                  </pic:nvPicPr>
                  <pic:blipFill>
                    <a:blip r:embed="rId47" cstate="print">
                      <a:extLst>
                        <a:ext uri="{28A0092B-C50C-407E-A947-70E740481C1C}">
                          <a14:useLocalDpi xmlns:a14="http://schemas.microsoft.com/office/drawing/2010/main" val="0"/>
                        </a:ext>
                      </a:extLst>
                    </a:blip>
                    <a:srcRect l="6816" r="25119" b="37805"/>
                    <a:stretch>
                      <a:fillRect/>
                    </a:stretch>
                  </pic:blipFill>
                  <pic:spPr bwMode="auto">
                    <a:xfrm>
                      <a:off x="0" y="0"/>
                      <a:ext cx="3594100" cy="2466975"/>
                    </a:xfrm>
                    <a:prstGeom prst="rect">
                      <a:avLst/>
                    </a:prstGeom>
                    <a:noFill/>
                    <a:ln>
                      <a:noFill/>
                    </a:ln>
                  </pic:spPr>
                </pic:pic>
              </a:graphicData>
            </a:graphic>
          </wp:inline>
        </w:drawing>
      </w:r>
    </w:p>
    <w:p w:rsidR="003241F0" w:rsidRPr="00D456A0" w:rsidRDefault="003241F0" w:rsidP="003241F0">
      <w:pPr>
        <w:ind w:left="720"/>
        <w:rPr>
          <w:rFonts w:ascii="Times New Roman" w:hAnsi="Times New Roman"/>
          <w:sz w:val="24"/>
        </w:rPr>
      </w:pPr>
      <w:r>
        <w:rPr>
          <w:rFonts w:ascii="Times New Roman" w:hAnsi="Times New Roman"/>
          <w:b/>
          <w:sz w:val="28"/>
          <w:szCs w:val="28"/>
        </w:rPr>
        <w:t xml:space="preserve">Оценочный лист. </w:t>
      </w:r>
      <w:r w:rsidRPr="00D456A0">
        <w:rPr>
          <w:rFonts w:ascii="Times New Roman" w:hAnsi="Times New Roman"/>
          <w:b/>
          <w:sz w:val="28"/>
        </w:rPr>
        <w:t>ФИО члена жюри_____________________________</w:t>
      </w:r>
    </w:p>
    <w:tbl>
      <w:tblPr>
        <w:tblW w:w="48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6"/>
        <w:gridCol w:w="783"/>
        <w:gridCol w:w="523"/>
        <w:gridCol w:w="783"/>
        <w:gridCol w:w="652"/>
        <w:gridCol w:w="654"/>
        <w:gridCol w:w="523"/>
      </w:tblGrid>
      <w:tr w:rsidR="003241F0" w:rsidRPr="00320825" w:rsidTr="00772863">
        <w:trPr>
          <w:trHeight w:val="808"/>
        </w:trPr>
        <w:tc>
          <w:tcPr>
            <w:tcW w:w="2819" w:type="pct"/>
            <w:tcBorders>
              <w:bottom w:val="single" w:sz="8" w:space="0" w:color="auto"/>
            </w:tcBorders>
            <w:shd w:val="clear" w:color="auto" w:fill="auto"/>
          </w:tcPr>
          <w:p w:rsidR="003241F0" w:rsidRPr="00320825" w:rsidRDefault="003241F0" w:rsidP="00772863">
            <w:pPr>
              <w:spacing w:line="240" w:lineRule="auto"/>
              <w:jc w:val="center"/>
              <w:rPr>
                <w:rFonts w:ascii="Times New Roman" w:hAnsi="Times New Roman"/>
                <w:sz w:val="28"/>
                <w:szCs w:val="28"/>
              </w:rPr>
            </w:pPr>
            <w:r>
              <w:rPr>
                <w:rFonts w:ascii="Times New Roman" w:hAnsi="Times New Roman"/>
                <w:sz w:val="28"/>
                <w:szCs w:val="28"/>
              </w:rPr>
              <w:t>Команды</w:t>
            </w:r>
          </w:p>
        </w:tc>
        <w:tc>
          <w:tcPr>
            <w:tcW w:w="436" w:type="pct"/>
            <w:tcBorders>
              <w:bottom w:val="single" w:sz="8" w:space="0" w:color="auto"/>
            </w:tcBorders>
            <w:shd w:val="clear" w:color="auto" w:fill="auto"/>
          </w:tcPr>
          <w:p w:rsidR="003241F0" w:rsidRPr="00320825" w:rsidRDefault="003241F0" w:rsidP="00772863">
            <w:pPr>
              <w:spacing w:line="240" w:lineRule="auto"/>
              <w:jc w:val="center"/>
              <w:rPr>
                <w:rFonts w:ascii="Times New Roman" w:hAnsi="Times New Roman"/>
                <w:sz w:val="28"/>
                <w:szCs w:val="28"/>
              </w:rPr>
            </w:pPr>
          </w:p>
        </w:tc>
        <w:tc>
          <w:tcPr>
            <w:tcW w:w="291" w:type="pct"/>
            <w:tcBorders>
              <w:bottom w:val="single" w:sz="8" w:space="0" w:color="auto"/>
            </w:tcBorders>
            <w:shd w:val="clear" w:color="auto" w:fill="auto"/>
          </w:tcPr>
          <w:p w:rsidR="003241F0" w:rsidRPr="00320825" w:rsidRDefault="003241F0" w:rsidP="00772863">
            <w:pPr>
              <w:spacing w:line="240" w:lineRule="auto"/>
              <w:jc w:val="center"/>
              <w:rPr>
                <w:rFonts w:ascii="Times New Roman" w:hAnsi="Times New Roman"/>
                <w:sz w:val="28"/>
                <w:szCs w:val="28"/>
              </w:rPr>
            </w:pPr>
            <w:r w:rsidRPr="00320825">
              <w:rPr>
                <w:rFonts w:ascii="Times New Roman" w:hAnsi="Times New Roman"/>
                <w:sz w:val="28"/>
                <w:szCs w:val="28"/>
              </w:rPr>
              <w:t>1</w:t>
            </w:r>
          </w:p>
        </w:tc>
        <w:tc>
          <w:tcPr>
            <w:tcW w:w="436" w:type="pct"/>
            <w:tcBorders>
              <w:bottom w:val="single" w:sz="8" w:space="0" w:color="auto"/>
            </w:tcBorders>
            <w:shd w:val="clear" w:color="auto" w:fill="auto"/>
          </w:tcPr>
          <w:p w:rsidR="003241F0" w:rsidRPr="00320825" w:rsidRDefault="003241F0" w:rsidP="00772863">
            <w:pPr>
              <w:spacing w:line="240" w:lineRule="auto"/>
              <w:jc w:val="center"/>
              <w:rPr>
                <w:rFonts w:ascii="Times New Roman" w:hAnsi="Times New Roman"/>
                <w:sz w:val="28"/>
                <w:szCs w:val="28"/>
              </w:rPr>
            </w:pPr>
            <w:r w:rsidRPr="00320825">
              <w:rPr>
                <w:rFonts w:ascii="Times New Roman" w:hAnsi="Times New Roman"/>
                <w:sz w:val="28"/>
                <w:szCs w:val="28"/>
              </w:rPr>
              <w:t>2</w:t>
            </w:r>
          </w:p>
        </w:tc>
        <w:tc>
          <w:tcPr>
            <w:tcW w:w="363" w:type="pct"/>
            <w:tcBorders>
              <w:bottom w:val="single" w:sz="8" w:space="0" w:color="auto"/>
            </w:tcBorders>
            <w:shd w:val="clear" w:color="auto" w:fill="auto"/>
          </w:tcPr>
          <w:p w:rsidR="003241F0" w:rsidRPr="00320825" w:rsidRDefault="003241F0" w:rsidP="00772863">
            <w:pPr>
              <w:spacing w:line="240" w:lineRule="auto"/>
              <w:jc w:val="center"/>
              <w:rPr>
                <w:rFonts w:ascii="Times New Roman" w:hAnsi="Times New Roman"/>
                <w:sz w:val="28"/>
                <w:szCs w:val="28"/>
              </w:rPr>
            </w:pPr>
            <w:r w:rsidRPr="00320825">
              <w:rPr>
                <w:rFonts w:ascii="Times New Roman" w:hAnsi="Times New Roman"/>
                <w:sz w:val="28"/>
                <w:szCs w:val="28"/>
              </w:rPr>
              <w:t>3</w:t>
            </w:r>
          </w:p>
        </w:tc>
        <w:tc>
          <w:tcPr>
            <w:tcW w:w="364" w:type="pct"/>
            <w:tcBorders>
              <w:bottom w:val="single" w:sz="8" w:space="0" w:color="auto"/>
            </w:tcBorders>
            <w:shd w:val="clear" w:color="auto" w:fill="auto"/>
          </w:tcPr>
          <w:p w:rsidR="003241F0" w:rsidRPr="00320825" w:rsidRDefault="003241F0" w:rsidP="00772863">
            <w:pPr>
              <w:spacing w:line="240" w:lineRule="auto"/>
              <w:jc w:val="center"/>
              <w:rPr>
                <w:rFonts w:ascii="Times New Roman" w:hAnsi="Times New Roman"/>
                <w:sz w:val="28"/>
                <w:szCs w:val="28"/>
              </w:rPr>
            </w:pPr>
            <w:r w:rsidRPr="00320825">
              <w:rPr>
                <w:rFonts w:ascii="Times New Roman" w:hAnsi="Times New Roman"/>
                <w:sz w:val="28"/>
                <w:szCs w:val="28"/>
              </w:rPr>
              <w:t>4</w:t>
            </w:r>
          </w:p>
        </w:tc>
        <w:tc>
          <w:tcPr>
            <w:tcW w:w="291" w:type="pct"/>
            <w:tcBorders>
              <w:bottom w:val="single" w:sz="8" w:space="0" w:color="auto"/>
            </w:tcBorders>
            <w:shd w:val="clear" w:color="auto" w:fill="auto"/>
          </w:tcPr>
          <w:p w:rsidR="003241F0" w:rsidRPr="00320825" w:rsidRDefault="003241F0" w:rsidP="00772863">
            <w:pPr>
              <w:spacing w:line="240" w:lineRule="auto"/>
              <w:jc w:val="center"/>
              <w:rPr>
                <w:rFonts w:ascii="Times New Roman" w:hAnsi="Times New Roman"/>
                <w:sz w:val="28"/>
                <w:szCs w:val="28"/>
              </w:rPr>
            </w:pPr>
            <w:r w:rsidRPr="00320825">
              <w:rPr>
                <w:rFonts w:ascii="Times New Roman" w:hAnsi="Times New Roman"/>
                <w:sz w:val="28"/>
                <w:szCs w:val="28"/>
              </w:rPr>
              <w:t>5</w:t>
            </w:r>
          </w:p>
        </w:tc>
      </w:tr>
      <w:tr w:rsidR="003241F0" w:rsidRPr="00320825" w:rsidTr="00772863">
        <w:tc>
          <w:tcPr>
            <w:tcW w:w="2819"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b/>
                <w:sz w:val="28"/>
                <w:szCs w:val="28"/>
              </w:rPr>
            </w:pPr>
            <w:r w:rsidRPr="00320825">
              <w:rPr>
                <w:rFonts w:ascii="Times New Roman" w:hAnsi="Times New Roman"/>
                <w:b/>
                <w:sz w:val="28"/>
                <w:szCs w:val="28"/>
              </w:rPr>
              <w:t>Концепция проекта</w:t>
            </w:r>
          </w:p>
        </w:tc>
        <w:tc>
          <w:tcPr>
            <w:tcW w:w="436"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p>
        </w:tc>
        <w:tc>
          <w:tcPr>
            <w:tcW w:w="436"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p>
        </w:tc>
        <w:tc>
          <w:tcPr>
            <w:tcW w:w="363"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p>
        </w:tc>
        <w:tc>
          <w:tcPr>
            <w:tcW w:w="364"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p>
        </w:tc>
      </w:tr>
      <w:tr w:rsidR="003241F0" w:rsidRPr="00320825" w:rsidTr="00772863">
        <w:tc>
          <w:tcPr>
            <w:tcW w:w="2819"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r w:rsidRPr="00320825">
              <w:rPr>
                <w:rFonts w:ascii="Times New Roman" w:hAnsi="Times New Roman"/>
                <w:sz w:val="28"/>
                <w:szCs w:val="28"/>
              </w:rPr>
              <w:t xml:space="preserve">Ясность целей и задач </w:t>
            </w:r>
          </w:p>
        </w:tc>
        <w:tc>
          <w:tcPr>
            <w:tcW w:w="436"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jc w:val="center"/>
              <w:rPr>
                <w:rFonts w:ascii="Times New Roman" w:hAnsi="Times New Roman"/>
                <w:b/>
                <w:sz w:val="28"/>
                <w:szCs w:val="28"/>
              </w:rPr>
            </w:pPr>
            <w:r w:rsidRPr="00320825">
              <w:rPr>
                <w:rFonts w:ascii="Times New Roman" w:hAnsi="Times New Roman"/>
                <w:b/>
                <w:sz w:val="28"/>
                <w:szCs w:val="28"/>
              </w:rPr>
              <w:t>0-2</w:t>
            </w:r>
          </w:p>
        </w:tc>
        <w:tc>
          <w:tcPr>
            <w:tcW w:w="291"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p>
        </w:tc>
        <w:tc>
          <w:tcPr>
            <w:tcW w:w="436"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p>
        </w:tc>
        <w:tc>
          <w:tcPr>
            <w:tcW w:w="363"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p>
        </w:tc>
        <w:tc>
          <w:tcPr>
            <w:tcW w:w="364"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p>
        </w:tc>
      </w:tr>
      <w:tr w:rsidR="003241F0" w:rsidRPr="00320825" w:rsidTr="00772863">
        <w:tc>
          <w:tcPr>
            <w:tcW w:w="2819"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r w:rsidRPr="00320825">
              <w:rPr>
                <w:rFonts w:ascii="Times New Roman" w:hAnsi="Times New Roman"/>
                <w:sz w:val="28"/>
                <w:szCs w:val="28"/>
              </w:rPr>
              <w:lastRenderedPageBreak/>
              <w:t>Проект интересен и отвечает запросам заинтересованных лиц по качеству и назначению продукта</w:t>
            </w:r>
          </w:p>
        </w:tc>
        <w:tc>
          <w:tcPr>
            <w:tcW w:w="436"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jc w:val="center"/>
              <w:rPr>
                <w:rFonts w:ascii="Times New Roman" w:hAnsi="Times New Roman"/>
                <w:b/>
                <w:sz w:val="28"/>
                <w:szCs w:val="28"/>
              </w:rPr>
            </w:pPr>
            <w:r w:rsidRPr="00320825">
              <w:rPr>
                <w:rFonts w:ascii="Times New Roman" w:hAnsi="Times New Roman"/>
                <w:b/>
                <w:sz w:val="28"/>
                <w:szCs w:val="28"/>
              </w:rPr>
              <w:t>0-3</w:t>
            </w:r>
          </w:p>
        </w:tc>
        <w:tc>
          <w:tcPr>
            <w:tcW w:w="291"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p>
        </w:tc>
        <w:tc>
          <w:tcPr>
            <w:tcW w:w="436"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p>
        </w:tc>
        <w:tc>
          <w:tcPr>
            <w:tcW w:w="363"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p>
        </w:tc>
        <w:tc>
          <w:tcPr>
            <w:tcW w:w="364"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p>
        </w:tc>
      </w:tr>
      <w:tr w:rsidR="003241F0" w:rsidRPr="00320825" w:rsidTr="00772863">
        <w:tc>
          <w:tcPr>
            <w:tcW w:w="2819"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r w:rsidRPr="00320825">
              <w:rPr>
                <w:rFonts w:ascii="Times New Roman" w:hAnsi="Times New Roman"/>
                <w:sz w:val="28"/>
                <w:szCs w:val="28"/>
              </w:rPr>
              <w:t>Оригинальность проекта, наличие аналогов</w:t>
            </w:r>
          </w:p>
        </w:tc>
        <w:tc>
          <w:tcPr>
            <w:tcW w:w="436"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jc w:val="center"/>
              <w:rPr>
                <w:rFonts w:ascii="Times New Roman" w:hAnsi="Times New Roman"/>
                <w:b/>
                <w:sz w:val="28"/>
                <w:szCs w:val="28"/>
              </w:rPr>
            </w:pPr>
            <w:r w:rsidRPr="00320825">
              <w:rPr>
                <w:rFonts w:ascii="Times New Roman" w:hAnsi="Times New Roman"/>
                <w:b/>
                <w:sz w:val="28"/>
                <w:szCs w:val="28"/>
              </w:rPr>
              <w:t>0-3</w:t>
            </w:r>
          </w:p>
        </w:tc>
        <w:tc>
          <w:tcPr>
            <w:tcW w:w="291"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p>
        </w:tc>
        <w:tc>
          <w:tcPr>
            <w:tcW w:w="436"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p>
        </w:tc>
        <w:tc>
          <w:tcPr>
            <w:tcW w:w="363"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p>
        </w:tc>
        <w:tc>
          <w:tcPr>
            <w:tcW w:w="364"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p>
        </w:tc>
      </w:tr>
      <w:tr w:rsidR="003241F0" w:rsidRPr="00320825" w:rsidTr="00772863">
        <w:trPr>
          <w:trHeight w:val="489"/>
        </w:trPr>
        <w:tc>
          <w:tcPr>
            <w:tcW w:w="2819" w:type="pct"/>
            <w:tcBorders>
              <w:top w:val="single" w:sz="8" w:space="0" w:color="auto"/>
              <w:left w:val="single" w:sz="8" w:space="0" w:color="auto"/>
              <w:bottom w:val="single" w:sz="8" w:space="0" w:color="auto"/>
              <w:right w:val="single" w:sz="8" w:space="0" w:color="auto"/>
            </w:tcBorders>
            <w:shd w:val="clear" w:color="auto" w:fill="auto"/>
            <w:vAlign w:val="center"/>
          </w:tcPr>
          <w:p w:rsidR="003241F0" w:rsidRPr="00320825" w:rsidRDefault="003241F0" w:rsidP="00772863">
            <w:pPr>
              <w:spacing w:line="240" w:lineRule="auto"/>
              <w:jc w:val="right"/>
              <w:rPr>
                <w:rFonts w:ascii="Times New Roman" w:hAnsi="Times New Roman"/>
                <w:b/>
                <w:i/>
                <w:sz w:val="28"/>
                <w:szCs w:val="28"/>
              </w:rPr>
            </w:pPr>
            <w:r w:rsidRPr="00320825">
              <w:rPr>
                <w:rFonts w:ascii="Times New Roman" w:hAnsi="Times New Roman"/>
                <w:b/>
                <w:i/>
                <w:sz w:val="28"/>
                <w:szCs w:val="28"/>
              </w:rPr>
              <w:t xml:space="preserve">Итого за концепцию проекта </w:t>
            </w:r>
          </w:p>
        </w:tc>
        <w:tc>
          <w:tcPr>
            <w:tcW w:w="436"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b/>
                <w:sz w:val="28"/>
                <w:szCs w:val="28"/>
              </w:rPr>
            </w:pPr>
          </w:p>
        </w:tc>
        <w:tc>
          <w:tcPr>
            <w:tcW w:w="291"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p>
        </w:tc>
        <w:tc>
          <w:tcPr>
            <w:tcW w:w="436"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p>
        </w:tc>
        <w:tc>
          <w:tcPr>
            <w:tcW w:w="363"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p>
        </w:tc>
        <w:tc>
          <w:tcPr>
            <w:tcW w:w="364"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tcBorders>
              <w:top w:val="single" w:sz="8" w:space="0" w:color="auto"/>
              <w:left w:val="single" w:sz="8" w:space="0" w:color="auto"/>
              <w:bottom w:val="single" w:sz="8" w:space="0" w:color="auto"/>
              <w:right w:val="single" w:sz="8" w:space="0" w:color="auto"/>
            </w:tcBorders>
            <w:shd w:val="clear" w:color="auto" w:fill="auto"/>
          </w:tcPr>
          <w:p w:rsidR="003241F0" w:rsidRPr="00320825" w:rsidRDefault="003241F0" w:rsidP="00772863">
            <w:pPr>
              <w:spacing w:line="240" w:lineRule="auto"/>
              <w:rPr>
                <w:rFonts w:ascii="Times New Roman" w:hAnsi="Times New Roman"/>
                <w:sz w:val="28"/>
                <w:szCs w:val="28"/>
              </w:rPr>
            </w:pPr>
          </w:p>
        </w:tc>
      </w:tr>
      <w:tr w:rsidR="003241F0" w:rsidRPr="00320825" w:rsidTr="00772863">
        <w:tc>
          <w:tcPr>
            <w:tcW w:w="2819" w:type="pct"/>
            <w:shd w:val="clear" w:color="auto" w:fill="auto"/>
          </w:tcPr>
          <w:p w:rsidR="003241F0" w:rsidRPr="00320825" w:rsidRDefault="003241F0" w:rsidP="00772863">
            <w:pPr>
              <w:spacing w:line="240" w:lineRule="auto"/>
              <w:rPr>
                <w:rFonts w:ascii="Times New Roman" w:hAnsi="Times New Roman"/>
                <w:b/>
                <w:sz w:val="28"/>
                <w:szCs w:val="28"/>
              </w:rPr>
            </w:pPr>
            <w:r w:rsidRPr="00320825">
              <w:rPr>
                <w:rFonts w:ascii="Times New Roman" w:hAnsi="Times New Roman"/>
                <w:b/>
                <w:sz w:val="28"/>
                <w:szCs w:val="28"/>
              </w:rPr>
              <w:t>Проработка макета КА</w:t>
            </w:r>
          </w:p>
        </w:tc>
        <w:tc>
          <w:tcPr>
            <w:tcW w:w="436" w:type="pct"/>
            <w:shd w:val="clear" w:color="auto" w:fill="auto"/>
          </w:tcPr>
          <w:p w:rsidR="003241F0" w:rsidRPr="00320825" w:rsidRDefault="003241F0" w:rsidP="00772863">
            <w:pPr>
              <w:spacing w:line="240" w:lineRule="auto"/>
              <w:jc w:val="center"/>
              <w:rPr>
                <w:rFonts w:ascii="Times New Roman" w:hAnsi="Times New Roman"/>
                <w:b/>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c>
          <w:tcPr>
            <w:tcW w:w="436" w:type="pct"/>
            <w:shd w:val="clear" w:color="auto" w:fill="auto"/>
          </w:tcPr>
          <w:p w:rsidR="003241F0" w:rsidRPr="00320825" w:rsidRDefault="003241F0" w:rsidP="00772863">
            <w:pPr>
              <w:spacing w:line="240" w:lineRule="auto"/>
              <w:rPr>
                <w:rFonts w:ascii="Times New Roman" w:hAnsi="Times New Roman"/>
                <w:sz w:val="28"/>
                <w:szCs w:val="28"/>
              </w:rPr>
            </w:pPr>
          </w:p>
        </w:tc>
        <w:tc>
          <w:tcPr>
            <w:tcW w:w="363" w:type="pct"/>
            <w:shd w:val="clear" w:color="auto" w:fill="auto"/>
          </w:tcPr>
          <w:p w:rsidR="003241F0" w:rsidRPr="00320825" w:rsidRDefault="003241F0" w:rsidP="00772863">
            <w:pPr>
              <w:spacing w:line="240" w:lineRule="auto"/>
              <w:rPr>
                <w:rFonts w:ascii="Times New Roman" w:hAnsi="Times New Roman"/>
                <w:sz w:val="28"/>
                <w:szCs w:val="28"/>
              </w:rPr>
            </w:pPr>
          </w:p>
        </w:tc>
        <w:tc>
          <w:tcPr>
            <w:tcW w:w="364" w:type="pct"/>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r>
      <w:tr w:rsidR="003241F0" w:rsidRPr="00320825" w:rsidTr="00772863">
        <w:tc>
          <w:tcPr>
            <w:tcW w:w="2819" w:type="pct"/>
            <w:shd w:val="clear" w:color="auto" w:fill="auto"/>
          </w:tcPr>
          <w:p w:rsidR="003241F0" w:rsidRPr="00320825" w:rsidRDefault="003241F0" w:rsidP="00772863">
            <w:pPr>
              <w:spacing w:line="240" w:lineRule="auto"/>
              <w:rPr>
                <w:rFonts w:ascii="Times New Roman" w:hAnsi="Times New Roman"/>
                <w:sz w:val="28"/>
                <w:szCs w:val="28"/>
              </w:rPr>
            </w:pPr>
            <w:r w:rsidRPr="00320825">
              <w:rPr>
                <w:rFonts w:ascii="Times New Roman" w:hAnsi="Times New Roman"/>
                <w:sz w:val="28"/>
                <w:szCs w:val="28"/>
              </w:rPr>
              <w:t xml:space="preserve">Размещение в ГО </w:t>
            </w:r>
          </w:p>
        </w:tc>
        <w:tc>
          <w:tcPr>
            <w:tcW w:w="436" w:type="pct"/>
            <w:shd w:val="clear" w:color="auto" w:fill="auto"/>
          </w:tcPr>
          <w:p w:rsidR="003241F0" w:rsidRPr="00320825" w:rsidRDefault="003241F0" w:rsidP="00772863">
            <w:pPr>
              <w:spacing w:line="240" w:lineRule="auto"/>
              <w:jc w:val="center"/>
              <w:rPr>
                <w:rFonts w:ascii="Times New Roman" w:hAnsi="Times New Roman"/>
                <w:b/>
                <w:sz w:val="28"/>
                <w:szCs w:val="28"/>
              </w:rPr>
            </w:pPr>
            <w:r w:rsidRPr="00320825">
              <w:rPr>
                <w:rFonts w:ascii="Times New Roman" w:hAnsi="Times New Roman"/>
                <w:b/>
                <w:sz w:val="28"/>
                <w:szCs w:val="28"/>
              </w:rPr>
              <w:t>0-1</w:t>
            </w: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c>
          <w:tcPr>
            <w:tcW w:w="436" w:type="pct"/>
            <w:shd w:val="clear" w:color="auto" w:fill="auto"/>
          </w:tcPr>
          <w:p w:rsidR="003241F0" w:rsidRPr="00320825" w:rsidRDefault="003241F0" w:rsidP="00772863">
            <w:pPr>
              <w:spacing w:line="240" w:lineRule="auto"/>
              <w:rPr>
                <w:rFonts w:ascii="Times New Roman" w:hAnsi="Times New Roman"/>
                <w:sz w:val="28"/>
                <w:szCs w:val="28"/>
              </w:rPr>
            </w:pPr>
          </w:p>
        </w:tc>
        <w:tc>
          <w:tcPr>
            <w:tcW w:w="363" w:type="pct"/>
            <w:shd w:val="clear" w:color="auto" w:fill="auto"/>
          </w:tcPr>
          <w:p w:rsidR="003241F0" w:rsidRPr="00320825" w:rsidRDefault="003241F0" w:rsidP="00772863">
            <w:pPr>
              <w:spacing w:line="240" w:lineRule="auto"/>
              <w:rPr>
                <w:rFonts w:ascii="Times New Roman" w:hAnsi="Times New Roman"/>
                <w:sz w:val="28"/>
                <w:szCs w:val="28"/>
              </w:rPr>
            </w:pPr>
          </w:p>
        </w:tc>
        <w:tc>
          <w:tcPr>
            <w:tcW w:w="364" w:type="pct"/>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r>
      <w:tr w:rsidR="003241F0" w:rsidRPr="00320825" w:rsidTr="00772863">
        <w:tc>
          <w:tcPr>
            <w:tcW w:w="2819" w:type="pct"/>
            <w:shd w:val="clear" w:color="auto" w:fill="auto"/>
          </w:tcPr>
          <w:p w:rsidR="003241F0" w:rsidRPr="00320825" w:rsidRDefault="003241F0" w:rsidP="00772863">
            <w:pPr>
              <w:spacing w:line="240" w:lineRule="auto"/>
              <w:rPr>
                <w:rFonts w:ascii="Times New Roman" w:hAnsi="Times New Roman"/>
                <w:sz w:val="28"/>
                <w:szCs w:val="28"/>
              </w:rPr>
            </w:pPr>
            <w:r w:rsidRPr="00320825">
              <w:rPr>
                <w:rFonts w:ascii="Times New Roman" w:hAnsi="Times New Roman"/>
                <w:sz w:val="28"/>
                <w:szCs w:val="28"/>
              </w:rPr>
              <w:t xml:space="preserve">Рациональность конструкции </w:t>
            </w:r>
          </w:p>
        </w:tc>
        <w:tc>
          <w:tcPr>
            <w:tcW w:w="436" w:type="pct"/>
            <w:shd w:val="clear" w:color="auto" w:fill="auto"/>
          </w:tcPr>
          <w:p w:rsidR="003241F0" w:rsidRPr="00320825" w:rsidRDefault="003241F0" w:rsidP="00772863">
            <w:pPr>
              <w:spacing w:line="240" w:lineRule="auto"/>
              <w:jc w:val="center"/>
              <w:rPr>
                <w:rFonts w:ascii="Times New Roman" w:hAnsi="Times New Roman"/>
                <w:b/>
                <w:sz w:val="28"/>
                <w:szCs w:val="28"/>
              </w:rPr>
            </w:pPr>
            <w:r w:rsidRPr="00320825">
              <w:rPr>
                <w:rFonts w:ascii="Times New Roman" w:hAnsi="Times New Roman"/>
                <w:b/>
                <w:sz w:val="28"/>
                <w:szCs w:val="28"/>
              </w:rPr>
              <w:t>0-1</w:t>
            </w: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c>
          <w:tcPr>
            <w:tcW w:w="436" w:type="pct"/>
            <w:shd w:val="clear" w:color="auto" w:fill="auto"/>
          </w:tcPr>
          <w:p w:rsidR="003241F0" w:rsidRPr="00320825" w:rsidRDefault="003241F0" w:rsidP="00772863">
            <w:pPr>
              <w:spacing w:line="240" w:lineRule="auto"/>
              <w:rPr>
                <w:rFonts w:ascii="Times New Roman" w:hAnsi="Times New Roman"/>
                <w:sz w:val="28"/>
                <w:szCs w:val="28"/>
              </w:rPr>
            </w:pPr>
          </w:p>
        </w:tc>
        <w:tc>
          <w:tcPr>
            <w:tcW w:w="363" w:type="pct"/>
            <w:shd w:val="clear" w:color="auto" w:fill="auto"/>
          </w:tcPr>
          <w:p w:rsidR="003241F0" w:rsidRPr="00320825" w:rsidRDefault="003241F0" w:rsidP="00772863">
            <w:pPr>
              <w:spacing w:line="240" w:lineRule="auto"/>
              <w:rPr>
                <w:rFonts w:ascii="Times New Roman" w:hAnsi="Times New Roman"/>
                <w:sz w:val="28"/>
                <w:szCs w:val="28"/>
              </w:rPr>
            </w:pPr>
          </w:p>
        </w:tc>
        <w:tc>
          <w:tcPr>
            <w:tcW w:w="364" w:type="pct"/>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r>
      <w:tr w:rsidR="003241F0" w:rsidRPr="00320825" w:rsidTr="00772863">
        <w:tc>
          <w:tcPr>
            <w:tcW w:w="2819" w:type="pct"/>
            <w:shd w:val="clear" w:color="auto" w:fill="auto"/>
          </w:tcPr>
          <w:p w:rsidR="003241F0" w:rsidRPr="00320825" w:rsidRDefault="003241F0" w:rsidP="00772863">
            <w:pPr>
              <w:spacing w:line="240" w:lineRule="auto"/>
              <w:rPr>
                <w:rFonts w:ascii="Times New Roman" w:hAnsi="Times New Roman"/>
                <w:sz w:val="28"/>
                <w:szCs w:val="28"/>
              </w:rPr>
            </w:pPr>
            <w:r w:rsidRPr="00320825">
              <w:rPr>
                <w:rFonts w:ascii="Times New Roman" w:hAnsi="Times New Roman"/>
                <w:sz w:val="28"/>
                <w:szCs w:val="28"/>
              </w:rPr>
              <w:t>Раскрытие механических конструкций:</w:t>
            </w:r>
          </w:p>
          <w:p w:rsidR="003241F0" w:rsidRPr="00320825" w:rsidRDefault="003241F0" w:rsidP="00772863">
            <w:pPr>
              <w:spacing w:line="240" w:lineRule="auto"/>
              <w:rPr>
                <w:rFonts w:ascii="Times New Roman" w:hAnsi="Times New Roman"/>
                <w:sz w:val="28"/>
                <w:szCs w:val="28"/>
              </w:rPr>
            </w:pPr>
            <w:r w:rsidRPr="00320825">
              <w:rPr>
                <w:rFonts w:ascii="Times New Roman" w:hAnsi="Times New Roman"/>
                <w:sz w:val="28"/>
                <w:szCs w:val="28"/>
              </w:rPr>
              <w:t>Батареи солнечные</w:t>
            </w:r>
          </w:p>
          <w:p w:rsidR="003241F0" w:rsidRPr="00320825" w:rsidRDefault="003241F0" w:rsidP="00772863">
            <w:pPr>
              <w:spacing w:line="240" w:lineRule="auto"/>
              <w:rPr>
                <w:rFonts w:ascii="Times New Roman" w:hAnsi="Times New Roman"/>
                <w:sz w:val="28"/>
                <w:szCs w:val="28"/>
              </w:rPr>
            </w:pPr>
            <w:r w:rsidRPr="00320825">
              <w:rPr>
                <w:rFonts w:ascii="Times New Roman" w:hAnsi="Times New Roman"/>
                <w:sz w:val="28"/>
                <w:szCs w:val="28"/>
              </w:rPr>
              <w:t>Антенны и другие дополнительные элементы</w:t>
            </w:r>
          </w:p>
          <w:p w:rsidR="003241F0" w:rsidRPr="00320825" w:rsidRDefault="003241F0" w:rsidP="00772863">
            <w:pPr>
              <w:spacing w:line="240" w:lineRule="auto"/>
              <w:rPr>
                <w:rFonts w:ascii="Times New Roman" w:hAnsi="Times New Roman"/>
                <w:b/>
                <w:i/>
                <w:sz w:val="28"/>
                <w:szCs w:val="28"/>
              </w:rPr>
            </w:pPr>
            <w:r w:rsidRPr="00320825">
              <w:rPr>
                <w:rFonts w:ascii="Times New Roman" w:hAnsi="Times New Roman"/>
                <w:b/>
                <w:i/>
                <w:sz w:val="28"/>
                <w:szCs w:val="28"/>
              </w:rPr>
              <w:t>раскрытие с помощью чеки – 0,5 за каждый элемент, автоматическое раскрытие – 1 за каждый элемент</w:t>
            </w:r>
          </w:p>
        </w:tc>
        <w:tc>
          <w:tcPr>
            <w:tcW w:w="436" w:type="pct"/>
            <w:shd w:val="clear" w:color="auto" w:fill="auto"/>
          </w:tcPr>
          <w:p w:rsidR="003241F0" w:rsidRPr="00320825" w:rsidRDefault="003241F0" w:rsidP="00772863">
            <w:pPr>
              <w:spacing w:line="240" w:lineRule="auto"/>
              <w:jc w:val="center"/>
              <w:rPr>
                <w:rFonts w:ascii="Times New Roman" w:hAnsi="Times New Roman"/>
                <w:b/>
                <w:sz w:val="28"/>
                <w:szCs w:val="28"/>
              </w:rPr>
            </w:pPr>
          </w:p>
          <w:p w:rsidR="003241F0" w:rsidRPr="00320825" w:rsidRDefault="003241F0" w:rsidP="00772863">
            <w:pPr>
              <w:spacing w:line="240" w:lineRule="auto"/>
              <w:jc w:val="center"/>
              <w:rPr>
                <w:rFonts w:ascii="Times New Roman" w:hAnsi="Times New Roman"/>
                <w:b/>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c>
          <w:tcPr>
            <w:tcW w:w="436" w:type="pct"/>
            <w:shd w:val="clear" w:color="auto" w:fill="auto"/>
          </w:tcPr>
          <w:p w:rsidR="003241F0" w:rsidRPr="00320825" w:rsidRDefault="003241F0" w:rsidP="00772863">
            <w:pPr>
              <w:spacing w:line="240" w:lineRule="auto"/>
              <w:rPr>
                <w:rFonts w:ascii="Times New Roman" w:hAnsi="Times New Roman"/>
                <w:sz w:val="28"/>
                <w:szCs w:val="28"/>
              </w:rPr>
            </w:pPr>
          </w:p>
        </w:tc>
        <w:tc>
          <w:tcPr>
            <w:tcW w:w="363" w:type="pct"/>
            <w:shd w:val="clear" w:color="auto" w:fill="auto"/>
          </w:tcPr>
          <w:p w:rsidR="003241F0" w:rsidRPr="00320825" w:rsidRDefault="003241F0" w:rsidP="00772863">
            <w:pPr>
              <w:spacing w:line="240" w:lineRule="auto"/>
              <w:rPr>
                <w:rFonts w:ascii="Times New Roman" w:hAnsi="Times New Roman"/>
                <w:sz w:val="28"/>
                <w:szCs w:val="28"/>
              </w:rPr>
            </w:pPr>
          </w:p>
        </w:tc>
        <w:tc>
          <w:tcPr>
            <w:tcW w:w="364" w:type="pct"/>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r>
      <w:tr w:rsidR="003241F0" w:rsidRPr="00320825" w:rsidTr="00772863">
        <w:tc>
          <w:tcPr>
            <w:tcW w:w="2819" w:type="pct"/>
            <w:shd w:val="clear" w:color="auto" w:fill="auto"/>
          </w:tcPr>
          <w:p w:rsidR="003241F0" w:rsidRPr="00320825" w:rsidRDefault="003241F0" w:rsidP="00772863">
            <w:pPr>
              <w:spacing w:line="240" w:lineRule="auto"/>
              <w:rPr>
                <w:rFonts w:ascii="Times New Roman" w:hAnsi="Times New Roman"/>
                <w:sz w:val="28"/>
                <w:szCs w:val="28"/>
              </w:rPr>
            </w:pPr>
            <w:r w:rsidRPr="00320825">
              <w:rPr>
                <w:rFonts w:ascii="Times New Roman" w:hAnsi="Times New Roman"/>
                <w:sz w:val="28"/>
                <w:szCs w:val="28"/>
              </w:rPr>
              <w:t xml:space="preserve">Ориентация КА на «Солнце» (фонарик) </w:t>
            </w:r>
          </w:p>
        </w:tc>
        <w:tc>
          <w:tcPr>
            <w:tcW w:w="436" w:type="pct"/>
            <w:shd w:val="clear" w:color="auto" w:fill="auto"/>
          </w:tcPr>
          <w:p w:rsidR="003241F0" w:rsidRPr="00320825" w:rsidRDefault="003241F0" w:rsidP="00772863">
            <w:pPr>
              <w:spacing w:line="240" w:lineRule="auto"/>
              <w:jc w:val="center"/>
              <w:rPr>
                <w:rFonts w:ascii="Times New Roman" w:hAnsi="Times New Roman"/>
                <w:b/>
                <w:sz w:val="28"/>
                <w:szCs w:val="28"/>
              </w:rPr>
            </w:pPr>
            <w:r w:rsidRPr="00320825">
              <w:rPr>
                <w:rFonts w:ascii="Times New Roman" w:hAnsi="Times New Roman"/>
                <w:b/>
                <w:sz w:val="28"/>
                <w:szCs w:val="28"/>
              </w:rPr>
              <w:t>0-1</w:t>
            </w: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c>
          <w:tcPr>
            <w:tcW w:w="436" w:type="pct"/>
            <w:shd w:val="clear" w:color="auto" w:fill="auto"/>
          </w:tcPr>
          <w:p w:rsidR="003241F0" w:rsidRPr="00320825" w:rsidRDefault="003241F0" w:rsidP="00772863">
            <w:pPr>
              <w:spacing w:line="240" w:lineRule="auto"/>
              <w:rPr>
                <w:rFonts w:ascii="Times New Roman" w:hAnsi="Times New Roman"/>
                <w:sz w:val="28"/>
                <w:szCs w:val="28"/>
              </w:rPr>
            </w:pPr>
          </w:p>
        </w:tc>
        <w:tc>
          <w:tcPr>
            <w:tcW w:w="363" w:type="pct"/>
            <w:shd w:val="clear" w:color="auto" w:fill="auto"/>
          </w:tcPr>
          <w:p w:rsidR="003241F0" w:rsidRPr="00320825" w:rsidRDefault="003241F0" w:rsidP="00772863">
            <w:pPr>
              <w:spacing w:line="240" w:lineRule="auto"/>
              <w:rPr>
                <w:rFonts w:ascii="Times New Roman" w:hAnsi="Times New Roman"/>
                <w:sz w:val="28"/>
                <w:szCs w:val="28"/>
              </w:rPr>
            </w:pPr>
          </w:p>
        </w:tc>
        <w:tc>
          <w:tcPr>
            <w:tcW w:w="364" w:type="pct"/>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r>
      <w:tr w:rsidR="003241F0" w:rsidRPr="00320825" w:rsidTr="00772863">
        <w:tc>
          <w:tcPr>
            <w:tcW w:w="2819" w:type="pct"/>
            <w:shd w:val="clear" w:color="auto" w:fill="auto"/>
          </w:tcPr>
          <w:p w:rsidR="003241F0" w:rsidRPr="00320825" w:rsidRDefault="003241F0" w:rsidP="00772863">
            <w:pPr>
              <w:spacing w:line="240" w:lineRule="auto"/>
              <w:rPr>
                <w:rFonts w:ascii="Times New Roman" w:hAnsi="Times New Roman"/>
                <w:sz w:val="28"/>
                <w:szCs w:val="28"/>
              </w:rPr>
            </w:pPr>
            <w:r w:rsidRPr="00320825">
              <w:rPr>
                <w:rFonts w:ascii="Times New Roman" w:hAnsi="Times New Roman"/>
                <w:sz w:val="28"/>
                <w:szCs w:val="28"/>
              </w:rPr>
              <w:t>Ориентация КА на «движущееся Солнце»</w:t>
            </w:r>
          </w:p>
          <w:p w:rsidR="003241F0" w:rsidRPr="00320825" w:rsidRDefault="003241F0" w:rsidP="00772863">
            <w:pPr>
              <w:spacing w:line="240" w:lineRule="auto"/>
              <w:rPr>
                <w:rFonts w:ascii="Times New Roman" w:hAnsi="Times New Roman"/>
                <w:sz w:val="28"/>
                <w:szCs w:val="28"/>
              </w:rPr>
            </w:pPr>
          </w:p>
        </w:tc>
        <w:tc>
          <w:tcPr>
            <w:tcW w:w="436" w:type="pct"/>
            <w:shd w:val="clear" w:color="auto" w:fill="auto"/>
          </w:tcPr>
          <w:p w:rsidR="003241F0" w:rsidRPr="00320825" w:rsidRDefault="003241F0" w:rsidP="00772863">
            <w:pPr>
              <w:spacing w:line="240" w:lineRule="auto"/>
              <w:jc w:val="center"/>
              <w:rPr>
                <w:rFonts w:ascii="Times New Roman" w:hAnsi="Times New Roman"/>
                <w:b/>
                <w:sz w:val="28"/>
                <w:szCs w:val="28"/>
              </w:rPr>
            </w:pPr>
            <w:r w:rsidRPr="00320825">
              <w:rPr>
                <w:rFonts w:ascii="Times New Roman" w:hAnsi="Times New Roman"/>
                <w:b/>
                <w:sz w:val="28"/>
                <w:szCs w:val="28"/>
              </w:rPr>
              <w:t>0-2</w:t>
            </w: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c>
          <w:tcPr>
            <w:tcW w:w="436" w:type="pct"/>
            <w:shd w:val="clear" w:color="auto" w:fill="auto"/>
          </w:tcPr>
          <w:p w:rsidR="003241F0" w:rsidRPr="00320825" w:rsidRDefault="003241F0" w:rsidP="00772863">
            <w:pPr>
              <w:spacing w:line="240" w:lineRule="auto"/>
              <w:rPr>
                <w:rFonts w:ascii="Times New Roman" w:hAnsi="Times New Roman"/>
                <w:sz w:val="28"/>
                <w:szCs w:val="28"/>
              </w:rPr>
            </w:pPr>
          </w:p>
        </w:tc>
        <w:tc>
          <w:tcPr>
            <w:tcW w:w="363" w:type="pct"/>
            <w:shd w:val="clear" w:color="auto" w:fill="auto"/>
          </w:tcPr>
          <w:p w:rsidR="003241F0" w:rsidRPr="00320825" w:rsidRDefault="003241F0" w:rsidP="00772863">
            <w:pPr>
              <w:spacing w:line="240" w:lineRule="auto"/>
              <w:rPr>
                <w:rFonts w:ascii="Times New Roman" w:hAnsi="Times New Roman"/>
                <w:sz w:val="28"/>
                <w:szCs w:val="28"/>
              </w:rPr>
            </w:pPr>
          </w:p>
        </w:tc>
        <w:tc>
          <w:tcPr>
            <w:tcW w:w="364" w:type="pct"/>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r>
      <w:tr w:rsidR="003241F0" w:rsidRPr="00320825" w:rsidTr="00772863">
        <w:tc>
          <w:tcPr>
            <w:tcW w:w="2819" w:type="pct"/>
            <w:shd w:val="clear" w:color="auto" w:fill="auto"/>
          </w:tcPr>
          <w:p w:rsidR="003241F0" w:rsidRPr="00320825" w:rsidRDefault="003241F0" w:rsidP="00772863">
            <w:pPr>
              <w:spacing w:line="240" w:lineRule="auto"/>
              <w:rPr>
                <w:rFonts w:ascii="Times New Roman" w:hAnsi="Times New Roman"/>
                <w:color w:val="FF0000"/>
                <w:sz w:val="28"/>
                <w:szCs w:val="28"/>
              </w:rPr>
            </w:pPr>
            <w:r w:rsidRPr="00320825">
              <w:rPr>
                <w:rFonts w:ascii="Times New Roman" w:hAnsi="Times New Roman"/>
                <w:sz w:val="28"/>
                <w:szCs w:val="28"/>
              </w:rPr>
              <w:t>Ориентация антенн или других дополнительных элементов</w:t>
            </w:r>
            <w:r w:rsidRPr="00320825">
              <w:rPr>
                <w:rFonts w:ascii="Times New Roman" w:hAnsi="Times New Roman"/>
                <w:color w:val="FF0000"/>
                <w:sz w:val="28"/>
                <w:szCs w:val="28"/>
              </w:rPr>
              <w:t xml:space="preserve"> </w:t>
            </w:r>
          </w:p>
          <w:p w:rsidR="003241F0" w:rsidRPr="00320825" w:rsidRDefault="003241F0" w:rsidP="00772863">
            <w:pPr>
              <w:spacing w:line="240" w:lineRule="auto"/>
              <w:rPr>
                <w:rFonts w:ascii="Times New Roman" w:hAnsi="Times New Roman"/>
                <w:b/>
                <w:i/>
                <w:sz w:val="28"/>
                <w:szCs w:val="28"/>
              </w:rPr>
            </w:pPr>
            <w:r w:rsidRPr="00320825">
              <w:rPr>
                <w:rFonts w:ascii="Times New Roman" w:hAnsi="Times New Roman"/>
                <w:b/>
                <w:i/>
                <w:sz w:val="28"/>
                <w:szCs w:val="28"/>
              </w:rPr>
              <w:t>За каждый ориентируемый элемент – 1 балл</w:t>
            </w:r>
          </w:p>
        </w:tc>
        <w:tc>
          <w:tcPr>
            <w:tcW w:w="436" w:type="pct"/>
            <w:shd w:val="clear" w:color="auto" w:fill="auto"/>
          </w:tcPr>
          <w:p w:rsidR="003241F0" w:rsidRPr="00320825" w:rsidRDefault="003241F0" w:rsidP="00772863">
            <w:pPr>
              <w:spacing w:line="240" w:lineRule="auto"/>
              <w:jc w:val="center"/>
              <w:rPr>
                <w:rFonts w:ascii="Times New Roman" w:hAnsi="Times New Roman"/>
                <w:b/>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c>
          <w:tcPr>
            <w:tcW w:w="436" w:type="pct"/>
            <w:shd w:val="clear" w:color="auto" w:fill="auto"/>
          </w:tcPr>
          <w:p w:rsidR="003241F0" w:rsidRPr="00320825" w:rsidRDefault="003241F0" w:rsidP="00772863">
            <w:pPr>
              <w:spacing w:line="240" w:lineRule="auto"/>
              <w:rPr>
                <w:rFonts w:ascii="Times New Roman" w:hAnsi="Times New Roman"/>
                <w:sz w:val="28"/>
                <w:szCs w:val="28"/>
              </w:rPr>
            </w:pPr>
          </w:p>
        </w:tc>
        <w:tc>
          <w:tcPr>
            <w:tcW w:w="363" w:type="pct"/>
            <w:shd w:val="clear" w:color="auto" w:fill="auto"/>
          </w:tcPr>
          <w:p w:rsidR="003241F0" w:rsidRPr="00320825" w:rsidRDefault="003241F0" w:rsidP="00772863">
            <w:pPr>
              <w:spacing w:line="240" w:lineRule="auto"/>
              <w:rPr>
                <w:rFonts w:ascii="Times New Roman" w:hAnsi="Times New Roman"/>
                <w:sz w:val="28"/>
                <w:szCs w:val="28"/>
              </w:rPr>
            </w:pPr>
          </w:p>
        </w:tc>
        <w:tc>
          <w:tcPr>
            <w:tcW w:w="364" w:type="pct"/>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r>
      <w:tr w:rsidR="003241F0" w:rsidRPr="00320825" w:rsidTr="00772863">
        <w:tc>
          <w:tcPr>
            <w:tcW w:w="2819" w:type="pct"/>
            <w:shd w:val="clear" w:color="auto" w:fill="auto"/>
          </w:tcPr>
          <w:p w:rsidR="003241F0" w:rsidRPr="00320825" w:rsidRDefault="003241F0" w:rsidP="00772863">
            <w:pPr>
              <w:spacing w:line="240" w:lineRule="auto"/>
              <w:rPr>
                <w:rFonts w:ascii="Times New Roman" w:hAnsi="Times New Roman"/>
                <w:sz w:val="28"/>
                <w:szCs w:val="28"/>
              </w:rPr>
            </w:pPr>
            <w:r w:rsidRPr="00320825">
              <w:rPr>
                <w:rFonts w:ascii="Times New Roman" w:hAnsi="Times New Roman"/>
                <w:sz w:val="28"/>
                <w:szCs w:val="28"/>
              </w:rPr>
              <w:t xml:space="preserve">Ограничение скорости раскрытия, задержка между срабатыванием механических систем, ход времени отображается миганием светодиода </w:t>
            </w:r>
          </w:p>
        </w:tc>
        <w:tc>
          <w:tcPr>
            <w:tcW w:w="436" w:type="pct"/>
            <w:shd w:val="clear" w:color="auto" w:fill="auto"/>
          </w:tcPr>
          <w:p w:rsidR="003241F0" w:rsidRPr="00320825" w:rsidRDefault="003241F0" w:rsidP="00772863">
            <w:pPr>
              <w:spacing w:line="240" w:lineRule="auto"/>
              <w:jc w:val="center"/>
              <w:rPr>
                <w:rFonts w:ascii="Times New Roman" w:hAnsi="Times New Roman"/>
                <w:b/>
                <w:sz w:val="28"/>
                <w:szCs w:val="28"/>
              </w:rPr>
            </w:pPr>
            <w:r w:rsidRPr="00320825">
              <w:rPr>
                <w:rFonts w:ascii="Times New Roman" w:hAnsi="Times New Roman"/>
                <w:b/>
                <w:sz w:val="28"/>
                <w:szCs w:val="28"/>
              </w:rPr>
              <w:t>0-2</w:t>
            </w: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c>
          <w:tcPr>
            <w:tcW w:w="436" w:type="pct"/>
            <w:shd w:val="clear" w:color="auto" w:fill="auto"/>
          </w:tcPr>
          <w:p w:rsidR="003241F0" w:rsidRPr="00320825" w:rsidRDefault="003241F0" w:rsidP="00772863">
            <w:pPr>
              <w:spacing w:line="240" w:lineRule="auto"/>
              <w:rPr>
                <w:rFonts w:ascii="Times New Roman" w:hAnsi="Times New Roman"/>
                <w:sz w:val="28"/>
                <w:szCs w:val="28"/>
              </w:rPr>
            </w:pPr>
          </w:p>
        </w:tc>
        <w:tc>
          <w:tcPr>
            <w:tcW w:w="363" w:type="pct"/>
            <w:shd w:val="clear" w:color="auto" w:fill="auto"/>
          </w:tcPr>
          <w:p w:rsidR="003241F0" w:rsidRPr="00320825" w:rsidRDefault="003241F0" w:rsidP="00772863">
            <w:pPr>
              <w:spacing w:line="240" w:lineRule="auto"/>
              <w:rPr>
                <w:rFonts w:ascii="Times New Roman" w:hAnsi="Times New Roman"/>
                <w:sz w:val="28"/>
                <w:szCs w:val="28"/>
              </w:rPr>
            </w:pPr>
          </w:p>
        </w:tc>
        <w:tc>
          <w:tcPr>
            <w:tcW w:w="364" w:type="pct"/>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r>
      <w:tr w:rsidR="003241F0" w:rsidRPr="00320825" w:rsidTr="00772863">
        <w:trPr>
          <w:trHeight w:val="461"/>
        </w:trPr>
        <w:tc>
          <w:tcPr>
            <w:tcW w:w="2819" w:type="pct"/>
            <w:shd w:val="clear" w:color="auto" w:fill="auto"/>
            <w:vAlign w:val="center"/>
          </w:tcPr>
          <w:p w:rsidR="003241F0" w:rsidRPr="00320825" w:rsidRDefault="003241F0" w:rsidP="00772863">
            <w:pPr>
              <w:spacing w:line="240" w:lineRule="auto"/>
              <w:jc w:val="right"/>
              <w:rPr>
                <w:rFonts w:ascii="Times New Roman" w:hAnsi="Times New Roman"/>
                <w:b/>
                <w:i/>
                <w:sz w:val="28"/>
                <w:szCs w:val="28"/>
              </w:rPr>
            </w:pPr>
            <w:r w:rsidRPr="00320825">
              <w:rPr>
                <w:rFonts w:ascii="Times New Roman" w:hAnsi="Times New Roman"/>
                <w:b/>
                <w:i/>
                <w:sz w:val="28"/>
                <w:szCs w:val="28"/>
              </w:rPr>
              <w:t xml:space="preserve">Итого за проработку макета КА </w:t>
            </w:r>
          </w:p>
        </w:tc>
        <w:tc>
          <w:tcPr>
            <w:tcW w:w="436" w:type="pct"/>
            <w:shd w:val="clear" w:color="auto" w:fill="auto"/>
          </w:tcPr>
          <w:p w:rsidR="003241F0" w:rsidRPr="00320825" w:rsidRDefault="003241F0" w:rsidP="00772863">
            <w:pPr>
              <w:spacing w:line="240" w:lineRule="auto"/>
              <w:jc w:val="center"/>
              <w:rPr>
                <w:rFonts w:ascii="Times New Roman" w:hAnsi="Times New Roman"/>
                <w:b/>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c>
          <w:tcPr>
            <w:tcW w:w="436" w:type="pct"/>
            <w:shd w:val="clear" w:color="auto" w:fill="auto"/>
          </w:tcPr>
          <w:p w:rsidR="003241F0" w:rsidRPr="00320825" w:rsidRDefault="003241F0" w:rsidP="00772863">
            <w:pPr>
              <w:spacing w:line="240" w:lineRule="auto"/>
              <w:rPr>
                <w:rFonts w:ascii="Times New Roman" w:hAnsi="Times New Roman"/>
                <w:sz w:val="28"/>
                <w:szCs w:val="28"/>
              </w:rPr>
            </w:pPr>
          </w:p>
        </w:tc>
        <w:tc>
          <w:tcPr>
            <w:tcW w:w="363" w:type="pct"/>
            <w:shd w:val="clear" w:color="auto" w:fill="auto"/>
          </w:tcPr>
          <w:p w:rsidR="003241F0" w:rsidRPr="00320825" w:rsidRDefault="003241F0" w:rsidP="00772863">
            <w:pPr>
              <w:spacing w:line="240" w:lineRule="auto"/>
              <w:rPr>
                <w:rFonts w:ascii="Times New Roman" w:hAnsi="Times New Roman"/>
                <w:sz w:val="28"/>
                <w:szCs w:val="28"/>
              </w:rPr>
            </w:pPr>
          </w:p>
        </w:tc>
        <w:tc>
          <w:tcPr>
            <w:tcW w:w="364" w:type="pct"/>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r>
      <w:tr w:rsidR="003241F0" w:rsidRPr="00320825" w:rsidTr="00772863">
        <w:tc>
          <w:tcPr>
            <w:tcW w:w="2819" w:type="pct"/>
            <w:shd w:val="clear" w:color="auto" w:fill="auto"/>
          </w:tcPr>
          <w:p w:rsidR="003241F0" w:rsidRPr="00320825" w:rsidRDefault="003241F0" w:rsidP="00772863">
            <w:pPr>
              <w:spacing w:line="240" w:lineRule="auto"/>
              <w:rPr>
                <w:rFonts w:ascii="Times New Roman" w:hAnsi="Times New Roman"/>
                <w:b/>
                <w:sz w:val="28"/>
                <w:szCs w:val="28"/>
              </w:rPr>
            </w:pPr>
            <w:r w:rsidRPr="00320825">
              <w:rPr>
                <w:rFonts w:ascii="Times New Roman" w:hAnsi="Times New Roman"/>
                <w:b/>
                <w:sz w:val="28"/>
                <w:szCs w:val="28"/>
              </w:rPr>
              <w:t>Представление проекта</w:t>
            </w:r>
          </w:p>
        </w:tc>
        <w:tc>
          <w:tcPr>
            <w:tcW w:w="436" w:type="pct"/>
            <w:shd w:val="clear" w:color="auto" w:fill="auto"/>
          </w:tcPr>
          <w:p w:rsidR="003241F0" w:rsidRPr="00320825" w:rsidRDefault="003241F0" w:rsidP="00772863">
            <w:pPr>
              <w:spacing w:line="240" w:lineRule="auto"/>
              <w:jc w:val="center"/>
              <w:rPr>
                <w:rFonts w:ascii="Times New Roman" w:hAnsi="Times New Roman"/>
                <w:b/>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c>
          <w:tcPr>
            <w:tcW w:w="436" w:type="pct"/>
            <w:shd w:val="clear" w:color="auto" w:fill="auto"/>
          </w:tcPr>
          <w:p w:rsidR="003241F0" w:rsidRPr="00320825" w:rsidRDefault="003241F0" w:rsidP="00772863">
            <w:pPr>
              <w:spacing w:line="240" w:lineRule="auto"/>
              <w:rPr>
                <w:rFonts w:ascii="Times New Roman" w:hAnsi="Times New Roman"/>
                <w:sz w:val="28"/>
                <w:szCs w:val="28"/>
              </w:rPr>
            </w:pPr>
          </w:p>
        </w:tc>
        <w:tc>
          <w:tcPr>
            <w:tcW w:w="363" w:type="pct"/>
            <w:shd w:val="clear" w:color="auto" w:fill="auto"/>
          </w:tcPr>
          <w:p w:rsidR="003241F0" w:rsidRPr="00320825" w:rsidRDefault="003241F0" w:rsidP="00772863">
            <w:pPr>
              <w:spacing w:line="240" w:lineRule="auto"/>
              <w:rPr>
                <w:rFonts w:ascii="Times New Roman" w:hAnsi="Times New Roman"/>
                <w:sz w:val="28"/>
                <w:szCs w:val="28"/>
              </w:rPr>
            </w:pPr>
          </w:p>
        </w:tc>
        <w:tc>
          <w:tcPr>
            <w:tcW w:w="364" w:type="pct"/>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r>
      <w:tr w:rsidR="003241F0" w:rsidRPr="00320825" w:rsidTr="00772863">
        <w:tc>
          <w:tcPr>
            <w:tcW w:w="2819" w:type="pct"/>
            <w:shd w:val="clear" w:color="auto" w:fill="auto"/>
          </w:tcPr>
          <w:p w:rsidR="003241F0" w:rsidRPr="00320825" w:rsidRDefault="003241F0" w:rsidP="00772863">
            <w:pPr>
              <w:spacing w:line="240" w:lineRule="auto"/>
              <w:rPr>
                <w:rFonts w:ascii="Times New Roman" w:hAnsi="Times New Roman"/>
                <w:sz w:val="28"/>
                <w:szCs w:val="28"/>
              </w:rPr>
            </w:pPr>
            <w:r w:rsidRPr="00320825">
              <w:rPr>
                <w:rFonts w:ascii="Times New Roman" w:hAnsi="Times New Roman"/>
                <w:sz w:val="28"/>
                <w:szCs w:val="28"/>
              </w:rPr>
              <w:t xml:space="preserve">Наличие презентации, ее наглядность </w:t>
            </w:r>
          </w:p>
        </w:tc>
        <w:tc>
          <w:tcPr>
            <w:tcW w:w="436" w:type="pct"/>
            <w:shd w:val="clear" w:color="auto" w:fill="auto"/>
          </w:tcPr>
          <w:p w:rsidR="003241F0" w:rsidRPr="00320825" w:rsidRDefault="003241F0" w:rsidP="00772863">
            <w:pPr>
              <w:spacing w:line="240" w:lineRule="auto"/>
              <w:jc w:val="center"/>
              <w:rPr>
                <w:rFonts w:ascii="Times New Roman" w:hAnsi="Times New Roman"/>
                <w:b/>
                <w:sz w:val="28"/>
                <w:szCs w:val="28"/>
              </w:rPr>
            </w:pPr>
            <w:r w:rsidRPr="00320825">
              <w:rPr>
                <w:rFonts w:ascii="Times New Roman" w:hAnsi="Times New Roman"/>
                <w:b/>
                <w:sz w:val="28"/>
                <w:szCs w:val="28"/>
              </w:rPr>
              <w:t>0-2</w:t>
            </w: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c>
          <w:tcPr>
            <w:tcW w:w="436" w:type="pct"/>
            <w:shd w:val="clear" w:color="auto" w:fill="auto"/>
          </w:tcPr>
          <w:p w:rsidR="003241F0" w:rsidRPr="00320825" w:rsidRDefault="003241F0" w:rsidP="00772863">
            <w:pPr>
              <w:spacing w:line="240" w:lineRule="auto"/>
              <w:rPr>
                <w:rFonts w:ascii="Times New Roman" w:hAnsi="Times New Roman"/>
                <w:sz w:val="28"/>
                <w:szCs w:val="28"/>
              </w:rPr>
            </w:pPr>
          </w:p>
        </w:tc>
        <w:tc>
          <w:tcPr>
            <w:tcW w:w="363" w:type="pct"/>
            <w:shd w:val="clear" w:color="auto" w:fill="auto"/>
          </w:tcPr>
          <w:p w:rsidR="003241F0" w:rsidRPr="00320825" w:rsidRDefault="003241F0" w:rsidP="00772863">
            <w:pPr>
              <w:spacing w:line="240" w:lineRule="auto"/>
              <w:rPr>
                <w:rFonts w:ascii="Times New Roman" w:hAnsi="Times New Roman"/>
                <w:sz w:val="28"/>
                <w:szCs w:val="28"/>
              </w:rPr>
            </w:pPr>
          </w:p>
        </w:tc>
        <w:tc>
          <w:tcPr>
            <w:tcW w:w="364" w:type="pct"/>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r>
      <w:tr w:rsidR="003241F0" w:rsidRPr="00320825" w:rsidTr="00772863">
        <w:tc>
          <w:tcPr>
            <w:tcW w:w="2819" w:type="pct"/>
            <w:shd w:val="clear" w:color="auto" w:fill="auto"/>
          </w:tcPr>
          <w:p w:rsidR="003241F0" w:rsidRPr="00320825" w:rsidRDefault="003241F0" w:rsidP="00772863">
            <w:pPr>
              <w:spacing w:line="240" w:lineRule="auto"/>
              <w:rPr>
                <w:rFonts w:ascii="Times New Roman" w:hAnsi="Times New Roman"/>
                <w:sz w:val="28"/>
                <w:szCs w:val="28"/>
              </w:rPr>
            </w:pPr>
            <w:r w:rsidRPr="00320825">
              <w:rPr>
                <w:rFonts w:ascii="Times New Roman" w:hAnsi="Times New Roman"/>
                <w:sz w:val="28"/>
                <w:szCs w:val="28"/>
              </w:rPr>
              <w:t xml:space="preserve">Понимание материала </w:t>
            </w:r>
          </w:p>
        </w:tc>
        <w:tc>
          <w:tcPr>
            <w:tcW w:w="436" w:type="pct"/>
            <w:shd w:val="clear" w:color="auto" w:fill="auto"/>
          </w:tcPr>
          <w:p w:rsidR="003241F0" w:rsidRPr="00320825" w:rsidRDefault="003241F0" w:rsidP="00772863">
            <w:pPr>
              <w:spacing w:line="240" w:lineRule="auto"/>
              <w:jc w:val="center"/>
              <w:rPr>
                <w:rFonts w:ascii="Times New Roman" w:hAnsi="Times New Roman"/>
                <w:b/>
                <w:sz w:val="28"/>
                <w:szCs w:val="28"/>
              </w:rPr>
            </w:pPr>
            <w:r w:rsidRPr="00320825">
              <w:rPr>
                <w:rFonts w:ascii="Times New Roman" w:hAnsi="Times New Roman"/>
                <w:b/>
                <w:sz w:val="28"/>
                <w:szCs w:val="28"/>
              </w:rPr>
              <w:t>0-2</w:t>
            </w: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c>
          <w:tcPr>
            <w:tcW w:w="436" w:type="pct"/>
            <w:shd w:val="clear" w:color="auto" w:fill="auto"/>
          </w:tcPr>
          <w:p w:rsidR="003241F0" w:rsidRPr="00320825" w:rsidRDefault="003241F0" w:rsidP="00772863">
            <w:pPr>
              <w:spacing w:line="240" w:lineRule="auto"/>
              <w:rPr>
                <w:rFonts w:ascii="Times New Roman" w:hAnsi="Times New Roman"/>
                <w:sz w:val="28"/>
                <w:szCs w:val="28"/>
              </w:rPr>
            </w:pPr>
          </w:p>
        </w:tc>
        <w:tc>
          <w:tcPr>
            <w:tcW w:w="363" w:type="pct"/>
            <w:shd w:val="clear" w:color="auto" w:fill="auto"/>
          </w:tcPr>
          <w:p w:rsidR="003241F0" w:rsidRPr="00320825" w:rsidRDefault="003241F0" w:rsidP="00772863">
            <w:pPr>
              <w:spacing w:line="240" w:lineRule="auto"/>
              <w:rPr>
                <w:rFonts w:ascii="Times New Roman" w:hAnsi="Times New Roman"/>
                <w:sz w:val="28"/>
                <w:szCs w:val="28"/>
              </w:rPr>
            </w:pPr>
          </w:p>
        </w:tc>
        <w:tc>
          <w:tcPr>
            <w:tcW w:w="364" w:type="pct"/>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r>
      <w:tr w:rsidR="003241F0" w:rsidRPr="00320825" w:rsidTr="00772863">
        <w:tc>
          <w:tcPr>
            <w:tcW w:w="2819" w:type="pct"/>
            <w:shd w:val="clear" w:color="auto" w:fill="auto"/>
          </w:tcPr>
          <w:p w:rsidR="003241F0" w:rsidRPr="00320825" w:rsidRDefault="003241F0" w:rsidP="00772863">
            <w:pPr>
              <w:spacing w:line="240" w:lineRule="auto"/>
              <w:rPr>
                <w:rFonts w:ascii="Times New Roman" w:hAnsi="Times New Roman"/>
                <w:sz w:val="28"/>
                <w:szCs w:val="28"/>
              </w:rPr>
            </w:pPr>
            <w:r w:rsidRPr="00320825">
              <w:rPr>
                <w:rFonts w:ascii="Times New Roman" w:hAnsi="Times New Roman"/>
                <w:sz w:val="28"/>
                <w:szCs w:val="28"/>
              </w:rPr>
              <w:t xml:space="preserve">Ответы на вопросы </w:t>
            </w:r>
          </w:p>
        </w:tc>
        <w:tc>
          <w:tcPr>
            <w:tcW w:w="436" w:type="pct"/>
            <w:shd w:val="clear" w:color="auto" w:fill="auto"/>
          </w:tcPr>
          <w:p w:rsidR="003241F0" w:rsidRPr="00320825" w:rsidRDefault="003241F0" w:rsidP="00772863">
            <w:pPr>
              <w:spacing w:line="240" w:lineRule="auto"/>
              <w:jc w:val="center"/>
              <w:rPr>
                <w:rFonts w:ascii="Times New Roman" w:hAnsi="Times New Roman"/>
                <w:b/>
                <w:sz w:val="28"/>
                <w:szCs w:val="28"/>
              </w:rPr>
            </w:pPr>
            <w:r w:rsidRPr="00320825">
              <w:rPr>
                <w:rFonts w:ascii="Times New Roman" w:hAnsi="Times New Roman"/>
                <w:b/>
                <w:sz w:val="28"/>
                <w:szCs w:val="28"/>
              </w:rPr>
              <w:t>0-4</w:t>
            </w: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c>
          <w:tcPr>
            <w:tcW w:w="436" w:type="pct"/>
            <w:shd w:val="clear" w:color="auto" w:fill="auto"/>
          </w:tcPr>
          <w:p w:rsidR="003241F0" w:rsidRPr="00320825" w:rsidRDefault="003241F0" w:rsidP="00772863">
            <w:pPr>
              <w:spacing w:line="240" w:lineRule="auto"/>
              <w:rPr>
                <w:rFonts w:ascii="Times New Roman" w:hAnsi="Times New Roman"/>
                <w:sz w:val="28"/>
                <w:szCs w:val="28"/>
              </w:rPr>
            </w:pPr>
          </w:p>
        </w:tc>
        <w:tc>
          <w:tcPr>
            <w:tcW w:w="363" w:type="pct"/>
            <w:shd w:val="clear" w:color="auto" w:fill="auto"/>
          </w:tcPr>
          <w:p w:rsidR="003241F0" w:rsidRPr="00320825" w:rsidRDefault="003241F0" w:rsidP="00772863">
            <w:pPr>
              <w:spacing w:line="240" w:lineRule="auto"/>
              <w:rPr>
                <w:rFonts w:ascii="Times New Roman" w:hAnsi="Times New Roman"/>
                <w:sz w:val="28"/>
                <w:szCs w:val="28"/>
              </w:rPr>
            </w:pPr>
          </w:p>
        </w:tc>
        <w:tc>
          <w:tcPr>
            <w:tcW w:w="364" w:type="pct"/>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r>
      <w:tr w:rsidR="003241F0" w:rsidRPr="00320825" w:rsidTr="00772863">
        <w:trPr>
          <w:trHeight w:val="427"/>
        </w:trPr>
        <w:tc>
          <w:tcPr>
            <w:tcW w:w="2819" w:type="pct"/>
            <w:shd w:val="clear" w:color="auto" w:fill="auto"/>
            <w:vAlign w:val="center"/>
          </w:tcPr>
          <w:p w:rsidR="003241F0" w:rsidRPr="00320825" w:rsidRDefault="003241F0" w:rsidP="00772863">
            <w:pPr>
              <w:spacing w:line="240" w:lineRule="auto"/>
              <w:jc w:val="right"/>
              <w:rPr>
                <w:rFonts w:ascii="Times New Roman" w:hAnsi="Times New Roman"/>
                <w:b/>
                <w:i/>
                <w:sz w:val="28"/>
                <w:szCs w:val="28"/>
              </w:rPr>
            </w:pPr>
            <w:r w:rsidRPr="00320825">
              <w:rPr>
                <w:rFonts w:ascii="Times New Roman" w:hAnsi="Times New Roman"/>
                <w:b/>
                <w:i/>
                <w:sz w:val="28"/>
                <w:szCs w:val="28"/>
              </w:rPr>
              <w:t xml:space="preserve">Итого за представление проекта </w:t>
            </w:r>
          </w:p>
        </w:tc>
        <w:tc>
          <w:tcPr>
            <w:tcW w:w="436" w:type="pct"/>
            <w:shd w:val="clear" w:color="auto" w:fill="auto"/>
          </w:tcPr>
          <w:p w:rsidR="003241F0" w:rsidRPr="00320825" w:rsidRDefault="003241F0" w:rsidP="00772863">
            <w:pPr>
              <w:spacing w:line="240" w:lineRule="auto"/>
              <w:jc w:val="center"/>
              <w:rPr>
                <w:rFonts w:ascii="Times New Roman" w:hAnsi="Times New Roman"/>
                <w:b/>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c>
          <w:tcPr>
            <w:tcW w:w="436" w:type="pct"/>
            <w:shd w:val="clear" w:color="auto" w:fill="auto"/>
          </w:tcPr>
          <w:p w:rsidR="003241F0" w:rsidRPr="00320825" w:rsidRDefault="003241F0" w:rsidP="00772863">
            <w:pPr>
              <w:spacing w:line="240" w:lineRule="auto"/>
              <w:rPr>
                <w:rFonts w:ascii="Times New Roman" w:hAnsi="Times New Roman"/>
                <w:sz w:val="28"/>
                <w:szCs w:val="28"/>
              </w:rPr>
            </w:pPr>
          </w:p>
        </w:tc>
        <w:tc>
          <w:tcPr>
            <w:tcW w:w="363" w:type="pct"/>
            <w:shd w:val="clear" w:color="auto" w:fill="auto"/>
          </w:tcPr>
          <w:p w:rsidR="003241F0" w:rsidRPr="00320825" w:rsidRDefault="003241F0" w:rsidP="00772863">
            <w:pPr>
              <w:spacing w:line="240" w:lineRule="auto"/>
              <w:rPr>
                <w:rFonts w:ascii="Times New Roman" w:hAnsi="Times New Roman"/>
                <w:sz w:val="28"/>
                <w:szCs w:val="28"/>
              </w:rPr>
            </w:pPr>
          </w:p>
        </w:tc>
        <w:tc>
          <w:tcPr>
            <w:tcW w:w="364" w:type="pct"/>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r>
      <w:tr w:rsidR="003241F0" w:rsidRPr="00320825" w:rsidTr="00772863">
        <w:trPr>
          <w:trHeight w:val="725"/>
        </w:trPr>
        <w:tc>
          <w:tcPr>
            <w:tcW w:w="2819" w:type="pct"/>
            <w:shd w:val="clear" w:color="auto" w:fill="auto"/>
            <w:vAlign w:val="center"/>
          </w:tcPr>
          <w:p w:rsidR="003241F0" w:rsidRPr="00320825" w:rsidRDefault="003241F0" w:rsidP="00772863">
            <w:pPr>
              <w:spacing w:line="240" w:lineRule="auto"/>
              <w:rPr>
                <w:rFonts w:ascii="Times New Roman" w:hAnsi="Times New Roman"/>
                <w:b/>
                <w:sz w:val="28"/>
                <w:szCs w:val="28"/>
              </w:rPr>
            </w:pPr>
            <w:r w:rsidRPr="00320825">
              <w:rPr>
                <w:rFonts w:ascii="Times New Roman" w:hAnsi="Times New Roman"/>
                <w:b/>
                <w:sz w:val="28"/>
                <w:szCs w:val="28"/>
              </w:rPr>
              <w:t>Дополнительные баллы</w:t>
            </w:r>
          </w:p>
        </w:tc>
        <w:tc>
          <w:tcPr>
            <w:tcW w:w="436" w:type="pct"/>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c>
          <w:tcPr>
            <w:tcW w:w="436" w:type="pct"/>
            <w:shd w:val="clear" w:color="auto" w:fill="auto"/>
          </w:tcPr>
          <w:p w:rsidR="003241F0" w:rsidRPr="00320825" w:rsidRDefault="003241F0" w:rsidP="00772863">
            <w:pPr>
              <w:spacing w:line="240" w:lineRule="auto"/>
              <w:rPr>
                <w:rFonts w:ascii="Times New Roman" w:hAnsi="Times New Roman"/>
                <w:sz w:val="28"/>
                <w:szCs w:val="28"/>
              </w:rPr>
            </w:pPr>
          </w:p>
        </w:tc>
        <w:tc>
          <w:tcPr>
            <w:tcW w:w="363" w:type="pct"/>
            <w:shd w:val="clear" w:color="auto" w:fill="auto"/>
          </w:tcPr>
          <w:p w:rsidR="003241F0" w:rsidRPr="00320825" w:rsidRDefault="003241F0" w:rsidP="00772863">
            <w:pPr>
              <w:spacing w:line="240" w:lineRule="auto"/>
              <w:rPr>
                <w:rFonts w:ascii="Times New Roman" w:hAnsi="Times New Roman"/>
                <w:sz w:val="28"/>
                <w:szCs w:val="28"/>
              </w:rPr>
            </w:pPr>
          </w:p>
        </w:tc>
        <w:tc>
          <w:tcPr>
            <w:tcW w:w="364" w:type="pct"/>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r>
      <w:tr w:rsidR="003241F0" w:rsidRPr="00320825" w:rsidTr="00772863">
        <w:trPr>
          <w:trHeight w:val="725"/>
        </w:trPr>
        <w:tc>
          <w:tcPr>
            <w:tcW w:w="2819" w:type="pct"/>
            <w:shd w:val="clear" w:color="auto" w:fill="auto"/>
          </w:tcPr>
          <w:p w:rsidR="003241F0" w:rsidRPr="00320825" w:rsidRDefault="003241F0" w:rsidP="00772863">
            <w:pPr>
              <w:spacing w:line="240" w:lineRule="auto"/>
              <w:rPr>
                <w:rFonts w:ascii="Times New Roman" w:hAnsi="Times New Roman"/>
                <w:sz w:val="28"/>
                <w:szCs w:val="28"/>
              </w:rPr>
            </w:pPr>
            <w:r w:rsidRPr="00320825">
              <w:rPr>
                <w:rFonts w:ascii="Times New Roman" w:hAnsi="Times New Roman"/>
                <w:sz w:val="28"/>
                <w:szCs w:val="28"/>
              </w:rPr>
              <w:t xml:space="preserve">Использование нестандартных механических узлов и </w:t>
            </w:r>
            <w:proofErr w:type="spellStart"/>
            <w:r w:rsidRPr="00320825">
              <w:rPr>
                <w:rFonts w:ascii="Times New Roman" w:hAnsi="Times New Roman"/>
                <w:sz w:val="28"/>
                <w:szCs w:val="28"/>
              </w:rPr>
              <w:t>прототипирования</w:t>
            </w:r>
            <w:proofErr w:type="spellEnd"/>
            <w:r w:rsidRPr="00320825">
              <w:rPr>
                <w:rFonts w:ascii="Times New Roman" w:hAnsi="Times New Roman"/>
                <w:sz w:val="28"/>
                <w:szCs w:val="28"/>
              </w:rPr>
              <w:t xml:space="preserve"> (3-D печати) </w:t>
            </w:r>
          </w:p>
        </w:tc>
        <w:tc>
          <w:tcPr>
            <w:tcW w:w="436" w:type="pct"/>
            <w:shd w:val="clear" w:color="auto" w:fill="auto"/>
          </w:tcPr>
          <w:p w:rsidR="003241F0" w:rsidRPr="00320825" w:rsidRDefault="003241F0" w:rsidP="00772863">
            <w:pPr>
              <w:spacing w:line="240" w:lineRule="auto"/>
              <w:jc w:val="center"/>
              <w:rPr>
                <w:rFonts w:ascii="Times New Roman" w:hAnsi="Times New Roman"/>
                <w:b/>
                <w:sz w:val="28"/>
                <w:szCs w:val="28"/>
              </w:rPr>
            </w:pPr>
            <w:r w:rsidRPr="00320825">
              <w:rPr>
                <w:rFonts w:ascii="Times New Roman" w:hAnsi="Times New Roman"/>
                <w:b/>
                <w:sz w:val="28"/>
                <w:szCs w:val="28"/>
              </w:rPr>
              <w:t>0-2</w:t>
            </w: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c>
          <w:tcPr>
            <w:tcW w:w="436" w:type="pct"/>
            <w:shd w:val="clear" w:color="auto" w:fill="auto"/>
          </w:tcPr>
          <w:p w:rsidR="003241F0" w:rsidRPr="00320825" w:rsidRDefault="003241F0" w:rsidP="00772863">
            <w:pPr>
              <w:spacing w:line="240" w:lineRule="auto"/>
              <w:rPr>
                <w:rFonts w:ascii="Times New Roman" w:hAnsi="Times New Roman"/>
                <w:sz w:val="28"/>
                <w:szCs w:val="28"/>
              </w:rPr>
            </w:pPr>
          </w:p>
        </w:tc>
        <w:tc>
          <w:tcPr>
            <w:tcW w:w="363" w:type="pct"/>
            <w:shd w:val="clear" w:color="auto" w:fill="auto"/>
          </w:tcPr>
          <w:p w:rsidR="003241F0" w:rsidRPr="00320825" w:rsidRDefault="003241F0" w:rsidP="00772863">
            <w:pPr>
              <w:spacing w:line="240" w:lineRule="auto"/>
              <w:rPr>
                <w:rFonts w:ascii="Times New Roman" w:hAnsi="Times New Roman"/>
                <w:sz w:val="28"/>
                <w:szCs w:val="28"/>
              </w:rPr>
            </w:pPr>
          </w:p>
        </w:tc>
        <w:tc>
          <w:tcPr>
            <w:tcW w:w="364" w:type="pct"/>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r>
      <w:tr w:rsidR="003241F0" w:rsidRPr="00320825" w:rsidTr="00772863">
        <w:trPr>
          <w:trHeight w:val="725"/>
        </w:trPr>
        <w:tc>
          <w:tcPr>
            <w:tcW w:w="2819" w:type="pct"/>
            <w:shd w:val="clear" w:color="auto" w:fill="auto"/>
          </w:tcPr>
          <w:p w:rsidR="003241F0" w:rsidRPr="00320825" w:rsidRDefault="003241F0" w:rsidP="00772863">
            <w:pPr>
              <w:spacing w:line="240" w:lineRule="auto"/>
              <w:rPr>
                <w:rFonts w:ascii="Times New Roman" w:hAnsi="Times New Roman"/>
                <w:sz w:val="28"/>
                <w:szCs w:val="28"/>
              </w:rPr>
            </w:pPr>
            <w:r w:rsidRPr="00320825">
              <w:rPr>
                <w:rFonts w:ascii="Times New Roman" w:hAnsi="Times New Roman"/>
                <w:sz w:val="28"/>
                <w:szCs w:val="28"/>
              </w:rPr>
              <w:t xml:space="preserve">Использование беспроводной линии для инициализации процесса раскрытия </w:t>
            </w:r>
          </w:p>
        </w:tc>
        <w:tc>
          <w:tcPr>
            <w:tcW w:w="436" w:type="pct"/>
            <w:shd w:val="clear" w:color="auto" w:fill="auto"/>
          </w:tcPr>
          <w:p w:rsidR="003241F0" w:rsidRPr="00320825" w:rsidRDefault="003241F0" w:rsidP="00772863">
            <w:pPr>
              <w:spacing w:line="240" w:lineRule="auto"/>
              <w:jc w:val="center"/>
              <w:rPr>
                <w:rFonts w:ascii="Times New Roman" w:hAnsi="Times New Roman"/>
                <w:b/>
                <w:sz w:val="28"/>
                <w:szCs w:val="28"/>
              </w:rPr>
            </w:pPr>
            <w:r w:rsidRPr="00320825">
              <w:rPr>
                <w:rFonts w:ascii="Times New Roman" w:hAnsi="Times New Roman"/>
                <w:b/>
                <w:sz w:val="28"/>
                <w:szCs w:val="28"/>
              </w:rPr>
              <w:t>1</w:t>
            </w: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c>
          <w:tcPr>
            <w:tcW w:w="436" w:type="pct"/>
            <w:shd w:val="clear" w:color="auto" w:fill="auto"/>
          </w:tcPr>
          <w:p w:rsidR="003241F0" w:rsidRPr="00320825" w:rsidRDefault="003241F0" w:rsidP="00772863">
            <w:pPr>
              <w:spacing w:line="240" w:lineRule="auto"/>
              <w:rPr>
                <w:rFonts w:ascii="Times New Roman" w:hAnsi="Times New Roman"/>
                <w:sz w:val="28"/>
                <w:szCs w:val="28"/>
              </w:rPr>
            </w:pPr>
          </w:p>
        </w:tc>
        <w:tc>
          <w:tcPr>
            <w:tcW w:w="363" w:type="pct"/>
            <w:shd w:val="clear" w:color="auto" w:fill="auto"/>
          </w:tcPr>
          <w:p w:rsidR="003241F0" w:rsidRPr="00320825" w:rsidRDefault="003241F0" w:rsidP="00772863">
            <w:pPr>
              <w:spacing w:line="240" w:lineRule="auto"/>
              <w:rPr>
                <w:rFonts w:ascii="Times New Roman" w:hAnsi="Times New Roman"/>
                <w:sz w:val="28"/>
                <w:szCs w:val="28"/>
              </w:rPr>
            </w:pPr>
          </w:p>
        </w:tc>
        <w:tc>
          <w:tcPr>
            <w:tcW w:w="364" w:type="pct"/>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r>
      <w:tr w:rsidR="003241F0" w:rsidRPr="00320825" w:rsidTr="00772863">
        <w:trPr>
          <w:trHeight w:val="725"/>
        </w:trPr>
        <w:tc>
          <w:tcPr>
            <w:tcW w:w="2819" w:type="pct"/>
            <w:shd w:val="clear" w:color="auto" w:fill="auto"/>
          </w:tcPr>
          <w:p w:rsidR="003241F0" w:rsidRPr="00320825" w:rsidRDefault="003241F0" w:rsidP="00772863">
            <w:pPr>
              <w:spacing w:line="240" w:lineRule="auto"/>
              <w:rPr>
                <w:rFonts w:ascii="Times New Roman" w:hAnsi="Times New Roman"/>
                <w:sz w:val="28"/>
                <w:szCs w:val="28"/>
              </w:rPr>
            </w:pPr>
            <w:r w:rsidRPr="00320825">
              <w:rPr>
                <w:rFonts w:ascii="Times New Roman" w:hAnsi="Times New Roman"/>
                <w:sz w:val="28"/>
                <w:szCs w:val="28"/>
              </w:rPr>
              <w:lastRenderedPageBreak/>
              <w:t xml:space="preserve">Особое мнение члена жюри </w:t>
            </w:r>
          </w:p>
        </w:tc>
        <w:tc>
          <w:tcPr>
            <w:tcW w:w="436" w:type="pct"/>
            <w:shd w:val="clear" w:color="auto" w:fill="auto"/>
          </w:tcPr>
          <w:p w:rsidR="003241F0" w:rsidRPr="00320825" w:rsidRDefault="003241F0" w:rsidP="00772863">
            <w:pPr>
              <w:spacing w:line="240" w:lineRule="auto"/>
              <w:jc w:val="center"/>
              <w:rPr>
                <w:rFonts w:ascii="Times New Roman" w:hAnsi="Times New Roman"/>
                <w:b/>
                <w:sz w:val="28"/>
                <w:szCs w:val="28"/>
              </w:rPr>
            </w:pPr>
            <w:r w:rsidRPr="00320825">
              <w:rPr>
                <w:rFonts w:ascii="Times New Roman" w:hAnsi="Times New Roman"/>
                <w:b/>
                <w:sz w:val="28"/>
                <w:szCs w:val="28"/>
              </w:rPr>
              <w:t>0-2</w:t>
            </w: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c>
          <w:tcPr>
            <w:tcW w:w="436" w:type="pct"/>
            <w:shd w:val="clear" w:color="auto" w:fill="auto"/>
          </w:tcPr>
          <w:p w:rsidR="003241F0" w:rsidRPr="00320825" w:rsidRDefault="003241F0" w:rsidP="00772863">
            <w:pPr>
              <w:spacing w:line="240" w:lineRule="auto"/>
              <w:rPr>
                <w:rFonts w:ascii="Times New Roman" w:hAnsi="Times New Roman"/>
                <w:sz w:val="28"/>
                <w:szCs w:val="28"/>
              </w:rPr>
            </w:pPr>
          </w:p>
        </w:tc>
        <w:tc>
          <w:tcPr>
            <w:tcW w:w="363" w:type="pct"/>
            <w:shd w:val="clear" w:color="auto" w:fill="auto"/>
          </w:tcPr>
          <w:p w:rsidR="003241F0" w:rsidRPr="00320825" w:rsidRDefault="003241F0" w:rsidP="00772863">
            <w:pPr>
              <w:spacing w:line="240" w:lineRule="auto"/>
              <w:rPr>
                <w:rFonts w:ascii="Times New Roman" w:hAnsi="Times New Roman"/>
                <w:sz w:val="28"/>
                <w:szCs w:val="28"/>
              </w:rPr>
            </w:pPr>
          </w:p>
        </w:tc>
        <w:tc>
          <w:tcPr>
            <w:tcW w:w="364" w:type="pct"/>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r>
      <w:tr w:rsidR="003241F0" w:rsidRPr="00320825" w:rsidTr="00772863">
        <w:trPr>
          <w:trHeight w:val="548"/>
        </w:trPr>
        <w:tc>
          <w:tcPr>
            <w:tcW w:w="2819" w:type="pct"/>
            <w:shd w:val="clear" w:color="auto" w:fill="auto"/>
            <w:vAlign w:val="center"/>
          </w:tcPr>
          <w:p w:rsidR="003241F0" w:rsidRPr="00320825" w:rsidRDefault="003241F0" w:rsidP="00772863">
            <w:pPr>
              <w:spacing w:line="240" w:lineRule="auto"/>
              <w:rPr>
                <w:rFonts w:ascii="Times New Roman" w:hAnsi="Times New Roman"/>
                <w:b/>
                <w:i/>
                <w:sz w:val="28"/>
                <w:szCs w:val="28"/>
              </w:rPr>
            </w:pPr>
            <w:r w:rsidRPr="00320825">
              <w:rPr>
                <w:rFonts w:ascii="Times New Roman" w:hAnsi="Times New Roman"/>
                <w:b/>
                <w:i/>
                <w:sz w:val="28"/>
                <w:szCs w:val="28"/>
              </w:rPr>
              <w:t>Итого</w:t>
            </w:r>
          </w:p>
          <w:p w:rsidR="003241F0" w:rsidRPr="00320825" w:rsidRDefault="003241F0" w:rsidP="00772863">
            <w:pPr>
              <w:spacing w:line="240" w:lineRule="auto"/>
              <w:jc w:val="right"/>
              <w:rPr>
                <w:rFonts w:ascii="Times New Roman" w:hAnsi="Times New Roman"/>
                <w:b/>
                <w:i/>
                <w:sz w:val="28"/>
                <w:szCs w:val="28"/>
              </w:rPr>
            </w:pPr>
          </w:p>
        </w:tc>
        <w:tc>
          <w:tcPr>
            <w:tcW w:w="436" w:type="pct"/>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c>
          <w:tcPr>
            <w:tcW w:w="436" w:type="pct"/>
            <w:shd w:val="clear" w:color="auto" w:fill="auto"/>
          </w:tcPr>
          <w:p w:rsidR="003241F0" w:rsidRPr="00320825" w:rsidRDefault="003241F0" w:rsidP="00772863">
            <w:pPr>
              <w:spacing w:line="240" w:lineRule="auto"/>
              <w:rPr>
                <w:rFonts w:ascii="Times New Roman" w:hAnsi="Times New Roman"/>
                <w:sz w:val="28"/>
                <w:szCs w:val="28"/>
              </w:rPr>
            </w:pPr>
          </w:p>
        </w:tc>
        <w:tc>
          <w:tcPr>
            <w:tcW w:w="363" w:type="pct"/>
            <w:shd w:val="clear" w:color="auto" w:fill="auto"/>
          </w:tcPr>
          <w:p w:rsidR="003241F0" w:rsidRPr="00320825" w:rsidRDefault="003241F0" w:rsidP="00772863">
            <w:pPr>
              <w:spacing w:line="240" w:lineRule="auto"/>
              <w:rPr>
                <w:rFonts w:ascii="Times New Roman" w:hAnsi="Times New Roman"/>
                <w:sz w:val="28"/>
                <w:szCs w:val="28"/>
              </w:rPr>
            </w:pPr>
          </w:p>
        </w:tc>
        <w:tc>
          <w:tcPr>
            <w:tcW w:w="364" w:type="pct"/>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r>
      <w:tr w:rsidR="003241F0" w:rsidRPr="00320825" w:rsidTr="00772863">
        <w:trPr>
          <w:trHeight w:val="517"/>
        </w:trPr>
        <w:tc>
          <w:tcPr>
            <w:tcW w:w="2819" w:type="pct"/>
            <w:shd w:val="clear" w:color="auto" w:fill="auto"/>
            <w:vAlign w:val="center"/>
          </w:tcPr>
          <w:p w:rsidR="003241F0" w:rsidRPr="00320825" w:rsidRDefault="003241F0" w:rsidP="00772863">
            <w:pPr>
              <w:spacing w:line="240" w:lineRule="auto"/>
              <w:rPr>
                <w:rFonts w:ascii="Times New Roman" w:hAnsi="Times New Roman"/>
                <w:sz w:val="28"/>
                <w:szCs w:val="28"/>
              </w:rPr>
            </w:pPr>
            <w:r w:rsidRPr="00320825">
              <w:rPr>
                <w:rFonts w:ascii="Times New Roman" w:hAnsi="Times New Roman"/>
                <w:sz w:val="28"/>
                <w:szCs w:val="28"/>
              </w:rPr>
              <w:t>Примечания</w:t>
            </w:r>
          </w:p>
        </w:tc>
        <w:tc>
          <w:tcPr>
            <w:tcW w:w="436" w:type="pct"/>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c>
          <w:tcPr>
            <w:tcW w:w="436" w:type="pct"/>
            <w:shd w:val="clear" w:color="auto" w:fill="auto"/>
          </w:tcPr>
          <w:p w:rsidR="003241F0" w:rsidRPr="00320825" w:rsidRDefault="003241F0" w:rsidP="00772863">
            <w:pPr>
              <w:spacing w:line="240" w:lineRule="auto"/>
              <w:rPr>
                <w:rFonts w:ascii="Times New Roman" w:hAnsi="Times New Roman"/>
                <w:sz w:val="28"/>
                <w:szCs w:val="28"/>
              </w:rPr>
            </w:pPr>
          </w:p>
        </w:tc>
        <w:tc>
          <w:tcPr>
            <w:tcW w:w="363" w:type="pct"/>
            <w:shd w:val="clear" w:color="auto" w:fill="auto"/>
          </w:tcPr>
          <w:p w:rsidR="003241F0" w:rsidRPr="00320825" w:rsidRDefault="003241F0" w:rsidP="00772863">
            <w:pPr>
              <w:spacing w:line="240" w:lineRule="auto"/>
              <w:rPr>
                <w:rFonts w:ascii="Times New Roman" w:hAnsi="Times New Roman"/>
                <w:sz w:val="28"/>
                <w:szCs w:val="28"/>
              </w:rPr>
            </w:pPr>
          </w:p>
        </w:tc>
        <w:tc>
          <w:tcPr>
            <w:tcW w:w="364" w:type="pct"/>
            <w:shd w:val="clear" w:color="auto" w:fill="auto"/>
          </w:tcPr>
          <w:p w:rsidR="003241F0" w:rsidRPr="00320825" w:rsidRDefault="003241F0" w:rsidP="00772863">
            <w:pPr>
              <w:spacing w:line="240" w:lineRule="auto"/>
              <w:rPr>
                <w:rFonts w:ascii="Times New Roman" w:hAnsi="Times New Roman"/>
                <w:sz w:val="28"/>
                <w:szCs w:val="28"/>
              </w:rPr>
            </w:pPr>
          </w:p>
        </w:tc>
        <w:tc>
          <w:tcPr>
            <w:tcW w:w="291" w:type="pct"/>
            <w:shd w:val="clear" w:color="auto" w:fill="auto"/>
          </w:tcPr>
          <w:p w:rsidR="003241F0" w:rsidRPr="00320825" w:rsidRDefault="003241F0" w:rsidP="00772863">
            <w:pPr>
              <w:spacing w:line="240" w:lineRule="auto"/>
              <w:rPr>
                <w:rFonts w:ascii="Times New Roman" w:hAnsi="Times New Roman"/>
                <w:sz w:val="28"/>
                <w:szCs w:val="28"/>
              </w:rPr>
            </w:pPr>
          </w:p>
        </w:tc>
      </w:tr>
    </w:tbl>
    <w:p w:rsidR="003241F0" w:rsidRPr="00320825" w:rsidRDefault="003241F0" w:rsidP="003241F0">
      <w:pPr>
        <w:rPr>
          <w:rFonts w:ascii="Times New Roman" w:hAnsi="Times New Roman"/>
          <w:sz w:val="28"/>
          <w:szCs w:val="28"/>
        </w:rPr>
      </w:pPr>
    </w:p>
    <w:p w:rsidR="003241F0" w:rsidRDefault="003241F0" w:rsidP="003241F0">
      <w:pPr>
        <w:ind w:left="720"/>
        <w:rPr>
          <w:rFonts w:ascii="Times New Roman" w:hAnsi="Times New Roman"/>
          <w:b/>
          <w:sz w:val="28"/>
          <w:szCs w:val="28"/>
        </w:rPr>
      </w:pPr>
    </w:p>
    <w:p w:rsidR="003241F0" w:rsidRDefault="003241F0" w:rsidP="003241F0">
      <w:pPr>
        <w:spacing w:line="360" w:lineRule="auto"/>
        <w:ind w:firstLine="709"/>
        <w:jc w:val="both"/>
        <w:rPr>
          <w:rFonts w:ascii="Times New Roman" w:hAnsi="Times New Roman"/>
          <w:b/>
          <w:sz w:val="28"/>
          <w:szCs w:val="28"/>
        </w:rPr>
      </w:pPr>
      <w:r>
        <w:rPr>
          <w:rFonts w:ascii="Times New Roman" w:hAnsi="Times New Roman"/>
          <w:b/>
          <w:sz w:val="28"/>
          <w:szCs w:val="28"/>
        </w:rPr>
        <w:t xml:space="preserve"> Кейс-задание №3</w:t>
      </w:r>
    </w:p>
    <w:p w:rsidR="003241F0" w:rsidRPr="00D456A0" w:rsidRDefault="003241F0" w:rsidP="003241F0">
      <w:pPr>
        <w:spacing w:line="360" w:lineRule="auto"/>
        <w:ind w:firstLine="709"/>
        <w:jc w:val="both"/>
        <w:rPr>
          <w:rFonts w:ascii="Times New Roman" w:hAnsi="Times New Roman"/>
          <w:b/>
          <w:sz w:val="28"/>
          <w:szCs w:val="28"/>
        </w:rPr>
      </w:pPr>
      <w:r>
        <w:rPr>
          <w:rFonts w:ascii="Times New Roman" w:hAnsi="Times New Roman"/>
          <w:b/>
          <w:sz w:val="28"/>
          <w:szCs w:val="28"/>
        </w:rPr>
        <w:t xml:space="preserve"> Тема «</w:t>
      </w:r>
      <w:bookmarkStart w:id="25" w:name="_Hlk72708782"/>
      <w:r w:rsidRPr="006E50D1">
        <w:rPr>
          <w:rFonts w:ascii="Times New Roman" w:hAnsi="Times New Roman"/>
          <w:b/>
          <w:sz w:val="28"/>
          <w:szCs w:val="28"/>
        </w:rPr>
        <w:t xml:space="preserve">Разработка ракеты-носителя для </w:t>
      </w:r>
      <w:proofErr w:type="spellStart"/>
      <w:r w:rsidRPr="006E50D1">
        <w:rPr>
          <w:rFonts w:ascii="Times New Roman" w:hAnsi="Times New Roman"/>
          <w:b/>
          <w:sz w:val="28"/>
          <w:szCs w:val="28"/>
        </w:rPr>
        <w:t>пикоспутника</w:t>
      </w:r>
      <w:proofErr w:type="spellEnd"/>
      <w:r w:rsidRPr="006E50D1">
        <w:rPr>
          <w:rFonts w:ascii="Times New Roman" w:hAnsi="Times New Roman"/>
          <w:b/>
          <w:sz w:val="28"/>
          <w:szCs w:val="28"/>
        </w:rPr>
        <w:t xml:space="preserve"> типа </w:t>
      </w:r>
      <w:proofErr w:type="spellStart"/>
      <w:r w:rsidRPr="006E50D1">
        <w:rPr>
          <w:rFonts w:ascii="Times New Roman" w:hAnsi="Times New Roman"/>
          <w:b/>
          <w:sz w:val="28"/>
          <w:szCs w:val="28"/>
        </w:rPr>
        <w:t>CanSat</w:t>
      </w:r>
      <w:bookmarkEnd w:id="25"/>
      <w:proofErr w:type="spellEnd"/>
      <w:r>
        <w:rPr>
          <w:rFonts w:ascii="Times New Roman" w:hAnsi="Times New Roman"/>
          <w:b/>
          <w:sz w:val="28"/>
          <w:szCs w:val="28"/>
        </w:rPr>
        <w:t>».</w:t>
      </w:r>
    </w:p>
    <w:p w:rsidR="003241F0" w:rsidRPr="00C30759" w:rsidRDefault="003241F0" w:rsidP="003241F0">
      <w:pPr>
        <w:spacing w:line="360" w:lineRule="auto"/>
        <w:ind w:firstLine="709"/>
        <w:jc w:val="both"/>
        <w:rPr>
          <w:rFonts w:ascii="Times New Roman" w:hAnsi="Times New Roman"/>
          <w:sz w:val="28"/>
          <w:szCs w:val="28"/>
        </w:rPr>
      </w:pPr>
      <w:r w:rsidRPr="00A41CB8">
        <w:rPr>
          <w:rFonts w:ascii="Times New Roman" w:hAnsi="Times New Roman"/>
          <w:b/>
          <w:bCs/>
          <w:sz w:val="28"/>
          <w:szCs w:val="28"/>
        </w:rPr>
        <w:t>Цель</w:t>
      </w:r>
      <w:r w:rsidRPr="003972CB">
        <w:rPr>
          <w:rFonts w:ascii="Times New Roman" w:hAnsi="Times New Roman"/>
          <w:sz w:val="28"/>
          <w:szCs w:val="28"/>
        </w:rPr>
        <w:t xml:space="preserve">: </w:t>
      </w:r>
      <w:r w:rsidRPr="00C30759">
        <w:rPr>
          <w:rFonts w:ascii="Times New Roman" w:hAnsi="Times New Roman"/>
          <w:sz w:val="28"/>
          <w:szCs w:val="28"/>
        </w:rPr>
        <w:t xml:space="preserve">разработка ракеты-носителя для доставки </w:t>
      </w:r>
      <w:proofErr w:type="spellStart"/>
      <w:r w:rsidRPr="00C30759">
        <w:rPr>
          <w:rFonts w:ascii="Times New Roman" w:hAnsi="Times New Roman"/>
          <w:sz w:val="28"/>
          <w:szCs w:val="28"/>
        </w:rPr>
        <w:t>пикоспутника</w:t>
      </w:r>
      <w:proofErr w:type="spellEnd"/>
      <w:r w:rsidRPr="00C30759">
        <w:rPr>
          <w:rFonts w:ascii="Times New Roman" w:hAnsi="Times New Roman"/>
          <w:sz w:val="28"/>
          <w:szCs w:val="28"/>
        </w:rPr>
        <w:t xml:space="preserve"> типа </w:t>
      </w:r>
      <w:proofErr w:type="spellStart"/>
      <w:r w:rsidRPr="00C30759">
        <w:rPr>
          <w:rFonts w:ascii="Times New Roman" w:hAnsi="Times New Roman"/>
          <w:sz w:val="28"/>
          <w:szCs w:val="28"/>
        </w:rPr>
        <w:t>CanSat</w:t>
      </w:r>
      <w:proofErr w:type="spellEnd"/>
      <w:r w:rsidRPr="00C30759">
        <w:rPr>
          <w:rFonts w:ascii="Times New Roman" w:hAnsi="Times New Roman"/>
          <w:sz w:val="28"/>
          <w:szCs w:val="28"/>
        </w:rPr>
        <w:t xml:space="preserve"> на заданную высоту.</w:t>
      </w:r>
    </w:p>
    <w:p w:rsidR="003241F0" w:rsidRPr="00A41CB8" w:rsidRDefault="003241F0" w:rsidP="003241F0">
      <w:pPr>
        <w:spacing w:line="360" w:lineRule="auto"/>
        <w:ind w:firstLine="709"/>
        <w:jc w:val="both"/>
        <w:rPr>
          <w:rFonts w:ascii="Times New Roman" w:hAnsi="Times New Roman"/>
          <w:b/>
          <w:bCs/>
          <w:sz w:val="28"/>
          <w:szCs w:val="28"/>
        </w:rPr>
      </w:pPr>
      <w:r w:rsidRPr="00A41CB8">
        <w:rPr>
          <w:rFonts w:ascii="Times New Roman" w:hAnsi="Times New Roman"/>
          <w:b/>
          <w:bCs/>
          <w:sz w:val="28"/>
          <w:szCs w:val="28"/>
        </w:rPr>
        <w:t>Задачи:</w:t>
      </w:r>
    </w:p>
    <w:p w:rsidR="003241F0" w:rsidRPr="00C30759" w:rsidRDefault="003241F0" w:rsidP="006560B3">
      <w:pPr>
        <w:numPr>
          <w:ilvl w:val="0"/>
          <w:numId w:val="14"/>
        </w:numPr>
        <w:suppressAutoHyphens w:val="0"/>
        <w:spacing w:after="200" w:line="360" w:lineRule="auto"/>
        <w:ind w:left="0" w:firstLine="709"/>
        <w:jc w:val="both"/>
        <w:rPr>
          <w:rFonts w:ascii="Times New Roman" w:hAnsi="Times New Roman"/>
          <w:sz w:val="28"/>
          <w:szCs w:val="28"/>
        </w:rPr>
      </w:pPr>
      <w:bookmarkStart w:id="26" w:name="_Hlk72693904"/>
      <w:bookmarkStart w:id="27" w:name="_Hlk72708841"/>
      <w:r w:rsidRPr="00C30759">
        <w:rPr>
          <w:rFonts w:ascii="Times New Roman" w:hAnsi="Times New Roman"/>
          <w:sz w:val="28"/>
          <w:szCs w:val="28"/>
        </w:rPr>
        <w:t xml:space="preserve">Спроектировать ракету в программе </w:t>
      </w:r>
      <w:proofErr w:type="spellStart"/>
      <w:r w:rsidRPr="00C30759">
        <w:rPr>
          <w:rFonts w:ascii="Times New Roman" w:hAnsi="Times New Roman"/>
          <w:sz w:val="28"/>
          <w:szCs w:val="28"/>
        </w:rPr>
        <w:t>OpenRocket</w:t>
      </w:r>
      <w:bookmarkEnd w:id="27"/>
      <w:proofErr w:type="spellEnd"/>
      <w:r w:rsidRPr="00C30759">
        <w:rPr>
          <w:rFonts w:ascii="Times New Roman" w:hAnsi="Times New Roman"/>
          <w:sz w:val="28"/>
          <w:szCs w:val="28"/>
        </w:rPr>
        <w:t>.</w:t>
      </w:r>
    </w:p>
    <w:p w:rsidR="003241F0" w:rsidRPr="00C30759" w:rsidRDefault="003241F0" w:rsidP="006560B3">
      <w:pPr>
        <w:numPr>
          <w:ilvl w:val="0"/>
          <w:numId w:val="14"/>
        </w:numPr>
        <w:suppressAutoHyphens w:val="0"/>
        <w:spacing w:after="200" w:line="360" w:lineRule="auto"/>
        <w:ind w:left="0" w:firstLine="709"/>
        <w:jc w:val="both"/>
        <w:rPr>
          <w:rFonts w:ascii="Times New Roman" w:hAnsi="Times New Roman"/>
          <w:sz w:val="28"/>
          <w:szCs w:val="28"/>
        </w:rPr>
      </w:pPr>
      <w:bookmarkStart w:id="28" w:name="_Hlk72708893"/>
      <w:r w:rsidRPr="00C30759">
        <w:rPr>
          <w:rFonts w:ascii="Times New Roman" w:hAnsi="Times New Roman"/>
          <w:sz w:val="28"/>
          <w:szCs w:val="28"/>
        </w:rPr>
        <w:t xml:space="preserve">Создать </w:t>
      </w:r>
      <w:r>
        <w:rPr>
          <w:rFonts w:ascii="Times New Roman" w:hAnsi="Times New Roman"/>
          <w:sz w:val="28"/>
          <w:szCs w:val="28"/>
        </w:rPr>
        <w:t>3D-модел</w:t>
      </w:r>
      <w:r w:rsidRPr="00C30759">
        <w:rPr>
          <w:rFonts w:ascii="Times New Roman" w:hAnsi="Times New Roman"/>
          <w:sz w:val="28"/>
          <w:szCs w:val="28"/>
        </w:rPr>
        <w:t>ь конструкции ракеты, в том числе системы спасения.</w:t>
      </w:r>
    </w:p>
    <w:bookmarkEnd w:id="28"/>
    <w:p w:rsidR="003241F0" w:rsidRPr="00C30759" w:rsidRDefault="003241F0" w:rsidP="006560B3">
      <w:pPr>
        <w:numPr>
          <w:ilvl w:val="0"/>
          <w:numId w:val="14"/>
        </w:numPr>
        <w:suppressAutoHyphens w:val="0"/>
        <w:spacing w:after="200" w:line="360" w:lineRule="auto"/>
        <w:ind w:left="0" w:firstLine="709"/>
        <w:jc w:val="both"/>
        <w:rPr>
          <w:rFonts w:ascii="Times New Roman" w:hAnsi="Times New Roman"/>
          <w:sz w:val="28"/>
          <w:szCs w:val="28"/>
        </w:rPr>
      </w:pPr>
      <w:r w:rsidRPr="00C30759">
        <w:rPr>
          <w:rFonts w:ascii="Times New Roman" w:hAnsi="Times New Roman"/>
          <w:sz w:val="28"/>
          <w:szCs w:val="28"/>
        </w:rPr>
        <w:t xml:space="preserve">Распечатать на </w:t>
      </w:r>
      <w:r>
        <w:rPr>
          <w:rFonts w:ascii="Times New Roman" w:hAnsi="Times New Roman"/>
          <w:sz w:val="28"/>
          <w:szCs w:val="28"/>
        </w:rPr>
        <w:t>3D-принтер</w:t>
      </w:r>
      <w:r w:rsidRPr="00C30759">
        <w:rPr>
          <w:rFonts w:ascii="Times New Roman" w:hAnsi="Times New Roman"/>
          <w:sz w:val="28"/>
          <w:szCs w:val="28"/>
        </w:rPr>
        <w:t xml:space="preserve">е элементы конструкции ракеты и системы спасения по созданной </w:t>
      </w:r>
      <w:r>
        <w:rPr>
          <w:rFonts w:ascii="Times New Roman" w:hAnsi="Times New Roman"/>
          <w:sz w:val="28"/>
          <w:szCs w:val="28"/>
        </w:rPr>
        <w:t>3D-модел</w:t>
      </w:r>
      <w:r w:rsidRPr="00C30759">
        <w:rPr>
          <w:rFonts w:ascii="Times New Roman" w:hAnsi="Times New Roman"/>
          <w:sz w:val="28"/>
          <w:szCs w:val="28"/>
        </w:rPr>
        <w:t>и.</w:t>
      </w:r>
    </w:p>
    <w:p w:rsidR="003241F0" w:rsidRPr="00C30759" w:rsidRDefault="003241F0" w:rsidP="006560B3">
      <w:pPr>
        <w:numPr>
          <w:ilvl w:val="0"/>
          <w:numId w:val="14"/>
        </w:numPr>
        <w:suppressAutoHyphens w:val="0"/>
        <w:spacing w:after="200" w:line="360" w:lineRule="auto"/>
        <w:ind w:left="0" w:firstLine="709"/>
        <w:jc w:val="both"/>
        <w:rPr>
          <w:rFonts w:ascii="Times New Roman" w:hAnsi="Times New Roman"/>
          <w:sz w:val="28"/>
          <w:szCs w:val="28"/>
        </w:rPr>
      </w:pPr>
      <w:r w:rsidRPr="00C30759">
        <w:rPr>
          <w:rFonts w:ascii="Times New Roman" w:hAnsi="Times New Roman"/>
          <w:sz w:val="28"/>
          <w:szCs w:val="28"/>
        </w:rPr>
        <w:t>Собрать и отработать систему спасения.</w:t>
      </w:r>
    </w:p>
    <w:p w:rsidR="003241F0" w:rsidRPr="00C30759" w:rsidRDefault="003241F0" w:rsidP="006560B3">
      <w:pPr>
        <w:numPr>
          <w:ilvl w:val="0"/>
          <w:numId w:val="14"/>
        </w:numPr>
        <w:suppressAutoHyphens w:val="0"/>
        <w:spacing w:after="200" w:line="360" w:lineRule="auto"/>
        <w:ind w:left="0" w:firstLine="709"/>
        <w:jc w:val="both"/>
        <w:rPr>
          <w:rFonts w:ascii="Times New Roman" w:hAnsi="Times New Roman"/>
          <w:sz w:val="28"/>
          <w:szCs w:val="28"/>
        </w:rPr>
      </w:pPr>
      <w:r w:rsidRPr="00C30759">
        <w:rPr>
          <w:rFonts w:ascii="Times New Roman" w:hAnsi="Times New Roman"/>
          <w:sz w:val="28"/>
          <w:szCs w:val="28"/>
        </w:rPr>
        <w:t>Осуществить сборку электронных компонентов бортового компьютера.</w:t>
      </w:r>
    </w:p>
    <w:p w:rsidR="003241F0" w:rsidRPr="00C30759" w:rsidRDefault="003241F0" w:rsidP="006560B3">
      <w:pPr>
        <w:numPr>
          <w:ilvl w:val="0"/>
          <w:numId w:val="14"/>
        </w:numPr>
        <w:suppressAutoHyphens w:val="0"/>
        <w:spacing w:after="200" w:line="360" w:lineRule="auto"/>
        <w:ind w:left="0" w:firstLine="709"/>
        <w:jc w:val="both"/>
        <w:rPr>
          <w:rFonts w:ascii="Times New Roman" w:hAnsi="Times New Roman"/>
          <w:sz w:val="28"/>
          <w:szCs w:val="28"/>
        </w:rPr>
      </w:pPr>
      <w:r w:rsidRPr="00C30759">
        <w:rPr>
          <w:rFonts w:ascii="Times New Roman" w:hAnsi="Times New Roman"/>
          <w:sz w:val="28"/>
          <w:szCs w:val="28"/>
        </w:rPr>
        <w:t xml:space="preserve">Провести программирование бортового компьютера в программной среде </w:t>
      </w:r>
      <w:proofErr w:type="spellStart"/>
      <w:r w:rsidRPr="00C30759">
        <w:rPr>
          <w:rFonts w:ascii="Times New Roman" w:hAnsi="Times New Roman"/>
          <w:sz w:val="28"/>
          <w:szCs w:val="28"/>
        </w:rPr>
        <w:t>Arduino</w:t>
      </w:r>
      <w:proofErr w:type="spellEnd"/>
      <w:r w:rsidRPr="00C30759">
        <w:rPr>
          <w:rFonts w:ascii="Times New Roman" w:hAnsi="Times New Roman"/>
          <w:sz w:val="28"/>
          <w:szCs w:val="28"/>
        </w:rPr>
        <w:t xml:space="preserve">. </w:t>
      </w:r>
    </w:p>
    <w:p w:rsidR="003241F0" w:rsidRPr="00C30759" w:rsidRDefault="003241F0" w:rsidP="006560B3">
      <w:pPr>
        <w:numPr>
          <w:ilvl w:val="0"/>
          <w:numId w:val="14"/>
        </w:numPr>
        <w:suppressAutoHyphens w:val="0"/>
        <w:spacing w:after="200" w:line="360" w:lineRule="auto"/>
        <w:ind w:left="0" w:firstLine="709"/>
        <w:jc w:val="both"/>
        <w:rPr>
          <w:rFonts w:ascii="Times New Roman" w:hAnsi="Times New Roman"/>
          <w:sz w:val="28"/>
          <w:szCs w:val="28"/>
        </w:rPr>
      </w:pPr>
      <w:r w:rsidRPr="00C30759">
        <w:rPr>
          <w:rFonts w:ascii="Times New Roman" w:hAnsi="Times New Roman"/>
          <w:sz w:val="28"/>
          <w:szCs w:val="28"/>
        </w:rPr>
        <w:t xml:space="preserve">Провести испытания ракеты. </w:t>
      </w:r>
    </w:p>
    <w:bookmarkEnd w:id="26"/>
    <w:p w:rsidR="003241F0" w:rsidRDefault="003241F0" w:rsidP="003241F0">
      <w:pPr>
        <w:spacing w:line="360" w:lineRule="auto"/>
        <w:ind w:firstLine="709"/>
        <w:jc w:val="both"/>
        <w:rPr>
          <w:rFonts w:ascii="Times New Roman" w:hAnsi="Times New Roman"/>
          <w:sz w:val="28"/>
          <w:szCs w:val="28"/>
        </w:rPr>
      </w:pPr>
      <w:r w:rsidRPr="00A41CB8">
        <w:rPr>
          <w:rFonts w:ascii="Times New Roman" w:hAnsi="Times New Roman"/>
          <w:b/>
          <w:bCs/>
          <w:sz w:val="28"/>
          <w:szCs w:val="28"/>
        </w:rPr>
        <w:t>Время выполнения:</w:t>
      </w:r>
      <w:r>
        <w:rPr>
          <w:rFonts w:ascii="Times New Roman" w:hAnsi="Times New Roman"/>
          <w:sz w:val="28"/>
          <w:szCs w:val="28"/>
        </w:rPr>
        <w:t xml:space="preserve"> 13 </w:t>
      </w:r>
      <w:proofErr w:type="spellStart"/>
      <w:r>
        <w:rPr>
          <w:rFonts w:ascii="Times New Roman" w:hAnsi="Times New Roman"/>
          <w:sz w:val="28"/>
          <w:szCs w:val="28"/>
        </w:rPr>
        <w:t>ак</w:t>
      </w:r>
      <w:proofErr w:type="spellEnd"/>
      <w:r>
        <w:rPr>
          <w:rFonts w:ascii="Times New Roman" w:hAnsi="Times New Roman"/>
          <w:sz w:val="28"/>
          <w:szCs w:val="28"/>
        </w:rPr>
        <w:t>.</w:t>
      </w:r>
      <w:r w:rsidRPr="003972CB">
        <w:rPr>
          <w:rFonts w:ascii="Times New Roman" w:hAnsi="Times New Roman"/>
          <w:sz w:val="28"/>
          <w:szCs w:val="28"/>
        </w:rPr>
        <w:t xml:space="preserve"> час</w:t>
      </w:r>
      <w:r>
        <w:rPr>
          <w:rFonts w:ascii="Times New Roman" w:hAnsi="Times New Roman"/>
          <w:sz w:val="28"/>
          <w:szCs w:val="28"/>
        </w:rPr>
        <w:t>ов</w:t>
      </w:r>
    </w:p>
    <w:p w:rsidR="003241F0" w:rsidRDefault="003241F0" w:rsidP="003241F0">
      <w:pPr>
        <w:ind w:left="720"/>
        <w:rPr>
          <w:rFonts w:ascii="Times New Roman" w:hAnsi="Times New Roman"/>
          <w:sz w:val="28"/>
          <w:szCs w:val="28"/>
        </w:rPr>
      </w:pPr>
      <w:r>
        <w:rPr>
          <w:rFonts w:ascii="Times New Roman" w:hAnsi="Times New Roman"/>
          <w:b/>
          <w:bCs/>
          <w:sz w:val="28"/>
          <w:szCs w:val="28"/>
        </w:rPr>
        <w:t>Общее положение задания:</w:t>
      </w:r>
      <w:r>
        <w:rPr>
          <w:rFonts w:ascii="Times New Roman" w:hAnsi="Times New Roman"/>
          <w:sz w:val="28"/>
          <w:szCs w:val="28"/>
        </w:rPr>
        <w:t xml:space="preserve"> </w:t>
      </w:r>
    </w:p>
    <w:p w:rsidR="003241F0" w:rsidRPr="00C30759" w:rsidRDefault="003241F0" w:rsidP="003241F0">
      <w:pPr>
        <w:spacing w:line="360" w:lineRule="auto"/>
        <w:ind w:firstLine="709"/>
        <w:jc w:val="both"/>
        <w:rPr>
          <w:rFonts w:ascii="Times New Roman" w:hAnsi="Times New Roman"/>
          <w:sz w:val="28"/>
          <w:szCs w:val="28"/>
        </w:rPr>
      </w:pPr>
      <w:r>
        <w:rPr>
          <w:rFonts w:ascii="Times New Roman" w:hAnsi="Times New Roman"/>
          <w:bCs/>
          <w:iCs/>
          <w:sz w:val="28"/>
          <w:szCs w:val="28"/>
          <w:lang w:eastAsia="ru-RU"/>
        </w:rPr>
        <w:t>Учащ</w:t>
      </w:r>
      <w:r>
        <w:rPr>
          <w:rFonts w:ascii="Times New Roman" w:hAnsi="Times New Roman"/>
          <w:sz w:val="28"/>
          <w:szCs w:val="28"/>
        </w:rPr>
        <w:t>иеся знакомятся с разными средами создания модели для ее дальнейшего продвижения и испытания. Школьникам необходимо с</w:t>
      </w:r>
      <w:r w:rsidRPr="00C30759">
        <w:rPr>
          <w:rFonts w:ascii="Times New Roman" w:hAnsi="Times New Roman"/>
          <w:sz w:val="28"/>
          <w:szCs w:val="28"/>
        </w:rPr>
        <w:t xml:space="preserve">проектировать ракету в программе </w:t>
      </w:r>
      <w:proofErr w:type="spellStart"/>
      <w:r w:rsidRPr="00C30759">
        <w:rPr>
          <w:rFonts w:ascii="Times New Roman" w:hAnsi="Times New Roman"/>
          <w:sz w:val="28"/>
          <w:szCs w:val="28"/>
        </w:rPr>
        <w:t>OpenRocket</w:t>
      </w:r>
      <w:proofErr w:type="spellEnd"/>
      <w:r w:rsidRPr="00C30759">
        <w:rPr>
          <w:rFonts w:ascii="Times New Roman" w:hAnsi="Times New Roman"/>
          <w:sz w:val="28"/>
          <w:szCs w:val="28"/>
        </w:rPr>
        <w:t>.</w:t>
      </w:r>
      <w:r>
        <w:rPr>
          <w:rFonts w:ascii="Times New Roman" w:hAnsi="Times New Roman"/>
          <w:sz w:val="28"/>
          <w:szCs w:val="28"/>
        </w:rPr>
        <w:t xml:space="preserve"> </w:t>
      </w:r>
      <w:r w:rsidRPr="00C30759">
        <w:rPr>
          <w:rFonts w:ascii="Times New Roman" w:hAnsi="Times New Roman"/>
          <w:sz w:val="28"/>
          <w:szCs w:val="28"/>
        </w:rPr>
        <w:t xml:space="preserve">Создать </w:t>
      </w:r>
      <w:r>
        <w:rPr>
          <w:rFonts w:ascii="Times New Roman" w:hAnsi="Times New Roman"/>
          <w:sz w:val="28"/>
          <w:szCs w:val="28"/>
        </w:rPr>
        <w:t>3D-модел</w:t>
      </w:r>
      <w:r w:rsidRPr="00C30759">
        <w:rPr>
          <w:rFonts w:ascii="Times New Roman" w:hAnsi="Times New Roman"/>
          <w:sz w:val="28"/>
          <w:szCs w:val="28"/>
        </w:rPr>
        <w:t xml:space="preserve">ь </w:t>
      </w:r>
      <w:r w:rsidRPr="00C30759">
        <w:rPr>
          <w:rFonts w:ascii="Times New Roman" w:hAnsi="Times New Roman"/>
          <w:sz w:val="28"/>
          <w:szCs w:val="28"/>
        </w:rPr>
        <w:lastRenderedPageBreak/>
        <w:t>конструкции ракеты, в том числе системы спасения.</w:t>
      </w:r>
      <w:r>
        <w:rPr>
          <w:rFonts w:ascii="Times New Roman" w:hAnsi="Times New Roman"/>
          <w:sz w:val="28"/>
          <w:szCs w:val="28"/>
        </w:rPr>
        <w:t xml:space="preserve"> </w:t>
      </w:r>
      <w:r w:rsidRPr="00C30759">
        <w:rPr>
          <w:rFonts w:ascii="Times New Roman" w:hAnsi="Times New Roman"/>
          <w:sz w:val="28"/>
          <w:szCs w:val="28"/>
        </w:rPr>
        <w:t xml:space="preserve">Распечатать на </w:t>
      </w:r>
      <w:r>
        <w:rPr>
          <w:rFonts w:ascii="Times New Roman" w:hAnsi="Times New Roman"/>
          <w:sz w:val="28"/>
          <w:szCs w:val="28"/>
        </w:rPr>
        <w:t>3D-принтер</w:t>
      </w:r>
      <w:r w:rsidRPr="00C30759">
        <w:rPr>
          <w:rFonts w:ascii="Times New Roman" w:hAnsi="Times New Roman"/>
          <w:sz w:val="28"/>
          <w:szCs w:val="28"/>
        </w:rPr>
        <w:t xml:space="preserve">е элементы конструкции ракеты и системы спасения по созданной </w:t>
      </w:r>
      <w:r>
        <w:rPr>
          <w:rFonts w:ascii="Times New Roman" w:hAnsi="Times New Roman"/>
          <w:sz w:val="28"/>
          <w:szCs w:val="28"/>
        </w:rPr>
        <w:t>3D-модел</w:t>
      </w:r>
      <w:r w:rsidRPr="00C30759">
        <w:rPr>
          <w:rFonts w:ascii="Times New Roman" w:hAnsi="Times New Roman"/>
          <w:sz w:val="28"/>
          <w:szCs w:val="28"/>
        </w:rPr>
        <w:t>и.</w:t>
      </w:r>
      <w:r>
        <w:rPr>
          <w:rFonts w:ascii="Times New Roman" w:hAnsi="Times New Roman"/>
          <w:sz w:val="28"/>
          <w:szCs w:val="28"/>
        </w:rPr>
        <w:t xml:space="preserve"> </w:t>
      </w:r>
      <w:bookmarkStart w:id="29" w:name="_Hlk72708926"/>
      <w:r w:rsidRPr="00C30759">
        <w:rPr>
          <w:rFonts w:ascii="Times New Roman" w:hAnsi="Times New Roman"/>
          <w:sz w:val="28"/>
          <w:szCs w:val="28"/>
        </w:rPr>
        <w:t>Изготовить корпус ракеты</w:t>
      </w:r>
      <w:r>
        <w:rPr>
          <w:rFonts w:ascii="Times New Roman" w:hAnsi="Times New Roman"/>
          <w:sz w:val="28"/>
          <w:szCs w:val="28"/>
        </w:rPr>
        <w:t>, с</w:t>
      </w:r>
      <w:r w:rsidRPr="00C30759">
        <w:rPr>
          <w:rFonts w:ascii="Times New Roman" w:hAnsi="Times New Roman"/>
          <w:sz w:val="28"/>
          <w:szCs w:val="28"/>
        </w:rPr>
        <w:t>обрать и отработать систему спасения.</w:t>
      </w:r>
      <w:r>
        <w:rPr>
          <w:rFonts w:ascii="Times New Roman" w:hAnsi="Times New Roman"/>
          <w:sz w:val="28"/>
          <w:szCs w:val="28"/>
        </w:rPr>
        <w:t xml:space="preserve"> </w:t>
      </w:r>
      <w:r w:rsidRPr="00C30759">
        <w:rPr>
          <w:rFonts w:ascii="Times New Roman" w:hAnsi="Times New Roman"/>
          <w:sz w:val="28"/>
          <w:szCs w:val="28"/>
        </w:rPr>
        <w:t>Осуществить сборку электронных компонентов бортового компьютера</w:t>
      </w:r>
      <w:r>
        <w:rPr>
          <w:rFonts w:ascii="Times New Roman" w:hAnsi="Times New Roman"/>
          <w:sz w:val="28"/>
          <w:szCs w:val="28"/>
        </w:rPr>
        <w:t xml:space="preserve"> и п</w:t>
      </w:r>
      <w:r w:rsidRPr="00C30759">
        <w:rPr>
          <w:rFonts w:ascii="Times New Roman" w:hAnsi="Times New Roman"/>
          <w:sz w:val="28"/>
          <w:szCs w:val="28"/>
        </w:rPr>
        <w:t xml:space="preserve">ровести программирование бортового компьютера в программной среде </w:t>
      </w:r>
      <w:proofErr w:type="spellStart"/>
      <w:r w:rsidRPr="00C30759">
        <w:rPr>
          <w:rFonts w:ascii="Times New Roman" w:hAnsi="Times New Roman"/>
          <w:sz w:val="28"/>
          <w:szCs w:val="28"/>
        </w:rPr>
        <w:t>Arduino</w:t>
      </w:r>
      <w:proofErr w:type="spellEnd"/>
      <w:r w:rsidRPr="00C30759">
        <w:rPr>
          <w:rFonts w:ascii="Times New Roman" w:hAnsi="Times New Roman"/>
          <w:sz w:val="28"/>
          <w:szCs w:val="28"/>
        </w:rPr>
        <w:t xml:space="preserve">. </w:t>
      </w:r>
      <w:r>
        <w:rPr>
          <w:rFonts w:ascii="Times New Roman" w:hAnsi="Times New Roman"/>
          <w:sz w:val="28"/>
          <w:szCs w:val="28"/>
        </w:rPr>
        <w:t>П</w:t>
      </w:r>
      <w:r w:rsidRPr="00C30759">
        <w:rPr>
          <w:rFonts w:ascii="Times New Roman" w:hAnsi="Times New Roman"/>
          <w:sz w:val="28"/>
          <w:szCs w:val="28"/>
        </w:rPr>
        <w:t>ровести отладку работы программных алгоритмов</w:t>
      </w:r>
      <w:r>
        <w:rPr>
          <w:rFonts w:ascii="Times New Roman" w:hAnsi="Times New Roman"/>
          <w:sz w:val="28"/>
          <w:szCs w:val="28"/>
        </w:rPr>
        <w:t xml:space="preserve"> и </w:t>
      </w:r>
      <w:r w:rsidRPr="00C30759">
        <w:rPr>
          <w:rFonts w:ascii="Times New Roman" w:hAnsi="Times New Roman"/>
          <w:sz w:val="28"/>
          <w:szCs w:val="28"/>
        </w:rPr>
        <w:t xml:space="preserve">испытания ракеты. </w:t>
      </w:r>
    </w:p>
    <w:bookmarkEnd w:id="29"/>
    <w:p w:rsidR="003241F0" w:rsidRPr="00D20C1D" w:rsidRDefault="003241F0" w:rsidP="003241F0">
      <w:pPr>
        <w:spacing w:line="360" w:lineRule="auto"/>
        <w:ind w:firstLine="709"/>
        <w:jc w:val="both"/>
        <w:rPr>
          <w:rFonts w:ascii="Times New Roman" w:hAnsi="Times New Roman"/>
          <w:sz w:val="28"/>
          <w:szCs w:val="28"/>
        </w:rPr>
      </w:pPr>
      <w:r w:rsidRPr="00A41CB8">
        <w:rPr>
          <w:rFonts w:ascii="Times New Roman" w:hAnsi="Times New Roman"/>
          <w:b/>
          <w:bCs/>
          <w:sz w:val="28"/>
          <w:szCs w:val="28"/>
        </w:rPr>
        <w:t>Программное обеспечение:</w:t>
      </w:r>
      <w:r w:rsidRPr="003972CB">
        <w:rPr>
          <w:rFonts w:ascii="Times New Roman" w:hAnsi="Times New Roman"/>
          <w:sz w:val="28"/>
          <w:szCs w:val="28"/>
        </w:rPr>
        <w:t xml:space="preserve"> </w:t>
      </w:r>
      <w:r>
        <w:rPr>
          <w:rFonts w:ascii="Times New Roman" w:hAnsi="Times New Roman"/>
          <w:sz w:val="28"/>
          <w:szCs w:val="28"/>
        </w:rPr>
        <w:t>программа</w:t>
      </w:r>
      <w:r w:rsidRPr="00FA24C2">
        <w:rPr>
          <w:rFonts w:ascii="Times New Roman" w:hAnsi="Times New Roman"/>
          <w:sz w:val="28"/>
          <w:szCs w:val="28"/>
        </w:rPr>
        <w:t xml:space="preserve"> </w:t>
      </w:r>
      <w:proofErr w:type="spellStart"/>
      <w:r w:rsidRPr="00FA24C2">
        <w:rPr>
          <w:rFonts w:ascii="Times New Roman" w:hAnsi="Times New Roman"/>
          <w:sz w:val="28"/>
          <w:szCs w:val="28"/>
        </w:rPr>
        <w:t>OpenRocket</w:t>
      </w:r>
      <w:proofErr w:type="spellEnd"/>
      <w:r>
        <w:rPr>
          <w:rFonts w:ascii="Times New Roman" w:hAnsi="Times New Roman"/>
          <w:sz w:val="28"/>
          <w:szCs w:val="28"/>
        </w:rPr>
        <w:t xml:space="preserve">, </w:t>
      </w:r>
      <w:r w:rsidRPr="00FA24C2">
        <w:rPr>
          <w:rFonts w:ascii="Times New Roman" w:hAnsi="Times New Roman"/>
          <w:sz w:val="28"/>
          <w:szCs w:val="28"/>
        </w:rPr>
        <w:t>программн</w:t>
      </w:r>
      <w:r>
        <w:rPr>
          <w:rFonts w:ascii="Times New Roman" w:hAnsi="Times New Roman"/>
          <w:sz w:val="28"/>
          <w:szCs w:val="28"/>
        </w:rPr>
        <w:t>ая</w:t>
      </w:r>
      <w:r w:rsidRPr="00FA24C2">
        <w:rPr>
          <w:rFonts w:ascii="Times New Roman" w:hAnsi="Times New Roman"/>
          <w:sz w:val="28"/>
          <w:szCs w:val="28"/>
        </w:rPr>
        <w:t xml:space="preserve"> сред</w:t>
      </w:r>
      <w:r>
        <w:rPr>
          <w:rFonts w:ascii="Times New Roman" w:hAnsi="Times New Roman"/>
          <w:sz w:val="28"/>
          <w:szCs w:val="28"/>
        </w:rPr>
        <w:t>а</w:t>
      </w:r>
      <w:r w:rsidRPr="00FA24C2">
        <w:rPr>
          <w:rFonts w:ascii="Times New Roman" w:hAnsi="Times New Roman"/>
          <w:sz w:val="28"/>
          <w:szCs w:val="28"/>
        </w:rPr>
        <w:t xml:space="preserve"> </w:t>
      </w:r>
      <w:proofErr w:type="spellStart"/>
      <w:r w:rsidRPr="00FA24C2">
        <w:rPr>
          <w:rFonts w:ascii="Times New Roman" w:hAnsi="Times New Roman"/>
          <w:sz w:val="28"/>
          <w:szCs w:val="28"/>
        </w:rPr>
        <w:t>Arduino</w:t>
      </w:r>
      <w:proofErr w:type="spellEnd"/>
      <w:r>
        <w:rPr>
          <w:rFonts w:ascii="Times New Roman" w:hAnsi="Times New Roman"/>
          <w:sz w:val="28"/>
          <w:szCs w:val="28"/>
        </w:rPr>
        <w:t>, BLENDER,</w:t>
      </w:r>
      <w:r w:rsidRPr="00FA24C2">
        <w:rPr>
          <w:rFonts w:ascii="Times New Roman" w:hAnsi="Times New Roman"/>
          <w:sz w:val="28"/>
          <w:szCs w:val="28"/>
        </w:rPr>
        <w:t xml:space="preserve"> </w:t>
      </w:r>
      <w:r>
        <w:rPr>
          <w:rFonts w:ascii="Times New Roman" w:hAnsi="Times New Roman"/>
          <w:sz w:val="28"/>
          <w:szCs w:val="28"/>
        </w:rPr>
        <w:t>компас</w:t>
      </w:r>
      <w:r w:rsidRPr="00FA24C2">
        <w:rPr>
          <w:rFonts w:ascii="Times New Roman" w:hAnsi="Times New Roman"/>
          <w:sz w:val="28"/>
          <w:szCs w:val="28"/>
        </w:rPr>
        <w:t>.</w:t>
      </w:r>
    </w:p>
    <w:p w:rsidR="003241F0" w:rsidRPr="00FA24C2" w:rsidRDefault="003241F0" w:rsidP="003241F0">
      <w:pPr>
        <w:spacing w:line="360" w:lineRule="auto"/>
        <w:ind w:firstLine="709"/>
        <w:jc w:val="both"/>
        <w:rPr>
          <w:rFonts w:ascii="Times New Roman" w:hAnsi="Times New Roman"/>
          <w:sz w:val="28"/>
          <w:szCs w:val="28"/>
        </w:rPr>
      </w:pPr>
      <w:r w:rsidRPr="00A41CB8">
        <w:rPr>
          <w:rFonts w:ascii="Times New Roman" w:hAnsi="Times New Roman"/>
          <w:b/>
          <w:bCs/>
          <w:sz w:val="28"/>
          <w:szCs w:val="28"/>
        </w:rPr>
        <w:t>Оборудование и расходные материалы:</w:t>
      </w:r>
      <w:r w:rsidRPr="00E03DBB">
        <w:rPr>
          <w:rFonts w:ascii="Times New Roman" w:hAnsi="Times New Roman"/>
          <w:color w:val="000000"/>
          <w:sz w:val="28"/>
          <w:szCs w:val="28"/>
          <w:lang w:eastAsia="ru-RU"/>
        </w:rPr>
        <w:t xml:space="preserve"> </w:t>
      </w:r>
      <w:r w:rsidRPr="00FA24C2">
        <w:rPr>
          <w:rFonts w:ascii="Times New Roman" w:hAnsi="Times New Roman"/>
          <w:sz w:val="28"/>
          <w:szCs w:val="28"/>
        </w:rPr>
        <w:t>ноутбук с предустановленной операционной системой, офисным программным обеспечением, экран, проектор, МФУ, раздаточный материал</w:t>
      </w:r>
      <w:r>
        <w:rPr>
          <w:rFonts w:ascii="Times New Roman" w:hAnsi="Times New Roman"/>
          <w:sz w:val="28"/>
          <w:szCs w:val="28"/>
        </w:rPr>
        <w:t>, 3D-принтер, пластик, инструменты для пост-обработки моделей, клей.</w:t>
      </w:r>
    </w:p>
    <w:p w:rsidR="003241F0" w:rsidRPr="00A41CB8" w:rsidRDefault="003241F0" w:rsidP="003241F0">
      <w:pPr>
        <w:spacing w:line="360" w:lineRule="auto"/>
        <w:ind w:firstLine="720"/>
        <w:jc w:val="both"/>
        <w:rPr>
          <w:rFonts w:ascii="Times New Roman" w:hAnsi="Times New Roman"/>
          <w:b/>
          <w:bCs/>
          <w:sz w:val="28"/>
          <w:szCs w:val="28"/>
        </w:rPr>
      </w:pPr>
      <w:r w:rsidRPr="00A41CB8">
        <w:rPr>
          <w:rFonts w:ascii="Times New Roman" w:hAnsi="Times New Roman"/>
          <w:b/>
          <w:bCs/>
          <w:sz w:val="28"/>
          <w:szCs w:val="28"/>
        </w:rPr>
        <w:t xml:space="preserve">Требования к компетенциям </w:t>
      </w:r>
      <w:r w:rsidRPr="00872C59">
        <w:rPr>
          <w:rFonts w:ascii="Times New Roman" w:hAnsi="Times New Roman"/>
          <w:b/>
          <w:bCs/>
          <w:iCs/>
          <w:sz w:val="28"/>
          <w:szCs w:val="28"/>
          <w:lang w:eastAsia="ru-RU"/>
        </w:rPr>
        <w:t>учащ</w:t>
      </w:r>
      <w:r>
        <w:rPr>
          <w:rFonts w:ascii="Times New Roman" w:hAnsi="Times New Roman"/>
          <w:b/>
          <w:bCs/>
          <w:sz w:val="28"/>
          <w:szCs w:val="28"/>
        </w:rPr>
        <w:t>ихся</w:t>
      </w:r>
      <w:r w:rsidRPr="00A41CB8">
        <w:rPr>
          <w:rFonts w:ascii="Times New Roman" w:hAnsi="Times New Roman"/>
          <w:b/>
          <w:bCs/>
          <w:sz w:val="28"/>
          <w:szCs w:val="28"/>
        </w:rPr>
        <w:t>:</w:t>
      </w:r>
    </w:p>
    <w:p w:rsidR="003241F0" w:rsidRPr="00FA24C2" w:rsidRDefault="003241F0" w:rsidP="006560B3">
      <w:pPr>
        <w:numPr>
          <w:ilvl w:val="0"/>
          <w:numId w:val="11"/>
        </w:numPr>
        <w:tabs>
          <w:tab w:val="clear" w:pos="490"/>
          <w:tab w:val="num" w:pos="208"/>
        </w:tabs>
        <w:suppressAutoHyphens w:val="0"/>
        <w:spacing w:after="200" w:line="360" w:lineRule="auto"/>
        <w:ind w:left="0" w:firstLine="720"/>
        <w:jc w:val="both"/>
        <w:rPr>
          <w:rFonts w:ascii="Times New Roman" w:hAnsi="Times New Roman"/>
          <w:sz w:val="28"/>
          <w:szCs w:val="28"/>
        </w:rPr>
      </w:pPr>
      <w:r w:rsidRPr="00FA24C2">
        <w:rPr>
          <w:rFonts w:ascii="Times New Roman" w:hAnsi="Times New Roman"/>
          <w:sz w:val="28"/>
          <w:szCs w:val="28"/>
          <w:lang w:val="ru"/>
        </w:rPr>
        <w:t>испытывают потребность в самореализации посредством участия в соревнованиях по запуску ракеты</w:t>
      </w:r>
      <w:r>
        <w:rPr>
          <w:rFonts w:ascii="Times New Roman" w:hAnsi="Times New Roman"/>
          <w:sz w:val="28"/>
          <w:szCs w:val="28"/>
          <w:lang w:val="ru"/>
        </w:rPr>
        <w:t>;</w:t>
      </w:r>
    </w:p>
    <w:p w:rsidR="003241F0" w:rsidRPr="00FA24C2" w:rsidRDefault="003241F0" w:rsidP="006560B3">
      <w:pPr>
        <w:numPr>
          <w:ilvl w:val="0"/>
          <w:numId w:val="11"/>
        </w:numPr>
        <w:tabs>
          <w:tab w:val="clear" w:pos="490"/>
          <w:tab w:val="num" w:pos="208"/>
        </w:tabs>
        <w:suppressAutoHyphens w:val="0"/>
        <w:spacing w:after="200" w:line="360" w:lineRule="auto"/>
        <w:ind w:left="0" w:firstLine="720"/>
        <w:jc w:val="both"/>
        <w:rPr>
          <w:rFonts w:ascii="Times New Roman" w:hAnsi="Times New Roman"/>
          <w:sz w:val="28"/>
          <w:szCs w:val="28"/>
        </w:rPr>
      </w:pPr>
      <w:r w:rsidRPr="00FA24C2">
        <w:rPr>
          <w:rFonts w:ascii="Times New Roman" w:hAnsi="Times New Roman"/>
          <w:sz w:val="28"/>
          <w:szCs w:val="28"/>
          <w:lang w:val="ru"/>
        </w:rPr>
        <w:t>обладают способностью конструктивно взаимодейств</w:t>
      </w:r>
      <w:r>
        <w:rPr>
          <w:rFonts w:ascii="Times New Roman" w:hAnsi="Times New Roman"/>
          <w:sz w:val="28"/>
          <w:szCs w:val="28"/>
          <w:lang w:val="ru"/>
        </w:rPr>
        <w:t>овать</w:t>
      </w:r>
      <w:r w:rsidRPr="00FA24C2">
        <w:rPr>
          <w:rFonts w:ascii="Times New Roman" w:hAnsi="Times New Roman"/>
          <w:sz w:val="28"/>
          <w:szCs w:val="28"/>
          <w:lang w:val="ru"/>
        </w:rPr>
        <w:t xml:space="preserve">; </w:t>
      </w:r>
      <w:r>
        <w:rPr>
          <w:rFonts w:ascii="Times New Roman" w:hAnsi="Times New Roman"/>
          <w:sz w:val="28"/>
          <w:szCs w:val="28"/>
          <w:lang w:val="ru"/>
        </w:rPr>
        <w:t>адекватно оценивать результаты своего труда;</w:t>
      </w:r>
      <w:r w:rsidRPr="00FA24C2">
        <w:rPr>
          <w:rFonts w:ascii="Times New Roman" w:hAnsi="Times New Roman"/>
          <w:sz w:val="28"/>
          <w:szCs w:val="28"/>
          <w:lang w:val="ru"/>
        </w:rPr>
        <w:t xml:space="preserve"> </w:t>
      </w:r>
    </w:p>
    <w:p w:rsidR="003241F0" w:rsidRPr="00FA24C2" w:rsidRDefault="003241F0" w:rsidP="006560B3">
      <w:pPr>
        <w:numPr>
          <w:ilvl w:val="0"/>
          <w:numId w:val="11"/>
        </w:numPr>
        <w:tabs>
          <w:tab w:val="clear" w:pos="490"/>
          <w:tab w:val="num" w:pos="208"/>
        </w:tabs>
        <w:suppressAutoHyphens w:val="0"/>
        <w:spacing w:after="200" w:line="360" w:lineRule="auto"/>
        <w:ind w:left="0" w:firstLine="720"/>
        <w:jc w:val="both"/>
        <w:rPr>
          <w:rFonts w:ascii="Times New Roman" w:hAnsi="Times New Roman"/>
          <w:sz w:val="28"/>
          <w:szCs w:val="28"/>
        </w:rPr>
      </w:pPr>
      <w:r w:rsidRPr="00FA24C2">
        <w:rPr>
          <w:rFonts w:ascii="Times New Roman" w:hAnsi="Times New Roman"/>
          <w:bCs/>
          <w:sz w:val="28"/>
          <w:szCs w:val="28"/>
        </w:rPr>
        <w:t>развивают умение слушать и понимать других людей, работать в команде;</w:t>
      </w:r>
    </w:p>
    <w:p w:rsidR="003241F0" w:rsidRPr="00FA24C2" w:rsidRDefault="003241F0" w:rsidP="006560B3">
      <w:pPr>
        <w:numPr>
          <w:ilvl w:val="0"/>
          <w:numId w:val="12"/>
        </w:numPr>
        <w:tabs>
          <w:tab w:val="clear" w:pos="207"/>
          <w:tab w:val="num" w:pos="0"/>
        </w:tabs>
        <w:suppressAutoHyphens w:val="0"/>
        <w:spacing w:after="200" w:line="360" w:lineRule="auto"/>
        <w:ind w:left="0" w:firstLine="720"/>
        <w:jc w:val="both"/>
        <w:rPr>
          <w:rFonts w:ascii="Times New Roman" w:hAnsi="Times New Roman"/>
          <w:sz w:val="28"/>
          <w:szCs w:val="28"/>
        </w:rPr>
      </w:pPr>
      <w:r w:rsidRPr="00FA24C2">
        <w:rPr>
          <w:rFonts w:ascii="Times New Roman" w:hAnsi="Times New Roman"/>
          <w:sz w:val="28"/>
          <w:szCs w:val="28"/>
        </w:rPr>
        <w:t> учатся прогнозировать</w:t>
      </w:r>
      <w:r>
        <w:rPr>
          <w:rFonts w:ascii="Times New Roman" w:hAnsi="Times New Roman"/>
          <w:sz w:val="28"/>
          <w:szCs w:val="28"/>
        </w:rPr>
        <w:t>,</w:t>
      </w:r>
      <w:r w:rsidRPr="00FA24C2">
        <w:rPr>
          <w:rFonts w:ascii="Times New Roman" w:hAnsi="Times New Roman"/>
          <w:sz w:val="28"/>
          <w:szCs w:val="28"/>
        </w:rPr>
        <w:t xml:space="preserve"> по известной технологии</w:t>
      </w:r>
      <w:r>
        <w:rPr>
          <w:rFonts w:ascii="Times New Roman" w:hAnsi="Times New Roman"/>
          <w:sz w:val="28"/>
          <w:szCs w:val="28"/>
        </w:rPr>
        <w:t>,</w:t>
      </w:r>
      <w:r w:rsidRPr="00FA24C2">
        <w:rPr>
          <w:rFonts w:ascii="Times New Roman" w:hAnsi="Times New Roman"/>
          <w:sz w:val="28"/>
          <w:szCs w:val="28"/>
        </w:rPr>
        <w:t xml:space="preserve"> выходы (характеристики продукта) в зависимости от изменения входов/параметров/ресурсов, проверять прогнозы опытно-экспериментальным путём, в том числе самостоятельно планируя такого рода эксперименты;</w:t>
      </w:r>
    </w:p>
    <w:p w:rsidR="003241F0" w:rsidRPr="00FA24C2" w:rsidRDefault="003241F0" w:rsidP="006560B3">
      <w:pPr>
        <w:numPr>
          <w:ilvl w:val="0"/>
          <w:numId w:val="12"/>
        </w:numPr>
        <w:tabs>
          <w:tab w:val="clear" w:pos="207"/>
          <w:tab w:val="num" w:pos="0"/>
        </w:tabs>
        <w:suppressAutoHyphens w:val="0"/>
        <w:spacing w:after="200" w:line="360" w:lineRule="auto"/>
        <w:ind w:left="0" w:firstLine="720"/>
        <w:jc w:val="both"/>
        <w:rPr>
          <w:rFonts w:ascii="Times New Roman" w:hAnsi="Times New Roman"/>
          <w:sz w:val="28"/>
          <w:szCs w:val="28"/>
        </w:rPr>
      </w:pPr>
      <w:r w:rsidRPr="00FA24C2">
        <w:rPr>
          <w:rFonts w:ascii="Times New Roman" w:hAnsi="Times New Roman"/>
          <w:sz w:val="28"/>
          <w:szCs w:val="28"/>
        </w:rPr>
        <w:t>умеют проводить оценку и испытание полученного продукта;</w:t>
      </w:r>
    </w:p>
    <w:p w:rsidR="003241F0" w:rsidRPr="00FA24C2" w:rsidRDefault="003241F0" w:rsidP="006560B3">
      <w:pPr>
        <w:numPr>
          <w:ilvl w:val="0"/>
          <w:numId w:val="12"/>
        </w:numPr>
        <w:tabs>
          <w:tab w:val="clear" w:pos="207"/>
          <w:tab w:val="num" w:pos="0"/>
        </w:tabs>
        <w:suppressAutoHyphens w:val="0"/>
        <w:spacing w:after="200" w:line="360" w:lineRule="auto"/>
        <w:ind w:left="0" w:firstLine="720"/>
        <w:jc w:val="both"/>
        <w:rPr>
          <w:rFonts w:ascii="Times New Roman" w:hAnsi="Times New Roman"/>
          <w:sz w:val="28"/>
          <w:szCs w:val="28"/>
        </w:rPr>
      </w:pPr>
      <w:r w:rsidRPr="00FA24C2">
        <w:rPr>
          <w:rFonts w:ascii="Times New Roman" w:hAnsi="Times New Roman"/>
          <w:sz w:val="28"/>
          <w:szCs w:val="28"/>
        </w:rPr>
        <w:t>знают технологию сборки моделей ракет</w:t>
      </w:r>
      <w:r>
        <w:rPr>
          <w:rFonts w:ascii="Times New Roman" w:hAnsi="Times New Roman"/>
          <w:sz w:val="28"/>
          <w:szCs w:val="28"/>
        </w:rPr>
        <w:t>;</w:t>
      </w:r>
    </w:p>
    <w:p w:rsidR="003241F0" w:rsidRPr="00FA24C2" w:rsidRDefault="003241F0" w:rsidP="006560B3">
      <w:pPr>
        <w:numPr>
          <w:ilvl w:val="0"/>
          <w:numId w:val="12"/>
        </w:numPr>
        <w:tabs>
          <w:tab w:val="clear" w:pos="207"/>
          <w:tab w:val="num" w:pos="0"/>
        </w:tabs>
        <w:suppressAutoHyphens w:val="0"/>
        <w:spacing w:after="200" w:line="360" w:lineRule="auto"/>
        <w:ind w:left="0" w:firstLine="720"/>
        <w:jc w:val="both"/>
        <w:rPr>
          <w:rFonts w:ascii="Times New Roman" w:hAnsi="Times New Roman"/>
          <w:sz w:val="28"/>
          <w:szCs w:val="28"/>
        </w:rPr>
      </w:pPr>
      <w:r w:rsidRPr="00FA24C2">
        <w:rPr>
          <w:rFonts w:ascii="Times New Roman" w:hAnsi="Times New Roman"/>
          <w:sz w:val="28"/>
          <w:szCs w:val="28"/>
        </w:rPr>
        <w:lastRenderedPageBreak/>
        <w:t>знают теорию полета моделей ракет</w:t>
      </w:r>
      <w:r>
        <w:rPr>
          <w:rFonts w:ascii="Times New Roman" w:hAnsi="Times New Roman"/>
          <w:sz w:val="28"/>
          <w:szCs w:val="28"/>
        </w:rPr>
        <w:t>;</w:t>
      </w:r>
    </w:p>
    <w:p w:rsidR="003241F0" w:rsidRPr="00FA24C2" w:rsidRDefault="003241F0" w:rsidP="006560B3">
      <w:pPr>
        <w:numPr>
          <w:ilvl w:val="0"/>
          <w:numId w:val="12"/>
        </w:numPr>
        <w:tabs>
          <w:tab w:val="clear" w:pos="207"/>
          <w:tab w:val="num" w:pos="0"/>
        </w:tabs>
        <w:suppressAutoHyphens w:val="0"/>
        <w:spacing w:after="200" w:line="360" w:lineRule="auto"/>
        <w:ind w:left="0" w:firstLine="720"/>
        <w:jc w:val="both"/>
        <w:rPr>
          <w:rFonts w:ascii="Times New Roman" w:hAnsi="Times New Roman"/>
          <w:sz w:val="28"/>
          <w:szCs w:val="28"/>
        </w:rPr>
      </w:pPr>
      <w:r w:rsidRPr="00FA24C2">
        <w:rPr>
          <w:rFonts w:ascii="Times New Roman" w:hAnsi="Times New Roman"/>
          <w:sz w:val="28"/>
          <w:szCs w:val="28"/>
        </w:rPr>
        <w:t>владеют технологией построения простейших летательных аппаратов, умеют производить сборку по образцу</w:t>
      </w:r>
      <w:r>
        <w:rPr>
          <w:rFonts w:ascii="Times New Roman" w:hAnsi="Times New Roman"/>
          <w:sz w:val="28"/>
          <w:szCs w:val="28"/>
        </w:rPr>
        <w:t>;</w:t>
      </w:r>
      <w:r w:rsidRPr="00FA24C2">
        <w:rPr>
          <w:rFonts w:ascii="Times New Roman" w:hAnsi="Times New Roman"/>
          <w:sz w:val="28"/>
          <w:szCs w:val="28"/>
        </w:rPr>
        <w:t xml:space="preserve"> </w:t>
      </w:r>
    </w:p>
    <w:p w:rsidR="003241F0" w:rsidRPr="00FA24C2" w:rsidRDefault="003241F0" w:rsidP="006560B3">
      <w:pPr>
        <w:numPr>
          <w:ilvl w:val="0"/>
          <w:numId w:val="11"/>
        </w:numPr>
        <w:tabs>
          <w:tab w:val="clear" w:pos="490"/>
          <w:tab w:val="num" w:pos="208"/>
        </w:tabs>
        <w:suppressAutoHyphens w:val="0"/>
        <w:spacing w:after="200" w:line="360" w:lineRule="auto"/>
        <w:ind w:left="0" w:firstLine="720"/>
        <w:jc w:val="both"/>
        <w:rPr>
          <w:rFonts w:ascii="Times New Roman" w:hAnsi="Times New Roman"/>
          <w:sz w:val="28"/>
          <w:szCs w:val="28"/>
        </w:rPr>
      </w:pPr>
      <w:r w:rsidRPr="00FA24C2">
        <w:rPr>
          <w:rFonts w:ascii="Times New Roman" w:hAnsi="Times New Roman"/>
          <w:sz w:val="28"/>
          <w:szCs w:val="28"/>
        </w:rPr>
        <w:t>приобретают знания основ проектирования и управления проектами;</w:t>
      </w:r>
    </w:p>
    <w:p w:rsidR="003241F0" w:rsidRPr="00FA24C2" w:rsidRDefault="003241F0" w:rsidP="006560B3">
      <w:pPr>
        <w:numPr>
          <w:ilvl w:val="0"/>
          <w:numId w:val="11"/>
        </w:numPr>
        <w:tabs>
          <w:tab w:val="clear" w:pos="490"/>
          <w:tab w:val="num" w:pos="208"/>
        </w:tabs>
        <w:suppressAutoHyphens w:val="0"/>
        <w:spacing w:after="200" w:line="360" w:lineRule="auto"/>
        <w:ind w:left="0" w:firstLine="720"/>
        <w:jc w:val="both"/>
        <w:rPr>
          <w:rFonts w:ascii="Times New Roman" w:hAnsi="Times New Roman"/>
          <w:sz w:val="28"/>
          <w:szCs w:val="28"/>
        </w:rPr>
      </w:pPr>
      <w:r w:rsidRPr="00FA24C2">
        <w:rPr>
          <w:rFonts w:ascii="Times New Roman" w:hAnsi="Times New Roman"/>
          <w:sz w:val="28"/>
          <w:szCs w:val="28"/>
        </w:rPr>
        <w:t>знакомятся с методами и приёмами сбора и анализа информации;</w:t>
      </w:r>
    </w:p>
    <w:p w:rsidR="003241F0" w:rsidRPr="00FA24C2" w:rsidRDefault="003241F0" w:rsidP="006560B3">
      <w:pPr>
        <w:numPr>
          <w:ilvl w:val="0"/>
          <w:numId w:val="11"/>
        </w:numPr>
        <w:tabs>
          <w:tab w:val="clear" w:pos="490"/>
          <w:tab w:val="num" w:pos="208"/>
        </w:tabs>
        <w:suppressAutoHyphens w:val="0"/>
        <w:spacing w:after="200" w:line="360" w:lineRule="auto"/>
        <w:ind w:left="0" w:firstLine="720"/>
        <w:jc w:val="both"/>
        <w:rPr>
          <w:rFonts w:ascii="Times New Roman" w:hAnsi="Times New Roman"/>
          <w:sz w:val="28"/>
          <w:szCs w:val="28"/>
        </w:rPr>
      </w:pPr>
      <w:r w:rsidRPr="00FA24C2">
        <w:rPr>
          <w:rFonts w:ascii="Times New Roman" w:hAnsi="Times New Roman"/>
          <w:sz w:val="28"/>
          <w:szCs w:val="28"/>
        </w:rPr>
        <w:t>обучаются работе на специализированном оборудовании и в программных средах;</w:t>
      </w:r>
    </w:p>
    <w:p w:rsidR="003241F0" w:rsidRPr="00FA24C2" w:rsidRDefault="003241F0" w:rsidP="006560B3">
      <w:pPr>
        <w:numPr>
          <w:ilvl w:val="0"/>
          <w:numId w:val="11"/>
        </w:numPr>
        <w:tabs>
          <w:tab w:val="clear" w:pos="490"/>
          <w:tab w:val="num" w:pos="208"/>
        </w:tabs>
        <w:suppressAutoHyphens w:val="0"/>
        <w:spacing w:after="200" w:line="360" w:lineRule="auto"/>
        <w:ind w:left="0" w:firstLine="720"/>
        <w:jc w:val="both"/>
        <w:rPr>
          <w:rFonts w:ascii="Times New Roman" w:hAnsi="Times New Roman"/>
          <w:sz w:val="28"/>
          <w:szCs w:val="28"/>
        </w:rPr>
      </w:pPr>
      <w:r w:rsidRPr="00FA24C2">
        <w:rPr>
          <w:rFonts w:ascii="Times New Roman" w:hAnsi="Times New Roman"/>
          <w:sz w:val="28"/>
          <w:szCs w:val="28"/>
        </w:rPr>
        <w:t>развивают пространственно</w:t>
      </w:r>
      <w:r>
        <w:rPr>
          <w:rFonts w:ascii="Times New Roman" w:hAnsi="Times New Roman"/>
          <w:sz w:val="28"/>
          <w:szCs w:val="28"/>
        </w:rPr>
        <w:t>е</w:t>
      </w:r>
      <w:r w:rsidRPr="00FA24C2">
        <w:rPr>
          <w:rFonts w:ascii="Times New Roman" w:hAnsi="Times New Roman"/>
          <w:sz w:val="28"/>
          <w:szCs w:val="28"/>
        </w:rPr>
        <w:t xml:space="preserve"> мышлени</w:t>
      </w:r>
      <w:r>
        <w:rPr>
          <w:rFonts w:ascii="Times New Roman" w:hAnsi="Times New Roman"/>
          <w:sz w:val="28"/>
          <w:szCs w:val="28"/>
        </w:rPr>
        <w:t>е</w:t>
      </w:r>
      <w:r w:rsidRPr="00FA24C2">
        <w:rPr>
          <w:rFonts w:ascii="Times New Roman" w:hAnsi="Times New Roman"/>
          <w:sz w:val="28"/>
          <w:szCs w:val="28"/>
        </w:rPr>
        <w:t>, умение видеть объём в плоских предметах</w:t>
      </w:r>
      <w:r>
        <w:rPr>
          <w:rFonts w:ascii="Times New Roman" w:hAnsi="Times New Roman"/>
          <w:sz w:val="28"/>
          <w:szCs w:val="28"/>
        </w:rPr>
        <w:t>;</w:t>
      </w:r>
    </w:p>
    <w:p w:rsidR="003241F0" w:rsidRPr="00FA24C2" w:rsidRDefault="003241F0" w:rsidP="006560B3">
      <w:pPr>
        <w:numPr>
          <w:ilvl w:val="0"/>
          <w:numId w:val="26"/>
        </w:numPr>
        <w:suppressAutoHyphens w:val="0"/>
        <w:spacing w:after="200" w:line="360" w:lineRule="auto"/>
        <w:ind w:left="0" w:firstLine="720"/>
        <w:jc w:val="both"/>
        <w:rPr>
          <w:rFonts w:ascii="Times New Roman" w:hAnsi="Times New Roman"/>
          <w:sz w:val="28"/>
          <w:szCs w:val="28"/>
        </w:rPr>
      </w:pPr>
      <w:r w:rsidRPr="00FA24C2">
        <w:rPr>
          <w:rFonts w:ascii="Times New Roman" w:hAnsi="Times New Roman"/>
          <w:sz w:val="28"/>
          <w:szCs w:val="28"/>
        </w:rPr>
        <w:t>понимают принципы действия машин, приборов и технических устройств, условия их безопасного использования в повседневной жизни</w:t>
      </w:r>
      <w:r>
        <w:rPr>
          <w:rFonts w:ascii="Times New Roman" w:hAnsi="Times New Roman"/>
          <w:sz w:val="28"/>
          <w:szCs w:val="28"/>
        </w:rPr>
        <w:t>.</w:t>
      </w:r>
    </w:p>
    <w:p w:rsidR="003241F0" w:rsidRPr="003972CB" w:rsidRDefault="003241F0" w:rsidP="003241F0">
      <w:pPr>
        <w:spacing w:line="360" w:lineRule="auto"/>
        <w:ind w:firstLine="709"/>
        <w:jc w:val="both"/>
        <w:rPr>
          <w:rFonts w:ascii="Times New Roman" w:hAnsi="Times New Roman"/>
          <w:sz w:val="28"/>
          <w:szCs w:val="28"/>
        </w:rPr>
      </w:pPr>
      <w:r w:rsidRPr="00A41CB8">
        <w:rPr>
          <w:rFonts w:ascii="Times New Roman" w:hAnsi="Times New Roman"/>
          <w:b/>
          <w:bCs/>
          <w:sz w:val="28"/>
          <w:szCs w:val="28"/>
        </w:rPr>
        <w:t>Количество участников в группе</w:t>
      </w:r>
      <w:r w:rsidRPr="003972CB">
        <w:rPr>
          <w:rFonts w:ascii="Times New Roman" w:hAnsi="Times New Roman"/>
          <w:sz w:val="28"/>
          <w:szCs w:val="28"/>
        </w:rPr>
        <w:t>:</w:t>
      </w:r>
      <w:r>
        <w:rPr>
          <w:rFonts w:ascii="Times New Roman" w:hAnsi="Times New Roman"/>
          <w:sz w:val="28"/>
          <w:szCs w:val="28"/>
        </w:rPr>
        <w:t xml:space="preserve"> 5-6 чел.</w:t>
      </w:r>
    </w:p>
    <w:p w:rsidR="003241F0" w:rsidRPr="003972CB" w:rsidRDefault="003241F0" w:rsidP="003241F0">
      <w:pPr>
        <w:spacing w:line="360" w:lineRule="auto"/>
        <w:ind w:firstLine="709"/>
        <w:jc w:val="both"/>
        <w:rPr>
          <w:rFonts w:ascii="Times New Roman" w:hAnsi="Times New Roman"/>
          <w:sz w:val="28"/>
          <w:szCs w:val="28"/>
        </w:rPr>
      </w:pPr>
      <w:r w:rsidRPr="00A41CB8">
        <w:rPr>
          <w:rFonts w:ascii="Times New Roman" w:hAnsi="Times New Roman"/>
          <w:b/>
          <w:bCs/>
          <w:sz w:val="28"/>
          <w:szCs w:val="28"/>
        </w:rPr>
        <w:t>Уровень сложности:</w:t>
      </w:r>
      <w:r>
        <w:rPr>
          <w:rFonts w:ascii="Times New Roman" w:hAnsi="Times New Roman"/>
          <w:sz w:val="28"/>
          <w:szCs w:val="28"/>
        </w:rPr>
        <w:t xml:space="preserve"> повышенный.</w:t>
      </w:r>
    </w:p>
    <w:p w:rsidR="003241F0" w:rsidRDefault="003241F0" w:rsidP="003241F0">
      <w:pPr>
        <w:shd w:val="clear" w:color="auto" w:fill="FFFFFF"/>
        <w:spacing w:line="360" w:lineRule="auto"/>
        <w:ind w:firstLine="709"/>
        <w:jc w:val="both"/>
        <w:rPr>
          <w:rFonts w:ascii="Times New Roman" w:hAnsi="Times New Roman"/>
          <w:b/>
          <w:bCs/>
          <w:sz w:val="28"/>
          <w:szCs w:val="28"/>
          <w:lang w:eastAsia="ru-RU"/>
        </w:rPr>
      </w:pPr>
      <w:r w:rsidRPr="009C6C6E">
        <w:rPr>
          <w:rFonts w:ascii="Times New Roman" w:hAnsi="Times New Roman"/>
          <w:b/>
          <w:bCs/>
          <w:sz w:val="28"/>
          <w:szCs w:val="28"/>
          <w:lang w:eastAsia="ru-RU"/>
        </w:rPr>
        <w:t>Ход работы:</w:t>
      </w:r>
    </w:p>
    <w:p w:rsidR="003241F0" w:rsidRPr="009C6C6E" w:rsidRDefault="003241F0" w:rsidP="003241F0">
      <w:pPr>
        <w:shd w:val="clear" w:color="auto" w:fill="FFFFFF"/>
        <w:spacing w:line="360" w:lineRule="auto"/>
        <w:ind w:firstLine="709"/>
        <w:jc w:val="both"/>
        <w:rPr>
          <w:rFonts w:ascii="Times New Roman" w:hAnsi="Times New Roman"/>
          <w:b/>
          <w:bCs/>
          <w:sz w:val="28"/>
          <w:szCs w:val="28"/>
          <w:lang w:eastAsia="ru-RU"/>
        </w:rPr>
      </w:pPr>
      <w:r>
        <w:rPr>
          <w:rFonts w:ascii="Times New Roman" w:hAnsi="Times New Roman"/>
          <w:sz w:val="28"/>
          <w:szCs w:val="28"/>
        </w:rPr>
        <w:t>С</w:t>
      </w:r>
      <w:r w:rsidRPr="00C30759">
        <w:rPr>
          <w:rFonts w:ascii="Times New Roman" w:hAnsi="Times New Roman"/>
          <w:sz w:val="28"/>
          <w:szCs w:val="28"/>
        </w:rPr>
        <w:t xml:space="preserve">проектировать и изготовить ракету с отсеком полезной нагрузки, в котором может размещаться </w:t>
      </w:r>
      <w:proofErr w:type="spellStart"/>
      <w:r w:rsidRPr="00C30759">
        <w:rPr>
          <w:rFonts w:ascii="Times New Roman" w:hAnsi="Times New Roman"/>
          <w:sz w:val="28"/>
          <w:szCs w:val="28"/>
        </w:rPr>
        <w:t>пикоспутник</w:t>
      </w:r>
      <w:proofErr w:type="spellEnd"/>
      <w:r w:rsidRPr="00C30759">
        <w:rPr>
          <w:rFonts w:ascii="Times New Roman" w:hAnsi="Times New Roman"/>
          <w:sz w:val="28"/>
          <w:szCs w:val="28"/>
        </w:rPr>
        <w:t>.</w:t>
      </w:r>
    </w:p>
    <w:tbl>
      <w:tblPr>
        <w:tblW w:w="1030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153"/>
        <w:gridCol w:w="487"/>
        <w:gridCol w:w="4666"/>
      </w:tblGrid>
      <w:tr w:rsidR="003241F0" w:rsidRPr="009C6C6E" w:rsidTr="00772863">
        <w:tc>
          <w:tcPr>
            <w:tcW w:w="5640" w:type="dxa"/>
            <w:gridSpan w:val="2"/>
            <w:shd w:val="clear" w:color="auto" w:fill="auto"/>
            <w:tcMar>
              <w:top w:w="100" w:type="dxa"/>
              <w:left w:w="100" w:type="dxa"/>
              <w:bottom w:w="100" w:type="dxa"/>
              <w:right w:w="100" w:type="dxa"/>
            </w:tcMar>
          </w:tcPr>
          <w:p w:rsidR="003241F0" w:rsidRDefault="003241F0" w:rsidP="00772863">
            <w:pPr>
              <w:spacing w:line="360" w:lineRule="auto"/>
              <w:jc w:val="both"/>
              <w:rPr>
                <w:rFonts w:ascii="Times New Roman" w:hAnsi="Times New Roman"/>
                <w:b/>
                <w:sz w:val="28"/>
                <w:szCs w:val="28"/>
                <w:lang w:eastAsia="ru-RU"/>
              </w:rPr>
            </w:pPr>
            <w:r w:rsidRPr="009C6C6E">
              <w:rPr>
                <w:rFonts w:ascii="Times New Roman" w:hAnsi="Times New Roman"/>
                <w:b/>
                <w:sz w:val="28"/>
                <w:szCs w:val="28"/>
                <w:lang w:eastAsia="ru-RU"/>
              </w:rPr>
              <w:t xml:space="preserve">Блок 1. </w:t>
            </w:r>
            <w:r>
              <w:rPr>
                <w:rFonts w:ascii="Times New Roman" w:hAnsi="Times New Roman"/>
                <w:b/>
                <w:sz w:val="28"/>
                <w:szCs w:val="28"/>
                <w:lang w:eastAsia="ru-RU"/>
              </w:rPr>
              <w:t xml:space="preserve"> </w:t>
            </w:r>
          </w:p>
          <w:p w:rsidR="003241F0" w:rsidRPr="00F42B2D" w:rsidRDefault="003241F0" w:rsidP="00772863">
            <w:pPr>
              <w:spacing w:line="360" w:lineRule="auto"/>
              <w:jc w:val="both"/>
              <w:rPr>
                <w:rFonts w:ascii="Times New Roman" w:hAnsi="Times New Roman"/>
                <w:sz w:val="28"/>
                <w:szCs w:val="28"/>
              </w:rPr>
            </w:pPr>
            <w:r w:rsidRPr="00F42B2D">
              <w:rPr>
                <w:rFonts w:ascii="Times New Roman" w:hAnsi="Times New Roman"/>
                <w:bCs/>
                <w:sz w:val="28"/>
                <w:szCs w:val="28"/>
                <w:lang w:eastAsia="ru-RU"/>
              </w:rPr>
              <w:t>Ракеты</w:t>
            </w:r>
            <w:r>
              <w:rPr>
                <w:rFonts w:ascii="Times New Roman" w:hAnsi="Times New Roman"/>
                <w:bCs/>
                <w:sz w:val="28"/>
                <w:szCs w:val="28"/>
                <w:lang w:eastAsia="ru-RU"/>
              </w:rPr>
              <w:t>-</w:t>
            </w:r>
            <w:r w:rsidRPr="00F42B2D">
              <w:rPr>
                <w:rFonts w:ascii="Times New Roman" w:hAnsi="Times New Roman"/>
                <w:bCs/>
                <w:sz w:val="28"/>
                <w:szCs w:val="28"/>
                <w:lang w:eastAsia="ru-RU"/>
              </w:rPr>
              <w:t>носители.</w:t>
            </w:r>
            <w:r>
              <w:rPr>
                <w:rFonts w:ascii="Times New Roman" w:hAnsi="Times New Roman"/>
                <w:b/>
                <w:sz w:val="28"/>
                <w:szCs w:val="28"/>
                <w:lang w:eastAsia="ru-RU"/>
              </w:rPr>
              <w:t xml:space="preserve"> </w:t>
            </w:r>
            <w:proofErr w:type="spellStart"/>
            <w:r>
              <w:rPr>
                <w:rFonts w:ascii="Times New Roman" w:hAnsi="Times New Roman"/>
                <w:sz w:val="28"/>
                <w:szCs w:val="28"/>
              </w:rPr>
              <w:t>П</w:t>
            </w:r>
            <w:r w:rsidRPr="00C30759">
              <w:rPr>
                <w:rFonts w:ascii="Times New Roman" w:hAnsi="Times New Roman"/>
                <w:sz w:val="28"/>
                <w:szCs w:val="28"/>
              </w:rPr>
              <w:t>икоспутники</w:t>
            </w:r>
            <w:proofErr w:type="spellEnd"/>
            <w:r w:rsidRPr="00C30759">
              <w:rPr>
                <w:rFonts w:ascii="Times New Roman" w:hAnsi="Times New Roman"/>
                <w:sz w:val="28"/>
                <w:szCs w:val="28"/>
              </w:rPr>
              <w:t xml:space="preserve"> типа </w:t>
            </w:r>
            <w:proofErr w:type="spellStart"/>
            <w:r w:rsidRPr="00C30759">
              <w:rPr>
                <w:rFonts w:ascii="Times New Roman" w:hAnsi="Times New Roman"/>
                <w:sz w:val="28"/>
                <w:szCs w:val="28"/>
              </w:rPr>
              <w:t>CanSat</w:t>
            </w:r>
            <w:proofErr w:type="spellEnd"/>
            <w:r>
              <w:rPr>
                <w:rFonts w:ascii="Times New Roman" w:hAnsi="Times New Roman"/>
                <w:sz w:val="28"/>
                <w:szCs w:val="28"/>
              </w:rPr>
              <w:t>. Общие сведения.</w:t>
            </w:r>
            <w:r w:rsidRPr="00C30759">
              <w:rPr>
                <w:rFonts w:ascii="Times New Roman" w:hAnsi="Times New Roman"/>
                <w:sz w:val="28"/>
                <w:szCs w:val="28"/>
              </w:rPr>
              <w:t xml:space="preserve"> </w:t>
            </w:r>
            <w:r w:rsidRPr="00F42B2D">
              <w:rPr>
                <w:rFonts w:ascii="Times New Roman" w:hAnsi="Times New Roman"/>
                <w:bCs/>
                <w:sz w:val="28"/>
                <w:szCs w:val="28"/>
                <w:lang w:eastAsia="ru-RU"/>
              </w:rPr>
              <w:t>Знакомство с программой</w:t>
            </w:r>
            <w:r>
              <w:rPr>
                <w:rFonts w:ascii="Times New Roman" w:hAnsi="Times New Roman"/>
                <w:bCs/>
                <w:sz w:val="28"/>
                <w:szCs w:val="28"/>
                <w:lang w:eastAsia="ru-RU"/>
              </w:rPr>
              <w:t xml:space="preserve"> </w:t>
            </w:r>
            <w:proofErr w:type="spellStart"/>
            <w:r w:rsidRPr="00F42B2D">
              <w:rPr>
                <w:rFonts w:ascii="Times New Roman" w:hAnsi="Times New Roman"/>
                <w:bCs/>
                <w:sz w:val="28"/>
                <w:szCs w:val="28"/>
                <w:lang w:eastAsia="ru-RU"/>
              </w:rPr>
              <w:t>OpenRocket</w:t>
            </w:r>
            <w:proofErr w:type="spellEnd"/>
            <w:r w:rsidRPr="00F42B2D">
              <w:rPr>
                <w:rFonts w:ascii="Times New Roman" w:hAnsi="Times New Roman"/>
                <w:bCs/>
                <w:sz w:val="28"/>
                <w:szCs w:val="28"/>
                <w:lang w:eastAsia="ru-RU"/>
              </w:rPr>
              <w:t>. Проектирование ракеты.</w:t>
            </w:r>
          </w:p>
        </w:tc>
        <w:tc>
          <w:tcPr>
            <w:tcW w:w="4666" w:type="dxa"/>
            <w:shd w:val="clear" w:color="auto" w:fill="auto"/>
            <w:tcMar>
              <w:top w:w="100" w:type="dxa"/>
              <w:left w:w="100" w:type="dxa"/>
              <w:bottom w:w="100" w:type="dxa"/>
              <w:right w:w="100" w:type="dxa"/>
            </w:tcMar>
          </w:tcPr>
          <w:p w:rsidR="003241F0" w:rsidRPr="009C6C6E"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
                <w:sz w:val="28"/>
                <w:szCs w:val="28"/>
                <w:lang w:eastAsia="ru-RU"/>
              </w:rPr>
            </w:pPr>
            <w:r>
              <w:rPr>
                <w:rFonts w:ascii="Times New Roman" w:hAnsi="Times New Roman"/>
                <w:sz w:val="28"/>
                <w:szCs w:val="28"/>
                <w:lang w:eastAsia="ru-RU"/>
              </w:rPr>
              <w:t>90</w:t>
            </w:r>
            <w:r w:rsidRPr="009C6C6E">
              <w:rPr>
                <w:rFonts w:ascii="Times New Roman" w:hAnsi="Times New Roman"/>
                <w:sz w:val="28"/>
                <w:szCs w:val="28"/>
                <w:lang w:eastAsia="ru-RU"/>
              </w:rPr>
              <w:t xml:space="preserve"> мин</w:t>
            </w:r>
          </w:p>
        </w:tc>
      </w:tr>
      <w:tr w:rsidR="003241F0" w:rsidRPr="009C6C6E" w:rsidTr="00772863">
        <w:trPr>
          <w:trHeight w:val="480"/>
        </w:trPr>
        <w:tc>
          <w:tcPr>
            <w:tcW w:w="10306" w:type="dxa"/>
            <w:gridSpan w:val="3"/>
            <w:shd w:val="clear" w:color="auto" w:fill="auto"/>
            <w:tcMar>
              <w:top w:w="100" w:type="dxa"/>
              <w:left w:w="100" w:type="dxa"/>
              <w:bottom w:w="100" w:type="dxa"/>
              <w:right w:w="100" w:type="dxa"/>
            </w:tcMar>
          </w:tcPr>
          <w:p w:rsidR="003241F0" w:rsidRPr="00043EE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b/>
                <w:sz w:val="28"/>
                <w:szCs w:val="28"/>
                <w:lang w:eastAsia="ru-RU"/>
              </w:rPr>
            </w:pPr>
            <w:r w:rsidRPr="00043EE0">
              <w:rPr>
                <w:rFonts w:ascii="Times New Roman" w:hAnsi="Times New Roman"/>
                <w:b/>
                <w:sz w:val="28"/>
                <w:szCs w:val="28"/>
                <w:lang w:eastAsia="ru-RU"/>
              </w:rPr>
              <w:t xml:space="preserve">Что делаем: </w:t>
            </w:r>
          </w:p>
          <w:p w:rsidR="003241F0" w:rsidRPr="00043EE0" w:rsidRDefault="003241F0" w:rsidP="00772863">
            <w:pPr>
              <w:spacing w:line="360" w:lineRule="auto"/>
              <w:ind w:firstLine="709"/>
              <w:jc w:val="both"/>
              <w:rPr>
                <w:rFonts w:ascii="Times New Roman" w:hAnsi="Times New Roman"/>
                <w:sz w:val="28"/>
                <w:szCs w:val="28"/>
              </w:rPr>
            </w:pPr>
            <w:r w:rsidRPr="00043EE0">
              <w:rPr>
                <w:rFonts w:ascii="Times New Roman" w:hAnsi="Times New Roman"/>
                <w:sz w:val="28"/>
                <w:szCs w:val="28"/>
              </w:rPr>
              <w:t xml:space="preserve">В настоящее время тематика космоса наиболее актуальна. Человек уже не может представить свою жизнь без телевидения, </w:t>
            </w:r>
            <w:r>
              <w:rPr>
                <w:rFonts w:ascii="Times New Roman" w:hAnsi="Times New Roman"/>
                <w:sz w:val="28"/>
                <w:szCs w:val="28"/>
              </w:rPr>
              <w:t>И</w:t>
            </w:r>
            <w:r w:rsidRPr="00043EE0">
              <w:rPr>
                <w:rFonts w:ascii="Times New Roman" w:hAnsi="Times New Roman"/>
                <w:sz w:val="28"/>
                <w:szCs w:val="28"/>
              </w:rPr>
              <w:t xml:space="preserve">нтернета, навигации, телефонной связи и т.д. Данный спектр задач выполняют спутники, находящиеся на орбитах. </w:t>
            </w:r>
            <w:r w:rsidRPr="00043EE0">
              <w:rPr>
                <w:rFonts w:ascii="Times New Roman" w:hAnsi="Times New Roman"/>
                <w:sz w:val="28"/>
                <w:szCs w:val="28"/>
              </w:rPr>
              <w:lastRenderedPageBreak/>
              <w:t xml:space="preserve">Информационное обеспечение общества с использованием космических аппаратов является одной из областей практического применения космонавтики. Но не менее важная задача – доставить спутник на орбиту. Для доставки спутника на орбиту используются ракеты-носители. Они подразделяются на различные классы, различаемые количеством ступеней и массой выводимого груза. На прошлом занятии мы упоминали </w:t>
            </w:r>
            <w:proofErr w:type="spellStart"/>
            <w:r w:rsidRPr="00043EE0">
              <w:rPr>
                <w:rFonts w:ascii="Times New Roman" w:hAnsi="Times New Roman"/>
                <w:sz w:val="28"/>
                <w:szCs w:val="28"/>
              </w:rPr>
              <w:t>пикоспутники</w:t>
            </w:r>
            <w:proofErr w:type="spellEnd"/>
            <w:r w:rsidRPr="00043EE0">
              <w:rPr>
                <w:rFonts w:ascii="Times New Roman" w:hAnsi="Times New Roman"/>
                <w:sz w:val="28"/>
                <w:szCs w:val="28"/>
              </w:rPr>
              <w:t xml:space="preserve"> типа </w:t>
            </w:r>
            <w:proofErr w:type="spellStart"/>
            <w:r w:rsidRPr="00043EE0">
              <w:rPr>
                <w:rFonts w:ascii="Times New Roman" w:hAnsi="Times New Roman"/>
                <w:sz w:val="28"/>
                <w:szCs w:val="28"/>
              </w:rPr>
              <w:t>CanSat</w:t>
            </w:r>
            <w:proofErr w:type="spellEnd"/>
            <w:r w:rsidRPr="00043EE0">
              <w:rPr>
                <w:rFonts w:ascii="Times New Roman" w:hAnsi="Times New Roman"/>
                <w:sz w:val="28"/>
                <w:szCs w:val="28"/>
              </w:rPr>
              <w:t xml:space="preserve"> длиной 200 мм, диаметром 66 мм, массой 350 граммов. Что Вы помните об этом? Для чего созданы данные спутники? </w:t>
            </w:r>
          </w:p>
          <w:p w:rsidR="003241F0" w:rsidRPr="00043EE0" w:rsidRDefault="003241F0" w:rsidP="00772863">
            <w:pPr>
              <w:spacing w:line="360" w:lineRule="auto"/>
              <w:ind w:firstLine="709"/>
              <w:jc w:val="both"/>
              <w:rPr>
                <w:rFonts w:ascii="Times New Roman" w:hAnsi="Times New Roman"/>
                <w:sz w:val="28"/>
                <w:szCs w:val="28"/>
              </w:rPr>
            </w:pPr>
            <w:r w:rsidRPr="00043EE0">
              <w:rPr>
                <w:rFonts w:ascii="Times New Roman" w:hAnsi="Times New Roman"/>
                <w:sz w:val="28"/>
                <w:szCs w:val="28"/>
              </w:rPr>
              <w:t xml:space="preserve">Что будет являться важными задачами при проектировании ракеты? Расчет формы и параметров ракеты, необходимых для выведения </w:t>
            </w:r>
            <w:proofErr w:type="spellStart"/>
            <w:r w:rsidRPr="00043EE0">
              <w:rPr>
                <w:rFonts w:ascii="Times New Roman" w:hAnsi="Times New Roman"/>
                <w:sz w:val="28"/>
                <w:szCs w:val="28"/>
              </w:rPr>
              <w:t>пикоспутника</w:t>
            </w:r>
            <w:proofErr w:type="spellEnd"/>
            <w:r w:rsidRPr="00043EE0">
              <w:rPr>
                <w:rFonts w:ascii="Times New Roman" w:hAnsi="Times New Roman"/>
                <w:sz w:val="28"/>
                <w:szCs w:val="28"/>
              </w:rPr>
              <w:t xml:space="preserve"> на заданную высоту в программной среде </w:t>
            </w:r>
            <w:proofErr w:type="spellStart"/>
            <w:r w:rsidRPr="00043EE0">
              <w:rPr>
                <w:rFonts w:ascii="Times New Roman" w:hAnsi="Times New Roman"/>
                <w:sz w:val="28"/>
                <w:szCs w:val="28"/>
              </w:rPr>
              <w:t>OpenRocket</w:t>
            </w:r>
            <w:proofErr w:type="spellEnd"/>
            <w:r w:rsidRPr="00043EE0">
              <w:rPr>
                <w:rFonts w:ascii="Times New Roman" w:hAnsi="Times New Roman"/>
                <w:sz w:val="28"/>
                <w:szCs w:val="28"/>
              </w:rPr>
              <w:t xml:space="preserve">; разработка системы спасения; разработка электрической схемы бортового компьютера и создание программы его работы в среде </w:t>
            </w:r>
            <w:proofErr w:type="spellStart"/>
            <w:r w:rsidRPr="00043EE0">
              <w:rPr>
                <w:rFonts w:ascii="Times New Roman" w:hAnsi="Times New Roman"/>
                <w:sz w:val="28"/>
                <w:szCs w:val="28"/>
              </w:rPr>
              <w:t>Arduino</w:t>
            </w:r>
            <w:proofErr w:type="spellEnd"/>
            <w:r w:rsidRPr="00043EE0">
              <w:rPr>
                <w:rFonts w:ascii="Times New Roman" w:hAnsi="Times New Roman"/>
                <w:sz w:val="28"/>
                <w:szCs w:val="28"/>
              </w:rPr>
              <w:t xml:space="preserve">. Первым шагом разработки ракеты станет ее проектирование в программе </w:t>
            </w:r>
            <w:proofErr w:type="spellStart"/>
            <w:r w:rsidRPr="00043EE0">
              <w:rPr>
                <w:rFonts w:ascii="Times New Roman" w:hAnsi="Times New Roman"/>
                <w:sz w:val="28"/>
                <w:szCs w:val="28"/>
              </w:rPr>
              <w:t>OpenRocket</w:t>
            </w:r>
            <w:proofErr w:type="spellEnd"/>
            <w:r w:rsidRPr="00043EE0">
              <w:rPr>
                <w:rFonts w:ascii="Times New Roman" w:hAnsi="Times New Roman"/>
                <w:sz w:val="28"/>
                <w:szCs w:val="28"/>
              </w:rPr>
              <w:t xml:space="preserve">. Проектирование ракеты в программе выполняется в соответствии с техническими требованиями, которые должны обеспечить запуск </w:t>
            </w:r>
            <w:proofErr w:type="spellStart"/>
            <w:r w:rsidRPr="00043EE0">
              <w:rPr>
                <w:rFonts w:ascii="Times New Roman" w:hAnsi="Times New Roman"/>
                <w:sz w:val="28"/>
                <w:szCs w:val="28"/>
              </w:rPr>
              <w:t>пикоспутника</w:t>
            </w:r>
            <w:proofErr w:type="spellEnd"/>
            <w:r w:rsidRPr="00043EE0">
              <w:rPr>
                <w:rFonts w:ascii="Times New Roman" w:hAnsi="Times New Roman"/>
                <w:sz w:val="28"/>
                <w:szCs w:val="28"/>
              </w:rPr>
              <w:t xml:space="preserve">. Ракета должна обеспечивать выведение </w:t>
            </w:r>
            <w:proofErr w:type="spellStart"/>
            <w:r w:rsidRPr="00043EE0">
              <w:rPr>
                <w:rFonts w:ascii="Times New Roman" w:hAnsi="Times New Roman"/>
                <w:sz w:val="28"/>
                <w:szCs w:val="28"/>
              </w:rPr>
              <w:t>пикоспутника</w:t>
            </w:r>
            <w:proofErr w:type="spellEnd"/>
            <w:r w:rsidRPr="00043EE0">
              <w:rPr>
                <w:rFonts w:ascii="Times New Roman" w:hAnsi="Times New Roman"/>
                <w:sz w:val="28"/>
                <w:szCs w:val="28"/>
              </w:rPr>
              <w:t xml:space="preserve"> на высоту не менее 700 метров с запасом устойчивости 1,5. Составление таблицы с техническими характеристиками.</w:t>
            </w:r>
          </w:p>
          <w:p w:rsidR="003241F0" w:rsidRPr="00043EE0" w:rsidRDefault="003241F0" w:rsidP="00772863">
            <w:pPr>
              <w:ind w:left="720"/>
              <w:jc w:val="center"/>
              <w:rPr>
                <w:rFonts w:ascii="Times New Roman" w:hAnsi="Times New Roman"/>
                <w:sz w:val="28"/>
                <w:szCs w:val="28"/>
              </w:rPr>
            </w:pPr>
            <w:r w:rsidRPr="00043EE0">
              <w:rPr>
                <w:rFonts w:ascii="Times New Roman" w:hAnsi="Times New Roman"/>
                <w:sz w:val="28"/>
                <w:szCs w:val="28"/>
              </w:rPr>
              <w:t>Основные технические характеристики разрабатываемой ракеты представлены в таблице</w:t>
            </w:r>
          </w:p>
          <w:tbl>
            <w:tblPr>
              <w:tblW w:w="9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9"/>
              <w:gridCol w:w="1256"/>
              <w:gridCol w:w="1779"/>
              <w:gridCol w:w="1408"/>
              <w:gridCol w:w="1386"/>
              <w:gridCol w:w="1581"/>
            </w:tblGrid>
            <w:tr w:rsidR="003241F0" w:rsidRPr="009C6C6E" w:rsidTr="00772863">
              <w:trPr>
                <w:jc w:val="center"/>
              </w:trPr>
              <w:tc>
                <w:tcPr>
                  <w:tcW w:w="1989"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Наименование части ракеты</w:t>
                  </w:r>
                </w:p>
              </w:tc>
              <w:tc>
                <w:tcPr>
                  <w:tcW w:w="1256"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Кол-во</w:t>
                  </w:r>
                </w:p>
              </w:tc>
              <w:tc>
                <w:tcPr>
                  <w:tcW w:w="1779"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Материал</w:t>
                  </w:r>
                </w:p>
              </w:tc>
              <w:tc>
                <w:tcPr>
                  <w:tcW w:w="1408"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Длина,</w:t>
                  </w:r>
                </w:p>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см</w:t>
                  </w:r>
                </w:p>
              </w:tc>
              <w:tc>
                <w:tcPr>
                  <w:tcW w:w="1386"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Диаметр,</w:t>
                  </w:r>
                </w:p>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см</w:t>
                  </w:r>
                </w:p>
              </w:tc>
              <w:tc>
                <w:tcPr>
                  <w:tcW w:w="1581"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Масса, г</w:t>
                  </w:r>
                </w:p>
              </w:tc>
            </w:tr>
            <w:tr w:rsidR="003241F0" w:rsidRPr="009C6C6E" w:rsidTr="00772863">
              <w:trPr>
                <w:jc w:val="center"/>
              </w:trPr>
              <w:tc>
                <w:tcPr>
                  <w:tcW w:w="1989"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Головной обтекатель</w:t>
                  </w:r>
                </w:p>
              </w:tc>
              <w:tc>
                <w:tcPr>
                  <w:tcW w:w="1256"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1</w:t>
                  </w:r>
                </w:p>
              </w:tc>
              <w:tc>
                <w:tcPr>
                  <w:tcW w:w="1779"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Пластик (1,05 г/см</w:t>
                  </w:r>
                  <w:r w:rsidRPr="009C6C6E">
                    <w:rPr>
                      <w:rFonts w:ascii="Times New Roman" w:hAnsi="Times New Roman"/>
                      <w:sz w:val="16"/>
                      <w:szCs w:val="18"/>
                      <w:vertAlign w:val="superscript"/>
                    </w:rPr>
                    <w:t>3</w:t>
                  </w:r>
                  <w:r w:rsidRPr="009C6C6E">
                    <w:rPr>
                      <w:rFonts w:ascii="Times New Roman" w:hAnsi="Times New Roman"/>
                      <w:sz w:val="16"/>
                      <w:szCs w:val="18"/>
                    </w:rPr>
                    <w:t>)</w:t>
                  </w:r>
                </w:p>
              </w:tc>
              <w:tc>
                <w:tcPr>
                  <w:tcW w:w="1408"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16</w:t>
                  </w:r>
                </w:p>
              </w:tc>
              <w:tc>
                <w:tcPr>
                  <w:tcW w:w="1386"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8,2</w:t>
                  </w:r>
                </w:p>
              </w:tc>
              <w:tc>
                <w:tcPr>
                  <w:tcW w:w="1581"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67,3</w:t>
                  </w:r>
                </w:p>
              </w:tc>
            </w:tr>
            <w:tr w:rsidR="003241F0" w:rsidRPr="009C6C6E" w:rsidTr="00772863">
              <w:trPr>
                <w:jc w:val="center"/>
              </w:trPr>
              <w:tc>
                <w:tcPr>
                  <w:tcW w:w="1989"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Корпусная труба</w:t>
                  </w:r>
                </w:p>
              </w:tc>
              <w:tc>
                <w:tcPr>
                  <w:tcW w:w="1256"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1</w:t>
                  </w:r>
                </w:p>
              </w:tc>
              <w:tc>
                <w:tcPr>
                  <w:tcW w:w="1779"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Ватман</w:t>
                  </w:r>
                </w:p>
              </w:tc>
              <w:tc>
                <w:tcPr>
                  <w:tcW w:w="1408"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85</w:t>
                  </w:r>
                </w:p>
              </w:tc>
              <w:tc>
                <w:tcPr>
                  <w:tcW w:w="1386"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8,2</w:t>
                  </w:r>
                </w:p>
              </w:tc>
              <w:tc>
                <w:tcPr>
                  <w:tcW w:w="1581"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25,9</w:t>
                  </w:r>
                </w:p>
              </w:tc>
            </w:tr>
            <w:tr w:rsidR="003241F0" w:rsidRPr="009C6C6E" w:rsidTr="00772863">
              <w:trPr>
                <w:jc w:val="center"/>
              </w:trPr>
              <w:tc>
                <w:tcPr>
                  <w:tcW w:w="1989"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Стабилизаторы</w:t>
                  </w:r>
                </w:p>
              </w:tc>
              <w:tc>
                <w:tcPr>
                  <w:tcW w:w="1256"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4</w:t>
                  </w:r>
                </w:p>
              </w:tc>
              <w:tc>
                <w:tcPr>
                  <w:tcW w:w="1779"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Фанера</w:t>
                  </w:r>
                </w:p>
              </w:tc>
              <w:tc>
                <w:tcPr>
                  <w:tcW w:w="1408" w:type="dxa"/>
                  <w:shd w:val="clear" w:color="auto" w:fill="auto"/>
                </w:tcPr>
                <w:p w:rsidR="003241F0" w:rsidRPr="009C6C6E" w:rsidRDefault="003241F0" w:rsidP="00772863">
                  <w:pPr>
                    <w:ind w:left="720"/>
                    <w:rPr>
                      <w:rFonts w:ascii="Times New Roman" w:hAnsi="Times New Roman"/>
                      <w:sz w:val="16"/>
                      <w:szCs w:val="18"/>
                    </w:rPr>
                  </w:pPr>
                </w:p>
              </w:tc>
              <w:tc>
                <w:tcPr>
                  <w:tcW w:w="1386"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w:t>
                  </w:r>
                </w:p>
              </w:tc>
              <w:tc>
                <w:tcPr>
                  <w:tcW w:w="1581"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73,3</w:t>
                  </w:r>
                </w:p>
              </w:tc>
            </w:tr>
            <w:tr w:rsidR="003241F0" w:rsidRPr="009C6C6E" w:rsidTr="00772863">
              <w:trPr>
                <w:jc w:val="center"/>
              </w:trPr>
              <w:tc>
                <w:tcPr>
                  <w:tcW w:w="1989"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Парашют</w:t>
                  </w:r>
                </w:p>
              </w:tc>
              <w:tc>
                <w:tcPr>
                  <w:tcW w:w="1256"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1</w:t>
                  </w:r>
                </w:p>
              </w:tc>
              <w:tc>
                <w:tcPr>
                  <w:tcW w:w="1779"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Шелк (60 г/м</w:t>
                  </w:r>
                  <w:r w:rsidRPr="009C6C6E">
                    <w:rPr>
                      <w:rFonts w:ascii="Times New Roman" w:hAnsi="Times New Roman"/>
                      <w:sz w:val="16"/>
                      <w:szCs w:val="18"/>
                      <w:vertAlign w:val="superscript"/>
                    </w:rPr>
                    <w:t>2</w:t>
                  </w:r>
                  <w:r w:rsidRPr="009C6C6E">
                    <w:rPr>
                      <w:rFonts w:ascii="Times New Roman" w:hAnsi="Times New Roman"/>
                      <w:sz w:val="16"/>
                      <w:szCs w:val="18"/>
                    </w:rPr>
                    <w:t>)</w:t>
                  </w:r>
                </w:p>
              </w:tc>
              <w:tc>
                <w:tcPr>
                  <w:tcW w:w="1408"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w:t>
                  </w:r>
                </w:p>
              </w:tc>
              <w:tc>
                <w:tcPr>
                  <w:tcW w:w="1386"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60</w:t>
                  </w:r>
                </w:p>
              </w:tc>
              <w:tc>
                <w:tcPr>
                  <w:tcW w:w="1581"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20</w:t>
                  </w:r>
                </w:p>
              </w:tc>
            </w:tr>
            <w:tr w:rsidR="003241F0" w:rsidRPr="009C6C6E" w:rsidTr="00772863">
              <w:trPr>
                <w:jc w:val="center"/>
              </w:trPr>
              <w:tc>
                <w:tcPr>
                  <w:tcW w:w="1989"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Стропы парашюта</w:t>
                  </w:r>
                </w:p>
              </w:tc>
              <w:tc>
                <w:tcPr>
                  <w:tcW w:w="1256"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6</w:t>
                  </w:r>
                </w:p>
              </w:tc>
              <w:tc>
                <w:tcPr>
                  <w:tcW w:w="1779"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х\б нить</w:t>
                  </w:r>
                </w:p>
              </w:tc>
              <w:tc>
                <w:tcPr>
                  <w:tcW w:w="1408"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160</w:t>
                  </w:r>
                </w:p>
              </w:tc>
              <w:tc>
                <w:tcPr>
                  <w:tcW w:w="1386"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w:t>
                  </w:r>
                </w:p>
              </w:tc>
              <w:tc>
                <w:tcPr>
                  <w:tcW w:w="1581"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w:t>
                  </w:r>
                </w:p>
              </w:tc>
            </w:tr>
            <w:tr w:rsidR="003241F0" w:rsidRPr="009C6C6E" w:rsidTr="00772863">
              <w:trPr>
                <w:jc w:val="center"/>
              </w:trPr>
              <w:tc>
                <w:tcPr>
                  <w:tcW w:w="1989"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Центрирующее кольцо</w:t>
                  </w:r>
                </w:p>
              </w:tc>
              <w:tc>
                <w:tcPr>
                  <w:tcW w:w="1256"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1</w:t>
                  </w:r>
                </w:p>
              </w:tc>
              <w:tc>
                <w:tcPr>
                  <w:tcW w:w="1779"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Пластик (1,05 г/см3)</w:t>
                  </w:r>
                </w:p>
              </w:tc>
              <w:tc>
                <w:tcPr>
                  <w:tcW w:w="1408"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2</w:t>
                  </w:r>
                </w:p>
              </w:tc>
              <w:tc>
                <w:tcPr>
                  <w:tcW w:w="1386"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8,1</w:t>
                  </w:r>
                </w:p>
              </w:tc>
              <w:tc>
                <w:tcPr>
                  <w:tcW w:w="1581"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7,01</w:t>
                  </w:r>
                </w:p>
              </w:tc>
            </w:tr>
            <w:tr w:rsidR="003241F0" w:rsidRPr="009C6C6E" w:rsidTr="00772863">
              <w:trPr>
                <w:jc w:val="center"/>
              </w:trPr>
              <w:tc>
                <w:tcPr>
                  <w:tcW w:w="1989"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Весовой компонент (полезная нагрузка)</w:t>
                  </w:r>
                </w:p>
              </w:tc>
              <w:tc>
                <w:tcPr>
                  <w:tcW w:w="1256"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1</w:t>
                  </w:r>
                </w:p>
              </w:tc>
              <w:tc>
                <w:tcPr>
                  <w:tcW w:w="1779"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w:t>
                  </w:r>
                </w:p>
              </w:tc>
              <w:tc>
                <w:tcPr>
                  <w:tcW w:w="1408"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20</w:t>
                  </w:r>
                </w:p>
              </w:tc>
              <w:tc>
                <w:tcPr>
                  <w:tcW w:w="1386"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6,6</w:t>
                  </w:r>
                </w:p>
              </w:tc>
              <w:tc>
                <w:tcPr>
                  <w:tcW w:w="1581"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350</w:t>
                  </w:r>
                </w:p>
              </w:tc>
            </w:tr>
            <w:tr w:rsidR="003241F0" w:rsidRPr="009C6C6E" w:rsidTr="00772863">
              <w:trPr>
                <w:jc w:val="center"/>
              </w:trPr>
              <w:tc>
                <w:tcPr>
                  <w:tcW w:w="1989"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Стропы для головного обтекателя</w:t>
                  </w:r>
                </w:p>
              </w:tc>
              <w:tc>
                <w:tcPr>
                  <w:tcW w:w="1256" w:type="dxa"/>
                  <w:shd w:val="clear" w:color="auto" w:fill="auto"/>
                </w:tcPr>
                <w:p w:rsidR="003241F0" w:rsidRPr="009C6C6E" w:rsidRDefault="003241F0" w:rsidP="00772863">
                  <w:pPr>
                    <w:ind w:left="720"/>
                    <w:rPr>
                      <w:rFonts w:ascii="Times New Roman" w:hAnsi="Times New Roman"/>
                      <w:sz w:val="16"/>
                      <w:szCs w:val="18"/>
                    </w:rPr>
                  </w:pPr>
                </w:p>
              </w:tc>
              <w:tc>
                <w:tcPr>
                  <w:tcW w:w="1779"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Эластичный шнур (1,8 г/м)</w:t>
                  </w:r>
                </w:p>
              </w:tc>
              <w:tc>
                <w:tcPr>
                  <w:tcW w:w="1408"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40</w:t>
                  </w:r>
                </w:p>
              </w:tc>
              <w:tc>
                <w:tcPr>
                  <w:tcW w:w="1386"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w:t>
                  </w:r>
                </w:p>
              </w:tc>
              <w:tc>
                <w:tcPr>
                  <w:tcW w:w="1581"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w:t>
                  </w:r>
                </w:p>
              </w:tc>
            </w:tr>
            <w:tr w:rsidR="003241F0" w:rsidRPr="009C6C6E" w:rsidTr="00772863">
              <w:trPr>
                <w:jc w:val="center"/>
              </w:trPr>
              <w:tc>
                <w:tcPr>
                  <w:tcW w:w="1989"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Муфта</w:t>
                  </w:r>
                </w:p>
              </w:tc>
              <w:tc>
                <w:tcPr>
                  <w:tcW w:w="1256"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1</w:t>
                  </w:r>
                </w:p>
              </w:tc>
              <w:tc>
                <w:tcPr>
                  <w:tcW w:w="1779"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Пластик (1,05 г/см3)</w:t>
                  </w:r>
                </w:p>
              </w:tc>
              <w:tc>
                <w:tcPr>
                  <w:tcW w:w="1408"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6</w:t>
                  </w:r>
                </w:p>
              </w:tc>
              <w:tc>
                <w:tcPr>
                  <w:tcW w:w="1386"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8,2</w:t>
                  </w:r>
                </w:p>
              </w:tc>
              <w:tc>
                <w:tcPr>
                  <w:tcW w:w="1581"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152</w:t>
                  </w:r>
                </w:p>
              </w:tc>
            </w:tr>
            <w:tr w:rsidR="003241F0" w:rsidRPr="009C6C6E" w:rsidTr="00772863">
              <w:trPr>
                <w:trHeight w:val="170"/>
                <w:jc w:val="center"/>
              </w:trPr>
              <w:tc>
                <w:tcPr>
                  <w:tcW w:w="1989"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 xml:space="preserve">Двигатель </w:t>
                  </w:r>
                  <w:proofErr w:type="spellStart"/>
                  <w:r w:rsidRPr="009C6C6E">
                    <w:rPr>
                      <w:rFonts w:ascii="Times New Roman" w:hAnsi="Times New Roman"/>
                      <w:sz w:val="16"/>
                      <w:szCs w:val="18"/>
                    </w:rPr>
                    <w:t>Loki</w:t>
                  </w:r>
                  <w:proofErr w:type="spellEnd"/>
                  <w:r w:rsidRPr="009C6C6E">
                    <w:rPr>
                      <w:rFonts w:ascii="Times New Roman" w:hAnsi="Times New Roman"/>
                      <w:sz w:val="16"/>
                      <w:szCs w:val="18"/>
                    </w:rPr>
                    <w:t xml:space="preserve"> </w:t>
                  </w:r>
                  <w:proofErr w:type="spellStart"/>
                  <w:r w:rsidRPr="009C6C6E">
                    <w:rPr>
                      <w:rFonts w:ascii="Times New Roman" w:hAnsi="Times New Roman"/>
                      <w:sz w:val="16"/>
                      <w:szCs w:val="18"/>
                    </w:rPr>
                    <w:t>Research</w:t>
                  </w:r>
                  <w:proofErr w:type="spellEnd"/>
                  <w:r w:rsidRPr="009C6C6E">
                    <w:rPr>
                      <w:rFonts w:ascii="Times New Roman" w:hAnsi="Times New Roman"/>
                      <w:sz w:val="16"/>
                      <w:szCs w:val="18"/>
                    </w:rPr>
                    <w:t xml:space="preserve"> I-405, </w:t>
                  </w:r>
                  <w:r w:rsidRPr="009C6C6E">
                    <w:rPr>
                      <w:rFonts w:ascii="Times New Roman" w:hAnsi="Times New Roman"/>
                      <w:sz w:val="16"/>
                      <w:szCs w:val="18"/>
                    </w:rPr>
                    <w:lastRenderedPageBreak/>
                    <w:t>импульс 500 Н*с</w:t>
                  </w:r>
                </w:p>
              </w:tc>
              <w:tc>
                <w:tcPr>
                  <w:tcW w:w="1256"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lastRenderedPageBreak/>
                    <w:t>1</w:t>
                  </w:r>
                </w:p>
              </w:tc>
              <w:tc>
                <w:tcPr>
                  <w:tcW w:w="1779"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w:t>
                  </w:r>
                </w:p>
              </w:tc>
              <w:tc>
                <w:tcPr>
                  <w:tcW w:w="1408"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29,2</w:t>
                  </w:r>
                </w:p>
              </w:tc>
              <w:tc>
                <w:tcPr>
                  <w:tcW w:w="1386"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3,8</w:t>
                  </w:r>
                </w:p>
              </w:tc>
              <w:tc>
                <w:tcPr>
                  <w:tcW w:w="1581" w:type="dxa"/>
                  <w:shd w:val="clear" w:color="auto" w:fill="auto"/>
                </w:tcPr>
                <w:p w:rsidR="003241F0" w:rsidRPr="009C6C6E" w:rsidRDefault="003241F0" w:rsidP="00772863">
                  <w:pPr>
                    <w:ind w:left="720"/>
                    <w:rPr>
                      <w:rFonts w:ascii="Times New Roman" w:hAnsi="Times New Roman"/>
                      <w:sz w:val="16"/>
                      <w:szCs w:val="18"/>
                    </w:rPr>
                  </w:pPr>
                  <w:r w:rsidRPr="009C6C6E">
                    <w:rPr>
                      <w:rFonts w:ascii="Times New Roman" w:hAnsi="Times New Roman"/>
                      <w:sz w:val="16"/>
                      <w:szCs w:val="18"/>
                    </w:rPr>
                    <w:t>-</w:t>
                  </w:r>
                </w:p>
              </w:tc>
            </w:tr>
          </w:tbl>
          <w:p w:rsidR="003241F0" w:rsidRPr="009C6C6E" w:rsidRDefault="003241F0" w:rsidP="00772863">
            <w:pPr>
              <w:rPr>
                <w:rFonts w:ascii="Times New Roman" w:hAnsi="Times New Roman"/>
                <w:sz w:val="28"/>
                <w:szCs w:val="28"/>
              </w:rPr>
            </w:pPr>
          </w:p>
        </w:tc>
      </w:tr>
      <w:tr w:rsidR="003241F0" w:rsidRPr="009C6C6E" w:rsidTr="00772863">
        <w:tc>
          <w:tcPr>
            <w:tcW w:w="5640" w:type="dxa"/>
            <w:gridSpan w:val="2"/>
            <w:shd w:val="clear" w:color="auto" w:fill="auto"/>
            <w:tcMar>
              <w:top w:w="100" w:type="dxa"/>
              <w:left w:w="100" w:type="dxa"/>
              <w:bottom w:w="100" w:type="dxa"/>
              <w:right w:w="100" w:type="dxa"/>
            </w:tcMar>
          </w:tcPr>
          <w:p w:rsidR="003241F0" w:rsidRPr="009C6C6E"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
                <w:sz w:val="28"/>
                <w:szCs w:val="28"/>
                <w:lang w:eastAsia="ru-RU"/>
              </w:rPr>
            </w:pPr>
            <w:r w:rsidRPr="009C6C6E">
              <w:rPr>
                <w:rFonts w:ascii="Times New Roman" w:hAnsi="Times New Roman"/>
                <w:b/>
                <w:sz w:val="28"/>
                <w:szCs w:val="28"/>
                <w:lang w:eastAsia="ru-RU"/>
              </w:rPr>
              <w:lastRenderedPageBreak/>
              <w:t xml:space="preserve">Блок 2. </w:t>
            </w:r>
            <w:r>
              <w:rPr>
                <w:rFonts w:ascii="Times New Roman" w:hAnsi="Times New Roman"/>
                <w:b/>
                <w:sz w:val="28"/>
                <w:szCs w:val="28"/>
                <w:lang w:eastAsia="ru-RU"/>
              </w:rPr>
              <w:t xml:space="preserve"> </w:t>
            </w:r>
            <w:r>
              <w:rPr>
                <w:rFonts w:ascii="Times New Roman" w:hAnsi="Times New Roman"/>
                <w:sz w:val="28"/>
                <w:szCs w:val="28"/>
              </w:rPr>
              <w:t>Работа над техническим чертежом в программе.</w:t>
            </w:r>
          </w:p>
        </w:tc>
        <w:tc>
          <w:tcPr>
            <w:tcW w:w="4666" w:type="dxa"/>
            <w:shd w:val="clear" w:color="auto" w:fill="auto"/>
            <w:tcMar>
              <w:top w:w="100" w:type="dxa"/>
              <w:left w:w="100" w:type="dxa"/>
              <w:bottom w:w="100" w:type="dxa"/>
              <w:right w:w="100" w:type="dxa"/>
            </w:tcMar>
          </w:tcPr>
          <w:p w:rsidR="003241F0" w:rsidRPr="009C6C6E"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lang w:eastAsia="ru-RU"/>
              </w:rPr>
            </w:pPr>
            <w:r>
              <w:rPr>
                <w:rFonts w:ascii="Times New Roman" w:hAnsi="Times New Roman"/>
                <w:sz w:val="28"/>
                <w:szCs w:val="28"/>
                <w:lang w:eastAsia="ru-RU"/>
              </w:rPr>
              <w:t>45</w:t>
            </w:r>
            <w:r w:rsidRPr="009C6C6E">
              <w:rPr>
                <w:rFonts w:ascii="Times New Roman" w:hAnsi="Times New Roman"/>
                <w:sz w:val="28"/>
                <w:szCs w:val="28"/>
                <w:lang w:eastAsia="ru-RU"/>
              </w:rPr>
              <w:t xml:space="preserve"> мин</w:t>
            </w:r>
          </w:p>
        </w:tc>
      </w:tr>
      <w:tr w:rsidR="003241F0" w:rsidRPr="009C6C6E" w:rsidTr="00772863">
        <w:tc>
          <w:tcPr>
            <w:tcW w:w="10306" w:type="dxa"/>
            <w:gridSpan w:val="3"/>
            <w:shd w:val="clear" w:color="auto" w:fill="auto"/>
            <w:tcMar>
              <w:top w:w="100" w:type="dxa"/>
              <w:left w:w="100" w:type="dxa"/>
              <w:bottom w:w="100" w:type="dxa"/>
              <w:right w:w="100" w:type="dxa"/>
            </w:tcMar>
          </w:tcPr>
          <w:p w:rsidR="003241F0" w:rsidRPr="009C6C6E"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b/>
                <w:sz w:val="28"/>
                <w:szCs w:val="28"/>
                <w:lang w:eastAsia="ru-RU"/>
              </w:rPr>
            </w:pPr>
            <w:r w:rsidRPr="009C6C6E">
              <w:rPr>
                <w:rFonts w:ascii="Times New Roman" w:hAnsi="Times New Roman"/>
                <w:b/>
                <w:sz w:val="28"/>
                <w:szCs w:val="28"/>
                <w:lang w:eastAsia="ru-RU"/>
              </w:rPr>
              <w:t xml:space="preserve">Что делаем: </w:t>
            </w:r>
          </w:p>
          <w:p w:rsidR="003241F0" w:rsidRPr="00C30759" w:rsidRDefault="003241F0" w:rsidP="00772863">
            <w:pPr>
              <w:spacing w:line="360" w:lineRule="auto"/>
              <w:ind w:firstLine="709"/>
              <w:jc w:val="both"/>
              <w:rPr>
                <w:rFonts w:ascii="Times New Roman" w:hAnsi="Times New Roman"/>
                <w:sz w:val="28"/>
                <w:szCs w:val="28"/>
              </w:rPr>
            </w:pPr>
            <w:r>
              <w:rPr>
                <w:rFonts w:ascii="Times New Roman" w:hAnsi="Times New Roman"/>
                <w:sz w:val="28"/>
                <w:szCs w:val="28"/>
              </w:rPr>
              <w:t>Н</w:t>
            </w:r>
            <w:r w:rsidRPr="00C30759">
              <w:rPr>
                <w:rFonts w:ascii="Times New Roman" w:hAnsi="Times New Roman"/>
                <w:sz w:val="28"/>
                <w:szCs w:val="28"/>
              </w:rPr>
              <w:t>еобходимо ввести все данные основных деталей и используемых материалов в программу. На основе введенных данных созда</w:t>
            </w:r>
            <w:r>
              <w:rPr>
                <w:rFonts w:ascii="Times New Roman" w:hAnsi="Times New Roman"/>
                <w:sz w:val="28"/>
                <w:szCs w:val="28"/>
              </w:rPr>
              <w:t>ется</w:t>
            </w:r>
            <w:r w:rsidRPr="00C30759">
              <w:rPr>
                <w:rFonts w:ascii="Times New Roman" w:hAnsi="Times New Roman"/>
                <w:sz w:val="28"/>
                <w:szCs w:val="28"/>
              </w:rPr>
              <w:t xml:space="preserve"> чертеж и </w:t>
            </w:r>
            <w:r>
              <w:rPr>
                <w:rFonts w:ascii="Times New Roman" w:hAnsi="Times New Roman"/>
                <w:sz w:val="28"/>
                <w:szCs w:val="28"/>
              </w:rPr>
              <w:t>3D-модел</w:t>
            </w:r>
            <w:r w:rsidRPr="00C30759">
              <w:rPr>
                <w:rFonts w:ascii="Times New Roman" w:hAnsi="Times New Roman"/>
                <w:sz w:val="28"/>
                <w:szCs w:val="28"/>
              </w:rPr>
              <w:t xml:space="preserve">ь ракеты при помощи программ: </w:t>
            </w:r>
            <w:proofErr w:type="spellStart"/>
            <w:r w:rsidRPr="00C30759">
              <w:rPr>
                <w:rFonts w:ascii="Times New Roman" w:hAnsi="Times New Roman"/>
                <w:sz w:val="28"/>
                <w:szCs w:val="28"/>
              </w:rPr>
              <w:t>Blender</w:t>
            </w:r>
            <w:proofErr w:type="spellEnd"/>
            <w:r w:rsidRPr="00C30759">
              <w:rPr>
                <w:rFonts w:ascii="Times New Roman" w:hAnsi="Times New Roman"/>
                <w:sz w:val="28"/>
                <w:szCs w:val="28"/>
              </w:rPr>
              <w:t xml:space="preserve"> и </w:t>
            </w:r>
            <w:proofErr w:type="spellStart"/>
            <w:r w:rsidRPr="00C30759">
              <w:rPr>
                <w:rFonts w:ascii="Times New Roman" w:hAnsi="Times New Roman"/>
                <w:sz w:val="28"/>
                <w:szCs w:val="28"/>
              </w:rPr>
              <w:t>OpenRocket</w:t>
            </w:r>
            <w:proofErr w:type="spellEnd"/>
            <w:r w:rsidRPr="00C30759">
              <w:rPr>
                <w:rFonts w:ascii="Times New Roman" w:hAnsi="Times New Roman"/>
                <w:sz w:val="28"/>
                <w:szCs w:val="28"/>
              </w:rPr>
              <w:t>. Также используя формулы программы, произв</w:t>
            </w:r>
            <w:r>
              <w:rPr>
                <w:rFonts w:ascii="Times New Roman" w:hAnsi="Times New Roman"/>
                <w:sz w:val="28"/>
                <w:szCs w:val="28"/>
              </w:rPr>
              <w:t>одится</w:t>
            </w:r>
            <w:r w:rsidRPr="00C30759">
              <w:rPr>
                <w:rFonts w:ascii="Times New Roman" w:hAnsi="Times New Roman"/>
                <w:sz w:val="28"/>
                <w:szCs w:val="28"/>
              </w:rPr>
              <w:t xml:space="preserve"> расчёт площади стабилизаторов и аэродинамической устойчивости ракеты. </w:t>
            </w:r>
          </w:p>
          <w:p w:rsidR="003241F0" w:rsidRPr="00C30759" w:rsidRDefault="003241F0" w:rsidP="00772863">
            <w:pPr>
              <w:spacing w:line="360" w:lineRule="auto"/>
              <w:ind w:firstLine="709"/>
              <w:jc w:val="both"/>
              <w:rPr>
                <w:rFonts w:ascii="Times New Roman" w:hAnsi="Times New Roman"/>
                <w:sz w:val="28"/>
                <w:szCs w:val="28"/>
              </w:rPr>
            </w:pPr>
            <w:r w:rsidRPr="00C30759">
              <w:rPr>
                <w:rFonts w:ascii="Times New Roman" w:hAnsi="Times New Roman"/>
                <w:sz w:val="28"/>
                <w:szCs w:val="28"/>
              </w:rPr>
              <w:t>В качестве головного обтекателя выбран обтекатель из пластика в форме эллипса, деталь которого печата</w:t>
            </w:r>
            <w:r>
              <w:rPr>
                <w:rFonts w:ascii="Times New Roman" w:hAnsi="Times New Roman"/>
                <w:sz w:val="28"/>
                <w:szCs w:val="28"/>
              </w:rPr>
              <w:t>ется н</w:t>
            </w:r>
            <w:r w:rsidRPr="00C30759">
              <w:rPr>
                <w:rFonts w:ascii="Times New Roman" w:hAnsi="Times New Roman"/>
                <w:sz w:val="28"/>
                <w:szCs w:val="28"/>
              </w:rPr>
              <w:t xml:space="preserve">а </w:t>
            </w:r>
            <w:r>
              <w:rPr>
                <w:rFonts w:ascii="Times New Roman" w:hAnsi="Times New Roman"/>
                <w:sz w:val="28"/>
                <w:szCs w:val="28"/>
              </w:rPr>
              <w:t>3D-принтер</w:t>
            </w:r>
            <w:r w:rsidRPr="00C30759">
              <w:rPr>
                <w:rFonts w:ascii="Times New Roman" w:hAnsi="Times New Roman"/>
                <w:sz w:val="28"/>
                <w:szCs w:val="28"/>
              </w:rPr>
              <w:t xml:space="preserve">е. Корпус ракеты изготовлен из картона, имеет отсек полезного груза. Оперение ракеты представляет собой 4 трапецеидальных стабилизатора, изготовленные из фанеры.  Для проектирования системы спасения необходимо было задать характеристики системы (муфта, центрирующее кольцо и стропы), измерить массу парашюта, определить длину и количество его строп. Важным условием является момент раскрытия парашюта – парашют раскрывается в апогее. Определив общую массу составных элементов ракеты, был взят двигатель </w:t>
            </w:r>
            <w:proofErr w:type="spellStart"/>
            <w:r w:rsidRPr="00C30759">
              <w:rPr>
                <w:rFonts w:ascii="Times New Roman" w:hAnsi="Times New Roman"/>
                <w:sz w:val="28"/>
                <w:szCs w:val="28"/>
              </w:rPr>
              <w:t>Loki</w:t>
            </w:r>
            <w:proofErr w:type="spellEnd"/>
            <w:r w:rsidRPr="00C30759">
              <w:rPr>
                <w:rFonts w:ascii="Times New Roman" w:hAnsi="Times New Roman"/>
                <w:sz w:val="28"/>
                <w:szCs w:val="28"/>
              </w:rPr>
              <w:t xml:space="preserve"> </w:t>
            </w:r>
            <w:proofErr w:type="spellStart"/>
            <w:r w:rsidRPr="00C30759">
              <w:rPr>
                <w:rFonts w:ascii="Times New Roman" w:hAnsi="Times New Roman"/>
                <w:sz w:val="28"/>
                <w:szCs w:val="28"/>
              </w:rPr>
              <w:t>Research</w:t>
            </w:r>
            <w:proofErr w:type="spellEnd"/>
            <w:r w:rsidRPr="00C30759">
              <w:rPr>
                <w:rFonts w:ascii="Times New Roman" w:hAnsi="Times New Roman"/>
                <w:sz w:val="28"/>
                <w:szCs w:val="28"/>
              </w:rPr>
              <w:t xml:space="preserve"> I-405 с суммарным импульсом 500 Н*с.</w:t>
            </w:r>
          </w:p>
          <w:p w:rsidR="003241F0" w:rsidRPr="00C30759" w:rsidRDefault="003241F0" w:rsidP="00772863">
            <w:pPr>
              <w:spacing w:line="360" w:lineRule="auto"/>
              <w:ind w:firstLine="709"/>
              <w:jc w:val="both"/>
              <w:rPr>
                <w:rFonts w:ascii="Times New Roman" w:hAnsi="Times New Roman"/>
                <w:sz w:val="28"/>
                <w:szCs w:val="28"/>
              </w:rPr>
            </w:pPr>
            <w:r w:rsidRPr="00C30759">
              <w:rPr>
                <w:rFonts w:ascii="Times New Roman" w:hAnsi="Times New Roman"/>
                <w:sz w:val="28"/>
                <w:szCs w:val="28"/>
              </w:rPr>
              <w:t xml:space="preserve">В результате проектирования ракеты в программе был получен ее чертеж. На рисунке 1 представлен общий вид ракеты. </w:t>
            </w:r>
          </w:p>
          <w:p w:rsidR="003241F0" w:rsidRPr="009C6C6E" w:rsidRDefault="003241F0" w:rsidP="00772863">
            <w:pPr>
              <w:ind w:left="720"/>
              <w:rPr>
                <w:rFonts w:ascii="Times New Roman" w:hAnsi="Times New Roman"/>
                <w:sz w:val="28"/>
                <w:szCs w:val="28"/>
              </w:rPr>
            </w:pPr>
            <w:r w:rsidRPr="00C30759">
              <w:rPr>
                <w:rFonts w:ascii="Times New Roman" w:hAnsi="Times New Roman"/>
                <w:b/>
                <w:noProof/>
                <w:sz w:val="28"/>
                <w:szCs w:val="28"/>
                <w:lang w:eastAsia="ru-RU" w:bidi="ar-SA"/>
              </w:rPr>
              <w:drawing>
                <wp:inline distT="0" distB="0" distL="0" distR="0">
                  <wp:extent cx="5358765" cy="1977390"/>
                  <wp:effectExtent l="0" t="0" r="0" b="3810"/>
                  <wp:docPr id="3" name="Рисунок 3" descr="C:\Users\work\Desktop\Ракета\Чертёж ракет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work\Desktop\Ракета\Чертёж ракеты.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358765" cy="1977390"/>
                          </a:xfrm>
                          <a:prstGeom prst="rect">
                            <a:avLst/>
                          </a:prstGeom>
                          <a:noFill/>
                          <a:ln>
                            <a:noFill/>
                          </a:ln>
                        </pic:spPr>
                      </pic:pic>
                    </a:graphicData>
                  </a:graphic>
                </wp:inline>
              </w:drawing>
            </w:r>
          </w:p>
        </w:tc>
      </w:tr>
      <w:tr w:rsidR="003241F0" w:rsidRPr="009C6C6E" w:rsidTr="00772863">
        <w:tc>
          <w:tcPr>
            <w:tcW w:w="5640" w:type="dxa"/>
            <w:gridSpan w:val="2"/>
            <w:shd w:val="clear" w:color="auto" w:fill="auto"/>
            <w:tcMar>
              <w:top w:w="100" w:type="dxa"/>
              <w:left w:w="100" w:type="dxa"/>
              <w:bottom w:w="100" w:type="dxa"/>
              <w:right w:w="100" w:type="dxa"/>
            </w:tcMar>
          </w:tcPr>
          <w:p w:rsidR="003241F0" w:rsidRDefault="003241F0" w:rsidP="00772863">
            <w:pPr>
              <w:spacing w:line="360" w:lineRule="auto"/>
              <w:jc w:val="both"/>
              <w:rPr>
                <w:rFonts w:ascii="Times New Roman" w:hAnsi="Times New Roman"/>
                <w:sz w:val="28"/>
                <w:szCs w:val="28"/>
              </w:rPr>
            </w:pPr>
            <w:r w:rsidRPr="009C6C6E">
              <w:rPr>
                <w:rFonts w:ascii="Times New Roman" w:hAnsi="Times New Roman"/>
                <w:b/>
                <w:sz w:val="28"/>
                <w:szCs w:val="28"/>
                <w:lang w:eastAsia="ru-RU"/>
              </w:rPr>
              <w:lastRenderedPageBreak/>
              <w:t xml:space="preserve">Блок </w:t>
            </w:r>
            <w:r>
              <w:rPr>
                <w:rFonts w:ascii="Times New Roman" w:hAnsi="Times New Roman"/>
                <w:b/>
                <w:sz w:val="28"/>
                <w:szCs w:val="28"/>
                <w:lang w:eastAsia="ru-RU"/>
              </w:rPr>
              <w:t>3</w:t>
            </w:r>
            <w:r w:rsidRPr="009C6C6E">
              <w:rPr>
                <w:rFonts w:ascii="Times New Roman" w:hAnsi="Times New Roman"/>
                <w:b/>
                <w:sz w:val="28"/>
                <w:szCs w:val="28"/>
                <w:lang w:eastAsia="ru-RU"/>
              </w:rPr>
              <w:t xml:space="preserve">. </w:t>
            </w:r>
            <w:r w:rsidRPr="00F3197A">
              <w:rPr>
                <w:rFonts w:ascii="Times New Roman" w:hAnsi="Times New Roman"/>
                <w:bCs/>
                <w:sz w:val="28"/>
                <w:szCs w:val="28"/>
                <w:lang w:eastAsia="ru-RU"/>
              </w:rPr>
              <w:t>Испытание в программе: моделирование полета ракеты с учетом выявленных показателей.</w:t>
            </w:r>
          </w:p>
          <w:p w:rsidR="003241F0" w:rsidRPr="009C6C6E"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
                <w:sz w:val="28"/>
                <w:szCs w:val="28"/>
                <w:lang w:eastAsia="ru-RU"/>
              </w:rPr>
            </w:pPr>
          </w:p>
        </w:tc>
        <w:tc>
          <w:tcPr>
            <w:tcW w:w="4666" w:type="dxa"/>
            <w:shd w:val="clear" w:color="auto" w:fill="auto"/>
            <w:tcMar>
              <w:top w:w="100" w:type="dxa"/>
              <w:left w:w="100" w:type="dxa"/>
              <w:bottom w:w="100" w:type="dxa"/>
              <w:right w:w="100" w:type="dxa"/>
            </w:tcMar>
          </w:tcPr>
          <w:p w:rsidR="003241F0" w:rsidRPr="009C6C6E"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sz w:val="28"/>
                <w:szCs w:val="28"/>
                <w:lang w:eastAsia="ru-RU"/>
              </w:rPr>
            </w:pPr>
            <w:r>
              <w:rPr>
                <w:rFonts w:ascii="Times New Roman" w:hAnsi="Times New Roman"/>
                <w:sz w:val="28"/>
                <w:szCs w:val="28"/>
                <w:lang w:eastAsia="ru-RU"/>
              </w:rPr>
              <w:t>45</w:t>
            </w:r>
            <w:r w:rsidRPr="009C6C6E">
              <w:rPr>
                <w:rFonts w:ascii="Times New Roman" w:hAnsi="Times New Roman"/>
                <w:sz w:val="28"/>
                <w:szCs w:val="28"/>
                <w:lang w:eastAsia="ru-RU"/>
              </w:rPr>
              <w:t xml:space="preserve"> мин</w:t>
            </w:r>
          </w:p>
        </w:tc>
      </w:tr>
      <w:tr w:rsidR="003241F0" w:rsidRPr="009C6C6E" w:rsidTr="00772863">
        <w:trPr>
          <w:trHeight w:val="480"/>
        </w:trPr>
        <w:tc>
          <w:tcPr>
            <w:tcW w:w="10306" w:type="dxa"/>
            <w:gridSpan w:val="3"/>
            <w:shd w:val="clear" w:color="auto" w:fill="auto"/>
            <w:tcMar>
              <w:top w:w="100" w:type="dxa"/>
              <w:left w:w="100" w:type="dxa"/>
              <w:bottom w:w="100" w:type="dxa"/>
              <w:right w:w="100" w:type="dxa"/>
            </w:tcMar>
          </w:tcPr>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
                <w:sz w:val="28"/>
                <w:szCs w:val="28"/>
                <w:lang w:eastAsia="ru-RU"/>
              </w:rPr>
            </w:pPr>
          </w:p>
          <w:p w:rsidR="003241F0" w:rsidRDefault="003241F0" w:rsidP="00772863">
            <w:pPr>
              <w:spacing w:line="360" w:lineRule="auto"/>
              <w:ind w:firstLine="709"/>
              <w:jc w:val="both"/>
              <w:rPr>
                <w:rFonts w:ascii="Times New Roman" w:hAnsi="Times New Roman"/>
                <w:sz w:val="28"/>
                <w:szCs w:val="28"/>
              </w:rPr>
            </w:pPr>
            <w:r w:rsidRPr="00C30759">
              <w:rPr>
                <w:rFonts w:ascii="Times New Roman" w:hAnsi="Times New Roman"/>
                <w:sz w:val="28"/>
                <w:szCs w:val="28"/>
              </w:rPr>
              <w:t xml:space="preserve">В программе было проведено моделирование полёта ракеты. По результатам моделирования полета получен график с апогеем 1070 метров. </w:t>
            </w:r>
          </w:p>
          <w:p w:rsidR="003241F0" w:rsidRPr="00C30759" w:rsidRDefault="003241F0" w:rsidP="00772863">
            <w:pPr>
              <w:spacing w:line="360" w:lineRule="auto"/>
              <w:ind w:left="720" w:firstLine="709"/>
              <w:jc w:val="both"/>
              <w:rPr>
                <w:rFonts w:ascii="Times New Roman" w:hAnsi="Times New Roman"/>
                <w:sz w:val="28"/>
                <w:szCs w:val="28"/>
              </w:rPr>
            </w:pPr>
            <w:r w:rsidRPr="00C30759">
              <w:rPr>
                <w:rFonts w:ascii="Times New Roman" w:hAnsi="Times New Roman"/>
                <w:sz w:val="28"/>
                <w:szCs w:val="28"/>
              </w:rPr>
              <w:t>На рисунке 2 представлен график полета ракеты.</w:t>
            </w:r>
          </w:p>
          <w:p w:rsidR="003241F0" w:rsidRPr="009C6C6E" w:rsidRDefault="003241F0" w:rsidP="00772863">
            <w:pPr>
              <w:spacing w:line="360" w:lineRule="auto"/>
              <w:ind w:left="720" w:firstLine="709"/>
              <w:jc w:val="both"/>
              <w:rPr>
                <w:rFonts w:ascii="Times New Roman" w:hAnsi="Times New Roman"/>
                <w:b/>
                <w:sz w:val="28"/>
                <w:szCs w:val="28"/>
                <w:lang w:eastAsia="ru-RU"/>
              </w:rPr>
            </w:pPr>
            <w:r>
              <w:rPr>
                <w:rFonts w:ascii="Times New Roman" w:hAnsi="Times New Roman"/>
                <w:noProof/>
                <w:sz w:val="28"/>
                <w:szCs w:val="28"/>
                <w:lang w:eastAsia="ru-RU" w:bidi="ar-SA"/>
              </w:rPr>
              <w:drawing>
                <wp:inline distT="0" distB="0" distL="0" distR="0">
                  <wp:extent cx="5952490" cy="37147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52490" cy="371475"/>
                          </a:xfrm>
                          <a:prstGeom prst="rect">
                            <a:avLst/>
                          </a:prstGeom>
                          <a:noFill/>
                        </pic:spPr>
                      </pic:pic>
                    </a:graphicData>
                  </a:graphic>
                </wp:inline>
              </w:drawing>
            </w:r>
            <w:r w:rsidRPr="00C30759">
              <w:rPr>
                <w:rFonts w:ascii="Times New Roman" w:hAnsi="Times New Roman"/>
                <w:noProof/>
                <w:sz w:val="28"/>
                <w:szCs w:val="28"/>
                <w:lang w:eastAsia="ru-RU" w:bidi="ar-SA"/>
              </w:rPr>
              <w:drawing>
                <wp:inline distT="0" distB="0" distL="0" distR="0">
                  <wp:extent cx="3009265" cy="1754505"/>
                  <wp:effectExtent l="0" t="0" r="635" b="0"/>
                  <wp:docPr id="2" name="Рисунок 2" descr="C:\Users\work\Desktop\Ракета\График полёт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Users\work\Desktop\Ракета\График полёта.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09265" cy="1754505"/>
                          </a:xfrm>
                          <a:prstGeom prst="rect">
                            <a:avLst/>
                          </a:prstGeom>
                          <a:noFill/>
                          <a:ln>
                            <a:noFill/>
                          </a:ln>
                        </pic:spPr>
                      </pic:pic>
                    </a:graphicData>
                  </a:graphic>
                </wp:inline>
              </w:drawing>
            </w:r>
          </w:p>
        </w:tc>
      </w:tr>
      <w:tr w:rsidR="003241F0" w:rsidRPr="009C6C6E" w:rsidTr="00772863">
        <w:tc>
          <w:tcPr>
            <w:tcW w:w="5640" w:type="dxa"/>
            <w:gridSpan w:val="2"/>
            <w:shd w:val="clear" w:color="auto" w:fill="auto"/>
            <w:tcMar>
              <w:top w:w="100" w:type="dxa"/>
              <w:left w:w="100" w:type="dxa"/>
              <w:bottom w:w="100" w:type="dxa"/>
              <w:right w:w="100" w:type="dxa"/>
            </w:tcMar>
          </w:tcPr>
          <w:p w:rsidR="003241F0" w:rsidRPr="009C6C6E"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sz w:val="28"/>
                <w:szCs w:val="28"/>
                <w:lang w:eastAsia="ru-RU"/>
              </w:rPr>
            </w:pPr>
            <w:r w:rsidRPr="009C6C6E">
              <w:rPr>
                <w:rFonts w:ascii="Times New Roman" w:hAnsi="Times New Roman"/>
                <w:b/>
                <w:sz w:val="28"/>
                <w:szCs w:val="28"/>
                <w:lang w:eastAsia="ru-RU"/>
              </w:rPr>
              <w:t xml:space="preserve">Блок </w:t>
            </w:r>
            <w:r>
              <w:rPr>
                <w:rFonts w:ascii="Times New Roman" w:hAnsi="Times New Roman"/>
                <w:b/>
                <w:sz w:val="28"/>
                <w:szCs w:val="28"/>
                <w:lang w:eastAsia="ru-RU"/>
              </w:rPr>
              <w:t>4</w:t>
            </w:r>
            <w:r w:rsidRPr="009C6C6E">
              <w:rPr>
                <w:rFonts w:ascii="Times New Roman" w:hAnsi="Times New Roman"/>
                <w:b/>
                <w:sz w:val="28"/>
                <w:szCs w:val="28"/>
                <w:lang w:eastAsia="ru-RU"/>
              </w:rPr>
              <w:t xml:space="preserve">. </w:t>
            </w:r>
            <w:r w:rsidRPr="00F3197A">
              <w:rPr>
                <w:rFonts w:ascii="Times New Roman" w:hAnsi="Times New Roman"/>
                <w:bCs/>
                <w:sz w:val="28"/>
                <w:szCs w:val="28"/>
                <w:lang w:eastAsia="ru-RU"/>
              </w:rPr>
              <w:t xml:space="preserve">Распечатать разработанную модель на </w:t>
            </w:r>
            <w:r>
              <w:rPr>
                <w:rFonts w:ascii="Times New Roman" w:hAnsi="Times New Roman"/>
                <w:bCs/>
                <w:sz w:val="28"/>
                <w:szCs w:val="28"/>
                <w:lang w:eastAsia="ru-RU"/>
              </w:rPr>
              <w:t>3D-принтер</w:t>
            </w:r>
            <w:r w:rsidRPr="00F3197A">
              <w:rPr>
                <w:rFonts w:ascii="Times New Roman" w:hAnsi="Times New Roman"/>
                <w:bCs/>
                <w:sz w:val="28"/>
                <w:szCs w:val="28"/>
                <w:lang w:eastAsia="ru-RU"/>
              </w:rPr>
              <w:t>е.</w:t>
            </w:r>
          </w:p>
        </w:tc>
        <w:tc>
          <w:tcPr>
            <w:tcW w:w="4666" w:type="dxa"/>
            <w:shd w:val="clear" w:color="auto" w:fill="auto"/>
            <w:tcMar>
              <w:top w:w="100" w:type="dxa"/>
              <w:left w:w="100" w:type="dxa"/>
              <w:bottom w:w="100" w:type="dxa"/>
              <w:right w:w="100" w:type="dxa"/>
            </w:tcMar>
          </w:tcPr>
          <w:p w:rsidR="003241F0" w:rsidRPr="009C6C6E"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sz w:val="28"/>
                <w:szCs w:val="28"/>
                <w:lang w:eastAsia="ru-RU"/>
              </w:rPr>
            </w:pPr>
            <w:r>
              <w:rPr>
                <w:rFonts w:ascii="Times New Roman" w:hAnsi="Times New Roman"/>
                <w:sz w:val="28"/>
                <w:szCs w:val="28"/>
                <w:lang w:eastAsia="ru-RU"/>
              </w:rPr>
              <w:t>130</w:t>
            </w:r>
            <w:r w:rsidRPr="009C6C6E">
              <w:rPr>
                <w:rFonts w:ascii="Times New Roman" w:hAnsi="Times New Roman"/>
                <w:sz w:val="28"/>
                <w:szCs w:val="28"/>
                <w:lang w:eastAsia="ru-RU"/>
              </w:rPr>
              <w:t xml:space="preserve"> мин</w:t>
            </w:r>
          </w:p>
        </w:tc>
      </w:tr>
      <w:tr w:rsidR="003241F0" w:rsidRPr="00F3197A" w:rsidTr="00772863">
        <w:trPr>
          <w:trHeight w:val="2857"/>
        </w:trPr>
        <w:tc>
          <w:tcPr>
            <w:tcW w:w="10306" w:type="dxa"/>
            <w:gridSpan w:val="3"/>
            <w:shd w:val="clear" w:color="auto" w:fill="auto"/>
            <w:tcMar>
              <w:top w:w="100" w:type="dxa"/>
              <w:left w:w="100" w:type="dxa"/>
              <w:bottom w:w="100" w:type="dxa"/>
              <w:right w:w="100" w:type="dxa"/>
            </w:tcMar>
          </w:tcPr>
          <w:p w:rsidR="003241F0" w:rsidRPr="009C6C6E"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b/>
                <w:sz w:val="28"/>
                <w:szCs w:val="28"/>
                <w:lang w:eastAsia="ru-RU"/>
              </w:rPr>
            </w:pPr>
            <w:r w:rsidRPr="009C6C6E">
              <w:rPr>
                <w:rFonts w:ascii="Times New Roman" w:hAnsi="Times New Roman"/>
                <w:b/>
                <w:sz w:val="28"/>
                <w:szCs w:val="28"/>
                <w:lang w:eastAsia="ru-RU"/>
              </w:rPr>
              <w:t xml:space="preserve">Что делаем: </w:t>
            </w:r>
          </w:p>
          <w:p w:rsidR="003241F0" w:rsidRDefault="003241F0" w:rsidP="00772863">
            <w:pPr>
              <w:spacing w:line="360" w:lineRule="auto"/>
              <w:ind w:firstLine="709"/>
              <w:jc w:val="both"/>
              <w:rPr>
                <w:rFonts w:ascii="Times New Roman" w:hAnsi="Times New Roman"/>
                <w:sz w:val="28"/>
                <w:szCs w:val="28"/>
              </w:rPr>
            </w:pPr>
            <w:r w:rsidRPr="00C30759">
              <w:rPr>
                <w:rFonts w:ascii="Times New Roman" w:hAnsi="Times New Roman"/>
                <w:sz w:val="28"/>
                <w:szCs w:val="28"/>
              </w:rPr>
              <w:t xml:space="preserve">По полученным характеристикам из программы </w:t>
            </w:r>
            <w:proofErr w:type="spellStart"/>
            <w:r w:rsidRPr="00C30759">
              <w:rPr>
                <w:rFonts w:ascii="Times New Roman" w:hAnsi="Times New Roman"/>
                <w:sz w:val="28"/>
                <w:szCs w:val="28"/>
              </w:rPr>
              <w:t>OpenRocket</w:t>
            </w:r>
            <w:proofErr w:type="spellEnd"/>
            <w:r w:rsidRPr="00C30759">
              <w:rPr>
                <w:rFonts w:ascii="Times New Roman" w:hAnsi="Times New Roman"/>
                <w:sz w:val="28"/>
                <w:szCs w:val="28"/>
              </w:rPr>
              <w:t xml:space="preserve"> была разработана </w:t>
            </w:r>
            <w:r>
              <w:rPr>
                <w:rFonts w:ascii="Times New Roman" w:hAnsi="Times New Roman"/>
                <w:sz w:val="28"/>
                <w:szCs w:val="28"/>
              </w:rPr>
              <w:t>3D-модел</w:t>
            </w:r>
            <w:r w:rsidRPr="00C30759">
              <w:rPr>
                <w:rFonts w:ascii="Times New Roman" w:hAnsi="Times New Roman"/>
                <w:sz w:val="28"/>
                <w:szCs w:val="28"/>
              </w:rPr>
              <w:t xml:space="preserve">ь конструкции ракеты, в том числе основных элементов системы спасения. </w:t>
            </w:r>
            <w:r>
              <w:rPr>
                <w:rFonts w:ascii="Times New Roman" w:hAnsi="Times New Roman"/>
                <w:sz w:val="28"/>
                <w:szCs w:val="28"/>
              </w:rPr>
              <w:t>3D-модел</w:t>
            </w:r>
            <w:r w:rsidRPr="00C30759">
              <w:rPr>
                <w:rFonts w:ascii="Times New Roman" w:hAnsi="Times New Roman"/>
                <w:sz w:val="28"/>
                <w:szCs w:val="28"/>
              </w:rPr>
              <w:t xml:space="preserve">ь была разработана в программе </w:t>
            </w:r>
            <w:proofErr w:type="spellStart"/>
            <w:r w:rsidRPr="00C30759">
              <w:rPr>
                <w:rFonts w:ascii="Times New Roman" w:hAnsi="Times New Roman"/>
                <w:sz w:val="28"/>
                <w:szCs w:val="28"/>
              </w:rPr>
              <w:t>Blender</w:t>
            </w:r>
            <w:proofErr w:type="spellEnd"/>
            <w:r w:rsidRPr="00C30759">
              <w:rPr>
                <w:rFonts w:ascii="Times New Roman" w:hAnsi="Times New Roman"/>
                <w:sz w:val="28"/>
                <w:szCs w:val="28"/>
              </w:rPr>
              <w:t xml:space="preserve">. В последующем ниже изображенные модели элементов ракеты были напечатаны на </w:t>
            </w:r>
            <w:r>
              <w:rPr>
                <w:rFonts w:ascii="Times New Roman" w:hAnsi="Times New Roman"/>
                <w:sz w:val="28"/>
                <w:szCs w:val="28"/>
              </w:rPr>
              <w:t>3D-принтер</w:t>
            </w:r>
            <w:r w:rsidRPr="00C30759">
              <w:rPr>
                <w:rFonts w:ascii="Times New Roman" w:hAnsi="Times New Roman"/>
                <w:sz w:val="28"/>
                <w:szCs w:val="28"/>
              </w:rPr>
              <w:t xml:space="preserve">е. </w:t>
            </w:r>
          </w:p>
          <w:p w:rsidR="003241F0" w:rsidRPr="00F21A2B" w:rsidRDefault="003241F0" w:rsidP="00772863">
            <w:pPr>
              <w:spacing w:line="360" w:lineRule="auto"/>
              <w:ind w:left="720" w:firstLine="709"/>
              <w:jc w:val="center"/>
              <w:rPr>
                <w:rFonts w:ascii="Times New Roman" w:hAnsi="Times New Roman"/>
                <w:b/>
                <w:sz w:val="28"/>
                <w:szCs w:val="28"/>
              </w:rPr>
            </w:pPr>
            <w:r w:rsidRPr="00F21A2B">
              <w:rPr>
                <w:rFonts w:ascii="Times New Roman" w:hAnsi="Times New Roman"/>
                <w:b/>
                <w:sz w:val="28"/>
                <w:szCs w:val="28"/>
              </w:rPr>
              <w:t>Общий вид готовой ракеты</w:t>
            </w:r>
          </w:p>
          <w:p w:rsidR="003241F0" w:rsidRPr="009C6C6E" w:rsidRDefault="003241F0" w:rsidP="00772863">
            <w:pPr>
              <w:spacing w:line="360" w:lineRule="auto"/>
              <w:ind w:firstLine="1429"/>
              <w:jc w:val="both"/>
              <w:rPr>
                <w:rFonts w:ascii="Times New Roman" w:hAnsi="Times New Roman"/>
                <w:sz w:val="28"/>
                <w:szCs w:val="28"/>
              </w:rPr>
            </w:pPr>
            <w:r w:rsidRPr="00C30759">
              <w:rPr>
                <w:rFonts w:ascii="Times New Roman" w:hAnsi="Times New Roman"/>
                <w:sz w:val="28"/>
                <w:szCs w:val="28"/>
              </w:rPr>
              <w:t>Сборка корпуса ракеты осуществля</w:t>
            </w:r>
            <w:r>
              <w:rPr>
                <w:rFonts w:ascii="Times New Roman" w:hAnsi="Times New Roman"/>
                <w:sz w:val="28"/>
                <w:szCs w:val="28"/>
              </w:rPr>
              <w:t>ется</w:t>
            </w:r>
            <w:r w:rsidRPr="00C30759">
              <w:rPr>
                <w:rFonts w:ascii="Times New Roman" w:hAnsi="Times New Roman"/>
                <w:sz w:val="28"/>
                <w:szCs w:val="28"/>
              </w:rPr>
              <w:t xml:space="preserve"> с помощью оправки диаметром 80 мм. Первоначально был разработан размер выкройки на ватмане и определено количество и расположение элементов усиления корпуса (шпангоутов). Далее необходимо надеть на трубу канцелярские резинки. Оставить место между 2 </w:t>
            </w:r>
            <w:r w:rsidRPr="00C30759">
              <w:rPr>
                <w:rFonts w:ascii="Times New Roman" w:hAnsi="Times New Roman"/>
                <w:sz w:val="28"/>
                <w:szCs w:val="28"/>
              </w:rPr>
              <w:lastRenderedPageBreak/>
              <w:t>резинками 5 – 10 сантиметров и проклеить каждый отрезок между резинками, сдвигая их по необходимости. Обычно клей сохнет около дня, но можно значительно ускорить этот процесс, потерев по ватману чем-нибудь наподоби</w:t>
            </w:r>
            <w:r>
              <w:rPr>
                <w:rFonts w:ascii="Times New Roman" w:hAnsi="Times New Roman"/>
                <w:sz w:val="28"/>
                <w:szCs w:val="28"/>
              </w:rPr>
              <w:t>е</w:t>
            </w:r>
            <w:r w:rsidRPr="00C30759">
              <w:rPr>
                <w:rFonts w:ascii="Times New Roman" w:hAnsi="Times New Roman"/>
                <w:sz w:val="28"/>
                <w:szCs w:val="28"/>
              </w:rPr>
              <w:t xml:space="preserve"> карандаша, тогда бумага нагреется, и клей быстро засохнет. Когда клей высохнет, нужно аккуратно снять с трубы заготовку для ракеты. Далее нужно промазать эпоксидной смолой корпус ракеты и подождать пока он засохнет</w:t>
            </w:r>
            <w:r>
              <w:rPr>
                <w:rFonts w:ascii="Times New Roman" w:hAnsi="Times New Roman"/>
                <w:sz w:val="28"/>
                <w:szCs w:val="28"/>
              </w:rPr>
              <w:t>.</w:t>
            </w:r>
          </w:p>
        </w:tc>
      </w:tr>
      <w:tr w:rsidR="003241F0" w:rsidRPr="00F3197A" w:rsidTr="00772863">
        <w:trPr>
          <w:trHeight w:val="632"/>
        </w:trPr>
        <w:tc>
          <w:tcPr>
            <w:tcW w:w="5153" w:type="dxa"/>
            <w:shd w:val="clear" w:color="auto" w:fill="auto"/>
            <w:tcMar>
              <w:top w:w="100" w:type="dxa"/>
              <w:left w:w="100" w:type="dxa"/>
              <w:bottom w:w="100" w:type="dxa"/>
              <w:right w:w="100" w:type="dxa"/>
            </w:tcMar>
          </w:tcPr>
          <w:p w:rsidR="003241F0" w:rsidRPr="009C6C6E"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
                <w:sz w:val="28"/>
                <w:szCs w:val="28"/>
                <w:lang w:eastAsia="ru-RU"/>
              </w:rPr>
            </w:pPr>
            <w:r>
              <w:rPr>
                <w:rFonts w:ascii="Times New Roman" w:hAnsi="Times New Roman"/>
                <w:b/>
                <w:bCs/>
                <w:sz w:val="28"/>
                <w:szCs w:val="28"/>
              </w:rPr>
              <w:lastRenderedPageBreak/>
              <w:t xml:space="preserve">Блок 6. </w:t>
            </w:r>
            <w:r w:rsidRPr="003E0FFF">
              <w:rPr>
                <w:rFonts w:ascii="Times New Roman" w:hAnsi="Times New Roman"/>
                <w:bCs/>
                <w:sz w:val="28"/>
                <w:szCs w:val="28"/>
              </w:rPr>
              <w:t>Логика работы бортового компьютера управления</w:t>
            </w:r>
            <w:r>
              <w:rPr>
                <w:rFonts w:ascii="Times New Roman" w:hAnsi="Times New Roman"/>
                <w:bCs/>
                <w:sz w:val="28"/>
                <w:szCs w:val="28"/>
              </w:rPr>
              <w:t>.</w:t>
            </w:r>
          </w:p>
        </w:tc>
        <w:tc>
          <w:tcPr>
            <w:tcW w:w="5153" w:type="dxa"/>
            <w:gridSpan w:val="2"/>
            <w:shd w:val="clear" w:color="auto" w:fill="auto"/>
          </w:tcPr>
          <w:p w:rsidR="003241F0" w:rsidRPr="009C6C6E"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
                <w:sz w:val="28"/>
                <w:szCs w:val="28"/>
                <w:lang w:eastAsia="ru-RU"/>
              </w:rPr>
            </w:pPr>
            <w:r>
              <w:rPr>
                <w:rFonts w:ascii="Times New Roman" w:hAnsi="Times New Roman"/>
                <w:b/>
                <w:sz w:val="28"/>
                <w:szCs w:val="28"/>
                <w:lang w:eastAsia="ru-RU"/>
              </w:rPr>
              <w:t>90 мин</w:t>
            </w:r>
          </w:p>
        </w:tc>
      </w:tr>
      <w:tr w:rsidR="003241F0" w:rsidRPr="00F50121" w:rsidTr="00772863">
        <w:trPr>
          <w:trHeight w:val="1865"/>
        </w:trPr>
        <w:tc>
          <w:tcPr>
            <w:tcW w:w="10306" w:type="dxa"/>
            <w:gridSpan w:val="3"/>
            <w:shd w:val="clear" w:color="auto" w:fill="auto"/>
            <w:tcMar>
              <w:top w:w="100" w:type="dxa"/>
              <w:left w:w="100" w:type="dxa"/>
              <w:bottom w:w="100" w:type="dxa"/>
              <w:right w:w="100" w:type="dxa"/>
            </w:tcMar>
          </w:tcPr>
          <w:p w:rsidR="003241F0" w:rsidRDefault="003241F0" w:rsidP="00772863">
            <w:pPr>
              <w:ind w:left="720"/>
              <w:jc w:val="both"/>
              <w:rPr>
                <w:rFonts w:ascii="Times New Roman" w:hAnsi="Times New Roman"/>
                <w:sz w:val="28"/>
                <w:szCs w:val="28"/>
              </w:rPr>
            </w:pPr>
            <w:r w:rsidRPr="00C30759">
              <w:rPr>
                <w:rFonts w:ascii="Times New Roman" w:hAnsi="Times New Roman"/>
                <w:noProof/>
                <w:sz w:val="28"/>
                <w:szCs w:val="28"/>
                <w:lang w:eastAsia="ru-RU" w:bidi="ar-SA"/>
              </w:rPr>
              <w:drawing>
                <wp:inline distT="0" distB="0" distL="0" distR="0">
                  <wp:extent cx="2200910" cy="2062480"/>
                  <wp:effectExtent l="0" t="0" r="8890" b="0"/>
                  <wp:docPr id="1" name="Рисунок 1" descr="CI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CIR2.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200910" cy="2062480"/>
                          </a:xfrm>
                          <a:prstGeom prst="rect">
                            <a:avLst/>
                          </a:prstGeom>
                          <a:noFill/>
                          <a:ln>
                            <a:noFill/>
                          </a:ln>
                        </pic:spPr>
                      </pic:pic>
                    </a:graphicData>
                  </a:graphic>
                </wp:inline>
              </w:drawing>
            </w:r>
          </w:p>
          <w:p w:rsidR="003241F0" w:rsidRPr="00C30759" w:rsidRDefault="003241F0" w:rsidP="00772863">
            <w:pPr>
              <w:spacing w:line="360" w:lineRule="auto"/>
              <w:ind w:firstLine="709"/>
              <w:jc w:val="both"/>
              <w:rPr>
                <w:rFonts w:ascii="Times New Roman" w:hAnsi="Times New Roman"/>
                <w:sz w:val="28"/>
                <w:szCs w:val="28"/>
              </w:rPr>
            </w:pPr>
            <w:r w:rsidRPr="00C30759">
              <w:rPr>
                <w:rFonts w:ascii="Times New Roman" w:hAnsi="Times New Roman"/>
                <w:sz w:val="28"/>
                <w:szCs w:val="28"/>
              </w:rPr>
              <w:t xml:space="preserve">Логика работы бортового компьютера управления была создана на базе платформы </w:t>
            </w:r>
            <w:proofErr w:type="spellStart"/>
            <w:r w:rsidRPr="00C30759">
              <w:rPr>
                <w:rFonts w:ascii="Times New Roman" w:hAnsi="Times New Roman"/>
                <w:sz w:val="28"/>
                <w:szCs w:val="28"/>
              </w:rPr>
              <w:t>Arduino</w:t>
            </w:r>
            <w:proofErr w:type="spellEnd"/>
            <w:r w:rsidRPr="00C30759">
              <w:rPr>
                <w:rFonts w:ascii="Times New Roman" w:hAnsi="Times New Roman"/>
                <w:sz w:val="28"/>
                <w:szCs w:val="28"/>
              </w:rPr>
              <w:t xml:space="preserve"> </w:t>
            </w:r>
            <w:proofErr w:type="spellStart"/>
            <w:r w:rsidRPr="00C30759">
              <w:rPr>
                <w:rFonts w:ascii="Times New Roman" w:hAnsi="Times New Roman"/>
                <w:sz w:val="28"/>
                <w:szCs w:val="28"/>
              </w:rPr>
              <w:t>Nano</w:t>
            </w:r>
            <w:proofErr w:type="spellEnd"/>
            <w:r w:rsidRPr="00C30759">
              <w:rPr>
                <w:rFonts w:ascii="Times New Roman" w:hAnsi="Times New Roman"/>
                <w:sz w:val="28"/>
                <w:szCs w:val="28"/>
              </w:rPr>
              <w:t xml:space="preserve"> и электрической принципиальной схемы, которая представлена на рисунке 11.</w:t>
            </w:r>
          </w:p>
          <w:p w:rsidR="003241F0" w:rsidRPr="005B5D73" w:rsidRDefault="003241F0" w:rsidP="00772863">
            <w:pPr>
              <w:spacing w:line="360" w:lineRule="auto"/>
              <w:ind w:firstLine="709"/>
              <w:jc w:val="center"/>
              <w:rPr>
                <w:rFonts w:ascii="Times New Roman" w:hAnsi="Times New Roman"/>
                <w:b/>
                <w:sz w:val="28"/>
                <w:szCs w:val="28"/>
              </w:rPr>
            </w:pPr>
            <w:r w:rsidRPr="005B5D73">
              <w:rPr>
                <w:rFonts w:ascii="Times New Roman" w:hAnsi="Times New Roman"/>
                <w:b/>
                <w:sz w:val="28"/>
                <w:szCs w:val="28"/>
              </w:rPr>
              <w:t>Электрическая принципиальная схема работы бортового компьютера</w:t>
            </w:r>
          </w:p>
          <w:p w:rsidR="003241F0" w:rsidRPr="005B5D73" w:rsidRDefault="003241F0" w:rsidP="00772863">
            <w:pPr>
              <w:spacing w:line="360" w:lineRule="auto"/>
              <w:ind w:firstLine="709"/>
              <w:jc w:val="both"/>
              <w:rPr>
                <w:rFonts w:ascii="Times New Roman" w:hAnsi="Times New Roman"/>
                <w:sz w:val="28"/>
                <w:szCs w:val="28"/>
              </w:rPr>
            </w:pPr>
            <w:r w:rsidRPr="00C30759">
              <w:rPr>
                <w:rFonts w:ascii="Times New Roman" w:hAnsi="Times New Roman"/>
                <w:sz w:val="28"/>
                <w:szCs w:val="28"/>
              </w:rPr>
              <w:t xml:space="preserve">На базе платформы </w:t>
            </w:r>
            <w:proofErr w:type="spellStart"/>
            <w:r w:rsidRPr="00C30759">
              <w:rPr>
                <w:rFonts w:ascii="Times New Roman" w:hAnsi="Times New Roman"/>
                <w:sz w:val="28"/>
                <w:szCs w:val="28"/>
              </w:rPr>
              <w:t>Arduino</w:t>
            </w:r>
            <w:proofErr w:type="spellEnd"/>
            <w:r w:rsidRPr="00C30759">
              <w:rPr>
                <w:rFonts w:ascii="Times New Roman" w:hAnsi="Times New Roman"/>
                <w:sz w:val="28"/>
                <w:szCs w:val="28"/>
              </w:rPr>
              <w:t xml:space="preserve"> </w:t>
            </w:r>
            <w:proofErr w:type="spellStart"/>
            <w:r w:rsidRPr="00C30759">
              <w:rPr>
                <w:rFonts w:ascii="Times New Roman" w:hAnsi="Times New Roman"/>
                <w:sz w:val="28"/>
                <w:szCs w:val="28"/>
              </w:rPr>
              <w:t>Nano</w:t>
            </w:r>
            <w:proofErr w:type="spellEnd"/>
            <w:r w:rsidRPr="00C30759">
              <w:rPr>
                <w:rFonts w:ascii="Times New Roman" w:hAnsi="Times New Roman"/>
                <w:sz w:val="28"/>
                <w:szCs w:val="28"/>
              </w:rPr>
              <w:t xml:space="preserve"> </w:t>
            </w:r>
            <w:r>
              <w:rPr>
                <w:rFonts w:ascii="Times New Roman" w:hAnsi="Times New Roman"/>
                <w:sz w:val="28"/>
                <w:szCs w:val="28"/>
              </w:rPr>
              <w:t xml:space="preserve">пишется </w:t>
            </w:r>
            <w:r w:rsidRPr="00C30759">
              <w:rPr>
                <w:rFonts w:ascii="Times New Roman" w:hAnsi="Times New Roman"/>
                <w:sz w:val="28"/>
                <w:szCs w:val="28"/>
              </w:rPr>
              <w:t>программа, считывающая показания с датчиков и управляющая системой спасения. Алгоритм работы данной программы представлен далее.</w:t>
            </w:r>
          </w:p>
          <w:p w:rsidR="003241F0" w:rsidRPr="00C30759" w:rsidRDefault="003241F0" w:rsidP="00772863">
            <w:pPr>
              <w:spacing w:line="360" w:lineRule="auto"/>
              <w:ind w:firstLine="709"/>
              <w:jc w:val="both"/>
              <w:rPr>
                <w:rFonts w:ascii="Times New Roman" w:hAnsi="Times New Roman"/>
                <w:sz w:val="28"/>
                <w:szCs w:val="28"/>
              </w:rPr>
            </w:pPr>
            <w:r w:rsidRPr="00C30759">
              <w:rPr>
                <w:rFonts w:ascii="Times New Roman" w:hAnsi="Times New Roman"/>
                <w:sz w:val="28"/>
                <w:szCs w:val="28"/>
              </w:rPr>
              <w:t xml:space="preserve">В начале текста программы подключаются библиотеки, для использования гироскопа, барометра, SD-карты, акселерометра и магнитометра. Далее идёт объявление переменных. Следом одна из двух основных функций – </w:t>
            </w:r>
            <w:proofErr w:type="spellStart"/>
            <w:r w:rsidRPr="00C30759">
              <w:rPr>
                <w:rFonts w:ascii="Times New Roman" w:hAnsi="Times New Roman"/>
                <w:sz w:val="28"/>
                <w:szCs w:val="28"/>
              </w:rPr>
              <w:t>setup</w:t>
            </w:r>
            <w:proofErr w:type="spellEnd"/>
            <w:r w:rsidRPr="00C30759">
              <w:rPr>
                <w:rFonts w:ascii="Times New Roman" w:hAnsi="Times New Roman"/>
                <w:sz w:val="28"/>
                <w:szCs w:val="28"/>
              </w:rPr>
              <w:t xml:space="preserve">. Она запускается один раз в самом начале работы программы и служит для проверки работоспособности датчиков. Сначала проверяется работоспособность барометра. Если не найден барометр, то программа не будет выполняться дальше. Так же эта </w:t>
            </w:r>
            <w:r w:rsidRPr="00C30759">
              <w:rPr>
                <w:rFonts w:ascii="Times New Roman" w:hAnsi="Times New Roman"/>
                <w:sz w:val="28"/>
                <w:szCs w:val="28"/>
              </w:rPr>
              <w:lastRenderedPageBreak/>
              <w:t>функция подключает датчики, подключает SD-карту и создает в ней файл для записи данных.</w:t>
            </w:r>
          </w:p>
          <w:p w:rsidR="003241F0" w:rsidRPr="009C6C6E" w:rsidRDefault="003241F0" w:rsidP="00772863">
            <w:pPr>
              <w:spacing w:line="360" w:lineRule="auto"/>
              <w:ind w:firstLine="709"/>
              <w:jc w:val="both"/>
              <w:rPr>
                <w:rFonts w:ascii="Times New Roman" w:hAnsi="Times New Roman"/>
                <w:sz w:val="28"/>
                <w:szCs w:val="28"/>
              </w:rPr>
            </w:pPr>
            <w:r w:rsidRPr="00C30759">
              <w:rPr>
                <w:rFonts w:ascii="Times New Roman" w:hAnsi="Times New Roman"/>
                <w:sz w:val="28"/>
                <w:szCs w:val="28"/>
              </w:rPr>
              <w:t xml:space="preserve">После функции </w:t>
            </w:r>
            <w:proofErr w:type="spellStart"/>
            <w:r w:rsidRPr="00C30759">
              <w:rPr>
                <w:rFonts w:ascii="Times New Roman" w:hAnsi="Times New Roman"/>
                <w:sz w:val="28"/>
                <w:szCs w:val="28"/>
              </w:rPr>
              <w:t>setup</w:t>
            </w:r>
            <w:proofErr w:type="spellEnd"/>
            <w:r w:rsidRPr="00C30759">
              <w:rPr>
                <w:rFonts w:ascii="Times New Roman" w:hAnsi="Times New Roman"/>
                <w:sz w:val="28"/>
                <w:szCs w:val="28"/>
              </w:rPr>
              <w:t xml:space="preserve"> начинается основная цикличная функция – </w:t>
            </w:r>
            <w:proofErr w:type="spellStart"/>
            <w:r w:rsidRPr="00C30759">
              <w:rPr>
                <w:rFonts w:ascii="Times New Roman" w:hAnsi="Times New Roman"/>
                <w:sz w:val="28"/>
                <w:szCs w:val="28"/>
              </w:rPr>
              <w:t>loop</w:t>
            </w:r>
            <w:proofErr w:type="spellEnd"/>
            <w:r w:rsidRPr="00C30759">
              <w:rPr>
                <w:rFonts w:ascii="Times New Roman" w:hAnsi="Times New Roman"/>
                <w:sz w:val="28"/>
                <w:szCs w:val="28"/>
              </w:rPr>
              <w:t>. В ней считываются данные с акселерометра по трём осям – X, Y и Z, показания гироскопа, барометра, магнитометра и производится их запись на SD-карту</w:t>
            </w:r>
          </w:p>
        </w:tc>
      </w:tr>
      <w:tr w:rsidR="003241F0" w:rsidRPr="00F50121" w:rsidTr="00772863">
        <w:tc>
          <w:tcPr>
            <w:tcW w:w="5640" w:type="dxa"/>
            <w:gridSpan w:val="2"/>
            <w:shd w:val="clear" w:color="auto" w:fill="auto"/>
            <w:tcMar>
              <w:top w:w="100" w:type="dxa"/>
              <w:left w:w="100" w:type="dxa"/>
              <w:bottom w:w="100" w:type="dxa"/>
              <w:right w:w="100" w:type="dxa"/>
            </w:tcMar>
          </w:tcPr>
          <w:p w:rsidR="003241F0" w:rsidRPr="004B2B72"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Times New Roman" w:hAnsi="Times New Roman"/>
                <w:b/>
                <w:bCs/>
                <w:sz w:val="28"/>
                <w:szCs w:val="28"/>
                <w:lang w:eastAsia="ru-RU"/>
              </w:rPr>
            </w:pPr>
            <w:r>
              <w:rPr>
                <w:rFonts w:ascii="Times New Roman" w:hAnsi="Times New Roman"/>
                <w:b/>
                <w:bCs/>
                <w:sz w:val="28"/>
                <w:szCs w:val="28"/>
              </w:rPr>
              <w:lastRenderedPageBreak/>
              <w:t xml:space="preserve">Блок 7. </w:t>
            </w:r>
            <w:r w:rsidRPr="005B5D73">
              <w:rPr>
                <w:rFonts w:ascii="Times New Roman" w:hAnsi="Times New Roman"/>
                <w:bCs/>
                <w:sz w:val="28"/>
                <w:szCs w:val="28"/>
              </w:rPr>
              <w:t>Изготовление системы спасения.</w:t>
            </w:r>
          </w:p>
        </w:tc>
        <w:tc>
          <w:tcPr>
            <w:tcW w:w="4666" w:type="dxa"/>
            <w:shd w:val="clear" w:color="auto" w:fill="auto"/>
            <w:tcMar>
              <w:top w:w="100" w:type="dxa"/>
              <w:left w:w="100" w:type="dxa"/>
              <w:bottom w:w="100" w:type="dxa"/>
              <w:right w:w="100" w:type="dxa"/>
            </w:tcMar>
          </w:tcPr>
          <w:p w:rsidR="003241F0" w:rsidRPr="009C6C6E"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Times New Roman" w:hAnsi="Times New Roman"/>
                <w:sz w:val="28"/>
                <w:szCs w:val="28"/>
                <w:lang w:eastAsia="ru-RU"/>
              </w:rPr>
            </w:pPr>
            <w:r>
              <w:rPr>
                <w:rFonts w:ascii="Times New Roman" w:hAnsi="Times New Roman"/>
                <w:sz w:val="28"/>
                <w:szCs w:val="28"/>
                <w:lang w:eastAsia="ru-RU"/>
              </w:rPr>
              <w:t>130 мин</w:t>
            </w:r>
          </w:p>
        </w:tc>
      </w:tr>
      <w:tr w:rsidR="003241F0" w:rsidRPr="00F50121" w:rsidTr="00772863">
        <w:trPr>
          <w:trHeight w:val="5326"/>
        </w:trPr>
        <w:tc>
          <w:tcPr>
            <w:tcW w:w="10306" w:type="dxa"/>
            <w:gridSpan w:val="3"/>
            <w:shd w:val="clear" w:color="auto" w:fill="auto"/>
            <w:tcMar>
              <w:top w:w="100" w:type="dxa"/>
              <w:left w:w="100" w:type="dxa"/>
              <w:bottom w:w="100" w:type="dxa"/>
              <w:right w:w="100" w:type="dxa"/>
            </w:tcMar>
          </w:tcPr>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Times New Roman" w:hAnsi="Times New Roman"/>
                <w:sz w:val="28"/>
                <w:szCs w:val="28"/>
              </w:rPr>
            </w:pPr>
          </w:p>
          <w:p w:rsidR="003241F0" w:rsidRPr="009C6C6E" w:rsidRDefault="003241F0" w:rsidP="00772863">
            <w:pPr>
              <w:spacing w:line="360" w:lineRule="auto"/>
              <w:ind w:firstLine="709"/>
              <w:jc w:val="both"/>
              <w:rPr>
                <w:rFonts w:ascii="Times New Roman" w:hAnsi="Times New Roman"/>
                <w:sz w:val="28"/>
                <w:szCs w:val="28"/>
              </w:rPr>
            </w:pPr>
            <w:r w:rsidRPr="004B2B72">
              <w:rPr>
                <w:rFonts w:ascii="Times New Roman" w:hAnsi="Times New Roman"/>
                <w:sz w:val="28"/>
                <w:szCs w:val="28"/>
              </w:rPr>
              <w:t xml:space="preserve">Далее выполняется система спасения. В ее состав входят детали, напечатанные на </w:t>
            </w:r>
            <w:r>
              <w:rPr>
                <w:rFonts w:ascii="Times New Roman" w:hAnsi="Times New Roman"/>
                <w:sz w:val="28"/>
                <w:szCs w:val="28"/>
              </w:rPr>
              <w:t>3D-принтер</w:t>
            </w:r>
            <w:r w:rsidRPr="004B2B72">
              <w:rPr>
                <w:rFonts w:ascii="Times New Roman" w:hAnsi="Times New Roman"/>
                <w:sz w:val="28"/>
                <w:szCs w:val="28"/>
              </w:rPr>
              <w:t>е, 3 металлически</w:t>
            </w:r>
            <w:r>
              <w:rPr>
                <w:rFonts w:ascii="Times New Roman" w:hAnsi="Times New Roman"/>
                <w:sz w:val="28"/>
                <w:szCs w:val="28"/>
              </w:rPr>
              <w:t>е</w:t>
            </w:r>
            <w:r w:rsidRPr="004B2B72">
              <w:rPr>
                <w:rFonts w:ascii="Times New Roman" w:hAnsi="Times New Roman"/>
                <w:sz w:val="28"/>
                <w:szCs w:val="28"/>
              </w:rPr>
              <w:t xml:space="preserve"> спиц</w:t>
            </w:r>
            <w:r>
              <w:rPr>
                <w:rFonts w:ascii="Times New Roman" w:hAnsi="Times New Roman"/>
                <w:sz w:val="28"/>
                <w:szCs w:val="28"/>
              </w:rPr>
              <w:t>ы</w:t>
            </w:r>
            <w:r w:rsidRPr="004B2B72">
              <w:rPr>
                <w:rFonts w:ascii="Times New Roman" w:hAnsi="Times New Roman"/>
                <w:sz w:val="28"/>
                <w:szCs w:val="28"/>
              </w:rPr>
              <w:t xml:space="preserve">, бортовой компьютер, парашют, эластичные шнуры и скобы. Работа системы спасения основана на выбрасывании головного обтекателя, парашюта и полезного груза на определённой высоте. В апогее должен срабатывать моторчик, которым управляет плата </w:t>
            </w:r>
            <w:proofErr w:type="spellStart"/>
            <w:r w:rsidRPr="004B2B72">
              <w:rPr>
                <w:rFonts w:ascii="Times New Roman" w:hAnsi="Times New Roman"/>
                <w:sz w:val="28"/>
                <w:szCs w:val="28"/>
              </w:rPr>
              <w:t>Arduino</w:t>
            </w:r>
            <w:proofErr w:type="spellEnd"/>
            <w:r w:rsidRPr="004B2B72">
              <w:rPr>
                <w:rFonts w:ascii="Times New Roman" w:hAnsi="Times New Roman"/>
                <w:sz w:val="28"/>
                <w:szCs w:val="28"/>
              </w:rPr>
              <w:t xml:space="preserve"> </w:t>
            </w:r>
            <w:proofErr w:type="spellStart"/>
            <w:r w:rsidRPr="004B2B72">
              <w:rPr>
                <w:rFonts w:ascii="Times New Roman" w:hAnsi="Times New Roman"/>
                <w:sz w:val="28"/>
                <w:szCs w:val="28"/>
              </w:rPr>
              <w:t>Nano</w:t>
            </w:r>
            <w:proofErr w:type="spellEnd"/>
            <w:r w:rsidRPr="004B2B72">
              <w:rPr>
                <w:rFonts w:ascii="Times New Roman" w:hAnsi="Times New Roman"/>
                <w:sz w:val="28"/>
                <w:szCs w:val="28"/>
              </w:rPr>
              <w:t xml:space="preserve">. Моторчик тянет резинку, отдергивая скобу, держащую крепеж, сильно натянутые эластичные шнуры тянут одно из колец системы спасения вперед, выбивая обтекатель и выбрасывая парашют и полезный груз наружу. </w:t>
            </w:r>
            <w:r w:rsidRPr="00C30759">
              <w:rPr>
                <w:rFonts w:ascii="Times New Roman" w:hAnsi="Times New Roman"/>
                <w:sz w:val="28"/>
                <w:szCs w:val="28"/>
              </w:rPr>
              <w:t>После изготовления корпуса, системы спасения, произведенной проверки и отладки работы бортового компьютера произв</w:t>
            </w:r>
            <w:r>
              <w:rPr>
                <w:rFonts w:ascii="Times New Roman" w:hAnsi="Times New Roman"/>
                <w:sz w:val="28"/>
                <w:szCs w:val="28"/>
              </w:rPr>
              <w:t>одится</w:t>
            </w:r>
            <w:r w:rsidRPr="00C30759">
              <w:rPr>
                <w:rFonts w:ascii="Times New Roman" w:hAnsi="Times New Roman"/>
                <w:sz w:val="28"/>
                <w:szCs w:val="28"/>
              </w:rPr>
              <w:t xml:space="preserve"> окончательная отделка корпуса ракеты и его центровка. После окончательной сборки ракеты пров</w:t>
            </w:r>
            <w:r>
              <w:rPr>
                <w:rFonts w:ascii="Times New Roman" w:hAnsi="Times New Roman"/>
                <w:sz w:val="28"/>
                <w:szCs w:val="28"/>
              </w:rPr>
              <w:t>одится</w:t>
            </w:r>
            <w:r w:rsidRPr="00C30759">
              <w:rPr>
                <w:rFonts w:ascii="Times New Roman" w:hAnsi="Times New Roman"/>
                <w:sz w:val="28"/>
                <w:szCs w:val="28"/>
              </w:rPr>
              <w:t xml:space="preserve"> проверка работы всех устройств. При этом ракету п</w:t>
            </w:r>
            <w:r>
              <w:rPr>
                <w:rFonts w:ascii="Times New Roman" w:hAnsi="Times New Roman"/>
                <w:sz w:val="28"/>
                <w:szCs w:val="28"/>
              </w:rPr>
              <w:t xml:space="preserve">робуем поднять </w:t>
            </w:r>
            <w:r w:rsidRPr="00C30759">
              <w:rPr>
                <w:rFonts w:ascii="Times New Roman" w:hAnsi="Times New Roman"/>
                <w:sz w:val="28"/>
                <w:szCs w:val="28"/>
              </w:rPr>
              <w:t>на высоту 4 – 5 метров.</w:t>
            </w:r>
          </w:p>
        </w:tc>
      </w:tr>
      <w:tr w:rsidR="003241F0" w:rsidRPr="00F50121" w:rsidTr="00772863">
        <w:tc>
          <w:tcPr>
            <w:tcW w:w="5640" w:type="dxa"/>
            <w:gridSpan w:val="2"/>
            <w:shd w:val="clear" w:color="auto" w:fill="auto"/>
            <w:tcMar>
              <w:top w:w="100" w:type="dxa"/>
              <w:left w:w="100" w:type="dxa"/>
              <w:bottom w:w="100" w:type="dxa"/>
              <w:right w:w="100" w:type="dxa"/>
            </w:tcMar>
          </w:tcPr>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b/>
                <w:bCs/>
                <w:sz w:val="28"/>
                <w:szCs w:val="28"/>
              </w:rPr>
            </w:pPr>
            <w:r>
              <w:rPr>
                <w:rFonts w:ascii="Times New Roman" w:hAnsi="Times New Roman"/>
                <w:b/>
                <w:bCs/>
                <w:sz w:val="28"/>
                <w:szCs w:val="28"/>
              </w:rPr>
              <w:t xml:space="preserve">Блок 8. </w:t>
            </w:r>
            <w:r w:rsidRPr="005B5D73">
              <w:rPr>
                <w:rFonts w:ascii="Times New Roman" w:hAnsi="Times New Roman"/>
                <w:bCs/>
                <w:sz w:val="28"/>
                <w:szCs w:val="28"/>
              </w:rPr>
              <w:t>Защита проекта и испытание.</w:t>
            </w:r>
          </w:p>
        </w:tc>
        <w:tc>
          <w:tcPr>
            <w:tcW w:w="4666" w:type="dxa"/>
            <w:shd w:val="clear" w:color="auto" w:fill="auto"/>
            <w:tcMar>
              <w:top w:w="100" w:type="dxa"/>
              <w:left w:w="100" w:type="dxa"/>
              <w:bottom w:w="100" w:type="dxa"/>
              <w:right w:w="100" w:type="dxa"/>
            </w:tcMar>
          </w:tcPr>
          <w:p w:rsidR="003241F0" w:rsidRPr="009C6C6E"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jc w:val="both"/>
              <w:rPr>
                <w:rFonts w:ascii="Times New Roman" w:hAnsi="Times New Roman"/>
                <w:sz w:val="28"/>
                <w:szCs w:val="28"/>
                <w:lang w:eastAsia="ru-RU"/>
              </w:rPr>
            </w:pPr>
            <w:r>
              <w:rPr>
                <w:rFonts w:ascii="Times New Roman" w:hAnsi="Times New Roman"/>
                <w:sz w:val="28"/>
                <w:szCs w:val="28"/>
                <w:lang w:eastAsia="ru-RU"/>
              </w:rPr>
              <w:t>90 мин</w:t>
            </w:r>
          </w:p>
        </w:tc>
      </w:tr>
      <w:tr w:rsidR="003241F0" w:rsidRPr="00F50121" w:rsidTr="00772863">
        <w:tc>
          <w:tcPr>
            <w:tcW w:w="10306" w:type="dxa"/>
            <w:gridSpan w:val="3"/>
            <w:shd w:val="clear" w:color="auto" w:fill="auto"/>
            <w:tcMar>
              <w:top w:w="100" w:type="dxa"/>
              <w:left w:w="100" w:type="dxa"/>
              <w:bottom w:w="100" w:type="dxa"/>
              <w:right w:w="100" w:type="dxa"/>
            </w:tcMar>
          </w:tcPr>
          <w:p w:rsidR="003241F0" w:rsidRDefault="003241F0" w:rsidP="00772863">
            <w:pPr>
              <w:widowControl w:val="0"/>
              <w:pBdr>
                <w:top w:val="none" w:sz="0" w:space="0" w:color="000000"/>
                <w:left w:val="none" w:sz="0" w:space="0" w:color="000000"/>
                <w:bottom w:val="none" w:sz="0" w:space="0" w:color="000000"/>
                <w:right w:val="none" w:sz="0" w:space="0" w:color="000000"/>
                <w:between w:val="none" w:sz="0" w:space="0" w:color="000000"/>
              </w:pBdr>
              <w:spacing w:line="360" w:lineRule="auto"/>
              <w:ind w:firstLine="709"/>
              <w:jc w:val="both"/>
              <w:rPr>
                <w:rFonts w:ascii="Times New Roman" w:hAnsi="Times New Roman"/>
                <w:sz w:val="28"/>
                <w:szCs w:val="28"/>
              </w:rPr>
            </w:pPr>
            <w:r>
              <w:rPr>
                <w:rFonts w:ascii="Times New Roman" w:hAnsi="Times New Roman"/>
                <w:sz w:val="28"/>
                <w:szCs w:val="28"/>
              </w:rPr>
              <w:t>Защита проекта проходит перед экспертами, за основу берется оценочный лист, ранее предложенный к защите проекта.</w:t>
            </w:r>
          </w:p>
          <w:p w:rsidR="003241F0" w:rsidRDefault="003241F0" w:rsidP="00772863">
            <w:pPr>
              <w:spacing w:line="360" w:lineRule="auto"/>
              <w:ind w:firstLine="709"/>
              <w:jc w:val="both"/>
              <w:rPr>
                <w:rFonts w:ascii="Times New Roman" w:hAnsi="Times New Roman"/>
                <w:sz w:val="28"/>
                <w:szCs w:val="28"/>
              </w:rPr>
            </w:pPr>
            <w:r w:rsidRPr="00DD788B">
              <w:rPr>
                <w:rFonts w:ascii="Times New Roman" w:hAnsi="Times New Roman"/>
                <w:sz w:val="28"/>
                <w:szCs w:val="28"/>
              </w:rPr>
              <w:t xml:space="preserve">По итогам отведенного времени у </w:t>
            </w:r>
            <w:r>
              <w:rPr>
                <w:rFonts w:ascii="Times New Roman" w:hAnsi="Times New Roman"/>
                <w:sz w:val="28"/>
                <w:szCs w:val="28"/>
              </w:rPr>
              <w:t xml:space="preserve">школьников </w:t>
            </w:r>
            <w:r w:rsidRPr="00DD788B">
              <w:rPr>
                <w:rFonts w:ascii="Times New Roman" w:hAnsi="Times New Roman"/>
                <w:sz w:val="28"/>
                <w:szCs w:val="28"/>
              </w:rPr>
              <w:t xml:space="preserve">оценивается: </w:t>
            </w:r>
          </w:p>
          <w:p w:rsidR="003241F0" w:rsidRDefault="003241F0" w:rsidP="00772863">
            <w:pPr>
              <w:spacing w:line="360" w:lineRule="auto"/>
              <w:ind w:firstLine="709"/>
              <w:jc w:val="both"/>
              <w:rPr>
                <w:rFonts w:ascii="Times New Roman" w:hAnsi="Times New Roman"/>
                <w:sz w:val="28"/>
                <w:szCs w:val="28"/>
              </w:rPr>
            </w:pPr>
            <w:r w:rsidRPr="00DD788B">
              <w:rPr>
                <w:rFonts w:ascii="Times New Roman" w:hAnsi="Times New Roman"/>
                <w:sz w:val="28"/>
                <w:szCs w:val="28"/>
              </w:rPr>
              <w:sym w:font="Symbol" w:char="F0B7"/>
            </w:r>
            <w:r w:rsidRPr="00DD788B">
              <w:rPr>
                <w:rFonts w:ascii="Times New Roman" w:hAnsi="Times New Roman"/>
                <w:sz w:val="28"/>
                <w:szCs w:val="28"/>
              </w:rPr>
              <w:t xml:space="preserve"> Корректность модели;</w:t>
            </w:r>
          </w:p>
          <w:p w:rsidR="003241F0" w:rsidRDefault="003241F0" w:rsidP="00772863">
            <w:pPr>
              <w:spacing w:line="360" w:lineRule="auto"/>
              <w:ind w:firstLine="709"/>
              <w:jc w:val="both"/>
              <w:rPr>
                <w:rFonts w:ascii="Times New Roman" w:hAnsi="Times New Roman"/>
                <w:sz w:val="28"/>
                <w:szCs w:val="28"/>
              </w:rPr>
            </w:pPr>
            <w:r w:rsidRPr="00DD788B">
              <w:rPr>
                <w:rFonts w:ascii="Times New Roman" w:hAnsi="Times New Roman"/>
                <w:sz w:val="28"/>
                <w:szCs w:val="28"/>
              </w:rPr>
              <w:sym w:font="Symbol" w:char="F0B7"/>
            </w:r>
            <w:r w:rsidRPr="00DD788B">
              <w:rPr>
                <w:rFonts w:ascii="Times New Roman" w:hAnsi="Times New Roman"/>
                <w:sz w:val="28"/>
                <w:szCs w:val="28"/>
              </w:rPr>
              <w:t xml:space="preserve"> Точность стыковки и сопряженность деталей; </w:t>
            </w:r>
          </w:p>
          <w:p w:rsidR="003241F0" w:rsidRDefault="003241F0" w:rsidP="00772863">
            <w:pPr>
              <w:spacing w:line="360" w:lineRule="auto"/>
              <w:ind w:firstLine="709"/>
              <w:jc w:val="both"/>
              <w:rPr>
                <w:rFonts w:ascii="Times New Roman" w:hAnsi="Times New Roman"/>
                <w:sz w:val="28"/>
                <w:szCs w:val="28"/>
              </w:rPr>
            </w:pPr>
            <w:r w:rsidRPr="00DD788B">
              <w:rPr>
                <w:rFonts w:ascii="Times New Roman" w:hAnsi="Times New Roman"/>
                <w:sz w:val="28"/>
                <w:szCs w:val="28"/>
              </w:rPr>
              <w:sym w:font="Symbol" w:char="F0B7"/>
            </w:r>
            <w:r w:rsidRPr="00DD788B">
              <w:rPr>
                <w:rFonts w:ascii="Times New Roman" w:hAnsi="Times New Roman"/>
                <w:sz w:val="28"/>
                <w:szCs w:val="28"/>
              </w:rPr>
              <w:t xml:space="preserve"> Высота полета; </w:t>
            </w:r>
          </w:p>
          <w:p w:rsidR="003241F0" w:rsidRDefault="003241F0" w:rsidP="00772863">
            <w:pPr>
              <w:spacing w:line="360" w:lineRule="auto"/>
              <w:ind w:firstLine="709"/>
              <w:jc w:val="both"/>
              <w:rPr>
                <w:rFonts w:ascii="Times New Roman" w:hAnsi="Times New Roman"/>
                <w:sz w:val="28"/>
                <w:szCs w:val="28"/>
              </w:rPr>
            </w:pPr>
            <w:r w:rsidRPr="00DD788B">
              <w:rPr>
                <w:rFonts w:ascii="Times New Roman" w:hAnsi="Times New Roman"/>
                <w:sz w:val="28"/>
                <w:szCs w:val="28"/>
              </w:rPr>
              <w:sym w:font="Symbol" w:char="F0B7"/>
            </w:r>
            <w:r w:rsidRPr="00DD788B">
              <w:rPr>
                <w:rFonts w:ascii="Times New Roman" w:hAnsi="Times New Roman"/>
                <w:sz w:val="28"/>
                <w:szCs w:val="28"/>
              </w:rPr>
              <w:t xml:space="preserve"> Правильный полет ракеты (вертикальный взлет); </w:t>
            </w:r>
          </w:p>
          <w:p w:rsidR="003241F0" w:rsidRDefault="003241F0" w:rsidP="00772863">
            <w:pPr>
              <w:spacing w:line="360" w:lineRule="auto"/>
              <w:ind w:firstLine="709"/>
              <w:jc w:val="both"/>
              <w:rPr>
                <w:rFonts w:ascii="Times New Roman" w:hAnsi="Times New Roman"/>
                <w:sz w:val="28"/>
                <w:szCs w:val="28"/>
              </w:rPr>
            </w:pPr>
            <w:r w:rsidRPr="00DD788B">
              <w:rPr>
                <w:rFonts w:ascii="Times New Roman" w:hAnsi="Times New Roman"/>
                <w:sz w:val="28"/>
                <w:szCs w:val="28"/>
              </w:rPr>
              <w:sym w:font="Symbol" w:char="F0B7"/>
            </w:r>
            <w:r w:rsidRPr="00DD788B">
              <w:rPr>
                <w:rFonts w:ascii="Times New Roman" w:hAnsi="Times New Roman"/>
                <w:sz w:val="28"/>
                <w:szCs w:val="28"/>
              </w:rPr>
              <w:t xml:space="preserve"> Правильность составления отчета; </w:t>
            </w:r>
          </w:p>
          <w:p w:rsidR="003241F0" w:rsidRDefault="003241F0" w:rsidP="00772863">
            <w:pPr>
              <w:spacing w:line="360" w:lineRule="auto"/>
              <w:ind w:firstLine="709"/>
              <w:jc w:val="both"/>
              <w:rPr>
                <w:rFonts w:ascii="Times New Roman" w:hAnsi="Times New Roman"/>
                <w:sz w:val="28"/>
                <w:szCs w:val="28"/>
              </w:rPr>
            </w:pPr>
            <w:r w:rsidRPr="00DD788B">
              <w:rPr>
                <w:rFonts w:ascii="Times New Roman" w:hAnsi="Times New Roman"/>
                <w:sz w:val="28"/>
                <w:szCs w:val="28"/>
              </w:rPr>
              <w:lastRenderedPageBreak/>
              <w:sym w:font="Symbol" w:char="F0B7"/>
            </w:r>
            <w:r w:rsidRPr="00DD788B">
              <w:rPr>
                <w:rFonts w:ascii="Times New Roman" w:hAnsi="Times New Roman"/>
                <w:sz w:val="28"/>
                <w:szCs w:val="28"/>
              </w:rPr>
              <w:t xml:space="preserve"> Наименьшая масса</w:t>
            </w:r>
            <w:r>
              <w:rPr>
                <w:rFonts w:ascii="Times New Roman" w:hAnsi="Times New Roman"/>
                <w:sz w:val="28"/>
                <w:szCs w:val="28"/>
              </w:rPr>
              <w:t>;</w:t>
            </w:r>
            <w:r w:rsidRPr="00DD788B">
              <w:rPr>
                <w:rFonts w:ascii="Times New Roman" w:hAnsi="Times New Roman"/>
                <w:sz w:val="28"/>
                <w:szCs w:val="28"/>
              </w:rPr>
              <w:t xml:space="preserve"> </w:t>
            </w:r>
          </w:p>
          <w:p w:rsidR="003241F0" w:rsidRDefault="003241F0" w:rsidP="00772863">
            <w:pPr>
              <w:spacing w:line="360" w:lineRule="auto"/>
              <w:ind w:firstLine="709"/>
              <w:jc w:val="both"/>
              <w:rPr>
                <w:rFonts w:ascii="Times New Roman" w:hAnsi="Times New Roman"/>
                <w:sz w:val="28"/>
                <w:szCs w:val="28"/>
              </w:rPr>
            </w:pPr>
            <w:r w:rsidRPr="00DD788B">
              <w:rPr>
                <w:rFonts w:ascii="Times New Roman" w:hAnsi="Times New Roman"/>
                <w:sz w:val="28"/>
                <w:szCs w:val="28"/>
              </w:rPr>
              <w:sym w:font="Symbol" w:char="F0B7"/>
            </w:r>
            <w:r w:rsidRPr="00DD788B">
              <w:rPr>
                <w:rFonts w:ascii="Times New Roman" w:hAnsi="Times New Roman"/>
                <w:sz w:val="28"/>
                <w:szCs w:val="28"/>
              </w:rPr>
              <w:t xml:space="preserve"> Работа в команде</w:t>
            </w:r>
            <w:r>
              <w:rPr>
                <w:rFonts w:ascii="Times New Roman" w:hAnsi="Times New Roman"/>
                <w:sz w:val="28"/>
                <w:szCs w:val="28"/>
              </w:rPr>
              <w:t>;</w:t>
            </w:r>
            <w:r w:rsidRPr="00DD788B">
              <w:rPr>
                <w:rFonts w:ascii="Times New Roman" w:hAnsi="Times New Roman"/>
                <w:sz w:val="28"/>
                <w:szCs w:val="28"/>
              </w:rPr>
              <w:t xml:space="preserve"> </w:t>
            </w:r>
          </w:p>
          <w:p w:rsidR="003241F0" w:rsidRPr="000739B6" w:rsidRDefault="003241F0" w:rsidP="00772863">
            <w:pPr>
              <w:spacing w:line="360" w:lineRule="auto"/>
              <w:ind w:firstLine="709"/>
              <w:jc w:val="both"/>
              <w:rPr>
                <w:rFonts w:ascii="Times New Roman" w:hAnsi="Times New Roman"/>
                <w:sz w:val="28"/>
                <w:szCs w:val="28"/>
              </w:rPr>
            </w:pPr>
            <w:r w:rsidRPr="00DD788B">
              <w:rPr>
                <w:rFonts w:ascii="Times New Roman" w:hAnsi="Times New Roman"/>
                <w:sz w:val="28"/>
                <w:szCs w:val="28"/>
              </w:rPr>
              <w:sym w:font="Symbol" w:char="F0B7"/>
            </w:r>
            <w:r w:rsidRPr="00DD788B">
              <w:rPr>
                <w:rFonts w:ascii="Times New Roman" w:hAnsi="Times New Roman"/>
                <w:sz w:val="28"/>
                <w:szCs w:val="28"/>
              </w:rPr>
              <w:t xml:space="preserve"> Отчет.</w:t>
            </w:r>
          </w:p>
        </w:tc>
      </w:tr>
    </w:tbl>
    <w:p w:rsidR="003241F0" w:rsidRPr="009C6C6E" w:rsidRDefault="003241F0" w:rsidP="003241F0">
      <w:pPr>
        <w:pBdr>
          <w:top w:val="none" w:sz="0" w:space="31" w:color="000000"/>
          <w:left w:val="none" w:sz="0" w:space="0" w:color="000000"/>
          <w:bottom w:val="none" w:sz="0" w:space="0" w:color="000000"/>
          <w:right w:val="none" w:sz="0" w:space="0" w:color="000000"/>
          <w:between w:val="none" w:sz="0" w:space="0" w:color="000000"/>
        </w:pBdr>
        <w:spacing w:line="360" w:lineRule="auto"/>
        <w:ind w:firstLine="720"/>
        <w:rPr>
          <w:rFonts w:ascii="Times New Roman" w:hAnsi="Times New Roman"/>
          <w:b/>
          <w:color w:val="000000"/>
          <w:sz w:val="28"/>
          <w:szCs w:val="28"/>
          <w:lang w:eastAsia="ru-RU"/>
        </w:rPr>
      </w:pPr>
      <w:r w:rsidRPr="009C6C6E">
        <w:rPr>
          <w:rFonts w:ascii="Times New Roman" w:hAnsi="Times New Roman"/>
          <w:b/>
          <w:color w:val="000000"/>
          <w:sz w:val="28"/>
          <w:szCs w:val="28"/>
          <w:lang w:eastAsia="ru-RU"/>
        </w:rPr>
        <w:lastRenderedPageBreak/>
        <w:t>Предполагаемые образовательные результаты:</w:t>
      </w:r>
    </w:p>
    <w:p w:rsidR="003241F0" w:rsidRDefault="003241F0" w:rsidP="003241F0">
      <w:pPr>
        <w:spacing w:line="360" w:lineRule="auto"/>
        <w:ind w:firstLine="709"/>
        <w:rPr>
          <w:rFonts w:ascii="Times New Roman" w:hAnsi="Times New Roman"/>
          <w:b/>
          <w:sz w:val="28"/>
          <w:szCs w:val="28"/>
          <w:lang w:eastAsia="ru-RU"/>
        </w:rPr>
      </w:pPr>
      <w:r w:rsidRPr="009C6C6E">
        <w:rPr>
          <w:rFonts w:ascii="Times New Roman" w:hAnsi="Times New Roman"/>
          <w:b/>
          <w:sz w:val="28"/>
          <w:szCs w:val="28"/>
          <w:lang w:eastAsia="ru-RU"/>
        </w:rPr>
        <w:t xml:space="preserve">Артефакты: </w:t>
      </w:r>
    </w:p>
    <w:p w:rsidR="003241F0" w:rsidRPr="00C30759" w:rsidRDefault="003241F0" w:rsidP="003241F0">
      <w:pPr>
        <w:spacing w:line="360" w:lineRule="auto"/>
        <w:ind w:firstLine="709"/>
        <w:rPr>
          <w:rFonts w:ascii="Times New Roman" w:hAnsi="Times New Roman"/>
          <w:sz w:val="28"/>
          <w:szCs w:val="28"/>
        </w:rPr>
      </w:pPr>
      <w:r w:rsidRPr="00C30759">
        <w:rPr>
          <w:rFonts w:ascii="Times New Roman" w:hAnsi="Times New Roman"/>
          <w:sz w:val="28"/>
          <w:szCs w:val="28"/>
        </w:rPr>
        <w:t>Итогом работы ста</w:t>
      </w:r>
      <w:r>
        <w:rPr>
          <w:rFonts w:ascii="Times New Roman" w:hAnsi="Times New Roman"/>
          <w:sz w:val="28"/>
          <w:szCs w:val="28"/>
        </w:rPr>
        <w:t>нет</w:t>
      </w:r>
      <w:r w:rsidRPr="00C30759">
        <w:rPr>
          <w:rFonts w:ascii="Times New Roman" w:hAnsi="Times New Roman"/>
          <w:sz w:val="28"/>
          <w:szCs w:val="28"/>
        </w:rPr>
        <w:t xml:space="preserve"> ракета, спроектированная в программе </w:t>
      </w:r>
      <w:proofErr w:type="spellStart"/>
      <w:r w:rsidRPr="00C30759">
        <w:rPr>
          <w:rFonts w:ascii="Times New Roman" w:hAnsi="Times New Roman"/>
          <w:sz w:val="28"/>
          <w:szCs w:val="28"/>
        </w:rPr>
        <w:t>OpenRocket</w:t>
      </w:r>
      <w:proofErr w:type="spellEnd"/>
      <w:r w:rsidRPr="00C30759">
        <w:rPr>
          <w:rFonts w:ascii="Times New Roman" w:hAnsi="Times New Roman"/>
          <w:sz w:val="28"/>
          <w:szCs w:val="28"/>
        </w:rPr>
        <w:t xml:space="preserve">, часть необходимых элементов для </w:t>
      </w:r>
      <w:r>
        <w:rPr>
          <w:rFonts w:ascii="Times New Roman" w:hAnsi="Times New Roman"/>
          <w:sz w:val="28"/>
          <w:szCs w:val="28"/>
        </w:rPr>
        <w:t>н</w:t>
      </w:r>
      <w:r w:rsidRPr="00C30759">
        <w:rPr>
          <w:rFonts w:ascii="Times New Roman" w:hAnsi="Times New Roman"/>
          <w:sz w:val="28"/>
          <w:szCs w:val="28"/>
        </w:rPr>
        <w:t>ее</w:t>
      </w:r>
      <w:r>
        <w:rPr>
          <w:rFonts w:ascii="Times New Roman" w:hAnsi="Times New Roman"/>
          <w:sz w:val="28"/>
          <w:szCs w:val="28"/>
        </w:rPr>
        <w:t xml:space="preserve"> будет </w:t>
      </w:r>
      <w:r w:rsidRPr="00C30759">
        <w:rPr>
          <w:rFonts w:ascii="Times New Roman" w:hAnsi="Times New Roman"/>
          <w:sz w:val="28"/>
          <w:szCs w:val="28"/>
        </w:rPr>
        <w:t>изготовлен</w:t>
      </w:r>
      <w:r>
        <w:rPr>
          <w:rFonts w:ascii="Times New Roman" w:hAnsi="Times New Roman"/>
          <w:sz w:val="28"/>
          <w:szCs w:val="28"/>
        </w:rPr>
        <w:t xml:space="preserve">а и </w:t>
      </w:r>
      <w:r w:rsidRPr="00C30759">
        <w:rPr>
          <w:rFonts w:ascii="Times New Roman" w:hAnsi="Times New Roman"/>
          <w:sz w:val="28"/>
          <w:szCs w:val="28"/>
        </w:rPr>
        <w:t>разработан</w:t>
      </w:r>
      <w:r>
        <w:rPr>
          <w:rFonts w:ascii="Times New Roman" w:hAnsi="Times New Roman"/>
          <w:sz w:val="28"/>
          <w:szCs w:val="28"/>
        </w:rPr>
        <w:t>а</w:t>
      </w:r>
      <w:r w:rsidRPr="00C30759">
        <w:rPr>
          <w:rFonts w:ascii="Times New Roman" w:hAnsi="Times New Roman"/>
          <w:sz w:val="28"/>
          <w:szCs w:val="28"/>
        </w:rPr>
        <w:t xml:space="preserve"> в программе </w:t>
      </w:r>
      <w:proofErr w:type="spellStart"/>
      <w:r w:rsidRPr="00C30759">
        <w:rPr>
          <w:rFonts w:ascii="Times New Roman" w:hAnsi="Times New Roman"/>
          <w:sz w:val="28"/>
          <w:szCs w:val="28"/>
        </w:rPr>
        <w:t>Blender</w:t>
      </w:r>
      <w:proofErr w:type="spellEnd"/>
      <w:r w:rsidRPr="00C30759">
        <w:rPr>
          <w:rFonts w:ascii="Times New Roman" w:hAnsi="Times New Roman"/>
          <w:sz w:val="28"/>
          <w:szCs w:val="28"/>
        </w:rPr>
        <w:t xml:space="preserve"> и распечатан</w:t>
      </w:r>
      <w:r>
        <w:rPr>
          <w:rFonts w:ascii="Times New Roman" w:hAnsi="Times New Roman"/>
          <w:sz w:val="28"/>
          <w:szCs w:val="28"/>
        </w:rPr>
        <w:t>а</w:t>
      </w:r>
      <w:r w:rsidRPr="00C30759">
        <w:rPr>
          <w:rFonts w:ascii="Times New Roman" w:hAnsi="Times New Roman"/>
          <w:sz w:val="28"/>
          <w:szCs w:val="28"/>
        </w:rPr>
        <w:t xml:space="preserve"> на 3D</w:t>
      </w:r>
      <w:r>
        <w:rPr>
          <w:rFonts w:ascii="Times New Roman" w:hAnsi="Times New Roman"/>
          <w:sz w:val="28"/>
          <w:szCs w:val="28"/>
        </w:rPr>
        <w:t>-</w:t>
      </w:r>
      <w:r w:rsidRPr="00C30759">
        <w:rPr>
          <w:rFonts w:ascii="Times New Roman" w:hAnsi="Times New Roman"/>
          <w:sz w:val="28"/>
          <w:szCs w:val="28"/>
        </w:rPr>
        <w:t xml:space="preserve">принтере. </w:t>
      </w:r>
      <w:r>
        <w:rPr>
          <w:rFonts w:ascii="Times New Roman" w:hAnsi="Times New Roman"/>
          <w:sz w:val="28"/>
          <w:szCs w:val="28"/>
        </w:rPr>
        <w:t>Будет р</w:t>
      </w:r>
      <w:r w:rsidRPr="00C30759">
        <w:rPr>
          <w:rFonts w:ascii="Times New Roman" w:hAnsi="Times New Roman"/>
          <w:sz w:val="28"/>
          <w:szCs w:val="28"/>
        </w:rPr>
        <w:t xml:space="preserve">азработана и изготовлена система спасения с возможностью раскрытия парашюта в апогее полета. </w:t>
      </w:r>
      <w:r>
        <w:rPr>
          <w:rFonts w:ascii="Times New Roman" w:hAnsi="Times New Roman"/>
          <w:sz w:val="28"/>
          <w:szCs w:val="28"/>
        </w:rPr>
        <w:t>Будет п</w:t>
      </w:r>
      <w:r w:rsidRPr="00C30759">
        <w:rPr>
          <w:rFonts w:ascii="Times New Roman" w:hAnsi="Times New Roman"/>
          <w:sz w:val="28"/>
          <w:szCs w:val="28"/>
        </w:rPr>
        <w:t xml:space="preserve">роведена сборка электронных компонентов бортового компьютера, программирование проведено в программной среде </w:t>
      </w:r>
      <w:proofErr w:type="spellStart"/>
      <w:r w:rsidRPr="00C30759">
        <w:rPr>
          <w:rFonts w:ascii="Times New Roman" w:hAnsi="Times New Roman"/>
          <w:sz w:val="28"/>
          <w:szCs w:val="28"/>
        </w:rPr>
        <w:t>Arduino</w:t>
      </w:r>
      <w:proofErr w:type="spellEnd"/>
      <w:r w:rsidRPr="00C30759">
        <w:rPr>
          <w:rFonts w:ascii="Times New Roman" w:hAnsi="Times New Roman"/>
          <w:sz w:val="28"/>
          <w:szCs w:val="28"/>
        </w:rPr>
        <w:t xml:space="preserve">, выполнена отладка программных алгоритмов работы. Спроектированная ракета </w:t>
      </w:r>
      <w:r>
        <w:rPr>
          <w:rFonts w:ascii="Times New Roman" w:hAnsi="Times New Roman"/>
          <w:sz w:val="28"/>
          <w:szCs w:val="28"/>
        </w:rPr>
        <w:t xml:space="preserve">должна быть </w:t>
      </w:r>
      <w:r w:rsidRPr="00C30759">
        <w:rPr>
          <w:rFonts w:ascii="Times New Roman" w:hAnsi="Times New Roman"/>
          <w:sz w:val="28"/>
          <w:szCs w:val="28"/>
        </w:rPr>
        <w:t xml:space="preserve">способна поднять </w:t>
      </w:r>
      <w:proofErr w:type="spellStart"/>
      <w:r w:rsidRPr="00C30759">
        <w:rPr>
          <w:rFonts w:ascii="Times New Roman" w:hAnsi="Times New Roman"/>
          <w:sz w:val="28"/>
          <w:szCs w:val="28"/>
        </w:rPr>
        <w:t>пикоспутник</w:t>
      </w:r>
      <w:proofErr w:type="spellEnd"/>
      <w:r w:rsidRPr="00C30759">
        <w:rPr>
          <w:rFonts w:ascii="Times New Roman" w:hAnsi="Times New Roman"/>
          <w:sz w:val="28"/>
          <w:szCs w:val="28"/>
        </w:rPr>
        <w:t xml:space="preserve"> на высоту 1070 метров, что превышает первоначально необходимую высоту полета на 370 метров.</w:t>
      </w:r>
    </w:p>
    <w:p w:rsidR="003241F0" w:rsidRDefault="003241F0" w:rsidP="003241F0">
      <w:pPr>
        <w:spacing w:line="360" w:lineRule="auto"/>
        <w:ind w:firstLine="709"/>
        <w:jc w:val="both"/>
        <w:rPr>
          <w:rFonts w:ascii="Times New Roman" w:hAnsi="Times New Roman"/>
          <w:sz w:val="28"/>
          <w:szCs w:val="28"/>
        </w:rPr>
      </w:pPr>
      <w:r w:rsidRPr="00C30759">
        <w:rPr>
          <w:rFonts w:ascii="Times New Roman" w:hAnsi="Times New Roman"/>
          <w:sz w:val="28"/>
          <w:szCs w:val="28"/>
        </w:rPr>
        <w:t xml:space="preserve">Для окончательной проверки работоспособности готового изделия необходимо провести его проверку с помощью испытательных стендов, а также провести его запуск. </w:t>
      </w:r>
      <w:r>
        <w:rPr>
          <w:rFonts w:ascii="Times New Roman" w:hAnsi="Times New Roman"/>
          <w:sz w:val="28"/>
          <w:szCs w:val="28"/>
        </w:rPr>
        <w:t xml:space="preserve">Можно рассматривать </w:t>
      </w:r>
      <w:r w:rsidRPr="00C30759">
        <w:rPr>
          <w:rFonts w:ascii="Times New Roman" w:hAnsi="Times New Roman"/>
          <w:sz w:val="28"/>
          <w:szCs w:val="28"/>
        </w:rPr>
        <w:t>изготовление испытательных стендов</w:t>
      </w:r>
      <w:r>
        <w:rPr>
          <w:rFonts w:ascii="Times New Roman" w:hAnsi="Times New Roman"/>
          <w:sz w:val="28"/>
          <w:szCs w:val="28"/>
        </w:rPr>
        <w:t xml:space="preserve"> как отдельный перспективный проект. </w:t>
      </w:r>
    </w:p>
    <w:p w:rsidR="003241F0" w:rsidRDefault="003241F0" w:rsidP="003241F0">
      <w:pPr>
        <w:spacing w:line="360" w:lineRule="auto"/>
        <w:ind w:firstLine="709"/>
        <w:jc w:val="both"/>
        <w:rPr>
          <w:rFonts w:ascii="Times New Roman" w:hAnsi="Times New Roman"/>
          <w:sz w:val="28"/>
          <w:szCs w:val="28"/>
          <w:lang w:eastAsia="ru-RU"/>
        </w:rPr>
      </w:pPr>
      <w:r w:rsidRPr="009C6C6E">
        <w:rPr>
          <w:rFonts w:ascii="Times New Roman" w:hAnsi="Times New Roman"/>
          <w:b/>
          <w:sz w:val="28"/>
          <w:szCs w:val="28"/>
          <w:lang w:eastAsia="ru-RU"/>
        </w:rPr>
        <w:t>Знания:</w:t>
      </w:r>
      <w:r>
        <w:rPr>
          <w:rFonts w:ascii="Times New Roman" w:hAnsi="Times New Roman"/>
          <w:b/>
          <w:sz w:val="28"/>
          <w:szCs w:val="28"/>
          <w:lang w:eastAsia="ru-RU"/>
        </w:rPr>
        <w:t xml:space="preserve"> </w:t>
      </w:r>
      <w:r w:rsidRPr="009C6C6E">
        <w:rPr>
          <w:rFonts w:ascii="Times New Roman" w:hAnsi="Times New Roman"/>
          <w:sz w:val="28"/>
          <w:szCs w:val="28"/>
          <w:lang w:eastAsia="ru-RU"/>
        </w:rPr>
        <w:t>принципы работы в системах автоматизированного проектирования</w:t>
      </w:r>
      <w:r>
        <w:rPr>
          <w:rFonts w:ascii="Times New Roman" w:hAnsi="Times New Roman"/>
          <w:sz w:val="28"/>
          <w:szCs w:val="28"/>
          <w:lang w:eastAsia="ru-RU"/>
        </w:rPr>
        <w:t>.</w:t>
      </w:r>
    </w:p>
    <w:p w:rsidR="003241F0" w:rsidRPr="00F3197A" w:rsidRDefault="003241F0" w:rsidP="003241F0">
      <w:pPr>
        <w:spacing w:line="360" w:lineRule="auto"/>
        <w:ind w:firstLine="709"/>
        <w:jc w:val="both"/>
        <w:rPr>
          <w:rFonts w:ascii="Times New Roman" w:hAnsi="Times New Roman"/>
          <w:sz w:val="28"/>
          <w:szCs w:val="28"/>
          <w:lang w:eastAsia="ru-RU"/>
        </w:rPr>
      </w:pPr>
      <w:r w:rsidRPr="009C6C6E">
        <w:rPr>
          <w:rFonts w:ascii="Times New Roman" w:hAnsi="Times New Roman"/>
          <w:b/>
          <w:sz w:val="28"/>
          <w:szCs w:val="28"/>
          <w:lang w:eastAsia="ru-RU"/>
        </w:rPr>
        <w:t xml:space="preserve">Умения: </w:t>
      </w:r>
      <w:r w:rsidRPr="009C6C6E">
        <w:rPr>
          <w:rFonts w:ascii="Times New Roman" w:hAnsi="Times New Roman"/>
          <w:sz w:val="28"/>
          <w:szCs w:val="28"/>
          <w:lang w:eastAsia="ru-RU"/>
        </w:rPr>
        <w:t>моделировать отдельные узлы конструкции в системах автоматизированного проектирования;</w:t>
      </w:r>
      <w:r>
        <w:rPr>
          <w:rFonts w:ascii="Times New Roman" w:hAnsi="Times New Roman"/>
          <w:sz w:val="28"/>
          <w:szCs w:val="28"/>
          <w:lang w:eastAsia="ru-RU"/>
        </w:rPr>
        <w:t xml:space="preserve"> </w:t>
      </w:r>
      <w:r w:rsidRPr="009C6C6E">
        <w:rPr>
          <w:rFonts w:ascii="Times New Roman" w:hAnsi="Times New Roman"/>
          <w:sz w:val="28"/>
          <w:szCs w:val="28"/>
          <w:lang w:eastAsia="ru-RU"/>
        </w:rPr>
        <w:t>конструировать сборочную модель, состоящую из отдельных узлов;</w:t>
      </w:r>
      <w:r>
        <w:rPr>
          <w:rFonts w:ascii="Times New Roman" w:hAnsi="Times New Roman"/>
          <w:sz w:val="28"/>
          <w:szCs w:val="28"/>
          <w:lang w:eastAsia="ru-RU"/>
        </w:rPr>
        <w:t xml:space="preserve"> </w:t>
      </w:r>
      <w:r w:rsidRPr="009C6C6E">
        <w:rPr>
          <w:rFonts w:ascii="Times New Roman" w:hAnsi="Times New Roman"/>
          <w:sz w:val="28"/>
          <w:szCs w:val="28"/>
          <w:lang w:eastAsia="ru-RU"/>
        </w:rPr>
        <w:t>анализировать результаты работы, выявлять функциональные особенности выбранных технических решений, их преимущества и недостатки.</w:t>
      </w:r>
    </w:p>
    <w:p w:rsidR="003241F0" w:rsidRPr="00C56C12" w:rsidRDefault="003241F0" w:rsidP="003241F0">
      <w:pPr>
        <w:spacing w:line="360" w:lineRule="auto"/>
        <w:ind w:firstLine="709"/>
        <w:jc w:val="both"/>
        <w:rPr>
          <w:rFonts w:ascii="Times New Roman" w:hAnsi="Times New Roman"/>
          <w:b/>
          <w:sz w:val="28"/>
          <w:szCs w:val="28"/>
        </w:rPr>
      </w:pPr>
      <w:r w:rsidRPr="00C56C12">
        <w:rPr>
          <w:rFonts w:ascii="Times New Roman" w:hAnsi="Times New Roman"/>
          <w:b/>
          <w:sz w:val="28"/>
          <w:szCs w:val="28"/>
        </w:rPr>
        <w:t>Заключительн</w:t>
      </w:r>
      <w:r>
        <w:rPr>
          <w:rFonts w:ascii="Times New Roman" w:hAnsi="Times New Roman"/>
          <w:b/>
          <w:sz w:val="28"/>
          <w:szCs w:val="28"/>
        </w:rPr>
        <w:t>ое</w:t>
      </w:r>
      <w:r w:rsidRPr="00C56C12">
        <w:rPr>
          <w:rFonts w:ascii="Times New Roman" w:hAnsi="Times New Roman"/>
          <w:b/>
          <w:sz w:val="28"/>
          <w:szCs w:val="28"/>
        </w:rPr>
        <w:t xml:space="preserve"> заняти</w:t>
      </w:r>
      <w:r>
        <w:rPr>
          <w:rFonts w:ascii="Times New Roman" w:hAnsi="Times New Roman"/>
          <w:b/>
          <w:sz w:val="28"/>
          <w:szCs w:val="28"/>
        </w:rPr>
        <w:t>е</w:t>
      </w:r>
    </w:p>
    <w:p w:rsidR="003241F0" w:rsidRPr="006C1BCE" w:rsidRDefault="003241F0" w:rsidP="003241F0">
      <w:pPr>
        <w:pStyle w:val="style13335525950000000407msonormal"/>
        <w:spacing w:line="360" w:lineRule="auto"/>
        <w:ind w:firstLine="709"/>
        <w:jc w:val="both"/>
        <w:rPr>
          <w:sz w:val="28"/>
          <w:szCs w:val="28"/>
        </w:rPr>
      </w:pPr>
      <w:r w:rsidRPr="00146CDF">
        <w:rPr>
          <w:b/>
          <w:bCs/>
          <w:sz w:val="28"/>
          <w:szCs w:val="28"/>
        </w:rPr>
        <w:lastRenderedPageBreak/>
        <w:t>ТЕМА:</w:t>
      </w:r>
      <w:r w:rsidRPr="006C1BCE">
        <w:rPr>
          <w:sz w:val="28"/>
          <w:szCs w:val="28"/>
        </w:rPr>
        <w:t xml:space="preserve"> </w:t>
      </w:r>
      <w:r w:rsidRPr="005B5D73">
        <w:rPr>
          <w:b/>
          <w:sz w:val="28"/>
          <w:szCs w:val="28"/>
        </w:rPr>
        <w:t>«</w:t>
      </w:r>
      <w:bookmarkStart w:id="30" w:name="_Hlk72708988"/>
      <w:r w:rsidRPr="005B5D73">
        <w:rPr>
          <w:b/>
          <w:sz w:val="28"/>
          <w:szCs w:val="28"/>
        </w:rPr>
        <w:t xml:space="preserve">Рефлексия. Работа конструкторских </w:t>
      </w:r>
      <w:r>
        <w:rPr>
          <w:b/>
          <w:sz w:val="28"/>
          <w:szCs w:val="28"/>
        </w:rPr>
        <w:t>бюро</w:t>
      </w:r>
      <w:bookmarkEnd w:id="30"/>
      <w:r w:rsidRPr="005B5D73">
        <w:rPr>
          <w:b/>
          <w:sz w:val="28"/>
          <w:szCs w:val="28"/>
        </w:rPr>
        <w:t>».</w:t>
      </w:r>
    </w:p>
    <w:p w:rsidR="003241F0" w:rsidRDefault="003241F0" w:rsidP="003241F0">
      <w:pPr>
        <w:pStyle w:val="style13335525950000000407msonormal"/>
        <w:spacing w:line="360" w:lineRule="auto"/>
        <w:ind w:firstLine="709"/>
        <w:jc w:val="both"/>
        <w:rPr>
          <w:sz w:val="28"/>
          <w:szCs w:val="28"/>
        </w:rPr>
      </w:pPr>
      <w:r w:rsidRPr="00146CDF">
        <w:rPr>
          <w:b/>
          <w:bCs/>
          <w:sz w:val="28"/>
          <w:szCs w:val="28"/>
        </w:rPr>
        <w:t>Цель:</w:t>
      </w:r>
      <w:r w:rsidRPr="006C1BCE">
        <w:rPr>
          <w:sz w:val="28"/>
          <w:szCs w:val="28"/>
        </w:rPr>
        <w:t xml:space="preserve"> </w:t>
      </w:r>
      <w:r>
        <w:rPr>
          <w:sz w:val="28"/>
          <w:szCs w:val="28"/>
        </w:rPr>
        <w:t xml:space="preserve">анализ проделанной работы КБ. </w:t>
      </w:r>
    </w:p>
    <w:p w:rsidR="003241F0" w:rsidRPr="00146CDF" w:rsidRDefault="003241F0" w:rsidP="003241F0">
      <w:pPr>
        <w:pStyle w:val="style13335525950000000407msonormal"/>
        <w:spacing w:line="360" w:lineRule="auto"/>
        <w:ind w:firstLine="709"/>
        <w:jc w:val="both"/>
        <w:rPr>
          <w:b/>
          <w:bCs/>
          <w:sz w:val="28"/>
          <w:szCs w:val="28"/>
        </w:rPr>
      </w:pPr>
      <w:r w:rsidRPr="00146CDF">
        <w:rPr>
          <w:b/>
          <w:bCs/>
          <w:sz w:val="28"/>
          <w:szCs w:val="28"/>
        </w:rPr>
        <w:t xml:space="preserve">Задачи: </w:t>
      </w:r>
    </w:p>
    <w:p w:rsidR="003241F0" w:rsidRDefault="003241F0" w:rsidP="006560B3">
      <w:pPr>
        <w:pStyle w:val="style13335525950000000407msonormal"/>
        <w:numPr>
          <w:ilvl w:val="1"/>
          <w:numId w:val="15"/>
        </w:numPr>
        <w:spacing w:line="360" w:lineRule="auto"/>
        <w:ind w:left="0" w:firstLine="709"/>
        <w:jc w:val="both"/>
        <w:rPr>
          <w:sz w:val="28"/>
          <w:szCs w:val="28"/>
        </w:rPr>
      </w:pPr>
      <w:r>
        <w:rPr>
          <w:sz w:val="28"/>
          <w:szCs w:val="28"/>
        </w:rPr>
        <w:t xml:space="preserve">Проанализировать работу КБ внутри КБ. Командами ответить на вопросы, появляющиеся на слайдах. </w:t>
      </w:r>
    </w:p>
    <w:p w:rsidR="003241F0" w:rsidRDefault="003241F0" w:rsidP="006560B3">
      <w:pPr>
        <w:pStyle w:val="style13335525950000000407msonormal"/>
        <w:numPr>
          <w:ilvl w:val="1"/>
          <w:numId w:val="15"/>
        </w:numPr>
        <w:spacing w:line="360" w:lineRule="auto"/>
        <w:ind w:left="0" w:firstLine="709"/>
        <w:jc w:val="both"/>
        <w:rPr>
          <w:sz w:val="28"/>
          <w:szCs w:val="28"/>
        </w:rPr>
      </w:pPr>
      <w:bookmarkStart w:id="31" w:name="_Hlk72709060"/>
      <w:proofErr w:type="spellStart"/>
      <w:r>
        <w:rPr>
          <w:sz w:val="28"/>
          <w:szCs w:val="28"/>
        </w:rPr>
        <w:t>Брэйн</w:t>
      </w:r>
      <w:proofErr w:type="spellEnd"/>
      <w:r>
        <w:rPr>
          <w:sz w:val="28"/>
          <w:szCs w:val="28"/>
        </w:rPr>
        <w:t>-ринг с командами по ранее изученным темам.</w:t>
      </w:r>
    </w:p>
    <w:bookmarkEnd w:id="31"/>
    <w:p w:rsidR="003241F0" w:rsidRPr="006C1BCE" w:rsidRDefault="003241F0" w:rsidP="003241F0">
      <w:pPr>
        <w:pStyle w:val="style13335525950000000407msonormal"/>
        <w:spacing w:line="360" w:lineRule="auto"/>
        <w:ind w:firstLine="709"/>
        <w:jc w:val="both"/>
        <w:rPr>
          <w:sz w:val="28"/>
          <w:szCs w:val="28"/>
        </w:rPr>
      </w:pPr>
      <w:r>
        <w:rPr>
          <w:b/>
          <w:bCs/>
          <w:sz w:val="28"/>
          <w:szCs w:val="28"/>
        </w:rPr>
        <w:t>Продолжительность</w:t>
      </w:r>
      <w:r w:rsidRPr="00146CDF">
        <w:rPr>
          <w:b/>
          <w:bCs/>
          <w:sz w:val="28"/>
          <w:szCs w:val="28"/>
        </w:rPr>
        <w:t>:</w:t>
      </w:r>
      <w:r>
        <w:rPr>
          <w:sz w:val="28"/>
          <w:szCs w:val="28"/>
        </w:rPr>
        <w:t xml:space="preserve"> 1</w:t>
      </w:r>
      <w:r w:rsidRPr="006C1BCE">
        <w:rPr>
          <w:sz w:val="28"/>
          <w:szCs w:val="28"/>
        </w:rPr>
        <w:t xml:space="preserve"> </w:t>
      </w:r>
      <w:proofErr w:type="spellStart"/>
      <w:r>
        <w:rPr>
          <w:sz w:val="28"/>
          <w:szCs w:val="28"/>
        </w:rPr>
        <w:t>ак</w:t>
      </w:r>
      <w:proofErr w:type="spellEnd"/>
      <w:r>
        <w:rPr>
          <w:sz w:val="28"/>
          <w:szCs w:val="28"/>
        </w:rPr>
        <w:t xml:space="preserve">. </w:t>
      </w:r>
      <w:r w:rsidRPr="006C1BCE">
        <w:rPr>
          <w:sz w:val="28"/>
          <w:szCs w:val="28"/>
        </w:rPr>
        <w:t>час</w:t>
      </w:r>
    </w:p>
    <w:p w:rsidR="003241F0" w:rsidRPr="006C1BCE" w:rsidRDefault="003241F0" w:rsidP="003241F0">
      <w:pPr>
        <w:pStyle w:val="style13335525950000000407msonormal"/>
        <w:spacing w:line="360" w:lineRule="auto"/>
        <w:ind w:firstLine="709"/>
        <w:jc w:val="both"/>
        <w:rPr>
          <w:sz w:val="28"/>
          <w:szCs w:val="28"/>
        </w:rPr>
      </w:pPr>
      <w:r w:rsidRPr="00146CDF">
        <w:rPr>
          <w:b/>
          <w:bCs/>
          <w:sz w:val="28"/>
          <w:szCs w:val="28"/>
        </w:rPr>
        <w:t>Программное обеспечение:</w:t>
      </w:r>
      <w:r w:rsidRPr="006C1BCE">
        <w:rPr>
          <w:sz w:val="28"/>
          <w:szCs w:val="28"/>
        </w:rPr>
        <w:t xml:space="preserve"> </w:t>
      </w:r>
      <w:r>
        <w:rPr>
          <w:sz w:val="28"/>
          <w:szCs w:val="28"/>
        </w:rPr>
        <w:t>И</w:t>
      </w:r>
      <w:r w:rsidRPr="006C1BCE">
        <w:rPr>
          <w:sz w:val="28"/>
          <w:szCs w:val="28"/>
        </w:rPr>
        <w:t>нтернет, раздаточный материал в виде информации.</w:t>
      </w:r>
    </w:p>
    <w:p w:rsidR="003241F0" w:rsidRPr="006C1BCE" w:rsidRDefault="003241F0" w:rsidP="003241F0">
      <w:pPr>
        <w:pStyle w:val="style13335525950000000407msonormal"/>
        <w:spacing w:line="360" w:lineRule="auto"/>
        <w:ind w:firstLine="709"/>
        <w:jc w:val="both"/>
        <w:rPr>
          <w:sz w:val="28"/>
          <w:szCs w:val="28"/>
        </w:rPr>
      </w:pPr>
      <w:r w:rsidRPr="00146CDF">
        <w:rPr>
          <w:b/>
          <w:bCs/>
          <w:sz w:val="28"/>
          <w:szCs w:val="28"/>
        </w:rPr>
        <w:t>Оборудование и расходные материалы:</w:t>
      </w:r>
      <w:r w:rsidRPr="006C1BCE">
        <w:rPr>
          <w:sz w:val="28"/>
          <w:szCs w:val="28"/>
        </w:rPr>
        <w:t xml:space="preserve"> компьютеры на каждого участника или один на КБ, проектор, экран, презентация, раздаточный материал, лист продвижения проекта (заготовка), распечатанные этапы проекта.</w:t>
      </w:r>
    </w:p>
    <w:p w:rsidR="003241F0" w:rsidRPr="00146CDF" w:rsidRDefault="003241F0" w:rsidP="003241F0">
      <w:pPr>
        <w:pStyle w:val="style13335525950000000407msonormal"/>
        <w:spacing w:line="360" w:lineRule="auto"/>
        <w:ind w:firstLine="709"/>
        <w:jc w:val="both"/>
        <w:rPr>
          <w:b/>
          <w:bCs/>
          <w:sz w:val="28"/>
          <w:szCs w:val="28"/>
        </w:rPr>
      </w:pPr>
      <w:r w:rsidRPr="00146CDF">
        <w:rPr>
          <w:b/>
          <w:bCs/>
          <w:sz w:val="28"/>
          <w:szCs w:val="28"/>
        </w:rPr>
        <w:t>Требование к компетенциям:</w:t>
      </w:r>
    </w:p>
    <w:p w:rsidR="003241F0" w:rsidRPr="006C1BCE" w:rsidRDefault="003241F0" w:rsidP="003241F0">
      <w:pPr>
        <w:pStyle w:val="style13335525950000000407msonormal"/>
        <w:spacing w:line="360" w:lineRule="auto"/>
        <w:ind w:firstLine="709"/>
        <w:jc w:val="both"/>
        <w:rPr>
          <w:sz w:val="28"/>
          <w:szCs w:val="28"/>
        </w:rPr>
      </w:pPr>
      <w:r w:rsidRPr="003E42F0">
        <w:rPr>
          <w:sz w:val="28"/>
          <w:szCs w:val="28"/>
        </w:rPr>
        <w:t>Личностные:</w:t>
      </w:r>
    </w:p>
    <w:p w:rsidR="003241F0" w:rsidRPr="006C1BCE" w:rsidRDefault="003241F0" w:rsidP="003241F0">
      <w:pPr>
        <w:pStyle w:val="style13335525950000000407msonormal"/>
        <w:spacing w:line="360" w:lineRule="auto"/>
        <w:ind w:firstLine="709"/>
        <w:jc w:val="both"/>
        <w:rPr>
          <w:sz w:val="28"/>
          <w:szCs w:val="28"/>
        </w:rPr>
      </w:pPr>
      <w:r w:rsidRPr="003E42F0">
        <w:rPr>
          <w:sz w:val="28"/>
          <w:szCs w:val="28"/>
        </w:rPr>
        <w:t>–</w:t>
      </w:r>
      <w:r>
        <w:rPr>
          <w:sz w:val="28"/>
          <w:szCs w:val="28"/>
        </w:rPr>
        <w:t xml:space="preserve"> </w:t>
      </w:r>
      <w:r w:rsidRPr="006C1BCE">
        <w:rPr>
          <w:sz w:val="28"/>
          <w:szCs w:val="28"/>
        </w:rPr>
        <w:t>умени</w:t>
      </w:r>
      <w:r>
        <w:rPr>
          <w:sz w:val="28"/>
          <w:szCs w:val="28"/>
        </w:rPr>
        <w:t>е</w:t>
      </w:r>
      <w:r w:rsidRPr="006C1BCE">
        <w:rPr>
          <w:sz w:val="28"/>
          <w:szCs w:val="28"/>
        </w:rPr>
        <w:t xml:space="preserve"> работ</w:t>
      </w:r>
      <w:r>
        <w:rPr>
          <w:sz w:val="28"/>
          <w:szCs w:val="28"/>
        </w:rPr>
        <w:t>ать</w:t>
      </w:r>
      <w:r w:rsidRPr="006C1BCE">
        <w:rPr>
          <w:sz w:val="28"/>
          <w:szCs w:val="28"/>
        </w:rPr>
        <w:t xml:space="preserve"> в сотрудничестве: коллективное планирование в группе </w:t>
      </w:r>
      <w:r>
        <w:rPr>
          <w:sz w:val="28"/>
          <w:szCs w:val="28"/>
        </w:rPr>
        <w:t xml:space="preserve">при </w:t>
      </w:r>
      <w:r w:rsidRPr="006C1BCE">
        <w:rPr>
          <w:sz w:val="28"/>
          <w:szCs w:val="28"/>
        </w:rPr>
        <w:t xml:space="preserve">решении общих задач; </w:t>
      </w:r>
    </w:p>
    <w:p w:rsidR="003241F0" w:rsidRPr="006C1BCE" w:rsidRDefault="003241F0" w:rsidP="003241F0">
      <w:pPr>
        <w:pStyle w:val="style13335525950000000407msonormal"/>
        <w:spacing w:line="360" w:lineRule="auto"/>
        <w:ind w:firstLine="709"/>
        <w:jc w:val="both"/>
        <w:rPr>
          <w:sz w:val="28"/>
          <w:szCs w:val="28"/>
        </w:rPr>
      </w:pPr>
      <w:proofErr w:type="spellStart"/>
      <w:r w:rsidRPr="006C1BCE">
        <w:rPr>
          <w:sz w:val="28"/>
          <w:szCs w:val="28"/>
        </w:rPr>
        <w:t>Метапредметные</w:t>
      </w:r>
      <w:proofErr w:type="spellEnd"/>
      <w:r w:rsidRPr="006C1BCE">
        <w:rPr>
          <w:sz w:val="28"/>
          <w:szCs w:val="28"/>
        </w:rPr>
        <w:t>:</w:t>
      </w:r>
    </w:p>
    <w:p w:rsidR="003241F0" w:rsidRPr="006C1BCE" w:rsidRDefault="003241F0" w:rsidP="003241F0">
      <w:pPr>
        <w:pStyle w:val="style13335525950000000407msonormal"/>
        <w:spacing w:line="360" w:lineRule="auto"/>
        <w:ind w:firstLine="709"/>
        <w:jc w:val="both"/>
        <w:rPr>
          <w:sz w:val="28"/>
          <w:szCs w:val="28"/>
        </w:rPr>
      </w:pPr>
      <w:r w:rsidRPr="006C1BCE">
        <w:rPr>
          <w:sz w:val="28"/>
          <w:szCs w:val="28"/>
        </w:rPr>
        <w:t xml:space="preserve"> </w:t>
      </w:r>
      <w:r w:rsidRPr="00B36A1E">
        <w:rPr>
          <w:sz w:val="28"/>
          <w:szCs w:val="28"/>
        </w:rPr>
        <w:t>–</w:t>
      </w:r>
      <w:r w:rsidRPr="006C1BCE">
        <w:rPr>
          <w:sz w:val="28"/>
          <w:szCs w:val="28"/>
        </w:rPr>
        <w:t xml:space="preserve"> умение осмыслить задачу, для решения которой недостаточно знаний;</w:t>
      </w:r>
    </w:p>
    <w:p w:rsidR="003241F0" w:rsidRPr="006C1BCE" w:rsidRDefault="003241F0" w:rsidP="003241F0">
      <w:pPr>
        <w:pStyle w:val="style13335525950000000407msonormal"/>
        <w:spacing w:line="360" w:lineRule="auto"/>
        <w:ind w:firstLine="709"/>
        <w:jc w:val="both"/>
        <w:rPr>
          <w:sz w:val="28"/>
          <w:szCs w:val="28"/>
        </w:rPr>
      </w:pPr>
      <w:r w:rsidRPr="006C1BCE">
        <w:rPr>
          <w:sz w:val="28"/>
          <w:szCs w:val="28"/>
        </w:rPr>
        <w:t>Предметные:</w:t>
      </w:r>
    </w:p>
    <w:p w:rsidR="003241F0" w:rsidRPr="006C1BCE" w:rsidRDefault="003241F0" w:rsidP="003241F0">
      <w:pPr>
        <w:pStyle w:val="style13335525950000000407msonormal"/>
        <w:spacing w:line="360" w:lineRule="auto"/>
        <w:ind w:firstLine="709"/>
        <w:jc w:val="both"/>
        <w:rPr>
          <w:sz w:val="28"/>
          <w:szCs w:val="28"/>
        </w:rPr>
      </w:pPr>
      <w:r w:rsidRPr="000665C5">
        <w:rPr>
          <w:sz w:val="28"/>
          <w:szCs w:val="28"/>
        </w:rPr>
        <w:t>–</w:t>
      </w:r>
      <w:r>
        <w:rPr>
          <w:sz w:val="28"/>
          <w:szCs w:val="28"/>
        </w:rPr>
        <w:t xml:space="preserve"> </w:t>
      </w:r>
      <w:r w:rsidRPr="006C1BCE">
        <w:rPr>
          <w:sz w:val="28"/>
          <w:szCs w:val="28"/>
        </w:rPr>
        <w:t>умение самостоятельно найти недостающую информацию в информационном поле</w:t>
      </w:r>
      <w:r>
        <w:rPr>
          <w:sz w:val="28"/>
          <w:szCs w:val="28"/>
        </w:rPr>
        <w:t>.</w:t>
      </w:r>
    </w:p>
    <w:p w:rsidR="003241F0" w:rsidRPr="006C1BCE" w:rsidRDefault="003241F0" w:rsidP="003241F0">
      <w:pPr>
        <w:pStyle w:val="style13335525950000000407msonormal"/>
        <w:spacing w:line="360" w:lineRule="auto"/>
        <w:ind w:firstLine="709"/>
        <w:jc w:val="both"/>
        <w:rPr>
          <w:sz w:val="28"/>
          <w:szCs w:val="28"/>
        </w:rPr>
      </w:pPr>
      <w:r w:rsidRPr="00146CDF">
        <w:rPr>
          <w:b/>
          <w:bCs/>
          <w:sz w:val="28"/>
          <w:szCs w:val="28"/>
        </w:rPr>
        <w:lastRenderedPageBreak/>
        <w:t>Количество учащихся в группе:</w:t>
      </w:r>
      <w:r w:rsidRPr="006C1BCE">
        <w:rPr>
          <w:sz w:val="28"/>
          <w:szCs w:val="28"/>
        </w:rPr>
        <w:t xml:space="preserve"> 4-5 в одной группе (4-5 групп):</w:t>
      </w:r>
    </w:p>
    <w:p w:rsidR="003241F0" w:rsidRDefault="003241F0" w:rsidP="003241F0">
      <w:pPr>
        <w:pStyle w:val="style13335525950000000407msonormal"/>
        <w:spacing w:line="360" w:lineRule="auto"/>
        <w:ind w:firstLine="709"/>
        <w:jc w:val="both"/>
        <w:rPr>
          <w:sz w:val="28"/>
          <w:szCs w:val="28"/>
        </w:rPr>
      </w:pPr>
      <w:r w:rsidRPr="00146CDF">
        <w:rPr>
          <w:b/>
          <w:bCs/>
          <w:sz w:val="28"/>
          <w:szCs w:val="28"/>
        </w:rPr>
        <w:t>Уровень сложности:</w:t>
      </w:r>
      <w:r w:rsidRPr="006C1BCE">
        <w:rPr>
          <w:sz w:val="28"/>
          <w:szCs w:val="28"/>
        </w:rPr>
        <w:t xml:space="preserve"> базовый</w:t>
      </w:r>
      <w:r>
        <w:rPr>
          <w:sz w:val="28"/>
          <w:szCs w:val="28"/>
        </w:rPr>
        <w:t xml:space="preserve"> </w:t>
      </w:r>
      <w:r w:rsidRPr="006C1BCE">
        <w:rPr>
          <w:sz w:val="28"/>
          <w:szCs w:val="28"/>
        </w:rPr>
        <w:t>(поиск принципа действия через набор известного материала)</w:t>
      </w:r>
    </w:p>
    <w:p w:rsidR="003241F0" w:rsidRPr="00146CDF" w:rsidRDefault="003241F0" w:rsidP="003241F0">
      <w:pPr>
        <w:pStyle w:val="style13335525950000000407msonormal"/>
        <w:spacing w:line="360" w:lineRule="auto"/>
        <w:ind w:firstLine="709"/>
        <w:jc w:val="both"/>
        <w:rPr>
          <w:b/>
          <w:bCs/>
          <w:sz w:val="28"/>
          <w:szCs w:val="28"/>
        </w:rPr>
      </w:pPr>
      <w:r w:rsidRPr="00146CDF">
        <w:rPr>
          <w:b/>
          <w:bCs/>
          <w:sz w:val="28"/>
          <w:szCs w:val="28"/>
        </w:rPr>
        <w:t>Ход занятия:</w:t>
      </w:r>
    </w:p>
    <w:p w:rsidR="003241F0" w:rsidRDefault="003241F0" w:rsidP="003241F0">
      <w:pPr>
        <w:pStyle w:val="style13335525950000000407msonormal"/>
        <w:spacing w:line="360" w:lineRule="auto"/>
        <w:ind w:firstLine="709"/>
        <w:jc w:val="both"/>
        <w:rPr>
          <w:b/>
          <w:sz w:val="28"/>
          <w:szCs w:val="28"/>
        </w:rPr>
      </w:pPr>
      <w:r w:rsidRPr="0054094D">
        <w:rPr>
          <w:b/>
          <w:sz w:val="28"/>
          <w:szCs w:val="28"/>
        </w:rPr>
        <w:t xml:space="preserve">На слайдах появляются вопросы, </w:t>
      </w:r>
      <w:r w:rsidRPr="00872C59">
        <w:rPr>
          <w:b/>
          <w:bCs/>
          <w:iCs/>
          <w:sz w:val="28"/>
          <w:szCs w:val="28"/>
        </w:rPr>
        <w:t>учащ</w:t>
      </w:r>
      <w:r>
        <w:rPr>
          <w:b/>
          <w:sz w:val="28"/>
          <w:szCs w:val="28"/>
        </w:rPr>
        <w:t>иеся</w:t>
      </w:r>
      <w:r w:rsidRPr="0054094D">
        <w:rPr>
          <w:b/>
          <w:sz w:val="28"/>
          <w:szCs w:val="28"/>
        </w:rPr>
        <w:t xml:space="preserve"> в командах отвечают на них</w:t>
      </w:r>
      <w:r>
        <w:rPr>
          <w:b/>
          <w:sz w:val="28"/>
          <w:szCs w:val="28"/>
        </w:rPr>
        <w:t>.</w:t>
      </w:r>
    </w:p>
    <w:p w:rsidR="003241F0" w:rsidRDefault="003241F0" w:rsidP="006560B3">
      <w:pPr>
        <w:pStyle w:val="style13335525950000000407msonormal"/>
        <w:numPr>
          <w:ilvl w:val="0"/>
          <w:numId w:val="35"/>
        </w:numPr>
        <w:spacing w:line="360" w:lineRule="auto"/>
        <w:ind w:left="0" w:firstLine="709"/>
        <w:jc w:val="both"/>
        <w:rPr>
          <w:sz w:val="28"/>
          <w:szCs w:val="28"/>
        </w:rPr>
      </w:pPr>
      <w:r>
        <w:rPr>
          <w:sz w:val="28"/>
          <w:szCs w:val="28"/>
        </w:rPr>
        <w:t>Придумайте и охарактеризуйте работу в КБ на протяжении выполнения проекта 3 словами.</w:t>
      </w:r>
    </w:p>
    <w:p w:rsidR="003241F0" w:rsidRDefault="003241F0" w:rsidP="006560B3">
      <w:pPr>
        <w:pStyle w:val="style13335525950000000407msonormal"/>
        <w:numPr>
          <w:ilvl w:val="0"/>
          <w:numId w:val="35"/>
        </w:numPr>
        <w:spacing w:line="360" w:lineRule="auto"/>
        <w:ind w:left="0" w:firstLine="709"/>
        <w:jc w:val="both"/>
        <w:rPr>
          <w:sz w:val="28"/>
          <w:szCs w:val="28"/>
        </w:rPr>
      </w:pPr>
      <w:r>
        <w:rPr>
          <w:sz w:val="28"/>
          <w:szCs w:val="28"/>
        </w:rPr>
        <w:t>Какую оценку своему КБ Вы бы поставили из 10 баллов. Почему?</w:t>
      </w:r>
    </w:p>
    <w:p w:rsidR="003241F0" w:rsidRDefault="003241F0" w:rsidP="006560B3">
      <w:pPr>
        <w:pStyle w:val="style13335525950000000407msonormal"/>
        <w:numPr>
          <w:ilvl w:val="0"/>
          <w:numId w:val="35"/>
        </w:numPr>
        <w:spacing w:line="360" w:lineRule="auto"/>
        <w:ind w:left="0" w:firstLine="709"/>
        <w:jc w:val="both"/>
        <w:rPr>
          <w:sz w:val="28"/>
          <w:szCs w:val="28"/>
        </w:rPr>
      </w:pPr>
      <w:r>
        <w:rPr>
          <w:sz w:val="28"/>
          <w:szCs w:val="28"/>
        </w:rPr>
        <w:t>Что мешало работать? Что отвлекало?</w:t>
      </w:r>
    </w:p>
    <w:p w:rsidR="003241F0" w:rsidRDefault="003241F0" w:rsidP="006560B3">
      <w:pPr>
        <w:pStyle w:val="style13335525950000000407msonormal"/>
        <w:numPr>
          <w:ilvl w:val="0"/>
          <w:numId w:val="35"/>
        </w:numPr>
        <w:spacing w:line="360" w:lineRule="auto"/>
        <w:ind w:left="0" w:firstLine="709"/>
        <w:jc w:val="both"/>
        <w:rPr>
          <w:sz w:val="28"/>
          <w:szCs w:val="28"/>
        </w:rPr>
      </w:pPr>
      <w:r>
        <w:rPr>
          <w:sz w:val="28"/>
          <w:szCs w:val="28"/>
        </w:rPr>
        <w:t>Кому из своих коллег Вы хотели бы выразить благодарность?</w:t>
      </w:r>
    </w:p>
    <w:p w:rsidR="003241F0" w:rsidRDefault="003241F0" w:rsidP="006560B3">
      <w:pPr>
        <w:pStyle w:val="style13335525950000000407msonormal"/>
        <w:numPr>
          <w:ilvl w:val="0"/>
          <w:numId w:val="35"/>
        </w:numPr>
        <w:spacing w:line="360" w:lineRule="auto"/>
        <w:ind w:left="0" w:firstLine="709"/>
        <w:jc w:val="both"/>
        <w:rPr>
          <w:sz w:val="28"/>
          <w:szCs w:val="28"/>
        </w:rPr>
      </w:pPr>
      <w:r>
        <w:rPr>
          <w:sz w:val="28"/>
          <w:szCs w:val="28"/>
        </w:rPr>
        <w:t>Выделите двух лучших сотрудников бюро.</w:t>
      </w:r>
    </w:p>
    <w:p w:rsidR="003241F0" w:rsidRDefault="003241F0" w:rsidP="006560B3">
      <w:pPr>
        <w:pStyle w:val="style13335525950000000407msonormal"/>
        <w:numPr>
          <w:ilvl w:val="0"/>
          <w:numId w:val="35"/>
        </w:numPr>
        <w:spacing w:line="360" w:lineRule="auto"/>
        <w:ind w:left="0" w:firstLine="709"/>
        <w:jc w:val="both"/>
        <w:rPr>
          <w:sz w:val="28"/>
          <w:szCs w:val="28"/>
        </w:rPr>
      </w:pPr>
      <w:r>
        <w:rPr>
          <w:sz w:val="28"/>
          <w:szCs w:val="28"/>
        </w:rPr>
        <w:t>Выделите психолога отношений бюро.</w:t>
      </w:r>
    </w:p>
    <w:p w:rsidR="003241F0" w:rsidRDefault="003241F0" w:rsidP="006560B3">
      <w:pPr>
        <w:pStyle w:val="style13335525950000000407msonormal"/>
        <w:numPr>
          <w:ilvl w:val="0"/>
          <w:numId w:val="35"/>
        </w:numPr>
        <w:spacing w:line="360" w:lineRule="auto"/>
        <w:ind w:left="0" w:firstLine="709"/>
        <w:jc w:val="both"/>
        <w:rPr>
          <w:sz w:val="28"/>
          <w:szCs w:val="28"/>
        </w:rPr>
      </w:pPr>
      <w:r>
        <w:rPr>
          <w:sz w:val="28"/>
          <w:szCs w:val="28"/>
        </w:rPr>
        <w:t>Выделите Академика бюро.</w:t>
      </w:r>
    </w:p>
    <w:p w:rsidR="003241F0" w:rsidRDefault="003241F0" w:rsidP="006560B3">
      <w:pPr>
        <w:pStyle w:val="style13335525950000000407msonormal"/>
        <w:numPr>
          <w:ilvl w:val="0"/>
          <w:numId w:val="35"/>
        </w:numPr>
        <w:spacing w:line="360" w:lineRule="auto"/>
        <w:ind w:left="0" w:firstLine="709"/>
        <w:jc w:val="both"/>
        <w:rPr>
          <w:sz w:val="28"/>
          <w:szCs w:val="28"/>
        </w:rPr>
      </w:pPr>
      <w:r>
        <w:rPr>
          <w:sz w:val="28"/>
          <w:szCs w:val="28"/>
        </w:rPr>
        <w:t>Выделите самого креативного сотрудника.</w:t>
      </w:r>
    </w:p>
    <w:p w:rsidR="003241F0" w:rsidRDefault="003241F0" w:rsidP="006560B3">
      <w:pPr>
        <w:pStyle w:val="style13335525950000000407msonormal"/>
        <w:numPr>
          <w:ilvl w:val="0"/>
          <w:numId w:val="35"/>
        </w:numPr>
        <w:spacing w:line="360" w:lineRule="auto"/>
        <w:ind w:left="0" w:firstLine="709"/>
        <w:jc w:val="both"/>
        <w:rPr>
          <w:sz w:val="28"/>
          <w:szCs w:val="28"/>
        </w:rPr>
      </w:pPr>
      <w:r>
        <w:rPr>
          <w:sz w:val="28"/>
          <w:szCs w:val="28"/>
        </w:rPr>
        <w:t>Выделите лучшего оратора.</w:t>
      </w:r>
    </w:p>
    <w:p w:rsidR="003241F0" w:rsidRPr="003D21D4" w:rsidRDefault="003241F0" w:rsidP="006560B3">
      <w:pPr>
        <w:pStyle w:val="style13335525950000000407msonormal"/>
        <w:numPr>
          <w:ilvl w:val="0"/>
          <w:numId w:val="35"/>
        </w:numPr>
        <w:spacing w:line="360" w:lineRule="auto"/>
        <w:ind w:left="0" w:firstLine="709"/>
        <w:jc w:val="both"/>
        <w:rPr>
          <w:sz w:val="28"/>
          <w:szCs w:val="28"/>
        </w:rPr>
      </w:pPr>
      <w:r>
        <w:rPr>
          <w:sz w:val="28"/>
          <w:szCs w:val="28"/>
        </w:rPr>
        <w:t xml:space="preserve">Выделите бюро с лучшим заполненным </w:t>
      </w:r>
      <w:proofErr w:type="spellStart"/>
      <w:r>
        <w:rPr>
          <w:sz w:val="28"/>
          <w:szCs w:val="28"/>
          <w:lang w:val="en-US"/>
        </w:rPr>
        <w:t>trello</w:t>
      </w:r>
      <w:proofErr w:type="spellEnd"/>
      <w:r>
        <w:rPr>
          <w:sz w:val="28"/>
          <w:szCs w:val="28"/>
        </w:rPr>
        <w:t xml:space="preserve">. </w:t>
      </w:r>
    </w:p>
    <w:p w:rsidR="003241F0" w:rsidRPr="0054094D" w:rsidRDefault="003241F0" w:rsidP="006560B3">
      <w:pPr>
        <w:pStyle w:val="style13335525950000000407msonormal"/>
        <w:numPr>
          <w:ilvl w:val="0"/>
          <w:numId w:val="35"/>
        </w:numPr>
        <w:spacing w:line="360" w:lineRule="auto"/>
        <w:ind w:left="0" w:firstLine="709"/>
        <w:jc w:val="both"/>
        <w:rPr>
          <w:sz w:val="28"/>
          <w:szCs w:val="28"/>
        </w:rPr>
      </w:pPr>
      <w:r w:rsidRPr="003D21D4">
        <w:rPr>
          <w:sz w:val="28"/>
          <w:szCs w:val="28"/>
        </w:rPr>
        <w:t xml:space="preserve"> </w:t>
      </w:r>
      <w:r>
        <w:rPr>
          <w:sz w:val="28"/>
          <w:szCs w:val="28"/>
        </w:rPr>
        <w:t>Выделите бюро с лучшей проектной документацией.</w:t>
      </w:r>
    </w:p>
    <w:p w:rsidR="003241F0" w:rsidRPr="000409C6" w:rsidRDefault="003241F0" w:rsidP="003241F0">
      <w:pPr>
        <w:spacing w:line="360" w:lineRule="auto"/>
        <w:ind w:firstLine="709"/>
        <w:jc w:val="both"/>
        <w:rPr>
          <w:rFonts w:ascii="Times New Roman" w:hAnsi="Times New Roman"/>
          <w:b/>
          <w:sz w:val="28"/>
          <w:szCs w:val="28"/>
        </w:rPr>
      </w:pPr>
      <w:r w:rsidRPr="000409C6">
        <w:rPr>
          <w:rFonts w:ascii="Times New Roman" w:hAnsi="Times New Roman"/>
          <w:sz w:val="28"/>
          <w:szCs w:val="28"/>
          <w:lang w:eastAsia="ru-RU"/>
        </w:rPr>
        <w:t>Вопросы по проектированию и физик</w:t>
      </w:r>
      <w:r>
        <w:rPr>
          <w:rFonts w:ascii="Times New Roman" w:hAnsi="Times New Roman"/>
          <w:sz w:val="28"/>
          <w:szCs w:val="28"/>
          <w:lang w:eastAsia="ru-RU"/>
        </w:rPr>
        <w:t>е</w:t>
      </w:r>
      <w:r w:rsidRPr="000409C6">
        <w:rPr>
          <w:rFonts w:ascii="Times New Roman" w:hAnsi="Times New Roman"/>
          <w:sz w:val="28"/>
          <w:szCs w:val="28"/>
          <w:lang w:eastAsia="ru-RU"/>
        </w:rPr>
        <w:t xml:space="preserve"> для «</w:t>
      </w:r>
      <w:proofErr w:type="spellStart"/>
      <w:r w:rsidRPr="000409C6">
        <w:rPr>
          <w:rFonts w:ascii="Times New Roman" w:hAnsi="Times New Roman"/>
          <w:sz w:val="28"/>
          <w:szCs w:val="28"/>
          <w:lang w:eastAsia="ru-RU"/>
        </w:rPr>
        <w:t>Брейн</w:t>
      </w:r>
      <w:proofErr w:type="spellEnd"/>
      <w:r w:rsidRPr="000409C6">
        <w:rPr>
          <w:rFonts w:ascii="Times New Roman" w:hAnsi="Times New Roman"/>
          <w:sz w:val="28"/>
          <w:szCs w:val="28"/>
          <w:lang w:eastAsia="ru-RU"/>
        </w:rPr>
        <w:t xml:space="preserve"> - ринга» по программе</w:t>
      </w:r>
    </w:p>
    <w:p w:rsidR="003241F0" w:rsidRPr="00C56C12" w:rsidRDefault="003241F0" w:rsidP="003241F0">
      <w:pPr>
        <w:spacing w:line="360" w:lineRule="auto"/>
        <w:ind w:firstLine="720"/>
        <w:jc w:val="both"/>
        <w:rPr>
          <w:rFonts w:ascii="Times New Roman" w:hAnsi="Times New Roman"/>
          <w:b/>
          <w:sz w:val="28"/>
          <w:szCs w:val="28"/>
        </w:rPr>
      </w:pPr>
      <w:r w:rsidRPr="00C56C12">
        <w:rPr>
          <w:rFonts w:ascii="Times New Roman" w:hAnsi="Times New Roman"/>
          <w:b/>
          <w:sz w:val="28"/>
          <w:szCs w:val="28"/>
        </w:rPr>
        <w:t>Подведение итогов. Командный «</w:t>
      </w:r>
      <w:proofErr w:type="spellStart"/>
      <w:r w:rsidRPr="00C56C12">
        <w:rPr>
          <w:rFonts w:ascii="Times New Roman" w:hAnsi="Times New Roman"/>
          <w:b/>
          <w:sz w:val="28"/>
          <w:szCs w:val="28"/>
        </w:rPr>
        <w:t>Брейн</w:t>
      </w:r>
      <w:proofErr w:type="spellEnd"/>
      <w:r w:rsidRPr="00C56C12">
        <w:rPr>
          <w:rFonts w:ascii="Times New Roman" w:hAnsi="Times New Roman"/>
          <w:b/>
          <w:sz w:val="28"/>
          <w:szCs w:val="28"/>
        </w:rPr>
        <w:t>-ринг»</w:t>
      </w:r>
    </w:p>
    <w:p w:rsidR="003241F0" w:rsidRDefault="003241F0" w:rsidP="003241F0">
      <w:pPr>
        <w:spacing w:line="360" w:lineRule="auto"/>
        <w:ind w:firstLine="720"/>
        <w:jc w:val="both"/>
        <w:rPr>
          <w:rFonts w:ascii="Times New Roman" w:hAnsi="Times New Roman"/>
          <w:sz w:val="28"/>
          <w:szCs w:val="28"/>
        </w:rPr>
      </w:pPr>
      <w:r>
        <w:rPr>
          <w:rFonts w:ascii="Times New Roman" w:hAnsi="Times New Roman"/>
          <w:sz w:val="28"/>
          <w:szCs w:val="28"/>
        </w:rPr>
        <w:t>Кейсы от инженеров-конструкторов ОАО ИСС г. Железногорск Красноярского края.</w:t>
      </w:r>
    </w:p>
    <w:p w:rsidR="003241F0" w:rsidRDefault="003241F0" w:rsidP="006560B3">
      <w:pPr>
        <w:numPr>
          <w:ilvl w:val="0"/>
          <w:numId w:val="27"/>
        </w:numPr>
        <w:suppressAutoHyphens w:val="0"/>
        <w:spacing w:after="200" w:line="360" w:lineRule="auto"/>
        <w:ind w:left="0" w:firstLine="709"/>
        <w:jc w:val="both"/>
        <w:rPr>
          <w:rFonts w:ascii="Times New Roman" w:hAnsi="Times New Roman"/>
          <w:sz w:val="28"/>
          <w:szCs w:val="28"/>
        </w:rPr>
      </w:pPr>
      <w:r w:rsidRPr="000F6F01">
        <w:rPr>
          <w:rFonts w:ascii="Times New Roman" w:hAnsi="Times New Roman"/>
          <w:sz w:val="28"/>
          <w:szCs w:val="28"/>
        </w:rPr>
        <w:t xml:space="preserve">Космонавт, находящийся на Луне, положил на лунный модуль (космический корабль) фотокамеру. Фотокамера стала неподвижно лежать на наклонной поверхности лунного модуля, с углом к </w:t>
      </w:r>
      <w:proofErr w:type="gramStart"/>
      <w:r w:rsidRPr="000F6F01">
        <w:rPr>
          <w:rFonts w:ascii="Times New Roman" w:hAnsi="Times New Roman"/>
          <w:sz w:val="28"/>
          <w:szCs w:val="28"/>
        </w:rPr>
        <w:t>горизонту</w:t>
      </w:r>
      <w:proofErr w:type="gramEnd"/>
      <w:r w:rsidRPr="000F6F01">
        <w:rPr>
          <w:rFonts w:ascii="Times New Roman" w:hAnsi="Times New Roman"/>
          <w:sz w:val="28"/>
          <w:szCs w:val="28"/>
        </w:rPr>
        <w:t xml:space="preserve"> </w:t>
      </w:r>
      <w:r w:rsidRPr="00D24D01">
        <w:rPr>
          <w:rFonts w:ascii="Times New Roman" w:hAnsi="Times New Roman"/>
          <w:i/>
          <w:sz w:val="28"/>
          <w:szCs w:val="28"/>
        </w:rPr>
        <w:t>а</w:t>
      </w:r>
      <w:r w:rsidRPr="000F6F01">
        <w:rPr>
          <w:rFonts w:ascii="Times New Roman" w:hAnsi="Times New Roman"/>
          <w:sz w:val="28"/>
          <w:szCs w:val="28"/>
        </w:rPr>
        <w:t xml:space="preserve"> (альфа). Масса фотокамеры </w:t>
      </w:r>
      <w:r w:rsidRPr="00D24D01">
        <w:rPr>
          <w:rFonts w:ascii="Times New Roman" w:hAnsi="Times New Roman"/>
          <w:i/>
          <w:sz w:val="28"/>
          <w:szCs w:val="28"/>
        </w:rPr>
        <w:t>m</w:t>
      </w:r>
      <w:r w:rsidRPr="000F6F01">
        <w:rPr>
          <w:rFonts w:ascii="Times New Roman" w:hAnsi="Times New Roman"/>
          <w:sz w:val="28"/>
          <w:szCs w:val="28"/>
        </w:rPr>
        <w:t xml:space="preserve">. Чему равен коэффициент трения </w:t>
      </w:r>
      <w:r w:rsidRPr="00D24D01">
        <w:rPr>
          <w:rFonts w:ascii="Times New Roman" w:hAnsi="Times New Roman"/>
          <w:i/>
          <w:sz w:val="28"/>
          <w:szCs w:val="28"/>
        </w:rPr>
        <w:t>k</w:t>
      </w:r>
      <w:r w:rsidRPr="000F6F01">
        <w:rPr>
          <w:rFonts w:ascii="Times New Roman" w:hAnsi="Times New Roman"/>
          <w:sz w:val="28"/>
          <w:szCs w:val="28"/>
        </w:rPr>
        <w:t xml:space="preserve"> фотокамеры о поверхность </w:t>
      </w:r>
      <w:r w:rsidRPr="000F6F01">
        <w:rPr>
          <w:rFonts w:ascii="Times New Roman" w:hAnsi="Times New Roman"/>
          <w:sz w:val="28"/>
          <w:szCs w:val="28"/>
        </w:rPr>
        <w:lastRenderedPageBreak/>
        <w:t xml:space="preserve">лунного модуля, если его можно сдвинуть вниз по поверхности, потянув горизонтально с силой </w:t>
      </w:r>
      <w:r w:rsidRPr="00D24D01">
        <w:rPr>
          <w:rFonts w:ascii="Times New Roman" w:hAnsi="Times New Roman"/>
          <w:i/>
          <w:sz w:val="28"/>
          <w:szCs w:val="28"/>
        </w:rPr>
        <w:t>F</w:t>
      </w:r>
      <w:r w:rsidRPr="000F6F01">
        <w:rPr>
          <w:rFonts w:ascii="Times New Roman" w:hAnsi="Times New Roman"/>
          <w:sz w:val="28"/>
          <w:szCs w:val="28"/>
        </w:rPr>
        <w:t>.</w:t>
      </w:r>
    </w:p>
    <w:p w:rsidR="003241F0" w:rsidRPr="00CC4265" w:rsidRDefault="003241F0" w:rsidP="006560B3">
      <w:pPr>
        <w:numPr>
          <w:ilvl w:val="0"/>
          <w:numId w:val="27"/>
        </w:numPr>
        <w:suppressAutoHyphens w:val="0"/>
        <w:spacing w:after="200" w:line="360" w:lineRule="auto"/>
        <w:ind w:left="0" w:firstLine="709"/>
        <w:jc w:val="both"/>
        <w:rPr>
          <w:rFonts w:ascii="Times New Roman" w:hAnsi="Times New Roman"/>
          <w:sz w:val="28"/>
          <w:szCs w:val="28"/>
        </w:rPr>
      </w:pPr>
      <w:r w:rsidRPr="00CC4265">
        <w:rPr>
          <w:rFonts w:ascii="Times New Roman" w:hAnsi="Times New Roman"/>
          <w:sz w:val="28"/>
          <w:szCs w:val="28"/>
        </w:rPr>
        <w:t xml:space="preserve">Космонавт катается на луноходе по поверхности Луны. Он увидел горку (в виде трамплина) под углом к </w:t>
      </w:r>
      <w:proofErr w:type="gramStart"/>
      <w:r w:rsidRPr="00CC4265">
        <w:rPr>
          <w:rFonts w:ascii="Times New Roman" w:hAnsi="Times New Roman"/>
          <w:sz w:val="28"/>
          <w:szCs w:val="28"/>
        </w:rPr>
        <w:t>горизонту</w:t>
      </w:r>
      <w:proofErr w:type="gramEnd"/>
      <w:r w:rsidRPr="00CC4265">
        <w:rPr>
          <w:rFonts w:ascii="Times New Roman" w:hAnsi="Times New Roman"/>
          <w:sz w:val="28"/>
          <w:szCs w:val="28"/>
        </w:rPr>
        <w:t xml:space="preserve"> </w:t>
      </w:r>
      <w:r w:rsidRPr="00CC4265">
        <w:rPr>
          <w:rFonts w:ascii="Times New Roman" w:hAnsi="Times New Roman"/>
          <w:i/>
          <w:sz w:val="28"/>
          <w:szCs w:val="28"/>
        </w:rPr>
        <w:t>а</w:t>
      </w:r>
      <w:r w:rsidRPr="00CC4265">
        <w:rPr>
          <w:rFonts w:ascii="Times New Roman" w:hAnsi="Times New Roman"/>
          <w:sz w:val="28"/>
          <w:szCs w:val="28"/>
        </w:rPr>
        <w:t xml:space="preserve"> (альфа) и высотой </w:t>
      </w:r>
      <w:r w:rsidRPr="00CC4265">
        <w:rPr>
          <w:rFonts w:ascii="Times New Roman" w:hAnsi="Times New Roman"/>
          <w:i/>
          <w:sz w:val="28"/>
          <w:szCs w:val="28"/>
        </w:rPr>
        <w:t>h</w:t>
      </w:r>
      <w:r w:rsidRPr="00CC4265">
        <w:rPr>
          <w:rFonts w:ascii="Times New Roman" w:hAnsi="Times New Roman"/>
          <w:sz w:val="28"/>
          <w:szCs w:val="28"/>
        </w:rPr>
        <w:t xml:space="preserve">. Он поехал по ней, и в момент отрыва лунохода от поверхности Луны его скорость была </w:t>
      </w:r>
      <w:r w:rsidRPr="00CC4265">
        <w:rPr>
          <w:rFonts w:ascii="Times New Roman" w:hAnsi="Times New Roman"/>
          <w:i/>
          <w:sz w:val="28"/>
          <w:szCs w:val="28"/>
        </w:rPr>
        <w:t>V</w:t>
      </w:r>
      <w:r w:rsidRPr="00CC4265">
        <w:rPr>
          <w:rFonts w:ascii="Times New Roman" w:hAnsi="Times New Roman"/>
          <w:sz w:val="28"/>
          <w:szCs w:val="28"/>
        </w:rPr>
        <w:t>. Определить:</w:t>
      </w:r>
      <w:r w:rsidRPr="00CC4265">
        <w:rPr>
          <w:rFonts w:ascii="Times New Roman" w:hAnsi="Times New Roman"/>
          <w:sz w:val="28"/>
          <w:szCs w:val="28"/>
        </w:rPr>
        <w:br/>
        <w:t xml:space="preserve">– какое расстояние </w:t>
      </w:r>
      <w:r w:rsidRPr="00CC4265">
        <w:rPr>
          <w:rFonts w:ascii="Times New Roman" w:hAnsi="Times New Roman"/>
          <w:i/>
          <w:sz w:val="28"/>
          <w:szCs w:val="28"/>
        </w:rPr>
        <w:t>S</w:t>
      </w:r>
      <w:r w:rsidRPr="00CC4265">
        <w:rPr>
          <w:rFonts w:ascii="Times New Roman" w:hAnsi="Times New Roman"/>
          <w:sz w:val="28"/>
          <w:szCs w:val="28"/>
        </w:rPr>
        <w:t xml:space="preserve"> пролетит луноход;</w:t>
      </w:r>
      <w:r w:rsidRPr="00CC4265">
        <w:rPr>
          <w:rFonts w:ascii="Times New Roman" w:hAnsi="Times New Roman"/>
          <w:sz w:val="28"/>
          <w:szCs w:val="28"/>
        </w:rPr>
        <w:br/>
        <w:t xml:space="preserve">– сколько времени </w:t>
      </w:r>
      <w:r w:rsidRPr="00CC4265">
        <w:rPr>
          <w:rFonts w:ascii="Times New Roman" w:hAnsi="Times New Roman"/>
          <w:i/>
          <w:sz w:val="28"/>
          <w:szCs w:val="28"/>
        </w:rPr>
        <w:t>t</w:t>
      </w:r>
      <w:r w:rsidRPr="00CC4265">
        <w:rPr>
          <w:rFonts w:ascii="Times New Roman" w:hAnsi="Times New Roman"/>
          <w:sz w:val="28"/>
          <w:szCs w:val="28"/>
        </w:rPr>
        <w:t xml:space="preserve"> луноход будет в состоянии полёта;</w:t>
      </w:r>
      <w:r w:rsidRPr="00CC4265">
        <w:rPr>
          <w:rFonts w:ascii="Times New Roman" w:hAnsi="Times New Roman"/>
          <w:sz w:val="28"/>
          <w:szCs w:val="28"/>
        </w:rPr>
        <w:br/>
        <w:t xml:space="preserve">– максимальную высоту </w:t>
      </w:r>
      <w:r w:rsidRPr="00CC4265">
        <w:rPr>
          <w:rFonts w:ascii="Times New Roman" w:hAnsi="Times New Roman"/>
          <w:i/>
          <w:sz w:val="28"/>
          <w:szCs w:val="28"/>
        </w:rPr>
        <w:t>h1</w:t>
      </w:r>
      <w:r w:rsidRPr="00CC4265">
        <w:rPr>
          <w:rFonts w:ascii="Times New Roman" w:hAnsi="Times New Roman"/>
          <w:sz w:val="28"/>
          <w:szCs w:val="28"/>
        </w:rPr>
        <w:t xml:space="preserve"> относительно горизонтальной поверхности Луны, которую сможет достичь луноход во время полёта;</w:t>
      </w:r>
      <w:r w:rsidRPr="00CC4265">
        <w:rPr>
          <w:rFonts w:ascii="Times New Roman" w:hAnsi="Times New Roman"/>
          <w:sz w:val="28"/>
          <w:szCs w:val="28"/>
        </w:rPr>
        <w:br/>
        <w:t xml:space="preserve">– время </w:t>
      </w:r>
      <w:r w:rsidRPr="00CC4265">
        <w:rPr>
          <w:rFonts w:ascii="Times New Roman" w:hAnsi="Times New Roman"/>
          <w:i/>
          <w:sz w:val="28"/>
          <w:szCs w:val="28"/>
        </w:rPr>
        <w:t>t1</w:t>
      </w:r>
      <w:r w:rsidRPr="00CC4265">
        <w:rPr>
          <w:rFonts w:ascii="Times New Roman" w:hAnsi="Times New Roman"/>
          <w:sz w:val="28"/>
          <w:szCs w:val="28"/>
        </w:rPr>
        <w:t xml:space="preserve">, с момента отрыва лунохода от поверхности Луны до попадания в точку </w:t>
      </w:r>
      <w:r w:rsidRPr="00CC4265">
        <w:rPr>
          <w:rFonts w:ascii="Times New Roman" w:hAnsi="Times New Roman"/>
          <w:i/>
          <w:sz w:val="28"/>
          <w:szCs w:val="28"/>
        </w:rPr>
        <w:t>h1</w:t>
      </w:r>
      <w:r w:rsidRPr="00CC4265">
        <w:rPr>
          <w:rFonts w:ascii="Times New Roman" w:hAnsi="Times New Roman"/>
          <w:sz w:val="28"/>
          <w:szCs w:val="28"/>
        </w:rPr>
        <w:t xml:space="preserve"> (максимальная высота относительно горизонтальной поверхности Луны).</w:t>
      </w:r>
      <w:r w:rsidRPr="00CC4265">
        <w:rPr>
          <w:rFonts w:ascii="Times New Roman" w:hAnsi="Times New Roman"/>
          <w:sz w:val="28"/>
          <w:szCs w:val="28"/>
        </w:rPr>
        <w:br/>
        <w:t>Чайник с водой поставили на включённую газовую плиту. После закипания и за 2 часа кипения испарилось 2/3 воды. Недостаток восполнили куском льда с температурой 0°С и оставили плиту включённой. Через какое время вода в чайнике снова закипит?</w:t>
      </w:r>
    </w:p>
    <w:p w:rsidR="003241F0" w:rsidRDefault="003241F0" w:rsidP="006560B3">
      <w:pPr>
        <w:numPr>
          <w:ilvl w:val="0"/>
          <w:numId w:val="27"/>
        </w:numPr>
        <w:suppressAutoHyphens w:val="0"/>
        <w:spacing w:after="200" w:line="360" w:lineRule="auto"/>
        <w:ind w:left="0" w:firstLine="709"/>
        <w:jc w:val="both"/>
        <w:rPr>
          <w:rFonts w:ascii="Times New Roman" w:hAnsi="Times New Roman"/>
          <w:sz w:val="28"/>
          <w:szCs w:val="28"/>
        </w:rPr>
      </w:pPr>
      <w:r w:rsidRPr="001D723D">
        <w:rPr>
          <w:rFonts w:ascii="Times New Roman" w:hAnsi="Times New Roman"/>
          <w:sz w:val="28"/>
          <w:szCs w:val="28"/>
        </w:rPr>
        <w:t xml:space="preserve">Собрать: двигатель </w:t>
      </w:r>
      <w:proofErr w:type="spellStart"/>
      <w:r w:rsidRPr="001D723D">
        <w:rPr>
          <w:rFonts w:ascii="Times New Roman" w:hAnsi="Times New Roman"/>
          <w:sz w:val="28"/>
          <w:szCs w:val="28"/>
        </w:rPr>
        <w:t>стирлинга</w:t>
      </w:r>
      <w:proofErr w:type="spellEnd"/>
      <w:r w:rsidRPr="001D723D">
        <w:rPr>
          <w:rFonts w:ascii="Times New Roman" w:hAnsi="Times New Roman"/>
          <w:sz w:val="28"/>
          <w:szCs w:val="28"/>
        </w:rPr>
        <w:t>, мост из палочек для мороженого (</w:t>
      </w:r>
      <w:r>
        <w:rPr>
          <w:rFonts w:ascii="Times New Roman" w:hAnsi="Times New Roman"/>
          <w:sz w:val="28"/>
          <w:szCs w:val="28"/>
        </w:rPr>
        <w:t>к</w:t>
      </w:r>
      <w:r w:rsidRPr="001D723D">
        <w:rPr>
          <w:rFonts w:ascii="Times New Roman" w:hAnsi="Times New Roman"/>
          <w:sz w:val="28"/>
          <w:szCs w:val="28"/>
        </w:rPr>
        <w:t>то построит самый грузоподъемный мост), сообщающиеся шары (</w:t>
      </w:r>
      <w:r>
        <w:rPr>
          <w:rFonts w:ascii="Times New Roman" w:hAnsi="Times New Roman"/>
          <w:sz w:val="28"/>
          <w:szCs w:val="28"/>
        </w:rPr>
        <w:t>д</w:t>
      </w:r>
      <w:r w:rsidRPr="001D723D">
        <w:rPr>
          <w:rFonts w:ascii="Times New Roman" w:hAnsi="Times New Roman"/>
          <w:sz w:val="28"/>
          <w:szCs w:val="28"/>
        </w:rPr>
        <w:t>ва воздушных шарика соединены вентилем</w:t>
      </w:r>
      <w:r>
        <w:rPr>
          <w:rFonts w:ascii="Times New Roman" w:hAnsi="Times New Roman"/>
          <w:sz w:val="28"/>
          <w:szCs w:val="28"/>
        </w:rPr>
        <w:t>;</w:t>
      </w:r>
      <w:r w:rsidRPr="001D723D">
        <w:rPr>
          <w:rFonts w:ascii="Times New Roman" w:hAnsi="Times New Roman"/>
          <w:sz w:val="28"/>
          <w:szCs w:val="28"/>
        </w:rPr>
        <w:t xml:space="preserve"> </w:t>
      </w:r>
      <w:r>
        <w:rPr>
          <w:rFonts w:ascii="Times New Roman" w:hAnsi="Times New Roman"/>
          <w:sz w:val="28"/>
          <w:szCs w:val="28"/>
        </w:rPr>
        <w:t>о</w:t>
      </w:r>
      <w:r w:rsidRPr="001D723D">
        <w:rPr>
          <w:rFonts w:ascii="Times New Roman" w:hAnsi="Times New Roman"/>
          <w:sz w:val="28"/>
          <w:szCs w:val="28"/>
        </w:rPr>
        <w:t>дин накачан больше, другой</w:t>
      </w:r>
      <w:r>
        <w:rPr>
          <w:rFonts w:ascii="Times New Roman" w:hAnsi="Times New Roman"/>
          <w:sz w:val="28"/>
          <w:szCs w:val="28"/>
        </w:rPr>
        <w:t xml:space="preserve"> </w:t>
      </w:r>
      <w:r w:rsidRPr="001D723D">
        <w:rPr>
          <w:rFonts w:ascii="Times New Roman" w:hAnsi="Times New Roman"/>
          <w:sz w:val="28"/>
          <w:szCs w:val="28"/>
        </w:rPr>
        <w:t>–</w:t>
      </w:r>
      <w:r>
        <w:rPr>
          <w:rFonts w:ascii="Times New Roman" w:hAnsi="Times New Roman"/>
          <w:sz w:val="28"/>
          <w:szCs w:val="28"/>
        </w:rPr>
        <w:t xml:space="preserve"> </w:t>
      </w:r>
      <w:r w:rsidRPr="001D723D">
        <w:rPr>
          <w:rFonts w:ascii="Times New Roman" w:hAnsi="Times New Roman"/>
          <w:sz w:val="28"/>
          <w:szCs w:val="28"/>
        </w:rPr>
        <w:t>меньше. Если вентиль открыть, что будет</w:t>
      </w:r>
      <w:r>
        <w:rPr>
          <w:rFonts w:ascii="Times New Roman" w:hAnsi="Times New Roman"/>
          <w:sz w:val="28"/>
          <w:szCs w:val="28"/>
        </w:rPr>
        <w:t>? П</w:t>
      </w:r>
      <w:r w:rsidRPr="001D723D">
        <w:rPr>
          <w:rFonts w:ascii="Times New Roman" w:hAnsi="Times New Roman"/>
          <w:sz w:val="28"/>
          <w:szCs w:val="28"/>
        </w:rPr>
        <w:t>очему?),</w:t>
      </w:r>
      <w:r>
        <w:rPr>
          <w:rFonts w:ascii="Times New Roman" w:hAnsi="Times New Roman"/>
          <w:sz w:val="28"/>
          <w:szCs w:val="28"/>
        </w:rPr>
        <w:t xml:space="preserve"> провести </w:t>
      </w:r>
      <w:r w:rsidRPr="001D723D">
        <w:rPr>
          <w:rFonts w:ascii="Times New Roman" w:hAnsi="Times New Roman"/>
          <w:sz w:val="28"/>
          <w:szCs w:val="28"/>
        </w:rPr>
        <w:t>испытания баллона (почему при испытаниях сосудов давления применяют воду</w:t>
      </w:r>
      <w:r>
        <w:rPr>
          <w:rFonts w:ascii="Times New Roman" w:hAnsi="Times New Roman"/>
          <w:sz w:val="28"/>
          <w:szCs w:val="28"/>
        </w:rPr>
        <w:t>?</w:t>
      </w:r>
      <w:r w:rsidRPr="001D723D">
        <w:rPr>
          <w:rFonts w:ascii="Times New Roman" w:hAnsi="Times New Roman"/>
          <w:sz w:val="28"/>
          <w:szCs w:val="28"/>
        </w:rPr>
        <w:t xml:space="preserve"> Докажите.)</w:t>
      </w:r>
    </w:p>
    <w:p w:rsidR="003241F0" w:rsidRDefault="003241F0" w:rsidP="006560B3">
      <w:pPr>
        <w:numPr>
          <w:ilvl w:val="0"/>
          <w:numId w:val="27"/>
        </w:numPr>
        <w:suppressAutoHyphens w:val="0"/>
        <w:spacing w:after="200" w:line="360" w:lineRule="auto"/>
        <w:ind w:left="0" w:firstLine="709"/>
        <w:jc w:val="both"/>
        <w:rPr>
          <w:rFonts w:ascii="Times New Roman" w:hAnsi="Times New Roman"/>
          <w:sz w:val="28"/>
          <w:szCs w:val="28"/>
        </w:rPr>
      </w:pPr>
      <w:r w:rsidRPr="001D723D">
        <w:rPr>
          <w:rFonts w:ascii="Times New Roman" w:hAnsi="Times New Roman"/>
          <w:sz w:val="28"/>
          <w:szCs w:val="28"/>
        </w:rPr>
        <w:t xml:space="preserve"> При работе как бытовые, так и космические приборы нагреваются. Придумайте способ преобразования тепла, выделяемого от бортовой аппаратуры КА</w:t>
      </w:r>
      <w:r>
        <w:rPr>
          <w:rFonts w:ascii="Times New Roman" w:hAnsi="Times New Roman"/>
          <w:sz w:val="28"/>
          <w:szCs w:val="28"/>
        </w:rPr>
        <w:t>,</w:t>
      </w:r>
      <w:r w:rsidRPr="001D723D">
        <w:rPr>
          <w:rFonts w:ascii="Times New Roman" w:hAnsi="Times New Roman"/>
          <w:sz w:val="28"/>
          <w:szCs w:val="28"/>
        </w:rPr>
        <w:t xml:space="preserve"> в электричество. </w:t>
      </w:r>
    </w:p>
    <w:p w:rsidR="003241F0" w:rsidRDefault="003241F0" w:rsidP="006560B3">
      <w:pPr>
        <w:numPr>
          <w:ilvl w:val="0"/>
          <w:numId w:val="27"/>
        </w:numPr>
        <w:suppressAutoHyphens w:val="0"/>
        <w:spacing w:after="200" w:line="360" w:lineRule="auto"/>
        <w:ind w:left="0" w:firstLine="709"/>
        <w:jc w:val="both"/>
        <w:rPr>
          <w:rFonts w:ascii="Times New Roman" w:hAnsi="Times New Roman"/>
          <w:sz w:val="28"/>
          <w:szCs w:val="28"/>
        </w:rPr>
      </w:pPr>
      <w:r w:rsidRPr="000B2A41">
        <w:rPr>
          <w:rFonts w:ascii="Times New Roman" w:hAnsi="Times New Roman"/>
          <w:sz w:val="28"/>
          <w:szCs w:val="28"/>
        </w:rPr>
        <w:t xml:space="preserve">Существует линейка </w:t>
      </w:r>
      <w:proofErr w:type="spellStart"/>
      <w:r w:rsidRPr="000B2A41">
        <w:rPr>
          <w:rFonts w:ascii="Times New Roman" w:hAnsi="Times New Roman"/>
          <w:sz w:val="28"/>
          <w:szCs w:val="28"/>
        </w:rPr>
        <w:t>Хумана</w:t>
      </w:r>
      <w:proofErr w:type="spellEnd"/>
      <w:r w:rsidRPr="000B2A41">
        <w:rPr>
          <w:rFonts w:ascii="Times New Roman" w:hAnsi="Times New Roman"/>
          <w:sz w:val="28"/>
          <w:szCs w:val="28"/>
        </w:rPr>
        <w:t>, она являет</w:t>
      </w:r>
      <w:r>
        <w:rPr>
          <w:rFonts w:ascii="Times New Roman" w:hAnsi="Times New Roman"/>
          <w:sz w:val="28"/>
          <w:szCs w:val="28"/>
        </w:rPr>
        <w:t>ся более точной</w:t>
      </w:r>
      <w:r w:rsidRPr="000B2A41">
        <w:rPr>
          <w:rFonts w:ascii="Times New Roman" w:hAnsi="Times New Roman"/>
          <w:sz w:val="28"/>
          <w:szCs w:val="28"/>
        </w:rPr>
        <w:t>, чем привычные нам средства измерения. Почему?</w:t>
      </w:r>
    </w:p>
    <w:p w:rsidR="003241F0" w:rsidRDefault="003241F0" w:rsidP="006560B3">
      <w:pPr>
        <w:numPr>
          <w:ilvl w:val="0"/>
          <w:numId w:val="27"/>
        </w:numPr>
        <w:suppressAutoHyphens w:val="0"/>
        <w:spacing w:after="200" w:line="360" w:lineRule="auto"/>
        <w:ind w:left="0" w:firstLine="709"/>
        <w:jc w:val="both"/>
        <w:rPr>
          <w:rFonts w:ascii="Times New Roman" w:hAnsi="Times New Roman"/>
          <w:sz w:val="28"/>
          <w:szCs w:val="28"/>
        </w:rPr>
      </w:pPr>
      <w:r w:rsidRPr="00F0433D">
        <w:rPr>
          <w:rFonts w:ascii="Times New Roman" w:hAnsi="Times New Roman"/>
          <w:sz w:val="28"/>
          <w:szCs w:val="28"/>
        </w:rPr>
        <w:lastRenderedPageBreak/>
        <w:t xml:space="preserve">В связи с очень плотной компоновкой </w:t>
      </w:r>
      <w:proofErr w:type="gramStart"/>
      <w:r w:rsidRPr="00F0433D">
        <w:rPr>
          <w:rFonts w:ascii="Times New Roman" w:hAnsi="Times New Roman"/>
          <w:sz w:val="28"/>
          <w:szCs w:val="28"/>
        </w:rPr>
        <w:t>КА  не</w:t>
      </w:r>
      <w:proofErr w:type="gramEnd"/>
      <w:r w:rsidRPr="00F0433D">
        <w:rPr>
          <w:rFonts w:ascii="Times New Roman" w:hAnsi="Times New Roman"/>
          <w:sz w:val="28"/>
          <w:szCs w:val="28"/>
        </w:rPr>
        <w:t xml:space="preserve"> удается расположить </w:t>
      </w:r>
      <w:proofErr w:type="spellStart"/>
      <w:r w:rsidRPr="00F0433D">
        <w:rPr>
          <w:rFonts w:ascii="Times New Roman" w:hAnsi="Times New Roman"/>
          <w:sz w:val="28"/>
          <w:szCs w:val="28"/>
        </w:rPr>
        <w:t>перестыковочные</w:t>
      </w:r>
      <w:proofErr w:type="spellEnd"/>
      <w:r w:rsidRPr="00F0433D">
        <w:rPr>
          <w:rFonts w:ascii="Times New Roman" w:hAnsi="Times New Roman"/>
          <w:sz w:val="28"/>
          <w:szCs w:val="28"/>
        </w:rPr>
        <w:t xml:space="preserve"> соединители вдали от двигателей ориентации. Предложит</w:t>
      </w:r>
      <w:r>
        <w:rPr>
          <w:rFonts w:ascii="Times New Roman" w:hAnsi="Times New Roman"/>
          <w:sz w:val="28"/>
          <w:szCs w:val="28"/>
        </w:rPr>
        <w:t>е</w:t>
      </w:r>
      <w:r w:rsidRPr="00F0433D">
        <w:rPr>
          <w:rFonts w:ascii="Times New Roman" w:hAnsi="Times New Roman"/>
          <w:sz w:val="28"/>
          <w:szCs w:val="28"/>
        </w:rPr>
        <w:t xml:space="preserve"> способ защиты </w:t>
      </w:r>
      <w:r>
        <w:rPr>
          <w:rFonts w:ascii="Times New Roman" w:hAnsi="Times New Roman"/>
          <w:sz w:val="28"/>
          <w:szCs w:val="28"/>
        </w:rPr>
        <w:t xml:space="preserve">этих кронштейнов </w:t>
      </w:r>
      <w:r w:rsidRPr="00F0433D">
        <w:rPr>
          <w:rFonts w:ascii="Times New Roman" w:hAnsi="Times New Roman"/>
          <w:sz w:val="28"/>
          <w:szCs w:val="28"/>
        </w:rPr>
        <w:t>от плазм</w:t>
      </w:r>
      <w:r>
        <w:rPr>
          <w:rFonts w:ascii="Times New Roman" w:hAnsi="Times New Roman"/>
          <w:sz w:val="28"/>
          <w:szCs w:val="28"/>
        </w:rPr>
        <w:t>ы</w:t>
      </w:r>
      <w:r w:rsidRPr="00F0433D">
        <w:rPr>
          <w:rFonts w:ascii="Times New Roman" w:hAnsi="Times New Roman"/>
          <w:sz w:val="28"/>
          <w:szCs w:val="28"/>
        </w:rPr>
        <w:t>.</w:t>
      </w:r>
    </w:p>
    <w:p w:rsidR="003241F0" w:rsidRDefault="003241F0" w:rsidP="006560B3">
      <w:pPr>
        <w:numPr>
          <w:ilvl w:val="0"/>
          <w:numId w:val="27"/>
        </w:numPr>
        <w:suppressAutoHyphens w:val="0"/>
        <w:spacing w:after="200" w:line="360" w:lineRule="auto"/>
        <w:ind w:left="0" w:firstLine="709"/>
        <w:jc w:val="both"/>
        <w:rPr>
          <w:rFonts w:ascii="Times New Roman" w:hAnsi="Times New Roman"/>
          <w:sz w:val="28"/>
          <w:szCs w:val="28"/>
        </w:rPr>
      </w:pPr>
      <w:r w:rsidRPr="00AA2CFA">
        <w:rPr>
          <w:rFonts w:ascii="Times New Roman" w:hAnsi="Times New Roman"/>
          <w:sz w:val="28"/>
          <w:szCs w:val="28"/>
        </w:rPr>
        <w:t xml:space="preserve">Рассмотрите </w:t>
      </w:r>
      <w:r>
        <w:rPr>
          <w:rFonts w:ascii="Times New Roman" w:hAnsi="Times New Roman"/>
          <w:sz w:val="28"/>
          <w:szCs w:val="28"/>
        </w:rPr>
        <w:t>«</w:t>
      </w:r>
      <w:r w:rsidRPr="00AA2CFA">
        <w:rPr>
          <w:rFonts w:ascii="Times New Roman" w:hAnsi="Times New Roman"/>
          <w:sz w:val="28"/>
          <w:szCs w:val="28"/>
        </w:rPr>
        <w:t>магические свойства</w:t>
      </w:r>
      <w:r>
        <w:rPr>
          <w:rFonts w:ascii="Times New Roman" w:hAnsi="Times New Roman"/>
          <w:sz w:val="28"/>
          <w:szCs w:val="28"/>
        </w:rPr>
        <w:t>»</w:t>
      </w:r>
      <w:r w:rsidRPr="00AA2CFA">
        <w:rPr>
          <w:rFonts w:ascii="Times New Roman" w:hAnsi="Times New Roman"/>
          <w:sz w:val="28"/>
          <w:szCs w:val="28"/>
        </w:rPr>
        <w:t xml:space="preserve"> углепластика, какими преимуществами он обладает по сравнению с другими материалами? Почему? Почему в КА </w:t>
      </w:r>
      <w:r>
        <w:rPr>
          <w:rFonts w:ascii="Times New Roman" w:hAnsi="Times New Roman"/>
          <w:sz w:val="28"/>
          <w:szCs w:val="28"/>
        </w:rPr>
        <w:t>за основу силовой конструкции</w:t>
      </w:r>
      <w:r w:rsidRPr="00AA2CFA">
        <w:rPr>
          <w:rFonts w:ascii="Times New Roman" w:hAnsi="Times New Roman"/>
          <w:sz w:val="28"/>
          <w:szCs w:val="28"/>
        </w:rPr>
        <w:t xml:space="preserve"> стали брать</w:t>
      </w:r>
      <w:r>
        <w:rPr>
          <w:rFonts w:ascii="Times New Roman" w:hAnsi="Times New Roman"/>
          <w:sz w:val="28"/>
          <w:szCs w:val="28"/>
        </w:rPr>
        <w:t xml:space="preserve"> его</w:t>
      </w:r>
      <w:r w:rsidRPr="00AA2CFA">
        <w:rPr>
          <w:rFonts w:ascii="Times New Roman" w:hAnsi="Times New Roman"/>
          <w:sz w:val="28"/>
          <w:szCs w:val="28"/>
        </w:rPr>
        <w:t>, а не любой другой материал?</w:t>
      </w:r>
      <w:r>
        <w:rPr>
          <w:rFonts w:ascii="Times New Roman" w:hAnsi="Times New Roman"/>
          <w:sz w:val="28"/>
          <w:szCs w:val="28"/>
        </w:rPr>
        <w:t xml:space="preserve"> </w:t>
      </w:r>
      <w:r w:rsidRPr="0088359D">
        <w:rPr>
          <w:rFonts w:ascii="Times New Roman" w:hAnsi="Times New Roman"/>
          <w:sz w:val="28"/>
          <w:szCs w:val="28"/>
        </w:rPr>
        <w:t>(Исследовать</w:t>
      </w:r>
      <w:r>
        <w:rPr>
          <w:rFonts w:ascii="Times New Roman" w:hAnsi="Times New Roman"/>
          <w:sz w:val="28"/>
          <w:szCs w:val="28"/>
        </w:rPr>
        <w:t>:</w:t>
      </w:r>
      <w:r w:rsidRPr="0088359D">
        <w:rPr>
          <w:rFonts w:ascii="Times New Roman" w:hAnsi="Times New Roman"/>
          <w:sz w:val="28"/>
          <w:szCs w:val="28"/>
        </w:rPr>
        <w:t xml:space="preserve"> </w:t>
      </w:r>
      <w:r>
        <w:rPr>
          <w:rFonts w:ascii="Times New Roman" w:hAnsi="Times New Roman"/>
          <w:sz w:val="28"/>
          <w:szCs w:val="28"/>
        </w:rPr>
        <w:t>в</w:t>
      </w:r>
      <w:r w:rsidRPr="0088359D">
        <w:rPr>
          <w:rFonts w:ascii="Times New Roman" w:hAnsi="Times New Roman"/>
          <w:sz w:val="28"/>
          <w:szCs w:val="28"/>
        </w:rPr>
        <w:t>лияние криогенных температур на углеп</w:t>
      </w:r>
      <w:r>
        <w:rPr>
          <w:rFonts w:ascii="Times New Roman" w:hAnsi="Times New Roman"/>
          <w:sz w:val="28"/>
          <w:szCs w:val="28"/>
        </w:rPr>
        <w:t>л</w:t>
      </w:r>
      <w:r w:rsidRPr="0088359D">
        <w:rPr>
          <w:rFonts w:ascii="Times New Roman" w:hAnsi="Times New Roman"/>
          <w:sz w:val="28"/>
          <w:szCs w:val="28"/>
        </w:rPr>
        <w:t xml:space="preserve">астик, </w:t>
      </w:r>
      <w:r>
        <w:rPr>
          <w:rFonts w:ascii="Times New Roman" w:hAnsi="Times New Roman"/>
          <w:sz w:val="28"/>
          <w:szCs w:val="28"/>
        </w:rPr>
        <w:t>т</w:t>
      </w:r>
      <w:r w:rsidRPr="0088359D">
        <w:rPr>
          <w:rFonts w:ascii="Times New Roman" w:hAnsi="Times New Roman"/>
          <w:sz w:val="28"/>
          <w:szCs w:val="28"/>
        </w:rPr>
        <w:t>еплопроводность углеп</w:t>
      </w:r>
      <w:r>
        <w:rPr>
          <w:rFonts w:ascii="Times New Roman" w:hAnsi="Times New Roman"/>
          <w:sz w:val="28"/>
          <w:szCs w:val="28"/>
        </w:rPr>
        <w:t>л</w:t>
      </w:r>
      <w:r w:rsidRPr="0088359D">
        <w:rPr>
          <w:rFonts w:ascii="Times New Roman" w:hAnsi="Times New Roman"/>
          <w:sz w:val="28"/>
          <w:szCs w:val="28"/>
        </w:rPr>
        <w:t>астика,</w:t>
      </w:r>
      <w:r>
        <w:rPr>
          <w:rFonts w:ascii="Times New Roman" w:hAnsi="Times New Roman"/>
          <w:sz w:val="28"/>
          <w:szCs w:val="28"/>
        </w:rPr>
        <w:t xml:space="preserve"> </w:t>
      </w:r>
      <w:proofErr w:type="spellStart"/>
      <w:r>
        <w:rPr>
          <w:rFonts w:ascii="Times New Roman" w:hAnsi="Times New Roman"/>
          <w:sz w:val="28"/>
          <w:szCs w:val="28"/>
        </w:rPr>
        <w:t>т</w:t>
      </w:r>
      <w:r w:rsidRPr="0088359D">
        <w:rPr>
          <w:rFonts w:ascii="Times New Roman" w:hAnsi="Times New Roman"/>
          <w:sz w:val="28"/>
          <w:szCs w:val="28"/>
        </w:rPr>
        <w:t>ермостабильность</w:t>
      </w:r>
      <w:proofErr w:type="spellEnd"/>
      <w:r w:rsidRPr="0088359D">
        <w:rPr>
          <w:rFonts w:ascii="Times New Roman" w:hAnsi="Times New Roman"/>
          <w:sz w:val="28"/>
          <w:szCs w:val="28"/>
        </w:rPr>
        <w:t xml:space="preserve"> </w:t>
      </w:r>
      <w:proofErr w:type="gramStart"/>
      <w:r w:rsidRPr="0088359D">
        <w:rPr>
          <w:rFonts w:ascii="Times New Roman" w:hAnsi="Times New Roman"/>
          <w:sz w:val="28"/>
          <w:szCs w:val="28"/>
        </w:rPr>
        <w:t xml:space="preserve">углепластика,  </w:t>
      </w:r>
      <w:r>
        <w:rPr>
          <w:rFonts w:ascii="Times New Roman" w:hAnsi="Times New Roman"/>
          <w:sz w:val="28"/>
          <w:szCs w:val="28"/>
        </w:rPr>
        <w:t>э</w:t>
      </w:r>
      <w:r w:rsidRPr="0088359D">
        <w:rPr>
          <w:rFonts w:ascii="Times New Roman" w:hAnsi="Times New Roman"/>
          <w:sz w:val="28"/>
          <w:szCs w:val="28"/>
        </w:rPr>
        <w:t>лектропроводность</w:t>
      </w:r>
      <w:proofErr w:type="gramEnd"/>
      <w:r w:rsidRPr="0088359D">
        <w:rPr>
          <w:rFonts w:ascii="Times New Roman" w:hAnsi="Times New Roman"/>
          <w:sz w:val="28"/>
          <w:szCs w:val="28"/>
        </w:rPr>
        <w:t xml:space="preserve"> углепластика</w:t>
      </w:r>
      <w:r>
        <w:rPr>
          <w:rFonts w:ascii="Times New Roman" w:hAnsi="Times New Roman"/>
          <w:sz w:val="28"/>
          <w:szCs w:val="28"/>
        </w:rPr>
        <w:t>.</w:t>
      </w:r>
      <w:r w:rsidRPr="0088359D">
        <w:rPr>
          <w:rFonts w:ascii="Times New Roman" w:hAnsi="Times New Roman"/>
          <w:sz w:val="28"/>
          <w:szCs w:val="28"/>
        </w:rPr>
        <w:t>)</w:t>
      </w:r>
    </w:p>
    <w:p w:rsidR="003241F0" w:rsidRPr="0048216C" w:rsidRDefault="003241F0" w:rsidP="006560B3">
      <w:pPr>
        <w:numPr>
          <w:ilvl w:val="0"/>
          <w:numId w:val="27"/>
        </w:numPr>
        <w:suppressAutoHyphens w:val="0"/>
        <w:spacing w:after="200" w:line="360" w:lineRule="auto"/>
        <w:ind w:left="0" w:firstLine="709"/>
        <w:jc w:val="both"/>
        <w:rPr>
          <w:rFonts w:ascii="Times New Roman" w:hAnsi="Times New Roman"/>
          <w:sz w:val="28"/>
          <w:szCs w:val="28"/>
        </w:rPr>
      </w:pPr>
      <w:r w:rsidRPr="0048216C">
        <w:rPr>
          <w:rFonts w:ascii="Times New Roman" w:hAnsi="Times New Roman"/>
          <w:sz w:val="28"/>
          <w:szCs w:val="28"/>
        </w:rPr>
        <w:t>Благодаря спутниковой группировке ГЛОНАСС работают навигаторы, которыми может пользоваться каждый человек. Почему группировка ГЛОНАСС в полном составе насчитывает 24 спутника, не больше и не меньше? Во</w:t>
      </w:r>
      <w:r>
        <w:rPr>
          <w:rFonts w:ascii="Times New Roman" w:hAnsi="Times New Roman"/>
          <w:sz w:val="28"/>
          <w:szCs w:val="28"/>
        </w:rPr>
        <w:t>зможно</w:t>
      </w:r>
      <w:r w:rsidRPr="0048216C">
        <w:rPr>
          <w:rFonts w:ascii="Times New Roman" w:hAnsi="Times New Roman"/>
          <w:sz w:val="28"/>
          <w:szCs w:val="28"/>
        </w:rPr>
        <w:t xml:space="preserve"> ли другое количество спутников в группировке для создания глобальной навигационной системы?</w:t>
      </w:r>
    </w:p>
    <w:p w:rsidR="003241F0" w:rsidRPr="000F6F01" w:rsidRDefault="003241F0" w:rsidP="006560B3">
      <w:pPr>
        <w:numPr>
          <w:ilvl w:val="1"/>
          <w:numId w:val="28"/>
        </w:numPr>
        <w:suppressAutoHyphens w:val="0"/>
        <w:spacing w:after="200" w:line="360" w:lineRule="auto"/>
        <w:ind w:left="0" w:firstLine="709"/>
        <w:jc w:val="both"/>
        <w:rPr>
          <w:rFonts w:ascii="Times New Roman" w:hAnsi="Times New Roman"/>
          <w:sz w:val="28"/>
          <w:szCs w:val="28"/>
        </w:rPr>
      </w:pPr>
      <w:r w:rsidRPr="000F6F01">
        <w:rPr>
          <w:rFonts w:ascii="Times New Roman" w:hAnsi="Times New Roman"/>
          <w:sz w:val="28"/>
          <w:szCs w:val="28"/>
        </w:rPr>
        <w:t>Что такое атомные (квантовые) часы</w:t>
      </w:r>
      <w:r>
        <w:rPr>
          <w:rFonts w:ascii="Times New Roman" w:hAnsi="Times New Roman"/>
          <w:sz w:val="28"/>
          <w:szCs w:val="28"/>
        </w:rPr>
        <w:t>,</w:t>
      </w:r>
      <w:r w:rsidRPr="000F6F01">
        <w:rPr>
          <w:rFonts w:ascii="Times New Roman" w:hAnsi="Times New Roman"/>
          <w:sz w:val="28"/>
          <w:szCs w:val="28"/>
        </w:rPr>
        <w:t xml:space="preserve"> и какие преимущества может дать использование их в космонавтике?</w:t>
      </w:r>
    </w:p>
    <w:p w:rsidR="003241F0" w:rsidRDefault="003241F0" w:rsidP="006560B3">
      <w:pPr>
        <w:numPr>
          <w:ilvl w:val="1"/>
          <w:numId w:val="28"/>
        </w:numPr>
        <w:suppressAutoHyphens w:val="0"/>
        <w:spacing w:after="200" w:line="360" w:lineRule="auto"/>
        <w:ind w:left="0" w:firstLine="709"/>
        <w:jc w:val="both"/>
        <w:rPr>
          <w:rFonts w:ascii="Times New Roman" w:hAnsi="Times New Roman"/>
          <w:sz w:val="28"/>
          <w:szCs w:val="28"/>
        </w:rPr>
      </w:pPr>
      <w:r w:rsidRPr="000F6F01">
        <w:rPr>
          <w:rFonts w:ascii="Times New Roman" w:hAnsi="Times New Roman"/>
          <w:sz w:val="28"/>
          <w:szCs w:val="28"/>
        </w:rPr>
        <w:t>Зачем части космического аппарата обматывают материалами, похожими на фольгу? Можно ли обойтись без этого или заменить это чем-либо?</w:t>
      </w:r>
    </w:p>
    <w:p w:rsidR="003241F0" w:rsidRPr="009D1C90" w:rsidRDefault="003241F0" w:rsidP="003241F0">
      <w:pPr>
        <w:ind w:firstLine="709"/>
        <w:rPr>
          <w:rFonts w:ascii="Times New Roman" w:hAnsi="Times New Roman"/>
          <w:b/>
          <w:sz w:val="28"/>
          <w:szCs w:val="28"/>
        </w:rPr>
      </w:pPr>
      <w:r>
        <w:rPr>
          <w:rFonts w:ascii="Times New Roman" w:hAnsi="Times New Roman"/>
          <w:sz w:val="28"/>
          <w:szCs w:val="28"/>
        </w:rPr>
        <w:t>Вопросы из методического пособия «</w:t>
      </w:r>
      <w:r w:rsidRPr="009D1C90">
        <w:rPr>
          <w:rFonts w:ascii="Times New Roman" w:hAnsi="Times New Roman"/>
          <w:b/>
          <w:sz w:val="28"/>
          <w:szCs w:val="28"/>
        </w:rPr>
        <w:t xml:space="preserve">Методический инструментарий наставника </w:t>
      </w:r>
      <w:r w:rsidRPr="00643FA1">
        <w:rPr>
          <w:rFonts w:ascii="Times New Roman" w:hAnsi="Times New Roman"/>
          <w:b/>
          <w:sz w:val="28"/>
          <w:szCs w:val="28"/>
        </w:rPr>
        <w:t>“</w:t>
      </w:r>
      <w:proofErr w:type="spellStart"/>
      <w:r w:rsidRPr="009D1C90">
        <w:rPr>
          <w:rFonts w:ascii="Times New Roman" w:hAnsi="Times New Roman"/>
          <w:b/>
          <w:sz w:val="28"/>
          <w:szCs w:val="28"/>
        </w:rPr>
        <w:t>КванториумТулкит</w:t>
      </w:r>
      <w:proofErr w:type="spellEnd"/>
      <w:r w:rsidRPr="002E2924">
        <w:rPr>
          <w:rFonts w:ascii="Times New Roman" w:hAnsi="Times New Roman"/>
          <w:b/>
          <w:sz w:val="28"/>
          <w:szCs w:val="28"/>
        </w:rPr>
        <w:t>”</w:t>
      </w:r>
      <w:r>
        <w:rPr>
          <w:rFonts w:ascii="Times New Roman" w:hAnsi="Times New Roman"/>
          <w:b/>
          <w:sz w:val="28"/>
          <w:szCs w:val="28"/>
        </w:rPr>
        <w:t>»</w:t>
      </w:r>
      <w:r w:rsidRPr="009D1C90">
        <w:rPr>
          <w:rFonts w:ascii="Times New Roman" w:hAnsi="Times New Roman"/>
          <w:b/>
          <w:sz w:val="28"/>
          <w:szCs w:val="28"/>
        </w:rPr>
        <w:t xml:space="preserve"> </w:t>
      </w:r>
    </w:p>
    <w:p w:rsidR="003241F0" w:rsidRPr="00C56C12" w:rsidRDefault="003241F0" w:rsidP="003241F0">
      <w:pPr>
        <w:spacing w:line="360" w:lineRule="auto"/>
        <w:ind w:firstLine="709"/>
        <w:jc w:val="both"/>
        <w:rPr>
          <w:rFonts w:ascii="Times New Roman" w:hAnsi="Times New Roman"/>
          <w:b/>
          <w:sz w:val="28"/>
          <w:szCs w:val="28"/>
        </w:rPr>
      </w:pPr>
      <w:r w:rsidRPr="00C56C12">
        <w:rPr>
          <w:rFonts w:ascii="Times New Roman" w:hAnsi="Times New Roman"/>
          <w:b/>
          <w:sz w:val="28"/>
          <w:szCs w:val="28"/>
        </w:rPr>
        <w:t>Своя игра</w:t>
      </w:r>
    </w:p>
    <w:p w:rsidR="003241F0" w:rsidRPr="000F6F01" w:rsidRDefault="003241F0" w:rsidP="003241F0">
      <w:pPr>
        <w:spacing w:line="360" w:lineRule="auto"/>
        <w:ind w:firstLine="709"/>
        <w:jc w:val="both"/>
        <w:rPr>
          <w:rFonts w:ascii="Times New Roman" w:hAnsi="Times New Roman"/>
          <w:sz w:val="28"/>
          <w:szCs w:val="28"/>
        </w:rPr>
      </w:pPr>
      <w:r w:rsidRPr="000F6F01">
        <w:rPr>
          <w:rFonts w:ascii="Times New Roman" w:hAnsi="Times New Roman"/>
          <w:sz w:val="28"/>
          <w:szCs w:val="28"/>
        </w:rPr>
        <w:t>Поиск информации, соревнование внутри направления</w:t>
      </w:r>
    </w:p>
    <w:p w:rsidR="003241F0" w:rsidRPr="000F6F01" w:rsidRDefault="003241F0" w:rsidP="003241F0">
      <w:pPr>
        <w:spacing w:line="360" w:lineRule="auto"/>
        <w:ind w:firstLine="709"/>
        <w:jc w:val="both"/>
        <w:rPr>
          <w:rFonts w:ascii="Times New Roman" w:hAnsi="Times New Roman"/>
          <w:sz w:val="28"/>
          <w:szCs w:val="28"/>
        </w:rPr>
      </w:pPr>
      <w:r w:rsidRPr="000F6F01">
        <w:rPr>
          <w:rFonts w:ascii="Times New Roman" w:hAnsi="Times New Roman"/>
          <w:sz w:val="28"/>
          <w:szCs w:val="28"/>
        </w:rPr>
        <w:t>1. Рассчитайте расход воздуха, воды, пищи для экипажа из</w:t>
      </w:r>
      <w:r>
        <w:rPr>
          <w:rFonts w:ascii="Times New Roman" w:hAnsi="Times New Roman"/>
          <w:sz w:val="28"/>
          <w:szCs w:val="28"/>
        </w:rPr>
        <w:t xml:space="preserve"> </w:t>
      </w:r>
      <w:r w:rsidRPr="000F6F01">
        <w:rPr>
          <w:rFonts w:ascii="Times New Roman" w:hAnsi="Times New Roman"/>
          <w:sz w:val="28"/>
          <w:szCs w:val="28"/>
        </w:rPr>
        <w:t>трёх человек в космическом корабле.</w:t>
      </w:r>
    </w:p>
    <w:p w:rsidR="003241F0" w:rsidRPr="000F6F01" w:rsidRDefault="003241F0" w:rsidP="003241F0">
      <w:pPr>
        <w:spacing w:line="360" w:lineRule="auto"/>
        <w:ind w:firstLine="709"/>
        <w:jc w:val="both"/>
        <w:rPr>
          <w:rFonts w:ascii="Times New Roman" w:hAnsi="Times New Roman"/>
          <w:sz w:val="28"/>
          <w:szCs w:val="28"/>
        </w:rPr>
      </w:pPr>
      <w:r w:rsidRPr="000F6F01">
        <w:rPr>
          <w:rFonts w:ascii="Times New Roman" w:hAnsi="Times New Roman"/>
          <w:sz w:val="28"/>
          <w:szCs w:val="28"/>
        </w:rPr>
        <w:t>2.</w:t>
      </w:r>
      <w:r w:rsidRPr="002E2924">
        <w:rPr>
          <w:rFonts w:ascii="Times New Roman" w:hAnsi="Times New Roman"/>
          <w:sz w:val="28"/>
          <w:szCs w:val="28"/>
        </w:rPr>
        <w:t xml:space="preserve"> </w:t>
      </w:r>
      <w:r w:rsidRPr="000F6F01">
        <w:rPr>
          <w:rFonts w:ascii="Times New Roman" w:hAnsi="Times New Roman"/>
          <w:sz w:val="28"/>
          <w:szCs w:val="28"/>
        </w:rPr>
        <w:t xml:space="preserve">Определите возможные </w:t>
      </w:r>
      <w:r>
        <w:rPr>
          <w:rFonts w:ascii="Times New Roman" w:hAnsi="Times New Roman"/>
          <w:sz w:val="28"/>
          <w:szCs w:val="28"/>
        </w:rPr>
        <w:t>способы очистки воздуха от вред</w:t>
      </w:r>
      <w:r w:rsidRPr="000F6F01">
        <w:rPr>
          <w:rFonts w:ascii="Times New Roman" w:hAnsi="Times New Roman"/>
          <w:sz w:val="28"/>
          <w:szCs w:val="28"/>
        </w:rPr>
        <w:t>ных примесей во время жизни космонавтов на орбите.</w:t>
      </w:r>
    </w:p>
    <w:p w:rsidR="003241F0" w:rsidRPr="000F6F01" w:rsidRDefault="003241F0" w:rsidP="003241F0">
      <w:pPr>
        <w:spacing w:line="360" w:lineRule="auto"/>
        <w:ind w:firstLine="709"/>
        <w:jc w:val="both"/>
        <w:rPr>
          <w:rFonts w:ascii="Times New Roman" w:hAnsi="Times New Roman"/>
          <w:sz w:val="28"/>
          <w:szCs w:val="28"/>
        </w:rPr>
      </w:pPr>
      <w:r w:rsidRPr="000F6F01">
        <w:rPr>
          <w:rFonts w:ascii="Times New Roman" w:hAnsi="Times New Roman"/>
          <w:sz w:val="28"/>
          <w:szCs w:val="28"/>
        </w:rPr>
        <w:lastRenderedPageBreak/>
        <w:t>3. Какие способы стабилизации и ориентации космических</w:t>
      </w:r>
      <w:r>
        <w:rPr>
          <w:rFonts w:ascii="Times New Roman" w:hAnsi="Times New Roman"/>
          <w:sz w:val="28"/>
          <w:szCs w:val="28"/>
        </w:rPr>
        <w:t xml:space="preserve"> </w:t>
      </w:r>
      <w:r w:rsidRPr="000F6F01">
        <w:rPr>
          <w:rFonts w:ascii="Times New Roman" w:hAnsi="Times New Roman"/>
          <w:sz w:val="28"/>
          <w:szCs w:val="28"/>
        </w:rPr>
        <w:t>аппаратов существую</w:t>
      </w:r>
      <w:r>
        <w:rPr>
          <w:rFonts w:ascii="Times New Roman" w:hAnsi="Times New Roman"/>
          <w:sz w:val="28"/>
          <w:szCs w:val="28"/>
        </w:rPr>
        <w:t>т? Определите основные особенно</w:t>
      </w:r>
      <w:r w:rsidRPr="000F6F01">
        <w:rPr>
          <w:rFonts w:ascii="Times New Roman" w:hAnsi="Times New Roman"/>
          <w:sz w:val="28"/>
          <w:szCs w:val="28"/>
        </w:rPr>
        <w:t>сти каждого из них и пр</w:t>
      </w:r>
      <w:r>
        <w:rPr>
          <w:rFonts w:ascii="Times New Roman" w:hAnsi="Times New Roman"/>
          <w:sz w:val="28"/>
          <w:szCs w:val="28"/>
        </w:rPr>
        <w:t>иведите примеры аппаратов, кото</w:t>
      </w:r>
      <w:r w:rsidRPr="000F6F01">
        <w:rPr>
          <w:rFonts w:ascii="Times New Roman" w:hAnsi="Times New Roman"/>
          <w:sz w:val="28"/>
          <w:szCs w:val="28"/>
        </w:rPr>
        <w:t>рые используют данные способы.</w:t>
      </w:r>
    </w:p>
    <w:p w:rsidR="003241F0" w:rsidRPr="000F6F01" w:rsidRDefault="003241F0" w:rsidP="003241F0">
      <w:pPr>
        <w:spacing w:line="360" w:lineRule="auto"/>
        <w:ind w:firstLine="709"/>
        <w:jc w:val="both"/>
        <w:rPr>
          <w:rFonts w:ascii="Times New Roman" w:hAnsi="Times New Roman"/>
          <w:sz w:val="28"/>
          <w:szCs w:val="28"/>
        </w:rPr>
      </w:pPr>
      <w:r w:rsidRPr="000F6F01">
        <w:rPr>
          <w:rFonts w:ascii="Times New Roman" w:hAnsi="Times New Roman"/>
          <w:sz w:val="28"/>
          <w:szCs w:val="28"/>
        </w:rPr>
        <w:t>4. Изучите модули американского и российского сегментов</w:t>
      </w:r>
      <w:r>
        <w:rPr>
          <w:rFonts w:ascii="Times New Roman" w:hAnsi="Times New Roman"/>
          <w:sz w:val="28"/>
          <w:szCs w:val="28"/>
        </w:rPr>
        <w:t xml:space="preserve"> </w:t>
      </w:r>
      <w:r w:rsidRPr="000F6F01">
        <w:rPr>
          <w:rFonts w:ascii="Times New Roman" w:hAnsi="Times New Roman"/>
          <w:sz w:val="28"/>
          <w:szCs w:val="28"/>
        </w:rPr>
        <w:t>Международной космичес</w:t>
      </w:r>
      <w:r>
        <w:rPr>
          <w:rFonts w:ascii="Times New Roman" w:hAnsi="Times New Roman"/>
          <w:sz w:val="28"/>
          <w:szCs w:val="28"/>
        </w:rPr>
        <w:t>кой станции. Опишите, в чём раз</w:t>
      </w:r>
      <w:r w:rsidRPr="000F6F01">
        <w:rPr>
          <w:rFonts w:ascii="Times New Roman" w:hAnsi="Times New Roman"/>
          <w:sz w:val="28"/>
          <w:szCs w:val="28"/>
        </w:rPr>
        <w:t>ница работы двух сегментов; приведите конкретные примеры.</w:t>
      </w:r>
    </w:p>
    <w:p w:rsidR="003241F0" w:rsidRPr="000F6F01" w:rsidRDefault="003241F0" w:rsidP="003241F0">
      <w:pPr>
        <w:spacing w:line="360" w:lineRule="auto"/>
        <w:ind w:firstLine="709"/>
        <w:jc w:val="both"/>
        <w:rPr>
          <w:rFonts w:ascii="Times New Roman" w:hAnsi="Times New Roman"/>
          <w:sz w:val="28"/>
          <w:szCs w:val="28"/>
        </w:rPr>
      </w:pPr>
      <w:r w:rsidRPr="000F6F01">
        <w:rPr>
          <w:rFonts w:ascii="Times New Roman" w:hAnsi="Times New Roman"/>
          <w:sz w:val="28"/>
          <w:szCs w:val="28"/>
        </w:rPr>
        <w:t>5. Почему изменяется скорость движения КА в зависимости</w:t>
      </w:r>
      <w:r>
        <w:rPr>
          <w:rFonts w:ascii="Times New Roman" w:hAnsi="Times New Roman"/>
          <w:sz w:val="28"/>
          <w:szCs w:val="28"/>
        </w:rPr>
        <w:t xml:space="preserve"> </w:t>
      </w:r>
      <w:r w:rsidRPr="000F6F01">
        <w:rPr>
          <w:rFonts w:ascii="Times New Roman" w:hAnsi="Times New Roman"/>
          <w:sz w:val="28"/>
          <w:szCs w:val="28"/>
        </w:rPr>
        <w:t>от орбиты?</w:t>
      </w:r>
    </w:p>
    <w:p w:rsidR="003241F0" w:rsidRPr="000F6F01" w:rsidRDefault="003241F0" w:rsidP="003241F0">
      <w:pPr>
        <w:spacing w:line="360" w:lineRule="auto"/>
        <w:ind w:firstLine="709"/>
        <w:jc w:val="both"/>
        <w:rPr>
          <w:rFonts w:ascii="Times New Roman" w:hAnsi="Times New Roman"/>
          <w:sz w:val="28"/>
          <w:szCs w:val="28"/>
        </w:rPr>
      </w:pPr>
      <w:r w:rsidRPr="000F6F01">
        <w:rPr>
          <w:rFonts w:ascii="Times New Roman" w:hAnsi="Times New Roman"/>
          <w:sz w:val="28"/>
          <w:szCs w:val="28"/>
        </w:rPr>
        <w:t xml:space="preserve">6. Какие внешние факторы определяют </w:t>
      </w:r>
      <w:r>
        <w:rPr>
          <w:rFonts w:ascii="Times New Roman" w:hAnsi="Times New Roman"/>
          <w:sz w:val="28"/>
          <w:szCs w:val="28"/>
        </w:rPr>
        <w:t>технические требова</w:t>
      </w:r>
      <w:r w:rsidRPr="000F6F01">
        <w:rPr>
          <w:rFonts w:ascii="Times New Roman" w:hAnsi="Times New Roman"/>
          <w:sz w:val="28"/>
          <w:szCs w:val="28"/>
        </w:rPr>
        <w:t>ния РН и КА?</w:t>
      </w:r>
    </w:p>
    <w:p w:rsidR="003241F0" w:rsidRPr="000F6F01" w:rsidRDefault="003241F0" w:rsidP="003241F0">
      <w:pPr>
        <w:spacing w:line="360" w:lineRule="auto"/>
        <w:ind w:firstLine="709"/>
        <w:jc w:val="both"/>
        <w:rPr>
          <w:rFonts w:ascii="Times New Roman" w:hAnsi="Times New Roman"/>
          <w:sz w:val="28"/>
          <w:szCs w:val="28"/>
        </w:rPr>
      </w:pPr>
      <w:r w:rsidRPr="000F6F01">
        <w:rPr>
          <w:rFonts w:ascii="Times New Roman" w:hAnsi="Times New Roman"/>
          <w:sz w:val="28"/>
          <w:szCs w:val="28"/>
        </w:rPr>
        <w:t>7. «Межпланетный перелёт»:</w:t>
      </w:r>
      <w:r>
        <w:rPr>
          <w:rFonts w:ascii="Times New Roman" w:hAnsi="Times New Roman"/>
          <w:sz w:val="28"/>
          <w:szCs w:val="28"/>
        </w:rPr>
        <w:t xml:space="preserve"> у вас есть две малые гравитаци</w:t>
      </w:r>
      <w:r w:rsidRPr="000F6F01">
        <w:rPr>
          <w:rFonts w:ascii="Times New Roman" w:hAnsi="Times New Roman"/>
          <w:sz w:val="28"/>
          <w:szCs w:val="28"/>
        </w:rPr>
        <w:t>онные воронки. Прои</w:t>
      </w:r>
      <w:r>
        <w:rPr>
          <w:rFonts w:ascii="Times New Roman" w:hAnsi="Times New Roman"/>
          <w:sz w:val="28"/>
          <w:szCs w:val="28"/>
        </w:rPr>
        <w:t>ллюстрируйте пример гравитацион</w:t>
      </w:r>
      <w:r w:rsidRPr="000F6F01">
        <w:rPr>
          <w:rFonts w:ascii="Times New Roman" w:hAnsi="Times New Roman"/>
          <w:sz w:val="28"/>
          <w:szCs w:val="28"/>
        </w:rPr>
        <w:t>ного манёвра.</w:t>
      </w:r>
    </w:p>
    <w:p w:rsidR="003241F0" w:rsidRPr="000F6F01" w:rsidRDefault="003241F0" w:rsidP="003241F0">
      <w:pPr>
        <w:spacing w:line="360" w:lineRule="auto"/>
        <w:ind w:firstLine="709"/>
        <w:jc w:val="both"/>
        <w:rPr>
          <w:rFonts w:ascii="Times New Roman" w:hAnsi="Times New Roman"/>
          <w:sz w:val="28"/>
          <w:szCs w:val="28"/>
        </w:rPr>
      </w:pPr>
      <w:r w:rsidRPr="000F6F01">
        <w:rPr>
          <w:rFonts w:ascii="Times New Roman" w:hAnsi="Times New Roman"/>
          <w:sz w:val="28"/>
          <w:szCs w:val="28"/>
        </w:rPr>
        <w:t>8. Сформулируйте преим</w:t>
      </w:r>
      <w:r>
        <w:rPr>
          <w:rFonts w:ascii="Times New Roman" w:hAnsi="Times New Roman"/>
          <w:sz w:val="28"/>
          <w:szCs w:val="28"/>
        </w:rPr>
        <w:t>ущества и недостатки использова</w:t>
      </w:r>
      <w:r w:rsidRPr="000F6F01">
        <w:rPr>
          <w:rFonts w:ascii="Times New Roman" w:hAnsi="Times New Roman"/>
          <w:sz w:val="28"/>
          <w:szCs w:val="28"/>
        </w:rPr>
        <w:t>ния солнечного паруса при межпланетных перелётах.</w:t>
      </w:r>
    </w:p>
    <w:p w:rsidR="003241F0" w:rsidRPr="000F6F01" w:rsidRDefault="003241F0" w:rsidP="003241F0">
      <w:pPr>
        <w:spacing w:line="360" w:lineRule="auto"/>
        <w:ind w:firstLine="709"/>
        <w:jc w:val="both"/>
        <w:rPr>
          <w:rFonts w:ascii="Times New Roman" w:hAnsi="Times New Roman"/>
          <w:sz w:val="28"/>
          <w:szCs w:val="28"/>
        </w:rPr>
      </w:pPr>
      <w:r w:rsidRPr="000F6F01">
        <w:rPr>
          <w:rFonts w:ascii="Times New Roman" w:hAnsi="Times New Roman"/>
          <w:sz w:val="28"/>
          <w:szCs w:val="28"/>
        </w:rPr>
        <w:t>9. Сравните различные типы солнечных элементов с точки</w:t>
      </w:r>
      <w:r>
        <w:rPr>
          <w:rFonts w:ascii="Times New Roman" w:hAnsi="Times New Roman"/>
          <w:sz w:val="28"/>
          <w:szCs w:val="28"/>
        </w:rPr>
        <w:t xml:space="preserve"> </w:t>
      </w:r>
      <w:r w:rsidRPr="000F6F01">
        <w:rPr>
          <w:rFonts w:ascii="Times New Roman" w:hAnsi="Times New Roman"/>
          <w:sz w:val="28"/>
          <w:szCs w:val="28"/>
        </w:rPr>
        <w:t>зрения КПД фотоэлемент</w:t>
      </w:r>
      <w:r>
        <w:rPr>
          <w:rFonts w:ascii="Times New Roman" w:hAnsi="Times New Roman"/>
          <w:sz w:val="28"/>
          <w:szCs w:val="28"/>
        </w:rPr>
        <w:t>ов в зависимости от типа исполь</w:t>
      </w:r>
      <w:r w:rsidRPr="000F6F01">
        <w:rPr>
          <w:rFonts w:ascii="Times New Roman" w:hAnsi="Times New Roman"/>
          <w:sz w:val="28"/>
          <w:szCs w:val="28"/>
        </w:rPr>
        <w:t>зуемых материалов.</w:t>
      </w:r>
    </w:p>
    <w:p w:rsidR="003241F0" w:rsidRPr="000F6F01" w:rsidRDefault="003241F0" w:rsidP="003241F0">
      <w:pPr>
        <w:spacing w:line="360" w:lineRule="auto"/>
        <w:ind w:firstLine="709"/>
        <w:jc w:val="both"/>
        <w:rPr>
          <w:rFonts w:ascii="Times New Roman" w:hAnsi="Times New Roman"/>
          <w:sz w:val="28"/>
          <w:szCs w:val="28"/>
        </w:rPr>
      </w:pPr>
      <w:r w:rsidRPr="000F6F01">
        <w:rPr>
          <w:rFonts w:ascii="Times New Roman" w:hAnsi="Times New Roman"/>
          <w:sz w:val="28"/>
          <w:szCs w:val="28"/>
        </w:rPr>
        <w:t>10. Изучите назначени</w:t>
      </w:r>
      <w:r>
        <w:rPr>
          <w:rFonts w:ascii="Times New Roman" w:hAnsi="Times New Roman"/>
          <w:sz w:val="28"/>
          <w:szCs w:val="28"/>
        </w:rPr>
        <w:t>е различных видов фирменных кон</w:t>
      </w:r>
      <w:r w:rsidRPr="000F6F01">
        <w:rPr>
          <w:rFonts w:ascii="Times New Roman" w:hAnsi="Times New Roman"/>
          <w:sz w:val="28"/>
          <w:szCs w:val="28"/>
        </w:rPr>
        <w:t>струкций, используемых при строительстве МКС.</w:t>
      </w:r>
    </w:p>
    <w:p w:rsidR="003241F0" w:rsidRPr="000F6F01" w:rsidRDefault="003241F0" w:rsidP="003241F0">
      <w:pPr>
        <w:spacing w:line="360" w:lineRule="auto"/>
        <w:ind w:firstLine="709"/>
        <w:jc w:val="both"/>
        <w:rPr>
          <w:rFonts w:ascii="Times New Roman" w:hAnsi="Times New Roman"/>
          <w:sz w:val="28"/>
          <w:szCs w:val="28"/>
        </w:rPr>
      </w:pPr>
      <w:r w:rsidRPr="000F6F01">
        <w:rPr>
          <w:rFonts w:ascii="Times New Roman" w:hAnsi="Times New Roman"/>
          <w:sz w:val="28"/>
          <w:szCs w:val="28"/>
        </w:rPr>
        <w:t>11. Изучите причины возникновения полярных сияний и их</w:t>
      </w:r>
      <w:r>
        <w:rPr>
          <w:rFonts w:ascii="Times New Roman" w:hAnsi="Times New Roman"/>
          <w:sz w:val="28"/>
          <w:szCs w:val="28"/>
        </w:rPr>
        <w:t xml:space="preserve"> с</w:t>
      </w:r>
      <w:r w:rsidRPr="000F6F01">
        <w:rPr>
          <w:rFonts w:ascii="Times New Roman" w:hAnsi="Times New Roman"/>
          <w:sz w:val="28"/>
          <w:szCs w:val="28"/>
        </w:rPr>
        <w:t>вязь с активностью Солнца.</w:t>
      </w:r>
    </w:p>
    <w:p w:rsidR="003241F0" w:rsidRPr="000F6F01" w:rsidRDefault="003241F0" w:rsidP="003241F0">
      <w:pPr>
        <w:spacing w:line="360" w:lineRule="auto"/>
        <w:ind w:firstLine="709"/>
        <w:jc w:val="both"/>
        <w:rPr>
          <w:rFonts w:ascii="Times New Roman" w:hAnsi="Times New Roman"/>
          <w:sz w:val="28"/>
          <w:szCs w:val="28"/>
        </w:rPr>
      </w:pPr>
      <w:r w:rsidRPr="000F6F01">
        <w:rPr>
          <w:rFonts w:ascii="Times New Roman" w:hAnsi="Times New Roman"/>
          <w:sz w:val="28"/>
          <w:szCs w:val="28"/>
        </w:rPr>
        <w:t>12. «Система раскрытия»: о</w:t>
      </w:r>
      <w:r>
        <w:rPr>
          <w:rFonts w:ascii="Times New Roman" w:hAnsi="Times New Roman"/>
          <w:sz w:val="28"/>
          <w:szCs w:val="28"/>
        </w:rPr>
        <w:t>бъясните, почему системы раскры</w:t>
      </w:r>
      <w:r w:rsidRPr="000F6F01">
        <w:rPr>
          <w:rFonts w:ascii="Times New Roman" w:hAnsi="Times New Roman"/>
          <w:sz w:val="28"/>
          <w:szCs w:val="28"/>
        </w:rPr>
        <w:t>тия солнечных батарей пр</w:t>
      </w:r>
      <w:r>
        <w:rPr>
          <w:rFonts w:ascii="Times New Roman" w:hAnsi="Times New Roman"/>
          <w:sz w:val="28"/>
          <w:szCs w:val="28"/>
        </w:rPr>
        <w:t>иводят к поломке, если их задей</w:t>
      </w:r>
      <w:r w:rsidRPr="000F6F01">
        <w:rPr>
          <w:rFonts w:ascii="Times New Roman" w:hAnsi="Times New Roman"/>
          <w:sz w:val="28"/>
          <w:szCs w:val="28"/>
        </w:rPr>
        <w:t>ствовать в земных условиях. Предложите способ испытания</w:t>
      </w:r>
      <w:r>
        <w:rPr>
          <w:rFonts w:ascii="Times New Roman" w:hAnsi="Times New Roman"/>
          <w:sz w:val="28"/>
          <w:szCs w:val="28"/>
        </w:rPr>
        <w:t xml:space="preserve"> </w:t>
      </w:r>
      <w:r w:rsidRPr="000F6F01">
        <w:rPr>
          <w:rFonts w:ascii="Times New Roman" w:hAnsi="Times New Roman"/>
          <w:sz w:val="28"/>
          <w:szCs w:val="28"/>
        </w:rPr>
        <w:t>систем раскрытия в земных условиях.</w:t>
      </w:r>
    </w:p>
    <w:p w:rsidR="003241F0" w:rsidRPr="000F6F01" w:rsidRDefault="003241F0" w:rsidP="003241F0">
      <w:pPr>
        <w:spacing w:line="360" w:lineRule="auto"/>
        <w:ind w:firstLine="709"/>
        <w:jc w:val="both"/>
        <w:rPr>
          <w:rFonts w:ascii="Times New Roman" w:hAnsi="Times New Roman"/>
          <w:sz w:val="28"/>
          <w:szCs w:val="28"/>
        </w:rPr>
      </w:pPr>
      <w:r w:rsidRPr="000F6F01">
        <w:rPr>
          <w:rFonts w:ascii="Times New Roman" w:hAnsi="Times New Roman"/>
          <w:sz w:val="28"/>
          <w:szCs w:val="28"/>
        </w:rPr>
        <w:t>13. «Маховик как часть спутника»: дана готовая конструкция</w:t>
      </w:r>
      <w:r>
        <w:rPr>
          <w:rFonts w:ascii="Times New Roman" w:hAnsi="Times New Roman"/>
          <w:sz w:val="28"/>
          <w:szCs w:val="28"/>
        </w:rPr>
        <w:t xml:space="preserve"> </w:t>
      </w:r>
      <w:r w:rsidRPr="000F6F01">
        <w:rPr>
          <w:rFonts w:ascii="Times New Roman" w:hAnsi="Times New Roman"/>
          <w:sz w:val="28"/>
          <w:szCs w:val="28"/>
        </w:rPr>
        <w:t>спутника с маховиком.</w:t>
      </w:r>
      <w:r>
        <w:rPr>
          <w:rFonts w:ascii="Times New Roman" w:hAnsi="Times New Roman"/>
          <w:sz w:val="28"/>
          <w:szCs w:val="28"/>
        </w:rPr>
        <w:t xml:space="preserve"> Найдите зависимость между инер</w:t>
      </w:r>
      <w:r w:rsidRPr="000F6F01">
        <w:rPr>
          <w:rFonts w:ascii="Times New Roman" w:hAnsi="Times New Roman"/>
          <w:sz w:val="28"/>
          <w:szCs w:val="28"/>
        </w:rPr>
        <w:t>цией спутника и инерц</w:t>
      </w:r>
      <w:r>
        <w:rPr>
          <w:rFonts w:ascii="Times New Roman" w:hAnsi="Times New Roman"/>
          <w:sz w:val="28"/>
          <w:szCs w:val="28"/>
        </w:rPr>
        <w:t>ией маховика. Осуществите стаби</w:t>
      </w:r>
      <w:r w:rsidRPr="000F6F01">
        <w:rPr>
          <w:rFonts w:ascii="Times New Roman" w:hAnsi="Times New Roman"/>
          <w:sz w:val="28"/>
          <w:szCs w:val="28"/>
        </w:rPr>
        <w:t xml:space="preserve">лизацию спутника (в качестве критерия соревнования </w:t>
      </w:r>
      <w:r w:rsidRPr="002E2924">
        <w:rPr>
          <w:rFonts w:ascii="Times New Roman" w:hAnsi="Times New Roman"/>
          <w:sz w:val="28"/>
          <w:szCs w:val="28"/>
        </w:rPr>
        <w:t>–</w:t>
      </w:r>
      <w:r>
        <w:rPr>
          <w:rFonts w:ascii="Times New Roman" w:hAnsi="Times New Roman"/>
          <w:sz w:val="28"/>
          <w:szCs w:val="28"/>
        </w:rPr>
        <w:t xml:space="preserve"> </w:t>
      </w:r>
      <w:r w:rsidRPr="000F6F01">
        <w:rPr>
          <w:rFonts w:ascii="Times New Roman" w:hAnsi="Times New Roman"/>
          <w:sz w:val="28"/>
          <w:szCs w:val="28"/>
        </w:rPr>
        <w:t>время стабилизации).</w:t>
      </w:r>
    </w:p>
    <w:p w:rsidR="003241F0" w:rsidRPr="000F6F01" w:rsidRDefault="003241F0" w:rsidP="003241F0">
      <w:pPr>
        <w:spacing w:line="360" w:lineRule="auto"/>
        <w:ind w:firstLine="709"/>
        <w:jc w:val="both"/>
        <w:rPr>
          <w:rFonts w:ascii="Times New Roman" w:hAnsi="Times New Roman"/>
          <w:sz w:val="28"/>
          <w:szCs w:val="28"/>
        </w:rPr>
      </w:pPr>
      <w:r w:rsidRPr="000F6F01">
        <w:rPr>
          <w:rFonts w:ascii="Times New Roman" w:hAnsi="Times New Roman"/>
          <w:sz w:val="28"/>
          <w:szCs w:val="28"/>
        </w:rPr>
        <w:t>14. «Гравитационная линза»: п</w:t>
      </w:r>
      <w:r>
        <w:rPr>
          <w:rFonts w:ascii="Times New Roman" w:hAnsi="Times New Roman"/>
          <w:sz w:val="28"/>
          <w:szCs w:val="28"/>
        </w:rPr>
        <w:t>еред вами оптический стенд с не</w:t>
      </w:r>
      <w:r w:rsidRPr="000F6F01">
        <w:rPr>
          <w:rFonts w:ascii="Times New Roman" w:hAnsi="Times New Roman"/>
          <w:sz w:val="28"/>
          <w:szCs w:val="28"/>
        </w:rPr>
        <w:t>сколькими линзами. Если поместить объект перед линзой,</w:t>
      </w:r>
      <w:r>
        <w:rPr>
          <w:rFonts w:ascii="Times New Roman" w:hAnsi="Times New Roman"/>
          <w:sz w:val="28"/>
          <w:szCs w:val="28"/>
        </w:rPr>
        <w:t xml:space="preserve"> </w:t>
      </w:r>
      <w:r w:rsidRPr="000F6F01">
        <w:rPr>
          <w:rFonts w:ascii="Times New Roman" w:hAnsi="Times New Roman"/>
          <w:sz w:val="28"/>
          <w:szCs w:val="28"/>
        </w:rPr>
        <w:t xml:space="preserve">его не будет </w:t>
      </w:r>
      <w:r w:rsidRPr="000F6F01">
        <w:rPr>
          <w:rFonts w:ascii="Times New Roman" w:hAnsi="Times New Roman"/>
          <w:sz w:val="28"/>
          <w:szCs w:val="28"/>
        </w:rPr>
        <w:lastRenderedPageBreak/>
        <w:t>видно. Объясните суть явления. Придумайте, как</w:t>
      </w:r>
      <w:r>
        <w:rPr>
          <w:rFonts w:ascii="Times New Roman" w:hAnsi="Times New Roman"/>
          <w:sz w:val="28"/>
          <w:szCs w:val="28"/>
        </w:rPr>
        <w:t xml:space="preserve"> </w:t>
      </w:r>
      <w:r w:rsidRPr="000F6F01">
        <w:rPr>
          <w:rFonts w:ascii="Times New Roman" w:hAnsi="Times New Roman"/>
          <w:sz w:val="28"/>
          <w:szCs w:val="28"/>
        </w:rPr>
        <w:t>нужно изменить стенд, чтобы сделать объект видимым.</w:t>
      </w:r>
    </w:p>
    <w:p w:rsidR="003241F0" w:rsidRPr="000F6F01" w:rsidRDefault="003241F0" w:rsidP="003241F0">
      <w:pPr>
        <w:spacing w:line="360" w:lineRule="auto"/>
        <w:ind w:firstLine="709"/>
        <w:jc w:val="both"/>
        <w:rPr>
          <w:rFonts w:ascii="Times New Roman" w:hAnsi="Times New Roman"/>
          <w:sz w:val="28"/>
          <w:szCs w:val="28"/>
        </w:rPr>
      </w:pPr>
      <w:r>
        <w:rPr>
          <w:rFonts w:ascii="Times New Roman" w:hAnsi="Times New Roman"/>
          <w:sz w:val="28"/>
          <w:szCs w:val="28"/>
        </w:rPr>
        <w:t>15</w:t>
      </w:r>
      <w:r w:rsidRPr="000F6F01">
        <w:rPr>
          <w:rFonts w:ascii="Times New Roman" w:hAnsi="Times New Roman"/>
          <w:sz w:val="28"/>
          <w:szCs w:val="28"/>
        </w:rPr>
        <w:t>. «Руль управления»:</w:t>
      </w:r>
      <w:r w:rsidRPr="002E2924">
        <w:rPr>
          <w:rFonts w:ascii="Times New Roman" w:hAnsi="Times New Roman"/>
          <w:sz w:val="28"/>
          <w:szCs w:val="28"/>
        </w:rPr>
        <w:t xml:space="preserve"> </w:t>
      </w:r>
      <w:r w:rsidRPr="000F6F01">
        <w:rPr>
          <w:rFonts w:ascii="Times New Roman" w:hAnsi="Times New Roman"/>
          <w:sz w:val="28"/>
          <w:szCs w:val="28"/>
        </w:rPr>
        <w:t>ста</w:t>
      </w:r>
      <w:r>
        <w:rPr>
          <w:rFonts w:ascii="Times New Roman" w:hAnsi="Times New Roman"/>
          <w:sz w:val="28"/>
          <w:szCs w:val="28"/>
        </w:rPr>
        <w:t>билизатор ракеты имеет управляю</w:t>
      </w:r>
      <w:r w:rsidRPr="000F6F01">
        <w:rPr>
          <w:rFonts w:ascii="Times New Roman" w:hAnsi="Times New Roman"/>
          <w:sz w:val="28"/>
          <w:szCs w:val="28"/>
        </w:rPr>
        <w:t>щую поверхность. Опреде</w:t>
      </w:r>
      <w:r>
        <w:rPr>
          <w:rFonts w:ascii="Times New Roman" w:hAnsi="Times New Roman"/>
          <w:sz w:val="28"/>
          <w:szCs w:val="28"/>
        </w:rPr>
        <w:t>лите, как отклонение руля управ</w:t>
      </w:r>
      <w:r w:rsidRPr="000F6F01">
        <w:rPr>
          <w:rFonts w:ascii="Times New Roman" w:hAnsi="Times New Roman"/>
          <w:sz w:val="28"/>
          <w:szCs w:val="28"/>
        </w:rPr>
        <w:t>ления влияет на траекторию ракеты.</w:t>
      </w:r>
    </w:p>
    <w:p w:rsidR="003241F0" w:rsidRPr="000F6F01" w:rsidRDefault="003241F0" w:rsidP="003241F0">
      <w:pPr>
        <w:spacing w:line="360" w:lineRule="auto"/>
        <w:ind w:firstLine="709"/>
        <w:jc w:val="both"/>
        <w:rPr>
          <w:rFonts w:ascii="Times New Roman" w:hAnsi="Times New Roman"/>
          <w:sz w:val="28"/>
          <w:szCs w:val="28"/>
        </w:rPr>
      </w:pPr>
      <w:r w:rsidRPr="000F6F01">
        <w:rPr>
          <w:rFonts w:ascii="Times New Roman" w:hAnsi="Times New Roman"/>
          <w:sz w:val="28"/>
          <w:szCs w:val="28"/>
        </w:rPr>
        <w:t>17. «Солнечная энергия»: имея солнечн</w:t>
      </w:r>
      <w:r>
        <w:rPr>
          <w:rFonts w:ascii="Times New Roman" w:hAnsi="Times New Roman"/>
          <w:sz w:val="28"/>
          <w:szCs w:val="28"/>
        </w:rPr>
        <w:t>ый элемент, определи</w:t>
      </w:r>
      <w:r w:rsidRPr="000F6F01">
        <w:rPr>
          <w:rFonts w:ascii="Times New Roman" w:hAnsi="Times New Roman"/>
          <w:sz w:val="28"/>
          <w:szCs w:val="28"/>
        </w:rPr>
        <w:t>те выходное напряжение. От чего оно зависит? Опишите</w:t>
      </w:r>
      <w:r>
        <w:rPr>
          <w:rFonts w:ascii="Times New Roman" w:hAnsi="Times New Roman"/>
          <w:sz w:val="28"/>
          <w:szCs w:val="28"/>
        </w:rPr>
        <w:t xml:space="preserve"> </w:t>
      </w:r>
      <w:r w:rsidRPr="000F6F01">
        <w:rPr>
          <w:rFonts w:ascii="Times New Roman" w:hAnsi="Times New Roman"/>
          <w:sz w:val="28"/>
          <w:szCs w:val="28"/>
        </w:rPr>
        <w:t>условия, в которых оптимально его применять.</w:t>
      </w:r>
    </w:p>
    <w:p w:rsidR="003241F0" w:rsidRPr="00643FA1" w:rsidRDefault="003241F0" w:rsidP="003241F0">
      <w:pPr>
        <w:spacing w:line="360" w:lineRule="auto"/>
        <w:ind w:firstLine="709"/>
        <w:jc w:val="both"/>
        <w:rPr>
          <w:rFonts w:ascii="Times New Roman" w:hAnsi="Times New Roman"/>
          <w:sz w:val="28"/>
          <w:szCs w:val="28"/>
        </w:rPr>
      </w:pPr>
      <w:r w:rsidRPr="000F6F01">
        <w:rPr>
          <w:rFonts w:ascii="Times New Roman" w:hAnsi="Times New Roman"/>
          <w:sz w:val="28"/>
          <w:szCs w:val="28"/>
        </w:rPr>
        <w:t>18. «Планетоход»: определите состав датчиков, необходимых</w:t>
      </w:r>
      <w:r>
        <w:rPr>
          <w:rFonts w:ascii="Times New Roman" w:hAnsi="Times New Roman"/>
          <w:sz w:val="28"/>
          <w:szCs w:val="28"/>
        </w:rPr>
        <w:t xml:space="preserve"> </w:t>
      </w:r>
      <w:r w:rsidRPr="000F6F01">
        <w:rPr>
          <w:rFonts w:ascii="Times New Roman" w:hAnsi="Times New Roman"/>
          <w:sz w:val="28"/>
          <w:szCs w:val="28"/>
        </w:rPr>
        <w:t>для планетохода. На каки</w:t>
      </w:r>
      <w:r>
        <w:rPr>
          <w:rFonts w:ascii="Times New Roman" w:hAnsi="Times New Roman"/>
          <w:sz w:val="28"/>
          <w:szCs w:val="28"/>
        </w:rPr>
        <w:t>х принципах построена работа вы</w:t>
      </w:r>
      <w:r w:rsidRPr="000F6F01">
        <w:rPr>
          <w:rFonts w:ascii="Times New Roman" w:hAnsi="Times New Roman"/>
          <w:sz w:val="28"/>
          <w:szCs w:val="28"/>
        </w:rPr>
        <w:t>бранных вами датчиков?</w:t>
      </w:r>
    </w:p>
    <w:p w:rsidR="003241F0" w:rsidRPr="00C56C12" w:rsidRDefault="003241F0" w:rsidP="003241F0">
      <w:pPr>
        <w:spacing w:line="360" w:lineRule="auto"/>
        <w:ind w:firstLine="709"/>
        <w:jc w:val="center"/>
        <w:rPr>
          <w:rFonts w:ascii="Times New Roman" w:hAnsi="Times New Roman"/>
          <w:b/>
          <w:sz w:val="28"/>
          <w:szCs w:val="28"/>
        </w:rPr>
      </w:pPr>
      <w:r>
        <w:rPr>
          <w:rFonts w:ascii="Times New Roman" w:hAnsi="Times New Roman"/>
          <w:b/>
          <w:sz w:val="28"/>
          <w:szCs w:val="28"/>
        </w:rPr>
        <w:t>4. С</w:t>
      </w:r>
      <w:r w:rsidRPr="00C56C12">
        <w:rPr>
          <w:rFonts w:ascii="Times New Roman" w:hAnsi="Times New Roman"/>
          <w:b/>
          <w:sz w:val="28"/>
          <w:szCs w:val="28"/>
        </w:rPr>
        <w:t>писок литературы:</w:t>
      </w:r>
    </w:p>
    <w:p w:rsidR="003241F0" w:rsidRPr="00C56C12" w:rsidRDefault="003241F0" w:rsidP="003241F0">
      <w:pPr>
        <w:spacing w:line="360" w:lineRule="auto"/>
        <w:ind w:firstLine="709"/>
        <w:jc w:val="center"/>
        <w:rPr>
          <w:rFonts w:ascii="Times New Roman" w:hAnsi="Times New Roman"/>
          <w:b/>
          <w:sz w:val="28"/>
          <w:szCs w:val="28"/>
        </w:rPr>
      </w:pPr>
      <w:r w:rsidRPr="00C56C12">
        <w:rPr>
          <w:rFonts w:ascii="Times New Roman" w:hAnsi="Times New Roman"/>
          <w:b/>
          <w:sz w:val="28"/>
          <w:szCs w:val="28"/>
        </w:rPr>
        <w:t>Основная литература:</w:t>
      </w:r>
    </w:p>
    <w:p w:rsidR="003241F0" w:rsidRDefault="003241F0" w:rsidP="003241F0">
      <w:pPr>
        <w:spacing w:line="360" w:lineRule="auto"/>
        <w:ind w:firstLine="709"/>
        <w:jc w:val="both"/>
        <w:rPr>
          <w:rFonts w:ascii="Times New Roman" w:hAnsi="Times New Roman"/>
          <w:sz w:val="28"/>
          <w:szCs w:val="28"/>
        </w:rPr>
      </w:pPr>
      <w:r>
        <w:rPr>
          <w:rFonts w:ascii="Times New Roman" w:hAnsi="Times New Roman"/>
          <w:sz w:val="28"/>
          <w:szCs w:val="28"/>
        </w:rPr>
        <w:t xml:space="preserve">1. </w:t>
      </w:r>
      <w:r w:rsidRPr="00E676F2">
        <w:rPr>
          <w:rFonts w:ascii="Times New Roman" w:hAnsi="Times New Roman"/>
          <w:sz w:val="28"/>
          <w:szCs w:val="28"/>
        </w:rPr>
        <w:t xml:space="preserve"> </w:t>
      </w:r>
      <w:proofErr w:type="spellStart"/>
      <w:r w:rsidRPr="00E676F2">
        <w:rPr>
          <w:rFonts w:ascii="Times New Roman" w:hAnsi="Times New Roman"/>
          <w:sz w:val="28"/>
          <w:szCs w:val="28"/>
        </w:rPr>
        <w:t>Олейникова</w:t>
      </w:r>
      <w:proofErr w:type="spellEnd"/>
      <w:r w:rsidRPr="00E676F2">
        <w:rPr>
          <w:rFonts w:ascii="Times New Roman" w:hAnsi="Times New Roman"/>
          <w:sz w:val="28"/>
          <w:szCs w:val="28"/>
        </w:rPr>
        <w:t xml:space="preserve"> В</w:t>
      </w:r>
      <w:r>
        <w:rPr>
          <w:rFonts w:ascii="Times New Roman" w:hAnsi="Times New Roman"/>
          <w:sz w:val="28"/>
          <w:szCs w:val="28"/>
        </w:rPr>
        <w:t xml:space="preserve">. А. </w:t>
      </w:r>
      <w:r w:rsidRPr="00E676F2">
        <w:rPr>
          <w:rFonts w:ascii="Times New Roman" w:hAnsi="Times New Roman"/>
          <w:sz w:val="28"/>
          <w:szCs w:val="28"/>
        </w:rPr>
        <w:t>учащаяся 10 класса «Б»</w:t>
      </w:r>
      <w:r>
        <w:rPr>
          <w:rFonts w:ascii="Times New Roman" w:hAnsi="Times New Roman"/>
          <w:sz w:val="28"/>
          <w:szCs w:val="28"/>
        </w:rPr>
        <w:t xml:space="preserve"> / </w:t>
      </w:r>
      <w:r w:rsidRPr="00E676F2">
        <w:rPr>
          <w:rFonts w:ascii="Times New Roman" w:hAnsi="Times New Roman"/>
          <w:sz w:val="28"/>
          <w:szCs w:val="28"/>
        </w:rPr>
        <w:t xml:space="preserve">«Искусственные спутники </w:t>
      </w:r>
      <w:r>
        <w:rPr>
          <w:rFonts w:ascii="Times New Roman" w:hAnsi="Times New Roman"/>
          <w:sz w:val="28"/>
          <w:szCs w:val="28"/>
        </w:rPr>
        <w:t>Земли</w:t>
      </w:r>
      <w:r w:rsidRPr="00E676F2">
        <w:rPr>
          <w:rFonts w:ascii="Times New Roman" w:hAnsi="Times New Roman"/>
          <w:sz w:val="28"/>
          <w:szCs w:val="28"/>
        </w:rPr>
        <w:t>»</w:t>
      </w:r>
      <w:r>
        <w:rPr>
          <w:rFonts w:ascii="Times New Roman" w:hAnsi="Times New Roman"/>
          <w:sz w:val="28"/>
          <w:szCs w:val="28"/>
        </w:rPr>
        <w:t xml:space="preserve"> / </w:t>
      </w:r>
      <w:r w:rsidRPr="00E676F2">
        <w:rPr>
          <w:rFonts w:ascii="Times New Roman" w:hAnsi="Times New Roman"/>
          <w:sz w:val="28"/>
          <w:szCs w:val="28"/>
        </w:rPr>
        <w:t>МБОУ СОШ №20 г. Шахты Ростовской     области</w:t>
      </w:r>
      <w:r>
        <w:rPr>
          <w:rFonts w:ascii="Times New Roman" w:hAnsi="Times New Roman"/>
          <w:sz w:val="28"/>
          <w:szCs w:val="28"/>
        </w:rPr>
        <w:t>/ Рук</w:t>
      </w:r>
      <w:r w:rsidRPr="00E676F2">
        <w:rPr>
          <w:rFonts w:ascii="Times New Roman" w:hAnsi="Times New Roman"/>
          <w:sz w:val="28"/>
          <w:szCs w:val="28"/>
        </w:rPr>
        <w:t>оводитель:</w:t>
      </w:r>
      <w:r>
        <w:rPr>
          <w:rFonts w:ascii="Times New Roman" w:hAnsi="Times New Roman"/>
          <w:sz w:val="28"/>
          <w:szCs w:val="28"/>
        </w:rPr>
        <w:t xml:space="preserve"> </w:t>
      </w:r>
      <w:proofErr w:type="spellStart"/>
      <w:r w:rsidRPr="00E676F2">
        <w:rPr>
          <w:rFonts w:ascii="Times New Roman" w:hAnsi="Times New Roman"/>
          <w:sz w:val="28"/>
          <w:szCs w:val="28"/>
        </w:rPr>
        <w:t>Торгунова</w:t>
      </w:r>
      <w:proofErr w:type="spellEnd"/>
      <w:r w:rsidRPr="00E676F2">
        <w:rPr>
          <w:rFonts w:ascii="Times New Roman" w:hAnsi="Times New Roman"/>
          <w:sz w:val="28"/>
          <w:szCs w:val="28"/>
        </w:rPr>
        <w:t xml:space="preserve"> И</w:t>
      </w:r>
      <w:r>
        <w:rPr>
          <w:rFonts w:ascii="Times New Roman" w:hAnsi="Times New Roman"/>
          <w:sz w:val="28"/>
          <w:szCs w:val="28"/>
        </w:rPr>
        <w:t xml:space="preserve">.В./ </w:t>
      </w:r>
      <w:r w:rsidRPr="00E676F2">
        <w:rPr>
          <w:rFonts w:ascii="Times New Roman" w:hAnsi="Times New Roman"/>
          <w:sz w:val="28"/>
          <w:szCs w:val="28"/>
        </w:rPr>
        <w:t xml:space="preserve">   учитель физики</w:t>
      </w:r>
      <w:r>
        <w:rPr>
          <w:rFonts w:ascii="Times New Roman" w:hAnsi="Times New Roman"/>
          <w:sz w:val="28"/>
          <w:szCs w:val="28"/>
        </w:rPr>
        <w:t>, 2017 г.</w:t>
      </w:r>
    </w:p>
    <w:p w:rsidR="003241F0" w:rsidRPr="00E676F2" w:rsidRDefault="003241F0" w:rsidP="003241F0">
      <w:pPr>
        <w:spacing w:line="360" w:lineRule="auto"/>
        <w:ind w:firstLine="709"/>
        <w:jc w:val="both"/>
        <w:rPr>
          <w:rFonts w:ascii="Times New Roman" w:hAnsi="Times New Roman"/>
          <w:sz w:val="28"/>
          <w:szCs w:val="28"/>
        </w:rPr>
      </w:pPr>
      <w:r>
        <w:rPr>
          <w:rFonts w:ascii="Times New Roman" w:hAnsi="Times New Roman"/>
          <w:sz w:val="28"/>
          <w:szCs w:val="28"/>
        </w:rPr>
        <w:t xml:space="preserve">2. </w:t>
      </w:r>
      <w:r w:rsidRPr="00E676F2">
        <w:rPr>
          <w:rFonts w:ascii="Times New Roman" w:hAnsi="Times New Roman"/>
          <w:sz w:val="28"/>
          <w:szCs w:val="28"/>
        </w:rPr>
        <w:t>Кинг-</w:t>
      </w:r>
      <w:proofErr w:type="spellStart"/>
      <w:r w:rsidRPr="00E676F2">
        <w:rPr>
          <w:rFonts w:ascii="Times New Roman" w:hAnsi="Times New Roman"/>
          <w:sz w:val="28"/>
          <w:szCs w:val="28"/>
        </w:rPr>
        <w:t>Хили</w:t>
      </w:r>
      <w:proofErr w:type="spellEnd"/>
      <w:r w:rsidRPr="00E676F2">
        <w:rPr>
          <w:rFonts w:ascii="Times New Roman" w:hAnsi="Times New Roman"/>
          <w:sz w:val="28"/>
          <w:szCs w:val="28"/>
        </w:rPr>
        <w:t xml:space="preserve"> Д И</w:t>
      </w:r>
      <w:r>
        <w:rPr>
          <w:rFonts w:ascii="Times New Roman" w:hAnsi="Times New Roman"/>
          <w:sz w:val="28"/>
          <w:szCs w:val="28"/>
        </w:rPr>
        <w:t>. И</w:t>
      </w:r>
      <w:r w:rsidRPr="00E676F2">
        <w:rPr>
          <w:rFonts w:ascii="Times New Roman" w:hAnsi="Times New Roman"/>
          <w:sz w:val="28"/>
          <w:szCs w:val="28"/>
        </w:rPr>
        <w:t xml:space="preserve">скусственные спутники и научные исследования, </w:t>
      </w:r>
      <w:r>
        <w:rPr>
          <w:rFonts w:ascii="Times New Roman" w:hAnsi="Times New Roman"/>
          <w:sz w:val="28"/>
          <w:szCs w:val="28"/>
        </w:rPr>
        <w:t>М. 1963 г.</w:t>
      </w:r>
    </w:p>
    <w:p w:rsidR="003241F0" w:rsidRPr="00E676F2" w:rsidRDefault="003241F0" w:rsidP="003241F0">
      <w:pPr>
        <w:spacing w:line="360" w:lineRule="auto"/>
        <w:ind w:firstLine="709"/>
        <w:jc w:val="both"/>
        <w:rPr>
          <w:rFonts w:ascii="Times New Roman" w:hAnsi="Times New Roman"/>
          <w:sz w:val="28"/>
          <w:szCs w:val="28"/>
        </w:rPr>
      </w:pPr>
      <w:r>
        <w:rPr>
          <w:rFonts w:ascii="Times New Roman" w:hAnsi="Times New Roman"/>
          <w:sz w:val="28"/>
          <w:szCs w:val="28"/>
        </w:rPr>
        <w:t xml:space="preserve">3. </w:t>
      </w:r>
      <w:proofErr w:type="spellStart"/>
      <w:r w:rsidRPr="00E676F2">
        <w:rPr>
          <w:rFonts w:ascii="Times New Roman" w:hAnsi="Times New Roman"/>
          <w:sz w:val="28"/>
          <w:szCs w:val="28"/>
        </w:rPr>
        <w:t>Андреанов</w:t>
      </w:r>
      <w:proofErr w:type="spellEnd"/>
      <w:r w:rsidRPr="00E676F2">
        <w:rPr>
          <w:rFonts w:ascii="Times New Roman" w:hAnsi="Times New Roman"/>
          <w:sz w:val="28"/>
          <w:szCs w:val="28"/>
        </w:rPr>
        <w:t xml:space="preserve"> В.В.  Автоматические планетные </w:t>
      </w:r>
      <w:r>
        <w:rPr>
          <w:rFonts w:ascii="Times New Roman" w:hAnsi="Times New Roman"/>
          <w:sz w:val="28"/>
          <w:szCs w:val="28"/>
        </w:rPr>
        <w:t>станции. M: Наука, 1973 г.</w:t>
      </w:r>
    </w:p>
    <w:p w:rsidR="003241F0" w:rsidRPr="00E676F2" w:rsidRDefault="003241F0" w:rsidP="003241F0">
      <w:pPr>
        <w:spacing w:line="360" w:lineRule="auto"/>
        <w:ind w:firstLine="709"/>
        <w:jc w:val="both"/>
        <w:rPr>
          <w:rFonts w:ascii="Times New Roman" w:hAnsi="Times New Roman"/>
          <w:sz w:val="28"/>
          <w:szCs w:val="28"/>
        </w:rPr>
      </w:pPr>
      <w:r>
        <w:rPr>
          <w:rFonts w:ascii="Times New Roman" w:hAnsi="Times New Roman"/>
          <w:sz w:val="28"/>
          <w:szCs w:val="28"/>
        </w:rPr>
        <w:t xml:space="preserve">4. </w:t>
      </w:r>
      <w:proofErr w:type="spellStart"/>
      <w:r w:rsidRPr="00E676F2">
        <w:rPr>
          <w:rFonts w:ascii="Times New Roman" w:hAnsi="Times New Roman"/>
          <w:sz w:val="28"/>
          <w:szCs w:val="28"/>
        </w:rPr>
        <w:t>Андрейчук</w:t>
      </w:r>
      <w:proofErr w:type="spellEnd"/>
      <w:r w:rsidRPr="00E676F2">
        <w:rPr>
          <w:rFonts w:ascii="Times New Roman" w:hAnsi="Times New Roman"/>
          <w:sz w:val="28"/>
          <w:szCs w:val="28"/>
        </w:rPr>
        <w:t xml:space="preserve"> О.В.,</w:t>
      </w:r>
      <w:r>
        <w:rPr>
          <w:rFonts w:ascii="Times New Roman" w:hAnsi="Times New Roman"/>
          <w:sz w:val="28"/>
          <w:szCs w:val="28"/>
        </w:rPr>
        <w:t xml:space="preserve"> </w:t>
      </w:r>
      <w:r w:rsidRPr="00E676F2">
        <w:rPr>
          <w:rFonts w:ascii="Times New Roman" w:hAnsi="Times New Roman"/>
          <w:sz w:val="28"/>
          <w:szCs w:val="28"/>
        </w:rPr>
        <w:t xml:space="preserve">Малахов H.H. Тепловые испытания космических аппаратов. </w:t>
      </w:r>
      <w:r>
        <w:rPr>
          <w:rFonts w:ascii="Times New Roman" w:hAnsi="Times New Roman"/>
          <w:sz w:val="28"/>
          <w:szCs w:val="28"/>
        </w:rPr>
        <w:t>М.: Машиностроение, 1982 г.</w:t>
      </w:r>
    </w:p>
    <w:p w:rsidR="003241F0" w:rsidRPr="00E676F2" w:rsidRDefault="003241F0" w:rsidP="003241F0">
      <w:pPr>
        <w:spacing w:line="360" w:lineRule="auto"/>
        <w:ind w:firstLine="709"/>
        <w:jc w:val="both"/>
        <w:rPr>
          <w:rFonts w:ascii="Times New Roman" w:hAnsi="Times New Roman"/>
          <w:sz w:val="28"/>
          <w:szCs w:val="28"/>
        </w:rPr>
      </w:pPr>
      <w:r>
        <w:rPr>
          <w:rFonts w:ascii="Times New Roman" w:hAnsi="Times New Roman"/>
          <w:sz w:val="28"/>
          <w:szCs w:val="28"/>
        </w:rPr>
        <w:t xml:space="preserve">5. </w:t>
      </w:r>
      <w:r w:rsidRPr="00E676F2">
        <w:rPr>
          <w:rFonts w:ascii="Times New Roman" w:hAnsi="Times New Roman"/>
          <w:sz w:val="28"/>
          <w:szCs w:val="28"/>
        </w:rPr>
        <w:t>Белянин П.Н.</w:t>
      </w:r>
      <w:r>
        <w:rPr>
          <w:rFonts w:ascii="Times New Roman" w:hAnsi="Times New Roman"/>
          <w:sz w:val="28"/>
          <w:szCs w:val="28"/>
        </w:rPr>
        <w:t xml:space="preserve"> </w:t>
      </w:r>
      <w:r w:rsidRPr="00E676F2">
        <w:rPr>
          <w:rFonts w:ascii="Times New Roman" w:hAnsi="Times New Roman"/>
          <w:sz w:val="28"/>
          <w:szCs w:val="28"/>
        </w:rPr>
        <w:t>Робототехнические системы для машиностроения</w:t>
      </w:r>
      <w:r>
        <w:rPr>
          <w:rFonts w:ascii="Times New Roman" w:hAnsi="Times New Roman"/>
          <w:sz w:val="28"/>
          <w:szCs w:val="28"/>
        </w:rPr>
        <w:t>. М.: Машиностроение, 1986 г.</w:t>
      </w:r>
    </w:p>
    <w:p w:rsidR="003241F0" w:rsidRDefault="003241F0" w:rsidP="003241F0">
      <w:pPr>
        <w:spacing w:line="360" w:lineRule="auto"/>
        <w:ind w:firstLine="709"/>
        <w:jc w:val="both"/>
        <w:rPr>
          <w:rFonts w:ascii="Times New Roman" w:hAnsi="Times New Roman"/>
          <w:sz w:val="28"/>
          <w:szCs w:val="28"/>
        </w:rPr>
      </w:pPr>
      <w:r>
        <w:rPr>
          <w:rFonts w:ascii="Times New Roman" w:hAnsi="Times New Roman"/>
          <w:sz w:val="28"/>
          <w:szCs w:val="28"/>
        </w:rPr>
        <w:t xml:space="preserve">6. </w:t>
      </w:r>
      <w:r w:rsidRPr="00E676F2">
        <w:rPr>
          <w:rFonts w:ascii="Times New Roman" w:hAnsi="Times New Roman"/>
          <w:sz w:val="28"/>
          <w:szCs w:val="28"/>
        </w:rPr>
        <w:t xml:space="preserve">Козлов Л.В. и др. Моделирование тепловых режимов космического аппарата и окружающей его среды. Под ред. академика Г.И. Петрова. </w:t>
      </w:r>
      <w:r>
        <w:rPr>
          <w:rFonts w:ascii="Times New Roman" w:hAnsi="Times New Roman"/>
          <w:sz w:val="28"/>
          <w:szCs w:val="28"/>
        </w:rPr>
        <w:t>М.: Машиностроение, 1974 г.</w:t>
      </w:r>
    </w:p>
    <w:p w:rsidR="003241F0" w:rsidRDefault="003241F0" w:rsidP="006560B3">
      <w:pPr>
        <w:numPr>
          <w:ilvl w:val="0"/>
          <w:numId w:val="14"/>
        </w:numPr>
        <w:suppressAutoHyphens w:val="0"/>
        <w:spacing w:line="360" w:lineRule="auto"/>
        <w:ind w:left="0" w:firstLine="709"/>
        <w:jc w:val="both"/>
        <w:rPr>
          <w:rFonts w:ascii="Times New Roman" w:hAnsi="Times New Roman"/>
          <w:sz w:val="28"/>
          <w:szCs w:val="28"/>
        </w:rPr>
      </w:pPr>
      <w:proofErr w:type="spellStart"/>
      <w:r w:rsidRPr="00EA6F39">
        <w:rPr>
          <w:rFonts w:ascii="Times New Roman" w:hAnsi="Times New Roman"/>
          <w:sz w:val="28"/>
          <w:szCs w:val="28"/>
        </w:rPr>
        <w:t>Аэроквантум</w:t>
      </w:r>
      <w:proofErr w:type="spellEnd"/>
      <w:r w:rsidRPr="00EA6F39">
        <w:rPr>
          <w:rFonts w:ascii="Times New Roman" w:hAnsi="Times New Roman"/>
          <w:sz w:val="28"/>
          <w:szCs w:val="28"/>
        </w:rPr>
        <w:t xml:space="preserve"> </w:t>
      </w:r>
      <w:proofErr w:type="spellStart"/>
      <w:r w:rsidRPr="00EA6F39">
        <w:rPr>
          <w:rFonts w:ascii="Times New Roman" w:hAnsi="Times New Roman"/>
          <w:sz w:val="28"/>
          <w:szCs w:val="28"/>
        </w:rPr>
        <w:t>тулкит</w:t>
      </w:r>
      <w:proofErr w:type="spellEnd"/>
      <w:r w:rsidRPr="00EA6F39">
        <w:rPr>
          <w:rFonts w:ascii="Times New Roman" w:hAnsi="Times New Roman"/>
          <w:sz w:val="28"/>
          <w:szCs w:val="28"/>
        </w:rPr>
        <w:t xml:space="preserve">. Александр Фоменко. – 2-е изд., </w:t>
      </w:r>
      <w:proofErr w:type="spellStart"/>
      <w:r w:rsidRPr="00EA6F39">
        <w:rPr>
          <w:rFonts w:ascii="Times New Roman" w:hAnsi="Times New Roman"/>
          <w:sz w:val="28"/>
          <w:szCs w:val="28"/>
        </w:rPr>
        <w:t>перераб</w:t>
      </w:r>
      <w:proofErr w:type="spellEnd"/>
      <w:proofErr w:type="gramStart"/>
      <w:r w:rsidRPr="00EA6F39">
        <w:rPr>
          <w:rFonts w:ascii="Times New Roman" w:hAnsi="Times New Roman"/>
          <w:sz w:val="28"/>
          <w:szCs w:val="28"/>
        </w:rPr>
        <w:t>.</w:t>
      </w:r>
      <w:proofErr w:type="gramEnd"/>
      <w:r w:rsidRPr="00EA6F39">
        <w:rPr>
          <w:rFonts w:ascii="Times New Roman" w:hAnsi="Times New Roman"/>
          <w:sz w:val="28"/>
          <w:szCs w:val="28"/>
        </w:rPr>
        <w:t xml:space="preserve"> и доп. – М.: Фонд новых форм развития образования, 20</w:t>
      </w:r>
      <w:r>
        <w:rPr>
          <w:rFonts w:ascii="Times New Roman" w:hAnsi="Times New Roman"/>
          <w:sz w:val="28"/>
          <w:szCs w:val="28"/>
        </w:rPr>
        <w:t>19 г. /</w:t>
      </w:r>
      <w:r w:rsidRPr="00EA6F39">
        <w:rPr>
          <w:rFonts w:ascii="Times New Roman" w:hAnsi="Times New Roman"/>
          <w:sz w:val="28"/>
          <w:szCs w:val="28"/>
        </w:rPr>
        <w:t xml:space="preserve">Базовая серия </w:t>
      </w:r>
      <w:r w:rsidRPr="00C56C12">
        <w:rPr>
          <w:rFonts w:ascii="Times New Roman" w:hAnsi="Times New Roman"/>
          <w:sz w:val="28"/>
          <w:szCs w:val="28"/>
        </w:rPr>
        <w:t>Методический инструментарий наставника «</w:t>
      </w:r>
      <w:proofErr w:type="spellStart"/>
      <w:r w:rsidRPr="00C56C12">
        <w:rPr>
          <w:rFonts w:ascii="Times New Roman" w:hAnsi="Times New Roman"/>
          <w:sz w:val="28"/>
          <w:szCs w:val="28"/>
        </w:rPr>
        <w:t>КванториумТулкит</w:t>
      </w:r>
      <w:proofErr w:type="spellEnd"/>
      <w:r w:rsidRPr="00C56C12">
        <w:rPr>
          <w:rFonts w:ascii="Times New Roman" w:hAnsi="Times New Roman"/>
          <w:sz w:val="28"/>
          <w:szCs w:val="28"/>
        </w:rPr>
        <w:t>»</w:t>
      </w:r>
      <w:r>
        <w:rPr>
          <w:rFonts w:ascii="Times New Roman" w:hAnsi="Times New Roman"/>
          <w:sz w:val="28"/>
          <w:szCs w:val="28"/>
        </w:rPr>
        <w:t>.</w:t>
      </w:r>
      <w:r w:rsidRPr="00C56C12">
        <w:rPr>
          <w:rFonts w:ascii="Times New Roman" w:hAnsi="Times New Roman"/>
          <w:sz w:val="28"/>
          <w:szCs w:val="28"/>
        </w:rPr>
        <w:t xml:space="preserve">  </w:t>
      </w:r>
    </w:p>
    <w:p w:rsidR="003241F0" w:rsidRPr="00EF7DB2" w:rsidRDefault="003241F0" w:rsidP="006560B3">
      <w:pPr>
        <w:pStyle w:val="a9"/>
        <w:numPr>
          <w:ilvl w:val="0"/>
          <w:numId w:val="14"/>
        </w:numPr>
        <w:suppressAutoHyphens w:val="0"/>
        <w:spacing w:line="360" w:lineRule="auto"/>
        <w:ind w:left="0" w:firstLine="709"/>
        <w:jc w:val="both"/>
        <w:rPr>
          <w:rFonts w:ascii="Times New Roman" w:eastAsia="Times New Roman" w:hAnsi="Times New Roman"/>
          <w:sz w:val="28"/>
          <w:szCs w:val="24"/>
          <w:lang w:eastAsia="ru-RU"/>
        </w:rPr>
      </w:pPr>
      <w:proofErr w:type="spellStart"/>
      <w:r w:rsidRPr="00EF7DB2">
        <w:rPr>
          <w:rFonts w:ascii="Times New Roman" w:eastAsia="Times New Roman" w:hAnsi="Times New Roman"/>
          <w:sz w:val="28"/>
          <w:szCs w:val="24"/>
          <w:lang w:eastAsia="ru-RU"/>
        </w:rPr>
        <w:lastRenderedPageBreak/>
        <w:t>Боронина</w:t>
      </w:r>
      <w:proofErr w:type="spellEnd"/>
      <w:r w:rsidRPr="00EF7DB2">
        <w:rPr>
          <w:rFonts w:ascii="Times New Roman" w:eastAsia="Times New Roman" w:hAnsi="Times New Roman"/>
          <w:sz w:val="28"/>
          <w:szCs w:val="24"/>
          <w:lang w:eastAsia="ru-RU"/>
        </w:rPr>
        <w:t>, Л.</w:t>
      </w:r>
      <w:r>
        <w:rPr>
          <w:rFonts w:ascii="Times New Roman" w:eastAsia="Times New Roman" w:hAnsi="Times New Roman"/>
          <w:sz w:val="28"/>
          <w:szCs w:val="24"/>
          <w:lang w:eastAsia="ru-RU"/>
        </w:rPr>
        <w:t xml:space="preserve"> Н. Основы управления проектами</w:t>
      </w:r>
      <w:r w:rsidRPr="00EF7DB2">
        <w:rPr>
          <w:rFonts w:ascii="Times New Roman" w:eastAsia="Times New Roman" w:hAnsi="Times New Roman"/>
          <w:sz w:val="28"/>
          <w:szCs w:val="24"/>
          <w:lang w:eastAsia="ru-RU"/>
        </w:rPr>
        <w:t xml:space="preserve">: [учеб. пособие] / Л. Н. </w:t>
      </w:r>
      <w:proofErr w:type="spellStart"/>
      <w:r w:rsidRPr="00EF7DB2">
        <w:rPr>
          <w:rFonts w:ascii="Times New Roman" w:eastAsia="Times New Roman" w:hAnsi="Times New Roman"/>
          <w:sz w:val="28"/>
          <w:szCs w:val="24"/>
          <w:lang w:eastAsia="ru-RU"/>
        </w:rPr>
        <w:t>Боронина</w:t>
      </w:r>
      <w:proofErr w:type="spellEnd"/>
      <w:r w:rsidRPr="00EF7DB2">
        <w:rPr>
          <w:rFonts w:ascii="Times New Roman" w:eastAsia="Times New Roman" w:hAnsi="Times New Roman"/>
          <w:sz w:val="28"/>
          <w:szCs w:val="24"/>
          <w:lang w:eastAsia="ru-RU"/>
        </w:rPr>
        <w:t xml:space="preserve">, З. В. </w:t>
      </w:r>
      <w:proofErr w:type="spellStart"/>
      <w:r w:rsidRPr="00EF7DB2">
        <w:rPr>
          <w:rFonts w:ascii="Times New Roman" w:eastAsia="Times New Roman" w:hAnsi="Times New Roman"/>
          <w:sz w:val="28"/>
          <w:szCs w:val="24"/>
          <w:lang w:eastAsia="ru-RU"/>
        </w:rPr>
        <w:t>Сенук</w:t>
      </w:r>
      <w:proofErr w:type="spellEnd"/>
      <w:r w:rsidRPr="00EF7DB2">
        <w:rPr>
          <w:rFonts w:ascii="Times New Roman" w:eastAsia="Times New Roman" w:hAnsi="Times New Roman"/>
          <w:sz w:val="28"/>
          <w:szCs w:val="24"/>
          <w:lang w:eastAsia="ru-RU"/>
        </w:rPr>
        <w:t xml:space="preserve">; М-во образования и науки Рос. Федерации, Урал. </w:t>
      </w:r>
      <w:proofErr w:type="spellStart"/>
      <w:r w:rsidRPr="00EF7DB2">
        <w:rPr>
          <w:rFonts w:ascii="Times New Roman" w:eastAsia="Times New Roman" w:hAnsi="Times New Roman"/>
          <w:sz w:val="28"/>
          <w:szCs w:val="24"/>
          <w:lang w:eastAsia="ru-RU"/>
        </w:rPr>
        <w:t>федер</w:t>
      </w:r>
      <w:proofErr w:type="spellEnd"/>
      <w:r w:rsidRPr="00EF7DB2">
        <w:rPr>
          <w:rFonts w:ascii="Times New Roman" w:eastAsia="Times New Roman" w:hAnsi="Times New Roman"/>
          <w:sz w:val="28"/>
          <w:szCs w:val="24"/>
          <w:lang w:eastAsia="ru-RU"/>
        </w:rPr>
        <w:t xml:space="preserve">. ун-т. 2-e изд., доп. </w:t>
      </w:r>
      <w:r w:rsidRPr="00CF4AFC">
        <w:rPr>
          <w:rFonts w:ascii="Times New Roman" w:eastAsia="Times New Roman" w:hAnsi="Times New Roman"/>
          <w:sz w:val="28"/>
          <w:szCs w:val="24"/>
          <w:lang w:eastAsia="ru-RU"/>
        </w:rPr>
        <w:t>–</w:t>
      </w:r>
      <w:r w:rsidRPr="00EF7DB2">
        <w:rPr>
          <w:rFonts w:ascii="Times New Roman" w:eastAsia="Times New Roman" w:hAnsi="Times New Roman"/>
          <w:sz w:val="28"/>
          <w:szCs w:val="24"/>
          <w:lang w:eastAsia="ru-RU"/>
        </w:rPr>
        <w:t xml:space="preserve"> Екатеринбург: Изд-во Урал. ун-та, 2016</w:t>
      </w:r>
      <w:r>
        <w:rPr>
          <w:rFonts w:ascii="Times New Roman" w:eastAsia="Times New Roman" w:hAnsi="Times New Roman"/>
          <w:sz w:val="28"/>
          <w:szCs w:val="24"/>
          <w:lang w:eastAsia="ru-RU"/>
        </w:rPr>
        <w:t xml:space="preserve"> г.</w:t>
      </w:r>
    </w:p>
    <w:p w:rsidR="003241F0" w:rsidRDefault="003241F0" w:rsidP="006560B3">
      <w:pPr>
        <w:pStyle w:val="a9"/>
        <w:numPr>
          <w:ilvl w:val="0"/>
          <w:numId w:val="14"/>
        </w:numPr>
        <w:suppressAutoHyphens w:val="0"/>
        <w:spacing w:line="360" w:lineRule="auto"/>
        <w:ind w:left="0" w:firstLine="709"/>
        <w:jc w:val="both"/>
        <w:rPr>
          <w:rFonts w:ascii="Times New Roman" w:eastAsia="Times New Roman" w:hAnsi="Times New Roman"/>
          <w:sz w:val="28"/>
          <w:szCs w:val="24"/>
          <w:lang w:eastAsia="ru-RU"/>
        </w:rPr>
      </w:pPr>
      <w:r w:rsidRPr="00EF7DB2">
        <w:rPr>
          <w:rFonts w:ascii="Times New Roman" w:eastAsia="Times New Roman" w:hAnsi="Times New Roman"/>
          <w:sz w:val="28"/>
          <w:szCs w:val="24"/>
          <w:lang w:eastAsia="ru-RU"/>
        </w:rPr>
        <w:t xml:space="preserve">Основы компьютерного моделирования радиоэлектронных систем и сигналов /Кудряков С.А., Соболев Е.В., Рубцов Е.А., </w:t>
      </w:r>
      <w:proofErr w:type="spellStart"/>
      <w:r w:rsidRPr="00EF7DB2">
        <w:rPr>
          <w:rFonts w:ascii="Times New Roman" w:eastAsia="Times New Roman" w:hAnsi="Times New Roman"/>
          <w:sz w:val="28"/>
          <w:szCs w:val="24"/>
          <w:lang w:eastAsia="ru-RU"/>
        </w:rPr>
        <w:t>Кульчицкий</w:t>
      </w:r>
      <w:proofErr w:type="spellEnd"/>
      <w:r w:rsidRPr="00EF7DB2">
        <w:rPr>
          <w:rFonts w:ascii="Times New Roman" w:eastAsia="Times New Roman" w:hAnsi="Times New Roman"/>
          <w:sz w:val="28"/>
          <w:szCs w:val="24"/>
          <w:lang w:eastAsia="ru-RU"/>
        </w:rPr>
        <w:t xml:space="preserve"> В.К., Самойлов В.А. (Учебное </w:t>
      </w:r>
      <w:r>
        <w:rPr>
          <w:rFonts w:ascii="Times New Roman" w:eastAsia="Times New Roman" w:hAnsi="Times New Roman"/>
          <w:sz w:val="28"/>
          <w:szCs w:val="24"/>
          <w:lang w:eastAsia="ru-RU"/>
        </w:rPr>
        <w:t xml:space="preserve">пособие). </w:t>
      </w:r>
      <w:r w:rsidRPr="00CF4AFC">
        <w:rPr>
          <w:rFonts w:ascii="Times New Roman" w:eastAsia="Times New Roman" w:hAnsi="Times New Roman"/>
          <w:sz w:val="28"/>
          <w:szCs w:val="24"/>
          <w:lang w:eastAsia="ru-RU"/>
        </w:rPr>
        <w:t>–</w:t>
      </w:r>
      <w:r>
        <w:rPr>
          <w:rFonts w:ascii="Times New Roman" w:eastAsia="Times New Roman" w:hAnsi="Times New Roman"/>
          <w:sz w:val="28"/>
          <w:szCs w:val="24"/>
          <w:lang w:eastAsia="ru-RU"/>
        </w:rPr>
        <w:t xml:space="preserve"> С. Пб. 2018 г.</w:t>
      </w:r>
      <w:r w:rsidRPr="00EF7DB2">
        <w:rPr>
          <w:rFonts w:ascii="Times New Roman" w:eastAsia="Times New Roman" w:hAnsi="Times New Roman"/>
          <w:sz w:val="28"/>
          <w:szCs w:val="24"/>
          <w:lang w:eastAsia="ru-RU"/>
        </w:rPr>
        <w:t xml:space="preserve"> </w:t>
      </w:r>
    </w:p>
    <w:p w:rsidR="003241F0" w:rsidRPr="00EF7DB2" w:rsidRDefault="003241F0" w:rsidP="006560B3">
      <w:pPr>
        <w:pStyle w:val="a9"/>
        <w:numPr>
          <w:ilvl w:val="0"/>
          <w:numId w:val="14"/>
        </w:numPr>
        <w:suppressAutoHyphens w:val="0"/>
        <w:spacing w:line="360" w:lineRule="auto"/>
        <w:ind w:left="0" w:firstLine="709"/>
        <w:jc w:val="both"/>
        <w:rPr>
          <w:rFonts w:ascii="Times New Roman" w:eastAsia="Times New Roman" w:hAnsi="Times New Roman"/>
          <w:sz w:val="28"/>
          <w:szCs w:val="24"/>
          <w:lang w:eastAsia="ru-RU"/>
        </w:rPr>
      </w:pPr>
      <w:r w:rsidRPr="00EF7DB2">
        <w:rPr>
          <w:rFonts w:ascii="Times New Roman" w:eastAsia="Times New Roman" w:hAnsi="Times New Roman"/>
          <w:sz w:val="28"/>
          <w:szCs w:val="24"/>
          <w:lang w:eastAsia="ru-RU"/>
        </w:rPr>
        <w:t>Сирота, А.А. Компьютерное моделирование и оценка эффективности сложных систем. / А.А.</w:t>
      </w:r>
      <w:r>
        <w:rPr>
          <w:rFonts w:ascii="Times New Roman" w:eastAsia="Times New Roman" w:hAnsi="Times New Roman"/>
          <w:sz w:val="28"/>
          <w:szCs w:val="24"/>
          <w:lang w:eastAsia="ru-RU"/>
        </w:rPr>
        <w:t xml:space="preserve"> Сирота. </w:t>
      </w:r>
      <w:r w:rsidRPr="00CF4AFC">
        <w:rPr>
          <w:rFonts w:ascii="Times New Roman" w:eastAsia="Times New Roman" w:hAnsi="Times New Roman"/>
          <w:sz w:val="28"/>
          <w:szCs w:val="24"/>
          <w:lang w:eastAsia="ru-RU"/>
        </w:rPr>
        <w:t>–</w:t>
      </w:r>
      <w:r>
        <w:rPr>
          <w:rFonts w:ascii="Times New Roman" w:eastAsia="Times New Roman" w:hAnsi="Times New Roman"/>
          <w:sz w:val="28"/>
          <w:szCs w:val="24"/>
          <w:lang w:eastAsia="ru-RU"/>
        </w:rPr>
        <w:t xml:space="preserve"> М.: </w:t>
      </w:r>
      <w:proofErr w:type="spellStart"/>
      <w:r>
        <w:rPr>
          <w:rFonts w:ascii="Times New Roman" w:eastAsia="Times New Roman" w:hAnsi="Times New Roman"/>
          <w:sz w:val="28"/>
          <w:szCs w:val="24"/>
          <w:lang w:eastAsia="ru-RU"/>
        </w:rPr>
        <w:t>Техносфера</w:t>
      </w:r>
      <w:proofErr w:type="spellEnd"/>
      <w:r>
        <w:rPr>
          <w:rFonts w:ascii="Times New Roman" w:eastAsia="Times New Roman" w:hAnsi="Times New Roman"/>
          <w:sz w:val="28"/>
          <w:szCs w:val="24"/>
          <w:lang w:eastAsia="ru-RU"/>
        </w:rPr>
        <w:t>, 2006 г.</w:t>
      </w:r>
    </w:p>
    <w:p w:rsidR="003241F0" w:rsidRPr="00C56C12" w:rsidRDefault="003241F0" w:rsidP="003241F0">
      <w:pPr>
        <w:spacing w:line="360" w:lineRule="auto"/>
        <w:ind w:firstLine="709"/>
        <w:jc w:val="both"/>
        <w:rPr>
          <w:rFonts w:ascii="Times New Roman" w:hAnsi="Times New Roman"/>
          <w:sz w:val="28"/>
          <w:szCs w:val="28"/>
        </w:rPr>
      </w:pPr>
    </w:p>
    <w:p w:rsidR="003241F0" w:rsidRPr="00E676F2" w:rsidRDefault="003241F0" w:rsidP="003241F0">
      <w:pPr>
        <w:spacing w:line="360" w:lineRule="auto"/>
        <w:ind w:firstLine="709"/>
        <w:jc w:val="center"/>
        <w:rPr>
          <w:rFonts w:ascii="Times New Roman" w:hAnsi="Times New Roman"/>
          <w:b/>
          <w:sz w:val="28"/>
          <w:szCs w:val="28"/>
        </w:rPr>
      </w:pPr>
      <w:r w:rsidRPr="00E676F2">
        <w:rPr>
          <w:rFonts w:ascii="Times New Roman" w:hAnsi="Times New Roman"/>
          <w:b/>
          <w:sz w:val="28"/>
          <w:szCs w:val="28"/>
        </w:rPr>
        <w:t>Интернет-ресурсы:</w:t>
      </w:r>
    </w:p>
    <w:p w:rsidR="003241F0" w:rsidRDefault="003241F0" w:rsidP="003241F0">
      <w:pPr>
        <w:pStyle w:val="style13335525950000000407msonormal"/>
        <w:spacing w:before="0" w:beforeAutospacing="0" w:after="0" w:afterAutospacing="0" w:line="360" w:lineRule="auto"/>
        <w:ind w:firstLine="709"/>
        <w:jc w:val="both"/>
        <w:rPr>
          <w:sz w:val="28"/>
          <w:szCs w:val="28"/>
        </w:rPr>
      </w:pPr>
      <w:r>
        <w:rPr>
          <w:sz w:val="28"/>
          <w:szCs w:val="28"/>
        </w:rPr>
        <w:t xml:space="preserve">1. </w:t>
      </w:r>
      <w:bookmarkStart w:id="32" w:name="_Hlk72796423"/>
      <w:r w:rsidRPr="00C317F6">
        <w:rPr>
          <w:sz w:val="28"/>
          <w:szCs w:val="28"/>
        </w:rPr>
        <w:t xml:space="preserve">Как управлять проектами с помощью </w:t>
      </w:r>
      <w:proofErr w:type="spellStart"/>
      <w:r w:rsidRPr="00C317F6">
        <w:rPr>
          <w:sz w:val="28"/>
          <w:szCs w:val="28"/>
        </w:rPr>
        <w:t>Trello</w:t>
      </w:r>
      <w:proofErr w:type="spellEnd"/>
      <w:r w:rsidRPr="00C317F6">
        <w:rPr>
          <w:sz w:val="28"/>
          <w:szCs w:val="28"/>
        </w:rPr>
        <w:t>:</w:t>
      </w:r>
      <w:r w:rsidRPr="00C317F6">
        <w:rPr>
          <w:rStyle w:val="c1"/>
          <w:color w:val="000000"/>
          <w:sz w:val="28"/>
          <w:szCs w:val="28"/>
          <w:bdr w:val="none" w:sz="0" w:space="0" w:color="auto" w:frame="1"/>
        </w:rPr>
        <w:t xml:space="preserve"> [Электронный ресурс]. URL: </w:t>
      </w:r>
      <w:hyperlink r:id="rId52" w:history="1">
        <w:r w:rsidRPr="00C317F6">
          <w:rPr>
            <w:color w:val="0000FF"/>
            <w:sz w:val="28"/>
            <w:szCs w:val="28"/>
            <w:u w:val="single"/>
            <w:lang w:val="en-US"/>
          </w:rPr>
          <w:t>https</w:t>
        </w:r>
        <w:r w:rsidRPr="00CF4AFC">
          <w:rPr>
            <w:color w:val="0000FF"/>
            <w:sz w:val="28"/>
            <w:szCs w:val="28"/>
            <w:u w:val="single"/>
          </w:rPr>
          <w:t>://</w:t>
        </w:r>
        <w:proofErr w:type="spellStart"/>
        <w:r w:rsidRPr="00C317F6">
          <w:rPr>
            <w:color w:val="0000FF"/>
            <w:sz w:val="28"/>
            <w:szCs w:val="28"/>
            <w:u w:val="single"/>
            <w:lang w:val="en-US"/>
          </w:rPr>
          <w:t>allo</w:t>
        </w:r>
        <w:proofErr w:type="spellEnd"/>
        <w:r w:rsidRPr="00CF4AFC">
          <w:rPr>
            <w:color w:val="0000FF"/>
            <w:sz w:val="28"/>
            <w:szCs w:val="28"/>
            <w:u w:val="single"/>
          </w:rPr>
          <w:t>.</w:t>
        </w:r>
        <w:proofErr w:type="spellStart"/>
        <w:r w:rsidRPr="00C317F6">
          <w:rPr>
            <w:color w:val="0000FF"/>
            <w:sz w:val="28"/>
            <w:szCs w:val="28"/>
            <w:u w:val="single"/>
            <w:lang w:val="en-US"/>
          </w:rPr>
          <w:t>tochka</w:t>
        </w:r>
        <w:proofErr w:type="spellEnd"/>
        <w:r w:rsidRPr="00CF4AFC">
          <w:rPr>
            <w:color w:val="0000FF"/>
            <w:sz w:val="28"/>
            <w:szCs w:val="28"/>
            <w:u w:val="single"/>
          </w:rPr>
          <w:t>.</w:t>
        </w:r>
        <w:r w:rsidRPr="00C317F6">
          <w:rPr>
            <w:color w:val="0000FF"/>
            <w:sz w:val="28"/>
            <w:szCs w:val="28"/>
            <w:u w:val="single"/>
            <w:lang w:val="en-US"/>
          </w:rPr>
          <w:t>com</w:t>
        </w:r>
        <w:r w:rsidRPr="00CF4AFC">
          <w:rPr>
            <w:color w:val="0000FF"/>
            <w:sz w:val="28"/>
            <w:szCs w:val="28"/>
            <w:u w:val="single"/>
          </w:rPr>
          <w:t>/</w:t>
        </w:r>
        <w:proofErr w:type="spellStart"/>
        <w:r w:rsidRPr="00C317F6">
          <w:rPr>
            <w:color w:val="0000FF"/>
            <w:sz w:val="28"/>
            <w:szCs w:val="28"/>
            <w:u w:val="single"/>
            <w:lang w:val="en-US"/>
          </w:rPr>
          <w:t>trello</w:t>
        </w:r>
        <w:proofErr w:type="spellEnd"/>
      </w:hyperlink>
      <w:bookmarkEnd w:id="32"/>
    </w:p>
    <w:p w:rsidR="003241F0" w:rsidRPr="00643FA1" w:rsidRDefault="003241F0" w:rsidP="003241F0">
      <w:pPr>
        <w:pStyle w:val="style13335525950000000407msonormal"/>
        <w:spacing w:before="0" w:beforeAutospacing="0" w:after="0" w:afterAutospacing="0" w:line="360" w:lineRule="auto"/>
        <w:ind w:firstLine="709"/>
        <w:jc w:val="both"/>
        <w:rPr>
          <w:rStyle w:val="ab"/>
          <w:sz w:val="28"/>
          <w:szCs w:val="28"/>
        </w:rPr>
      </w:pPr>
      <w:r>
        <w:rPr>
          <w:sz w:val="28"/>
          <w:szCs w:val="28"/>
        </w:rPr>
        <w:t xml:space="preserve">2. </w:t>
      </w:r>
      <w:r w:rsidRPr="00C317F6">
        <w:rPr>
          <w:sz w:val="28"/>
          <w:szCs w:val="28"/>
        </w:rPr>
        <w:t xml:space="preserve">Информационный онлайн-портал «Ключ на старт. Космос для детей»/ </w:t>
      </w:r>
      <w:proofErr w:type="spellStart"/>
      <w:r w:rsidRPr="00C317F6">
        <w:rPr>
          <w:sz w:val="28"/>
          <w:szCs w:val="28"/>
        </w:rPr>
        <w:t>Роскосмос</w:t>
      </w:r>
      <w:proofErr w:type="spellEnd"/>
      <w:r w:rsidRPr="00C317F6">
        <w:rPr>
          <w:rStyle w:val="c1"/>
          <w:color w:val="000000"/>
          <w:sz w:val="28"/>
          <w:szCs w:val="28"/>
          <w:bdr w:val="none" w:sz="0" w:space="0" w:color="auto" w:frame="1"/>
        </w:rPr>
        <w:t xml:space="preserve">: [Электронный ресурс]. URL: </w:t>
      </w:r>
      <w:hyperlink r:id="rId53" w:history="1">
        <w:r w:rsidRPr="00C317F6">
          <w:rPr>
            <w:rStyle w:val="ab"/>
            <w:sz w:val="28"/>
            <w:szCs w:val="28"/>
          </w:rPr>
          <w:t>https://space4kids.ru/</w:t>
        </w:r>
      </w:hyperlink>
    </w:p>
    <w:p w:rsidR="003241F0" w:rsidRPr="00EC455A" w:rsidRDefault="003241F0" w:rsidP="006560B3">
      <w:pPr>
        <w:numPr>
          <w:ilvl w:val="1"/>
          <w:numId w:val="15"/>
        </w:numPr>
        <w:suppressAutoHyphens w:val="0"/>
        <w:spacing w:line="360" w:lineRule="auto"/>
        <w:ind w:left="0" w:firstLine="709"/>
        <w:jc w:val="both"/>
        <w:rPr>
          <w:rFonts w:ascii="Times New Roman" w:hAnsi="Times New Roman"/>
          <w:bCs/>
          <w:sz w:val="28"/>
          <w:szCs w:val="28"/>
        </w:rPr>
      </w:pPr>
      <w:r w:rsidRPr="00C04DAF">
        <w:rPr>
          <w:rFonts w:ascii="Times New Roman" w:hAnsi="Times New Roman"/>
          <w:bCs/>
          <w:sz w:val="28"/>
          <w:szCs w:val="28"/>
        </w:rPr>
        <w:t>Электронно-библиотечная система/ Hi-News.ru</w:t>
      </w:r>
      <w:r>
        <w:rPr>
          <w:rFonts w:ascii="Times New Roman" w:hAnsi="Times New Roman"/>
          <w:bCs/>
          <w:sz w:val="28"/>
          <w:szCs w:val="28"/>
        </w:rPr>
        <w:t xml:space="preserve">: </w:t>
      </w:r>
      <w:r w:rsidRPr="00EC455A">
        <w:rPr>
          <w:rStyle w:val="c1"/>
          <w:rFonts w:ascii="Times New Roman" w:hAnsi="Times New Roman"/>
          <w:color w:val="000000"/>
          <w:sz w:val="28"/>
          <w:szCs w:val="28"/>
          <w:bdr w:val="none" w:sz="0" w:space="0" w:color="auto" w:frame="1"/>
        </w:rPr>
        <w:t>[Электронный ресурс]. URL:</w:t>
      </w:r>
      <w:r>
        <w:rPr>
          <w:rFonts w:ascii="Times New Roman" w:hAnsi="Times New Roman"/>
          <w:b/>
          <w:sz w:val="28"/>
          <w:szCs w:val="28"/>
        </w:rPr>
        <w:t xml:space="preserve"> </w:t>
      </w:r>
      <w:hyperlink r:id="rId54" w:history="1">
        <w:r w:rsidRPr="00EC455A">
          <w:rPr>
            <w:rStyle w:val="ab"/>
            <w:rFonts w:ascii="Times New Roman" w:hAnsi="Times New Roman"/>
            <w:bCs/>
            <w:sz w:val="28"/>
            <w:szCs w:val="28"/>
          </w:rPr>
          <w:t>https://hi-news.</w:t>
        </w:r>
        <w:r w:rsidRPr="00EC455A">
          <w:rPr>
            <w:rStyle w:val="ab"/>
            <w:rFonts w:ascii="Times New Roman" w:hAnsi="Times New Roman"/>
            <w:bCs/>
            <w:sz w:val="28"/>
            <w:szCs w:val="28"/>
          </w:rPr>
          <w:t>r</w:t>
        </w:r>
        <w:r w:rsidRPr="00EC455A">
          <w:rPr>
            <w:rStyle w:val="ab"/>
            <w:rFonts w:ascii="Times New Roman" w:hAnsi="Times New Roman"/>
            <w:bCs/>
            <w:sz w:val="28"/>
            <w:szCs w:val="28"/>
          </w:rPr>
          <w:t>u/technology/kak-rabotayut-sputniki.html</w:t>
        </w:r>
      </w:hyperlink>
    </w:p>
    <w:p w:rsidR="003241F0" w:rsidRPr="00C73793" w:rsidRDefault="003241F0" w:rsidP="006560B3">
      <w:pPr>
        <w:numPr>
          <w:ilvl w:val="1"/>
          <w:numId w:val="15"/>
        </w:numPr>
        <w:suppressAutoHyphens w:val="0"/>
        <w:spacing w:line="360" w:lineRule="auto"/>
        <w:ind w:left="0" w:firstLine="709"/>
        <w:jc w:val="both"/>
        <w:rPr>
          <w:rFonts w:ascii="Times New Roman" w:hAnsi="Times New Roman"/>
          <w:sz w:val="28"/>
          <w:szCs w:val="28"/>
        </w:rPr>
      </w:pPr>
      <w:proofErr w:type="spellStart"/>
      <w:r w:rsidRPr="00C73793">
        <w:rPr>
          <w:rFonts w:ascii="Times New Roman" w:hAnsi="Times New Roman"/>
          <w:sz w:val="28"/>
          <w:szCs w:val="28"/>
        </w:rPr>
        <w:t>WorldSkills</w:t>
      </w:r>
      <w:proofErr w:type="spellEnd"/>
      <w:r w:rsidRPr="00C73793">
        <w:rPr>
          <w:rFonts w:ascii="Times New Roman" w:hAnsi="Times New Roman"/>
          <w:sz w:val="28"/>
          <w:szCs w:val="28"/>
        </w:rPr>
        <w:t xml:space="preserve"> </w:t>
      </w:r>
      <w:proofErr w:type="spellStart"/>
      <w:r w:rsidRPr="00C73793">
        <w:rPr>
          <w:rFonts w:ascii="Times New Roman" w:hAnsi="Times New Roman"/>
          <w:sz w:val="28"/>
          <w:szCs w:val="28"/>
        </w:rPr>
        <w:t>Russia</w:t>
      </w:r>
      <w:proofErr w:type="spellEnd"/>
      <w:r w:rsidRPr="00C73793">
        <w:rPr>
          <w:rFonts w:ascii="Times New Roman" w:hAnsi="Times New Roman"/>
          <w:sz w:val="28"/>
          <w:szCs w:val="28"/>
        </w:rPr>
        <w:t xml:space="preserve"> Молодые профессионалы// Рекомендованная конкурсная документация для региональных чемпионатов 2016/17// Режим доступа:</w:t>
      </w:r>
      <w:r w:rsidRPr="003241F0">
        <w:rPr>
          <w:rStyle w:val="60"/>
          <w:rFonts w:ascii="Times New Roman" w:eastAsia="Calibri" w:hAnsi="Times New Roman"/>
          <w:color w:val="000000"/>
          <w:sz w:val="28"/>
          <w:szCs w:val="28"/>
          <w:bdr w:val="none" w:sz="0" w:space="0" w:color="auto" w:frame="1"/>
          <w:lang w:val="ru-RU"/>
        </w:rPr>
        <w:t xml:space="preserve"> </w:t>
      </w:r>
      <w:r w:rsidRPr="000A0B5B">
        <w:rPr>
          <w:rStyle w:val="c1"/>
          <w:rFonts w:ascii="Times New Roman" w:hAnsi="Times New Roman"/>
          <w:color w:val="000000"/>
          <w:sz w:val="28"/>
          <w:szCs w:val="28"/>
          <w:bdr w:val="none" w:sz="0" w:space="0" w:color="auto" w:frame="1"/>
        </w:rPr>
        <w:t>[Электронный ресурс]. URL:</w:t>
      </w:r>
      <w:r w:rsidRPr="000A0B5B">
        <w:rPr>
          <w:rFonts w:ascii="Times New Roman" w:hAnsi="Times New Roman"/>
          <w:sz w:val="28"/>
          <w:szCs w:val="28"/>
        </w:rPr>
        <w:t xml:space="preserve"> </w:t>
      </w:r>
      <w:hyperlink r:id="rId55" w:history="1">
        <w:r w:rsidRPr="00D70DDE">
          <w:rPr>
            <w:rStyle w:val="ab"/>
            <w:rFonts w:ascii="Times New Roman" w:hAnsi="Times New Roman"/>
            <w:sz w:val="28"/>
            <w:szCs w:val="28"/>
          </w:rPr>
          <w:t>http://worldskills.ru/juniorskills/materialy/</w:t>
        </w:r>
      </w:hyperlink>
    </w:p>
    <w:p w:rsidR="003241F0" w:rsidRDefault="003241F0" w:rsidP="006560B3">
      <w:pPr>
        <w:numPr>
          <w:ilvl w:val="1"/>
          <w:numId w:val="15"/>
        </w:numPr>
        <w:suppressAutoHyphens w:val="0"/>
        <w:spacing w:line="360" w:lineRule="auto"/>
        <w:ind w:left="0" w:firstLine="709"/>
        <w:jc w:val="both"/>
        <w:rPr>
          <w:rFonts w:ascii="Times New Roman" w:hAnsi="Times New Roman"/>
          <w:bCs/>
          <w:sz w:val="28"/>
          <w:szCs w:val="28"/>
        </w:rPr>
      </w:pPr>
      <w:r w:rsidRPr="008D2A6B">
        <w:rPr>
          <w:rFonts w:ascii="Times New Roman" w:hAnsi="Times New Roman"/>
          <w:bCs/>
          <w:sz w:val="28"/>
          <w:szCs w:val="28"/>
        </w:rPr>
        <w:t xml:space="preserve">Онлайн-курс «Конструирование космической техники»: </w:t>
      </w:r>
      <w:hyperlink r:id="rId56" w:history="1">
        <w:r w:rsidRPr="003576E4">
          <w:rPr>
            <w:rStyle w:val="ab"/>
            <w:rFonts w:ascii="Times New Roman" w:hAnsi="Times New Roman"/>
            <w:bCs/>
            <w:sz w:val="28"/>
            <w:szCs w:val="28"/>
          </w:rPr>
          <w:t>https://stepik.org/course/2119</w:t>
        </w:r>
      </w:hyperlink>
    </w:p>
    <w:p w:rsidR="003241F0" w:rsidRPr="003241F0" w:rsidRDefault="003241F0" w:rsidP="006560B3">
      <w:pPr>
        <w:numPr>
          <w:ilvl w:val="1"/>
          <w:numId w:val="15"/>
        </w:numPr>
        <w:suppressAutoHyphens w:val="0"/>
        <w:spacing w:line="360" w:lineRule="auto"/>
        <w:ind w:left="0" w:firstLine="709"/>
        <w:jc w:val="both"/>
        <w:rPr>
          <w:rFonts w:ascii="Times New Roman" w:hAnsi="Times New Roman"/>
          <w:bCs/>
          <w:sz w:val="28"/>
          <w:szCs w:val="28"/>
          <w:lang w:val="en-US"/>
        </w:rPr>
      </w:pPr>
      <w:r w:rsidRPr="008D2A6B">
        <w:rPr>
          <w:rFonts w:ascii="Times New Roman" w:hAnsi="Times New Roman"/>
          <w:bCs/>
          <w:sz w:val="28"/>
          <w:szCs w:val="28"/>
        </w:rPr>
        <w:t xml:space="preserve"> Онлайн-курс «Современная космонавтика»:</w:t>
      </w:r>
      <w:r w:rsidRPr="000A0B5B">
        <w:rPr>
          <w:rStyle w:val="c1"/>
          <w:rFonts w:ascii="Times New Roman" w:hAnsi="Times New Roman"/>
          <w:color w:val="000000"/>
          <w:sz w:val="28"/>
          <w:szCs w:val="28"/>
          <w:bdr w:val="none" w:sz="0" w:space="0" w:color="auto" w:frame="1"/>
        </w:rPr>
        <w:t xml:space="preserve"> [Электронный ресурс]. </w:t>
      </w:r>
      <w:r w:rsidRPr="003241F0">
        <w:rPr>
          <w:rStyle w:val="c1"/>
          <w:rFonts w:ascii="Times New Roman" w:hAnsi="Times New Roman"/>
          <w:color w:val="000000"/>
          <w:sz w:val="28"/>
          <w:szCs w:val="28"/>
          <w:bdr w:val="none" w:sz="0" w:space="0" w:color="auto" w:frame="1"/>
          <w:lang w:val="en-US"/>
        </w:rPr>
        <w:t xml:space="preserve">URL: </w:t>
      </w:r>
      <w:r w:rsidRPr="003241F0">
        <w:rPr>
          <w:rFonts w:ascii="Times New Roman" w:hAnsi="Times New Roman"/>
          <w:bCs/>
          <w:sz w:val="28"/>
          <w:szCs w:val="28"/>
          <w:lang w:val="en-US"/>
        </w:rPr>
        <w:t xml:space="preserve"> </w:t>
      </w:r>
      <w:hyperlink r:id="rId57" w:history="1">
        <w:r w:rsidRPr="003241F0">
          <w:rPr>
            <w:rStyle w:val="ab"/>
            <w:rFonts w:ascii="Times New Roman" w:hAnsi="Times New Roman"/>
            <w:bCs/>
            <w:sz w:val="28"/>
            <w:szCs w:val="28"/>
            <w:lang w:val="en-US"/>
          </w:rPr>
          <w:t>https://stepik.org/course/650/</w:t>
        </w:r>
      </w:hyperlink>
    </w:p>
    <w:p w:rsidR="003241F0" w:rsidRPr="00F05BF6" w:rsidRDefault="003241F0" w:rsidP="006560B3">
      <w:pPr>
        <w:numPr>
          <w:ilvl w:val="1"/>
          <w:numId w:val="15"/>
        </w:numPr>
        <w:suppressAutoHyphens w:val="0"/>
        <w:spacing w:line="360" w:lineRule="auto"/>
        <w:ind w:left="0" w:firstLine="709"/>
        <w:jc w:val="both"/>
        <w:rPr>
          <w:rFonts w:ascii="Times New Roman" w:hAnsi="Times New Roman"/>
          <w:bCs/>
          <w:sz w:val="28"/>
          <w:szCs w:val="28"/>
        </w:rPr>
      </w:pPr>
      <w:r w:rsidRPr="008D2A6B">
        <w:rPr>
          <w:rFonts w:ascii="Times New Roman" w:hAnsi="Times New Roman"/>
          <w:bCs/>
          <w:sz w:val="28"/>
          <w:szCs w:val="28"/>
        </w:rPr>
        <w:t xml:space="preserve">Континент свободы // Свободно распространяемые программы для </w:t>
      </w:r>
      <w:proofErr w:type="spellStart"/>
      <w:r w:rsidRPr="008D2A6B">
        <w:rPr>
          <w:rFonts w:ascii="Times New Roman" w:hAnsi="Times New Roman"/>
          <w:bCs/>
          <w:sz w:val="28"/>
          <w:szCs w:val="28"/>
        </w:rPr>
        <w:t>Windows</w:t>
      </w:r>
      <w:proofErr w:type="spellEnd"/>
      <w:r w:rsidRPr="008D2A6B">
        <w:rPr>
          <w:rFonts w:ascii="Times New Roman" w:hAnsi="Times New Roman"/>
          <w:bCs/>
          <w:sz w:val="28"/>
          <w:szCs w:val="28"/>
        </w:rPr>
        <w:t>// Режим доступа:</w:t>
      </w:r>
      <w:r w:rsidRPr="00EC455A">
        <w:rPr>
          <w:rStyle w:val="c1"/>
          <w:color w:val="000000"/>
          <w:sz w:val="28"/>
          <w:szCs w:val="28"/>
          <w:bdr w:val="none" w:sz="0" w:space="0" w:color="auto" w:frame="1"/>
        </w:rPr>
        <w:t xml:space="preserve"> </w:t>
      </w:r>
      <w:bookmarkStart w:id="33" w:name="_Hlk72800244"/>
      <w:r w:rsidRPr="00EC455A">
        <w:rPr>
          <w:rStyle w:val="c1"/>
          <w:rFonts w:ascii="Times New Roman" w:hAnsi="Times New Roman"/>
          <w:color w:val="000000"/>
          <w:sz w:val="28"/>
          <w:szCs w:val="28"/>
          <w:bdr w:val="none" w:sz="0" w:space="0" w:color="auto" w:frame="1"/>
        </w:rPr>
        <w:t>[Электронный ресурс]. URL:</w:t>
      </w:r>
      <w:r w:rsidRPr="00C317F6">
        <w:rPr>
          <w:rStyle w:val="c1"/>
          <w:color w:val="000000"/>
          <w:sz w:val="28"/>
          <w:szCs w:val="28"/>
          <w:bdr w:val="none" w:sz="0" w:space="0" w:color="auto" w:frame="1"/>
        </w:rPr>
        <w:t xml:space="preserve"> </w:t>
      </w:r>
      <w:r w:rsidRPr="00F05BF6">
        <w:rPr>
          <w:rFonts w:ascii="Times New Roman" w:hAnsi="Times New Roman"/>
          <w:bCs/>
          <w:sz w:val="28"/>
          <w:szCs w:val="28"/>
        </w:rPr>
        <w:t xml:space="preserve"> </w:t>
      </w:r>
      <w:bookmarkEnd w:id="33"/>
      <w:r>
        <w:rPr>
          <w:rFonts w:ascii="Times New Roman" w:hAnsi="Times New Roman"/>
          <w:bCs/>
          <w:sz w:val="28"/>
          <w:szCs w:val="28"/>
        </w:rPr>
        <w:fldChar w:fldCharType="begin"/>
      </w:r>
      <w:r w:rsidRPr="00F05BF6">
        <w:rPr>
          <w:rFonts w:ascii="Times New Roman" w:hAnsi="Times New Roman"/>
          <w:bCs/>
          <w:sz w:val="28"/>
          <w:szCs w:val="28"/>
        </w:rPr>
        <w:instrText xml:space="preserve"> HYPERLINK "https://</w:instrText>
      </w:r>
      <w:r w:rsidRPr="008D2A6B">
        <w:rPr>
          <w:rFonts w:ascii="Times New Roman" w:hAnsi="Times New Roman"/>
          <w:bCs/>
          <w:sz w:val="28"/>
          <w:szCs w:val="28"/>
        </w:rPr>
        <w:instrText>континентсвободы</w:instrText>
      </w:r>
      <w:r w:rsidRPr="00F05BF6">
        <w:rPr>
          <w:rFonts w:ascii="Times New Roman" w:hAnsi="Times New Roman"/>
          <w:bCs/>
          <w:sz w:val="28"/>
          <w:szCs w:val="28"/>
        </w:rPr>
        <w:instrText>.</w:instrText>
      </w:r>
      <w:r w:rsidRPr="008D2A6B">
        <w:rPr>
          <w:rFonts w:ascii="Times New Roman" w:hAnsi="Times New Roman"/>
          <w:bCs/>
          <w:sz w:val="28"/>
          <w:szCs w:val="28"/>
        </w:rPr>
        <w:instrText>рф</w:instrText>
      </w:r>
      <w:r w:rsidRPr="00F05BF6">
        <w:rPr>
          <w:rFonts w:ascii="Times New Roman" w:hAnsi="Times New Roman"/>
          <w:bCs/>
          <w:sz w:val="28"/>
          <w:szCs w:val="28"/>
        </w:rPr>
        <w:instrText>/</w:instrText>
      </w:r>
      <w:r w:rsidRPr="008D2A6B">
        <w:rPr>
          <w:rFonts w:ascii="Times New Roman" w:hAnsi="Times New Roman"/>
          <w:bCs/>
          <w:sz w:val="28"/>
          <w:szCs w:val="28"/>
        </w:rPr>
        <w:instrText>другие</w:instrText>
      </w:r>
      <w:r w:rsidRPr="00F05BF6">
        <w:rPr>
          <w:rFonts w:ascii="Times New Roman" w:hAnsi="Times New Roman"/>
          <w:bCs/>
          <w:sz w:val="28"/>
          <w:szCs w:val="28"/>
        </w:rPr>
        <w:instrText>-</w:instrText>
      </w:r>
      <w:r w:rsidRPr="008D2A6B">
        <w:rPr>
          <w:rFonts w:ascii="Times New Roman" w:hAnsi="Times New Roman"/>
          <w:bCs/>
          <w:sz w:val="28"/>
          <w:szCs w:val="28"/>
        </w:rPr>
        <w:instrText>программы</w:instrText>
      </w:r>
      <w:r w:rsidRPr="00F05BF6">
        <w:rPr>
          <w:rFonts w:ascii="Times New Roman" w:hAnsi="Times New Roman"/>
          <w:bCs/>
          <w:sz w:val="28"/>
          <w:szCs w:val="28"/>
        </w:rPr>
        <w:instrText>/openrocket-</w:instrText>
      </w:r>
      <w:r w:rsidRPr="008D2A6B">
        <w:rPr>
          <w:rFonts w:ascii="Times New Roman" w:hAnsi="Times New Roman"/>
          <w:bCs/>
          <w:sz w:val="28"/>
          <w:szCs w:val="28"/>
        </w:rPr>
        <w:instrText>моделирование</w:instrText>
      </w:r>
      <w:r w:rsidRPr="00F05BF6">
        <w:rPr>
          <w:rFonts w:ascii="Times New Roman" w:hAnsi="Times New Roman"/>
          <w:bCs/>
          <w:sz w:val="28"/>
          <w:szCs w:val="28"/>
        </w:rPr>
        <w:instrText>-</w:instrText>
      </w:r>
      <w:r w:rsidRPr="008D2A6B">
        <w:rPr>
          <w:rFonts w:ascii="Times New Roman" w:hAnsi="Times New Roman"/>
          <w:bCs/>
          <w:sz w:val="28"/>
          <w:szCs w:val="28"/>
        </w:rPr>
        <w:instrText>ракет</w:instrText>
      </w:r>
      <w:r w:rsidRPr="00F05BF6">
        <w:rPr>
          <w:rFonts w:ascii="Times New Roman" w:hAnsi="Times New Roman"/>
          <w:bCs/>
          <w:sz w:val="28"/>
          <w:szCs w:val="28"/>
        </w:rPr>
        <w:instrText xml:space="preserve">.html" </w:instrText>
      </w:r>
      <w:r>
        <w:rPr>
          <w:rFonts w:ascii="Times New Roman" w:hAnsi="Times New Roman"/>
          <w:bCs/>
          <w:sz w:val="28"/>
          <w:szCs w:val="28"/>
        </w:rPr>
        <w:fldChar w:fldCharType="separate"/>
      </w:r>
      <w:r w:rsidRPr="00F05BF6">
        <w:rPr>
          <w:rStyle w:val="ab"/>
          <w:rFonts w:ascii="Times New Roman" w:hAnsi="Times New Roman"/>
          <w:bCs/>
          <w:sz w:val="28"/>
          <w:szCs w:val="28"/>
        </w:rPr>
        <w:t>https://</w:t>
      </w:r>
      <w:r w:rsidRPr="00387347">
        <w:rPr>
          <w:rStyle w:val="ab"/>
          <w:rFonts w:ascii="Times New Roman" w:hAnsi="Times New Roman"/>
          <w:bCs/>
          <w:sz w:val="28"/>
          <w:szCs w:val="28"/>
        </w:rPr>
        <w:t>континентсвободы</w:t>
      </w:r>
      <w:r w:rsidRPr="00F05BF6">
        <w:rPr>
          <w:rStyle w:val="ab"/>
          <w:rFonts w:ascii="Times New Roman" w:hAnsi="Times New Roman"/>
          <w:bCs/>
          <w:sz w:val="28"/>
          <w:szCs w:val="28"/>
        </w:rPr>
        <w:t>.</w:t>
      </w:r>
      <w:r w:rsidRPr="00387347">
        <w:rPr>
          <w:rStyle w:val="ab"/>
          <w:rFonts w:ascii="Times New Roman" w:hAnsi="Times New Roman"/>
          <w:bCs/>
          <w:sz w:val="28"/>
          <w:szCs w:val="28"/>
        </w:rPr>
        <w:t>рф</w:t>
      </w:r>
      <w:r w:rsidRPr="00F05BF6">
        <w:rPr>
          <w:rStyle w:val="ab"/>
          <w:rFonts w:ascii="Times New Roman" w:hAnsi="Times New Roman"/>
          <w:bCs/>
          <w:sz w:val="28"/>
          <w:szCs w:val="28"/>
        </w:rPr>
        <w:t>/</w:t>
      </w:r>
      <w:r w:rsidRPr="00387347">
        <w:rPr>
          <w:rStyle w:val="ab"/>
          <w:rFonts w:ascii="Times New Roman" w:hAnsi="Times New Roman"/>
          <w:bCs/>
          <w:sz w:val="28"/>
          <w:szCs w:val="28"/>
        </w:rPr>
        <w:t>другие</w:t>
      </w:r>
      <w:r w:rsidRPr="00F05BF6">
        <w:rPr>
          <w:rStyle w:val="ab"/>
          <w:rFonts w:ascii="Times New Roman" w:hAnsi="Times New Roman"/>
          <w:bCs/>
          <w:sz w:val="28"/>
          <w:szCs w:val="28"/>
        </w:rPr>
        <w:t>-</w:t>
      </w:r>
      <w:r w:rsidRPr="00387347">
        <w:rPr>
          <w:rStyle w:val="ab"/>
          <w:rFonts w:ascii="Times New Roman" w:hAnsi="Times New Roman"/>
          <w:bCs/>
          <w:sz w:val="28"/>
          <w:szCs w:val="28"/>
        </w:rPr>
        <w:t>программы</w:t>
      </w:r>
      <w:r w:rsidRPr="00F05BF6">
        <w:rPr>
          <w:rStyle w:val="ab"/>
          <w:rFonts w:ascii="Times New Roman" w:hAnsi="Times New Roman"/>
          <w:bCs/>
          <w:sz w:val="28"/>
          <w:szCs w:val="28"/>
        </w:rPr>
        <w:t>/openrocket-</w:t>
      </w:r>
      <w:r w:rsidRPr="00387347">
        <w:rPr>
          <w:rStyle w:val="ab"/>
          <w:rFonts w:ascii="Times New Roman" w:hAnsi="Times New Roman"/>
          <w:bCs/>
          <w:sz w:val="28"/>
          <w:szCs w:val="28"/>
        </w:rPr>
        <w:t>моделирование</w:t>
      </w:r>
      <w:r w:rsidRPr="00F05BF6">
        <w:rPr>
          <w:rStyle w:val="ab"/>
          <w:rFonts w:ascii="Times New Roman" w:hAnsi="Times New Roman"/>
          <w:bCs/>
          <w:sz w:val="28"/>
          <w:szCs w:val="28"/>
        </w:rPr>
        <w:t>-</w:t>
      </w:r>
      <w:r w:rsidRPr="00387347">
        <w:rPr>
          <w:rStyle w:val="ab"/>
          <w:rFonts w:ascii="Times New Roman" w:hAnsi="Times New Roman"/>
          <w:bCs/>
          <w:sz w:val="28"/>
          <w:szCs w:val="28"/>
        </w:rPr>
        <w:t>ракет</w:t>
      </w:r>
      <w:r w:rsidRPr="00F05BF6">
        <w:rPr>
          <w:rStyle w:val="ab"/>
          <w:rFonts w:ascii="Times New Roman" w:hAnsi="Times New Roman"/>
          <w:bCs/>
          <w:sz w:val="28"/>
          <w:szCs w:val="28"/>
        </w:rPr>
        <w:t>.html</w:t>
      </w:r>
      <w:r>
        <w:rPr>
          <w:rFonts w:ascii="Times New Roman" w:hAnsi="Times New Roman"/>
          <w:bCs/>
          <w:sz w:val="28"/>
          <w:szCs w:val="28"/>
        </w:rPr>
        <w:fldChar w:fldCharType="end"/>
      </w:r>
      <w:r w:rsidRPr="00F05BF6">
        <w:rPr>
          <w:rFonts w:ascii="Times New Roman" w:hAnsi="Times New Roman"/>
          <w:bCs/>
          <w:sz w:val="28"/>
          <w:szCs w:val="28"/>
        </w:rPr>
        <w:t xml:space="preserve"> </w:t>
      </w:r>
    </w:p>
    <w:p w:rsidR="003241F0" w:rsidRDefault="003241F0" w:rsidP="006560B3">
      <w:pPr>
        <w:numPr>
          <w:ilvl w:val="1"/>
          <w:numId w:val="15"/>
        </w:numPr>
        <w:suppressAutoHyphens w:val="0"/>
        <w:spacing w:after="200" w:line="360" w:lineRule="auto"/>
        <w:ind w:left="0" w:firstLine="709"/>
        <w:jc w:val="both"/>
        <w:rPr>
          <w:rFonts w:ascii="Times New Roman" w:hAnsi="Times New Roman"/>
          <w:bCs/>
          <w:sz w:val="28"/>
          <w:szCs w:val="28"/>
        </w:rPr>
      </w:pPr>
      <w:r w:rsidRPr="008D2A6B">
        <w:rPr>
          <w:rFonts w:ascii="Times New Roman" w:hAnsi="Times New Roman"/>
          <w:bCs/>
          <w:sz w:val="28"/>
          <w:szCs w:val="28"/>
        </w:rPr>
        <w:t xml:space="preserve">Космическое образование//Воздушно-инженерная школа//Лекция от 01.12.2015// </w:t>
      </w:r>
      <w:r w:rsidRPr="00EC455A">
        <w:rPr>
          <w:rStyle w:val="c1"/>
          <w:rFonts w:ascii="Times New Roman" w:hAnsi="Times New Roman"/>
          <w:color w:val="000000"/>
          <w:sz w:val="28"/>
          <w:szCs w:val="28"/>
          <w:bdr w:val="none" w:sz="0" w:space="0" w:color="auto" w:frame="1"/>
        </w:rPr>
        <w:t>[Электронный ресурс]. URL:</w:t>
      </w:r>
      <w:r w:rsidRPr="00C317F6">
        <w:rPr>
          <w:rStyle w:val="c1"/>
          <w:color w:val="000000"/>
          <w:sz w:val="28"/>
          <w:szCs w:val="28"/>
          <w:bdr w:val="none" w:sz="0" w:space="0" w:color="auto" w:frame="1"/>
        </w:rPr>
        <w:t xml:space="preserve"> </w:t>
      </w:r>
      <w:r w:rsidRPr="008D2A6B">
        <w:rPr>
          <w:rFonts w:ascii="Times New Roman" w:hAnsi="Times New Roman"/>
          <w:bCs/>
          <w:sz w:val="28"/>
          <w:szCs w:val="28"/>
        </w:rPr>
        <w:t xml:space="preserve"> Режим доступа: </w:t>
      </w:r>
      <w:hyperlink r:id="rId58" w:history="1">
        <w:r w:rsidRPr="00387347">
          <w:rPr>
            <w:rStyle w:val="ab"/>
            <w:rFonts w:ascii="Times New Roman" w:hAnsi="Times New Roman"/>
            <w:bCs/>
            <w:sz w:val="28"/>
            <w:szCs w:val="28"/>
          </w:rPr>
          <w:t>http://space.msu.ru/?cat=16</w:t>
        </w:r>
      </w:hyperlink>
      <w:r w:rsidRPr="008D2A6B">
        <w:rPr>
          <w:rFonts w:ascii="Times New Roman" w:hAnsi="Times New Roman"/>
          <w:bCs/>
          <w:sz w:val="28"/>
          <w:szCs w:val="28"/>
        </w:rPr>
        <w:t xml:space="preserve"> </w:t>
      </w:r>
    </w:p>
    <w:p w:rsidR="003241F0" w:rsidRDefault="003241F0" w:rsidP="006560B3">
      <w:pPr>
        <w:numPr>
          <w:ilvl w:val="1"/>
          <w:numId w:val="15"/>
        </w:numPr>
        <w:suppressAutoHyphens w:val="0"/>
        <w:spacing w:after="200" w:line="360" w:lineRule="auto"/>
        <w:ind w:left="0" w:firstLine="709"/>
        <w:jc w:val="both"/>
        <w:rPr>
          <w:rFonts w:ascii="Times New Roman" w:hAnsi="Times New Roman"/>
          <w:bCs/>
          <w:sz w:val="28"/>
          <w:szCs w:val="28"/>
        </w:rPr>
      </w:pPr>
      <w:r>
        <w:rPr>
          <w:rFonts w:ascii="Times New Roman" w:hAnsi="Times New Roman"/>
          <w:bCs/>
          <w:sz w:val="28"/>
          <w:szCs w:val="28"/>
        </w:rPr>
        <w:lastRenderedPageBreak/>
        <w:t>Электронный справочник «Механизмы передачи вращательного движения»</w:t>
      </w:r>
      <w:r w:rsidRPr="00EC455A">
        <w:rPr>
          <w:rStyle w:val="c1"/>
          <w:rFonts w:ascii="Times New Roman" w:hAnsi="Times New Roman"/>
          <w:color w:val="000000"/>
          <w:sz w:val="28"/>
          <w:szCs w:val="28"/>
          <w:bdr w:val="none" w:sz="0" w:space="0" w:color="auto" w:frame="1"/>
        </w:rPr>
        <w:t xml:space="preserve"> [Электронный ресурс]. URL:</w:t>
      </w:r>
      <w:r w:rsidRPr="00C317F6">
        <w:rPr>
          <w:rStyle w:val="c1"/>
          <w:color w:val="000000"/>
          <w:sz w:val="28"/>
          <w:szCs w:val="28"/>
          <w:bdr w:val="none" w:sz="0" w:space="0" w:color="auto" w:frame="1"/>
        </w:rPr>
        <w:t xml:space="preserve"> </w:t>
      </w:r>
      <w:r w:rsidRPr="008D2A6B">
        <w:rPr>
          <w:rFonts w:ascii="Times New Roman" w:hAnsi="Times New Roman"/>
          <w:bCs/>
          <w:sz w:val="28"/>
          <w:szCs w:val="28"/>
        </w:rPr>
        <w:t xml:space="preserve"> </w:t>
      </w:r>
      <w:r>
        <w:rPr>
          <w:rFonts w:ascii="Times New Roman" w:hAnsi="Times New Roman"/>
          <w:bCs/>
          <w:sz w:val="28"/>
          <w:szCs w:val="28"/>
        </w:rPr>
        <w:t xml:space="preserve"> </w:t>
      </w:r>
      <w:hyperlink r:id="rId59" w:history="1">
        <w:r w:rsidRPr="000054A6">
          <w:rPr>
            <w:rStyle w:val="ab"/>
            <w:rFonts w:ascii="Times New Roman" w:hAnsi="Times New Roman"/>
            <w:bCs/>
            <w:sz w:val="28"/>
            <w:szCs w:val="28"/>
          </w:rPr>
          <w:t>http://pereosnastka.ru/articles/mekhanizmy-peredachi-vrashchatelnogo-dvizheniya</w:t>
        </w:r>
      </w:hyperlink>
    </w:p>
    <w:p w:rsidR="003241F0" w:rsidRPr="003241F0" w:rsidRDefault="003241F0" w:rsidP="006560B3">
      <w:pPr>
        <w:numPr>
          <w:ilvl w:val="1"/>
          <w:numId w:val="15"/>
        </w:numPr>
        <w:suppressAutoHyphens w:val="0"/>
        <w:spacing w:line="360" w:lineRule="auto"/>
        <w:ind w:left="0" w:firstLine="709"/>
        <w:jc w:val="both"/>
        <w:rPr>
          <w:rFonts w:ascii="Times New Roman" w:hAnsi="Times New Roman"/>
          <w:bCs/>
          <w:sz w:val="28"/>
          <w:szCs w:val="28"/>
          <w:lang w:val="en-US"/>
        </w:rPr>
      </w:pPr>
      <w:r>
        <w:rPr>
          <w:rFonts w:ascii="Times New Roman" w:hAnsi="Times New Roman"/>
          <w:bCs/>
          <w:sz w:val="28"/>
          <w:szCs w:val="28"/>
        </w:rPr>
        <w:t xml:space="preserve">Электронный справочник / </w:t>
      </w:r>
      <w:proofErr w:type="spellStart"/>
      <w:r>
        <w:rPr>
          <w:rFonts w:ascii="Times New Roman" w:hAnsi="Times New Roman"/>
          <w:bCs/>
          <w:sz w:val="28"/>
          <w:szCs w:val="28"/>
        </w:rPr>
        <w:t>Энерготехсервис</w:t>
      </w:r>
      <w:proofErr w:type="spellEnd"/>
      <w:r>
        <w:rPr>
          <w:rFonts w:ascii="Times New Roman" w:hAnsi="Times New Roman"/>
          <w:bCs/>
          <w:sz w:val="28"/>
          <w:szCs w:val="28"/>
        </w:rPr>
        <w:t xml:space="preserve"> </w:t>
      </w:r>
      <w:r w:rsidRPr="00EC455A">
        <w:rPr>
          <w:rStyle w:val="c1"/>
          <w:rFonts w:ascii="Times New Roman" w:hAnsi="Times New Roman"/>
          <w:color w:val="000000"/>
          <w:sz w:val="28"/>
          <w:szCs w:val="28"/>
          <w:bdr w:val="none" w:sz="0" w:space="0" w:color="auto" w:frame="1"/>
        </w:rPr>
        <w:t xml:space="preserve">[Электронный ресурс]. </w:t>
      </w:r>
      <w:r w:rsidRPr="003241F0">
        <w:rPr>
          <w:rStyle w:val="c1"/>
          <w:rFonts w:ascii="Times New Roman" w:hAnsi="Times New Roman"/>
          <w:color w:val="000000"/>
          <w:sz w:val="28"/>
          <w:szCs w:val="28"/>
          <w:bdr w:val="none" w:sz="0" w:space="0" w:color="auto" w:frame="1"/>
          <w:lang w:val="en-US"/>
        </w:rPr>
        <w:t>URL:</w:t>
      </w:r>
      <w:r w:rsidRPr="003241F0">
        <w:rPr>
          <w:rStyle w:val="c1"/>
          <w:color w:val="000000"/>
          <w:sz w:val="28"/>
          <w:szCs w:val="28"/>
          <w:bdr w:val="none" w:sz="0" w:space="0" w:color="auto" w:frame="1"/>
          <w:lang w:val="en-US"/>
        </w:rPr>
        <w:t xml:space="preserve"> </w:t>
      </w:r>
      <w:r w:rsidRPr="003241F0">
        <w:rPr>
          <w:rFonts w:ascii="Times New Roman" w:hAnsi="Times New Roman"/>
          <w:bCs/>
          <w:sz w:val="28"/>
          <w:szCs w:val="28"/>
          <w:lang w:val="en-US"/>
        </w:rPr>
        <w:t xml:space="preserve">  </w:t>
      </w:r>
      <w:hyperlink r:id="rId60" w:history="1">
        <w:r w:rsidRPr="003241F0">
          <w:rPr>
            <w:rStyle w:val="ab"/>
            <w:rFonts w:ascii="Times New Roman" w:hAnsi="Times New Roman"/>
            <w:bCs/>
            <w:sz w:val="28"/>
            <w:szCs w:val="28"/>
            <w:lang w:val="en-US"/>
          </w:rPr>
          <w:t>https://xn----dtbchbawj2amueleii7b6i.xn--p1ai/podklyuchenie/upravlenie-dvigatelyami-i-servoprivodami-s-pomoshhyu-arduino.html</w:t>
        </w:r>
      </w:hyperlink>
    </w:p>
    <w:p w:rsidR="003241F0" w:rsidRPr="003241F0" w:rsidRDefault="003241F0" w:rsidP="006560B3">
      <w:pPr>
        <w:numPr>
          <w:ilvl w:val="1"/>
          <w:numId w:val="15"/>
        </w:numPr>
        <w:suppressAutoHyphens w:val="0"/>
        <w:spacing w:after="200" w:line="360" w:lineRule="auto"/>
        <w:ind w:left="0" w:firstLine="709"/>
        <w:jc w:val="both"/>
        <w:rPr>
          <w:rFonts w:ascii="Times New Roman" w:hAnsi="Times New Roman"/>
          <w:bCs/>
          <w:sz w:val="28"/>
          <w:szCs w:val="28"/>
          <w:lang w:val="en-US"/>
        </w:rPr>
      </w:pPr>
      <w:r w:rsidRPr="003241F0">
        <w:rPr>
          <w:rFonts w:ascii="Times New Roman" w:hAnsi="Times New Roman"/>
          <w:bCs/>
          <w:sz w:val="28"/>
          <w:szCs w:val="28"/>
          <w:lang w:val="en-US"/>
        </w:rPr>
        <w:t xml:space="preserve"> </w:t>
      </w:r>
      <w:bookmarkStart w:id="34" w:name="_Hlk72796726"/>
      <w:r w:rsidRPr="00C662B5">
        <w:rPr>
          <w:rFonts w:ascii="Times New Roman" w:hAnsi="Times New Roman"/>
          <w:bCs/>
          <w:sz w:val="28"/>
          <w:szCs w:val="28"/>
        </w:rPr>
        <w:t xml:space="preserve">Урок технологии 7 класс тема: графическое изображение деталей и изделий: [Электронный ресурс]. </w:t>
      </w:r>
      <w:r w:rsidRPr="003241F0">
        <w:rPr>
          <w:rFonts w:ascii="Times New Roman" w:hAnsi="Times New Roman"/>
          <w:bCs/>
          <w:sz w:val="28"/>
          <w:szCs w:val="28"/>
          <w:lang w:val="en-US"/>
        </w:rPr>
        <w:t xml:space="preserve">URL: </w:t>
      </w:r>
      <w:hyperlink r:id="rId61" w:history="1">
        <w:r w:rsidRPr="003241F0">
          <w:rPr>
            <w:rStyle w:val="ab"/>
            <w:rFonts w:ascii="Times New Roman" w:hAnsi="Times New Roman"/>
            <w:bCs/>
            <w:sz w:val="28"/>
            <w:szCs w:val="28"/>
            <w:lang w:val="en-US"/>
          </w:rPr>
          <w:t>https://www.youtube.com/watch?v=eXdYdENkSFM&amp;feature=youtu.be</w:t>
        </w:r>
      </w:hyperlink>
    </w:p>
    <w:bookmarkEnd w:id="34"/>
    <w:p w:rsidR="003241F0" w:rsidRPr="003241F0" w:rsidRDefault="003241F0" w:rsidP="003241F0">
      <w:pPr>
        <w:spacing w:line="360" w:lineRule="auto"/>
        <w:ind w:firstLine="709"/>
        <w:jc w:val="both"/>
        <w:rPr>
          <w:rFonts w:ascii="Times New Roman" w:hAnsi="Times New Roman"/>
          <w:bCs/>
          <w:sz w:val="28"/>
          <w:szCs w:val="28"/>
          <w:lang w:val="en-US"/>
        </w:rPr>
      </w:pPr>
    </w:p>
    <w:p w:rsidR="003241F0" w:rsidRDefault="003241F0" w:rsidP="003241F0">
      <w:pPr>
        <w:ind w:firstLine="709"/>
        <w:jc w:val="center"/>
        <w:rPr>
          <w:rFonts w:ascii="Times New Roman" w:hAnsi="Times New Roman" w:cs="Times New Roman"/>
          <w:b/>
          <w:color w:val="000000"/>
          <w:sz w:val="28"/>
          <w:szCs w:val="28"/>
          <w:shd w:val="clear" w:color="auto" w:fill="FFFFFF"/>
        </w:rPr>
      </w:pPr>
      <w:r w:rsidRPr="00F346FE">
        <w:rPr>
          <w:rFonts w:ascii="Times New Roman" w:hAnsi="Times New Roman" w:cs="Times New Roman"/>
          <w:b/>
          <w:color w:val="000000"/>
          <w:sz w:val="28"/>
          <w:szCs w:val="28"/>
          <w:shd w:val="clear" w:color="auto" w:fill="FFFFFF"/>
        </w:rPr>
        <w:t>Методические рекомендации по оформлению проектов и кейс-заданий</w:t>
      </w:r>
    </w:p>
    <w:p w:rsidR="003241F0" w:rsidRPr="00F346FE" w:rsidRDefault="003241F0" w:rsidP="003241F0">
      <w:pPr>
        <w:rPr>
          <w:rFonts w:ascii="Times New Roman" w:hAnsi="Times New Roman" w:cs="Times New Roman"/>
          <w:sz w:val="28"/>
          <w:szCs w:val="28"/>
        </w:rPr>
      </w:pPr>
    </w:p>
    <w:p w:rsidR="003241F0" w:rsidRPr="00F346FE" w:rsidRDefault="003241F0" w:rsidP="006560B3">
      <w:pPr>
        <w:pStyle w:val="1"/>
        <w:numPr>
          <w:ilvl w:val="0"/>
          <w:numId w:val="37"/>
        </w:numPr>
        <w:spacing w:before="0" w:line="360" w:lineRule="auto"/>
        <w:ind w:left="0" w:firstLine="709"/>
        <w:rPr>
          <w:rFonts w:cs="Times New Roman"/>
        </w:rPr>
      </w:pPr>
      <w:bookmarkStart w:id="35" w:name="_Toc61136773"/>
      <w:bookmarkStart w:id="36" w:name="_Toc61136800"/>
      <w:r w:rsidRPr="00F346FE">
        <w:rPr>
          <w:rFonts w:cs="Times New Roman"/>
        </w:rPr>
        <w:t>Структура отчета</w:t>
      </w:r>
      <w:bookmarkEnd w:id="35"/>
      <w:bookmarkEnd w:id="36"/>
    </w:p>
    <w:p w:rsidR="003241F0" w:rsidRPr="00F346FE" w:rsidRDefault="003241F0" w:rsidP="003241F0">
      <w:pPr>
        <w:shd w:val="clear" w:color="auto" w:fill="FFFFFF"/>
        <w:spacing w:line="360" w:lineRule="auto"/>
        <w:ind w:right="184"/>
        <w:jc w:val="both"/>
        <w:rPr>
          <w:rFonts w:ascii="Times New Roman" w:hAnsi="Times New Roman" w:cs="Times New Roman"/>
          <w:sz w:val="28"/>
          <w:szCs w:val="28"/>
        </w:rPr>
      </w:pPr>
      <w:r w:rsidRPr="00F346FE">
        <w:rPr>
          <w:rFonts w:ascii="Times New Roman" w:hAnsi="Times New Roman" w:cs="Times New Roman"/>
          <w:sz w:val="28"/>
          <w:szCs w:val="28"/>
        </w:rPr>
        <w:t>Методическое пособие продолжает обучать ученика проектной деятельности только через выполнени</w:t>
      </w:r>
      <w:r>
        <w:rPr>
          <w:rFonts w:ascii="Times New Roman" w:hAnsi="Times New Roman" w:cs="Times New Roman"/>
          <w:sz w:val="28"/>
          <w:szCs w:val="28"/>
        </w:rPr>
        <w:t>е</w:t>
      </w:r>
      <w:r w:rsidRPr="00F346FE">
        <w:rPr>
          <w:rFonts w:ascii="Times New Roman" w:hAnsi="Times New Roman" w:cs="Times New Roman"/>
          <w:sz w:val="28"/>
          <w:szCs w:val="28"/>
        </w:rPr>
        <w:t xml:space="preserve"> кейс-задний.  Здесь проектирование выступает как вспомогательный метод, который способен помочь решить задачу кейса.  Цель проектирования при решении кейс</w:t>
      </w:r>
      <w:r>
        <w:rPr>
          <w:rFonts w:ascii="Times New Roman" w:hAnsi="Times New Roman" w:cs="Times New Roman"/>
          <w:sz w:val="28"/>
          <w:szCs w:val="28"/>
        </w:rPr>
        <w:t>-</w:t>
      </w:r>
      <w:r w:rsidRPr="00F346FE">
        <w:rPr>
          <w:rFonts w:ascii="Times New Roman" w:hAnsi="Times New Roman" w:cs="Times New Roman"/>
          <w:sz w:val="28"/>
          <w:szCs w:val="28"/>
        </w:rPr>
        <w:t xml:space="preserve">заданий </w:t>
      </w:r>
      <w:r w:rsidRPr="003B729F">
        <w:rPr>
          <w:rFonts w:ascii="Times New Roman" w:hAnsi="Times New Roman" w:cs="Times New Roman"/>
          <w:sz w:val="28"/>
          <w:szCs w:val="28"/>
        </w:rPr>
        <w:t>–</w:t>
      </w:r>
      <w:r w:rsidRPr="00F346FE">
        <w:rPr>
          <w:rFonts w:ascii="Times New Roman" w:hAnsi="Times New Roman" w:cs="Times New Roman"/>
          <w:sz w:val="28"/>
          <w:szCs w:val="28"/>
        </w:rPr>
        <w:t xml:space="preserve"> процесс создания или совершенствования проектов. Участников </w:t>
      </w:r>
      <w:r>
        <w:rPr>
          <w:rFonts w:ascii="Times New Roman" w:hAnsi="Times New Roman" w:cs="Times New Roman"/>
          <w:sz w:val="28"/>
          <w:szCs w:val="28"/>
        </w:rPr>
        <w:t>задания</w:t>
      </w:r>
      <w:r w:rsidRPr="00F346FE">
        <w:rPr>
          <w:rFonts w:ascii="Times New Roman" w:hAnsi="Times New Roman" w:cs="Times New Roman"/>
          <w:sz w:val="28"/>
          <w:szCs w:val="28"/>
        </w:rPr>
        <w:t xml:space="preserve"> можно разбить на группы, каждая из которых будет разрабатывать свой проект. Командный отчет менеджер осуществляет через платформу </w:t>
      </w:r>
      <w:proofErr w:type="spellStart"/>
      <w:r w:rsidRPr="00F346FE">
        <w:rPr>
          <w:rFonts w:ascii="Times New Roman" w:hAnsi="Times New Roman" w:cs="Times New Roman"/>
          <w:sz w:val="28"/>
          <w:szCs w:val="28"/>
          <w:lang w:val="en-US"/>
        </w:rPr>
        <w:t>trello</w:t>
      </w:r>
      <w:proofErr w:type="spellEnd"/>
      <w:r w:rsidRPr="00F346FE">
        <w:rPr>
          <w:rFonts w:ascii="Times New Roman" w:hAnsi="Times New Roman" w:cs="Times New Roman"/>
          <w:sz w:val="28"/>
          <w:szCs w:val="28"/>
        </w:rPr>
        <w:t>, каждый раз</w:t>
      </w:r>
      <w:r>
        <w:rPr>
          <w:rFonts w:ascii="Times New Roman" w:hAnsi="Times New Roman" w:cs="Times New Roman"/>
          <w:sz w:val="28"/>
          <w:szCs w:val="28"/>
        </w:rPr>
        <w:t xml:space="preserve"> пополняя</w:t>
      </w:r>
      <w:r w:rsidRPr="00F346FE">
        <w:rPr>
          <w:rFonts w:ascii="Times New Roman" w:hAnsi="Times New Roman" w:cs="Times New Roman"/>
          <w:sz w:val="28"/>
          <w:szCs w:val="28"/>
        </w:rPr>
        <w:t xml:space="preserve"> материал по проекту. Игровое проектирование может включать проекты разного типа: исследовательский, поисковый, творческий, аналитический, прогностический. Для оформления паспорта проекта советуем школьникам придерживаться рекомендаций по оформлению паспорта проекта. </w:t>
      </w:r>
    </w:p>
    <w:p w:rsidR="003241F0" w:rsidRPr="00CF38C5" w:rsidRDefault="003241F0" w:rsidP="003241F0">
      <w:pPr>
        <w:spacing w:line="360" w:lineRule="auto"/>
        <w:jc w:val="both"/>
        <w:rPr>
          <w:rFonts w:ascii="Times New Roman" w:hAnsi="Times New Roman" w:cs="Times New Roman"/>
          <w:sz w:val="28"/>
          <w:szCs w:val="28"/>
        </w:rPr>
      </w:pPr>
      <w:r w:rsidRPr="00CF38C5">
        <w:rPr>
          <w:rFonts w:ascii="Times New Roman" w:hAnsi="Times New Roman" w:cs="Times New Roman"/>
          <w:sz w:val="28"/>
          <w:szCs w:val="28"/>
        </w:rPr>
        <w:t xml:space="preserve">Паспорт проекта: </w:t>
      </w:r>
    </w:p>
    <w:p w:rsidR="003241F0" w:rsidRDefault="003241F0" w:rsidP="006560B3">
      <w:pPr>
        <w:numPr>
          <w:ilvl w:val="0"/>
          <w:numId w:val="41"/>
        </w:numPr>
        <w:suppressAutoHyphens w:val="0"/>
        <w:spacing w:before="200" w:after="200" w:line="360" w:lineRule="auto"/>
        <w:ind w:left="0" w:firstLine="709"/>
        <w:jc w:val="both"/>
        <w:rPr>
          <w:rFonts w:ascii="Times New Roman" w:hAnsi="Times New Roman" w:cs="Times New Roman"/>
          <w:sz w:val="28"/>
          <w:szCs w:val="28"/>
        </w:rPr>
      </w:pPr>
      <w:r w:rsidRPr="00CF38C5">
        <w:rPr>
          <w:rFonts w:ascii="Times New Roman" w:hAnsi="Times New Roman" w:cs="Times New Roman"/>
          <w:sz w:val="28"/>
          <w:szCs w:val="28"/>
        </w:rPr>
        <w:t>Поисковый этап – проблема и целеполагание.</w:t>
      </w:r>
    </w:p>
    <w:p w:rsidR="003241F0" w:rsidRPr="00CF38C5" w:rsidRDefault="003241F0" w:rsidP="006560B3">
      <w:pPr>
        <w:numPr>
          <w:ilvl w:val="0"/>
          <w:numId w:val="42"/>
        </w:numPr>
        <w:suppressAutoHyphens w:val="0"/>
        <w:spacing w:before="200" w:after="200" w:line="360" w:lineRule="auto"/>
        <w:ind w:left="0" w:firstLine="709"/>
        <w:jc w:val="both"/>
        <w:rPr>
          <w:rFonts w:ascii="Times New Roman" w:hAnsi="Times New Roman" w:cs="Times New Roman"/>
          <w:sz w:val="28"/>
          <w:szCs w:val="28"/>
        </w:rPr>
      </w:pPr>
      <w:r w:rsidRPr="00CF38C5">
        <w:rPr>
          <w:rFonts w:ascii="Times New Roman" w:hAnsi="Times New Roman" w:cs="Times New Roman"/>
          <w:sz w:val="28"/>
          <w:szCs w:val="28"/>
        </w:rPr>
        <w:lastRenderedPageBreak/>
        <w:t>Составление плана практической реализации проекта в виде «Листа по развитию проекта»</w:t>
      </w:r>
    </w:p>
    <w:p w:rsidR="003241F0" w:rsidRPr="00CF38C5" w:rsidRDefault="003241F0" w:rsidP="003241F0">
      <w:pPr>
        <w:spacing w:line="360" w:lineRule="auto"/>
        <w:jc w:val="both"/>
        <w:rPr>
          <w:rFonts w:ascii="Times New Roman" w:hAnsi="Times New Roman" w:cs="Times New Roman"/>
          <w:sz w:val="28"/>
          <w:szCs w:val="28"/>
        </w:rPr>
      </w:pPr>
      <w:r w:rsidRPr="00CF38C5">
        <w:rPr>
          <w:rFonts w:ascii="Times New Roman" w:hAnsi="Times New Roman" w:cs="Times New Roman"/>
          <w:sz w:val="28"/>
          <w:szCs w:val="28"/>
        </w:rPr>
        <w:t>•</w:t>
      </w:r>
      <w:r w:rsidRPr="00CF38C5">
        <w:rPr>
          <w:rFonts w:ascii="Times New Roman" w:hAnsi="Times New Roman" w:cs="Times New Roman"/>
          <w:sz w:val="28"/>
          <w:szCs w:val="28"/>
        </w:rPr>
        <w:tab/>
        <w:t>Поиск и анализ проблемы;</w:t>
      </w:r>
    </w:p>
    <w:p w:rsidR="003241F0" w:rsidRPr="00CF38C5" w:rsidRDefault="003241F0" w:rsidP="003241F0">
      <w:pPr>
        <w:spacing w:line="360" w:lineRule="auto"/>
        <w:jc w:val="both"/>
        <w:rPr>
          <w:rFonts w:ascii="Times New Roman" w:hAnsi="Times New Roman" w:cs="Times New Roman"/>
          <w:sz w:val="28"/>
          <w:szCs w:val="28"/>
        </w:rPr>
      </w:pPr>
      <w:r w:rsidRPr="00CF38C5">
        <w:rPr>
          <w:rFonts w:ascii="Times New Roman" w:hAnsi="Times New Roman" w:cs="Times New Roman"/>
          <w:sz w:val="28"/>
          <w:szCs w:val="28"/>
        </w:rPr>
        <w:t>•</w:t>
      </w:r>
      <w:r w:rsidRPr="00CF38C5">
        <w:rPr>
          <w:rFonts w:ascii="Times New Roman" w:hAnsi="Times New Roman" w:cs="Times New Roman"/>
          <w:sz w:val="28"/>
          <w:szCs w:val="28"/>
        </w:rPr>
        <w:tab/>
        <w:t>Постановка целей и задач;</w:t>
      </w:r>
    </w:p>
    <w:p w:rsidR="003241F0" w:rsidRPr="00CF38C5" w:rsidRDefault="003241F0" w:rsidP="003241F0">
      <w:pPr>
        <w:spacing w:line="360" w:lineRule="auto"/>
        <w:jc w:val="both"/>
        <w:rPr>
          <w:rFonts w:ascii="Times New Roman" w:hAnsi="Times New Roman" w:cs="Times New Roman"/>
          <w:sz w:val="28"/>
          <w:szCs w:val="28"/>
        </w:rPr>
      </w:pPr>
      <w:r w:rsidRPr="00CF38C5">
        <w:rPr>
          <w:rFonts w:ascii="Times New Roman" w:hAnsi="Times New Roman" w:cs="Times New Roman"/>
          <w:sz w:val="28"/>
          <w:szCs w:val="28"/>
        </w:rPr>
        <w:t>•</w:t>
      </w:r>
      <w:r w:rsidRPr="00CF38C5">
        <w:rPr>
          <w:rFonts w:ascii="Times New Roman" w:hAnsi="Times New Roman" w:cs="Times New Roman"/>
          <w:sz w:val="28"/>
          <w:szCs w:val="28"/>
        </w:rPr>
        <w:tab/>
        <w:t>Сбор, обработка информации по теме проекта.</w:t>
      </w:r>
    </w:p>
    <w:p w:rsidR="003241F0" w:rsidRPr="00CF38C5" w:rsidRDefault="003241F0" w:rsidP="003241F0">
      <w:pPr>
        <w:spacing w:line="360" w:lineRule="auto"/>
        <w:ind w:firstLine="709"/>
        <w:jc w:val="both"/>
        <w:rPr>
          <w:rFonts w:ascii="Times New Roman" w:hAnsi="Times New Roman" w:cs="Times New Roman"/>
          <w:sz w:val="28"/>
          <w:szCs w:val="28"/>
        </w:rPr>
      </w:pPr>
      <w:r w:rsidRPr="00CF38C5">
        <w:rPr>
          <w:rFonts w:ascii="Times New Roman" w:hAnsi="Times New Roman" w:cs="Times New Roman"/>
          <w:sz w:val="28"/>
          <w:szCs w:val="28"/>
        </w:rPr>
        <w:t>2.</w:t>
      </w:r>
      <w:r w:rsidRPr="00CF38C5">
        <w:rPr>
          <w:rFonts w:ascii="Times New Roman" w:hAnsi="Times New Roman" w:cs="Times New Roman"/>
          <w:sz w:val="28"/>
          <w:szCs w:val="28"/>
        </w:rPr>
        <w:tab/>
        <w:t>Конструкторский этап – планирование.</w:t>
      </w:r>
    </w:p>
    <w:p w:rsidR="003241F0" w:rsidRPr="005D0E22" w:rsidRDefault="003241F0" w:rsidP="003241F0">
      <w:pPr>
        <w:spacing w:line="360" w:lineRule="auto"/>
        <w:jc w:val="both"/>
        <w:rPr>
          <w:rFonts w:ascii="Times New Roman" w:hAnsi="Times New Roman" w:cs="Times New Roman"/>
          <w:sz w:val="28"/>
          <w:szCs w:val="28"/>
        </w:rPr>
      </w:pPr>
      <w:r w:rsidRPr="00CF38C5">
        <w:rPr>
          <w:rFonts w:ascii="Times New Roman" w:hAnsi="Times New Roman" w:cs="Times New Roman"/>
          <w:sz w:val="28"/>
          <w:szCs w:val="28"/>
        </w:rPr>
        <w:t>•         Поиск оптимального решения задачи проекта</w:t>
      </w:r>
      <w:r>
        <w:rPr>
          <w:rFonts w:ascii="Times New Roman" w:hAnsi="Times New Roman" w:cs="Times New Roman"/>
          <w:sz w:val="28"/>
          <w:szCs w:val="28"/>
        </w:rPr>
        <w:t>;</w:t>
      </w:r>
    </w:p>
    <w:p w:rsidR="003241F0" w:rsidRDefault="003241F0" w:rsidP="003241F0">
      <w:pPr>
        <w:spacing w:line="360" w:lineRule="auto"/>
        <w:jc w:val="both"/>
        <w:rPr>
          <w:rFonts w:ascii="Times New Roman" w:hAnsi="Times New Roman" w:cs="Times New Roman"/>
          <w:sz w:val="28"/>
          <w:szCs w:val="28"/>
        </w:rPr>
      </w:pPr>
      <w:r w:rsidRPr="00CF38C5">
        <w:rPr>
          <w:rFonts w:ascii="Times New Roman" w:hAnsi="Times New Roman" w:cs="Times New Roman"/>
          <w:sz w:val="28"/>
          <w:szCs w:val="28"/>
        </w:rPr>
        <w:t>•</w:t>
      </w:r>
      <w:r w:rsidRPr="003241F0">
        <w:rPr>
          <w:rFonts w:ascii="Times New Roman" w:hAnsi="Times New Roman" w:cs="Times New Roman"/>
          <w:sz w:val="28"/>
          <w:szCs w:val="28"/>
        </w:rPr>
        <w:t xml:space="preserve">         </w:t>
      </w:r>
      <w:r w:rsidRPr="00CF38C5">
        <w:rPr>
          <w:rFonts w:ascii="Times New Roman" w:hAnsi="Times New Roman" w:cs="Times New Roman"/>
          <w:sz w:val="28"/>
          <w:szCs w:val="28"/>
        </w:rPr>
        <w:t>Обоснование разработанной конструкции</w:t>
      </w:r>
      <w:r>
        <w:rPr>
          <w:rFonts w:ascii="Times New Roman" w:hAnsi="Times New Roman" w:cs="Times New Roman"/>
          <w:sz w:val="28"/>
          <w:szCs w:val="28"/>
        </w:rPr>
        <w:t>;</w:t>
      </w:r>
    </w:p>
    <w:p w:rsidR="003241F0" w:rsidRPr="00CF38C5" w:rsidRDefault="003241F0" w:rsidP="003241F0">
      <w:pPr>
        <w:spacing w:line="360" w:lineRule="auto"/>
        <w:jc w:val="both"/>
        <w:rPr>
          <w:rFonts w:ascii="Times New Roman" w:hAnsi="Times New Roman" w:cs="Times New Roman"/>
          <w:sz w:val="28"/>
          <w:szCs w:val="28"/>
        </w:rPr>
      </w:pPr>
      <w:r w:rsidRPr="00725845">
        <w:rPr>
          <w:rFonts w:ascii="Times New Roman" w:hAnsi="Times New Roman" w:cs="Times New Roman"/>
          <w:sz w:val="28"/>
          <w:szCs w:val="28"/>
        </w:rPr>
        <w:t xml:space="preserve">•         </w:t>
      </w:r>
      <w:r w:rsidRPr="00CF38C5">
        <w:rPr>
          <w:rFonts w:ascii="Times New Roman" w:hAnsi="Times New Roman" w:cs="Times New Roman"/>
          <w:sz w:val="28"/>
          <w:szCs w:val="28"/>
        </w:rPr>
        <w:t>Составление конструкторской документации (эскиз, чертеж, схема).</w:t>
      </w:r>
    </w:p>
    <w:p w:rsidR="003241F0" w:rsidRPr="00CF38C5" w:rsidRDefault="003241F0" w:rsidP="003241F0">
      <w:pPr>
        <w:spacing w:line="360" w:lineRule="auto"/>
        <w:ind w:firstLine="709"/>
        <w:jc w:val="both"/>
        <w:rPr>
          <w:rFonts w:ascii="Times New Roman" w:hAnsi="Times New Roman" w:cs="Times New Roman"/>
          <w:sz w:val="28"/>
          <w:szCs w:val="28"/>
        </w:rPr>
      </w:pPr>
      <w:r w:rsidRPr="00CF38C5">
        <w:rPr>
          <w:rFonts w:ascii="Times New Roman" w:hAnsi="Times New Roman" w:cs="Times New Roman"/>
          <w:sz w:val="28"/>
          <w:szCs w:val="28"/>
        </w:rPr>
        <w:t>3.</w:t>
      </w:r>
      <w:r w:rsidRPr="00CF38C5">
        <w:rPr>
          <w:rFonts w:ascii="Times New Roman" w:hAnsi="Times New Roman" w:cs="Times New Roman"/>
          <w:sz w:val="28"/>
          <w:szCs w:val="28"/>
        </w:rPr>
        <w:tab/>
        <w:t xml:space="preserve">Технологический этап </w:t>
      </w:r>
      <w:bookmarkStart w:id="37" w:name="_Hlk143858607"/>
      <w:r w:rsidRPr="00F9567B">
        <w:rPr>
          <w:rFonts w:ascii="Times New Roman" w:hAnsi="Times New Roman" w:cs="Times New Roman"/>
          <w:sz w:val="28"/>
          <w:szCs w:val="28"/>
        </w:rPr>
        <w:t>–</w:t>
      </w:r>
      <w:bookmarkEnd w:id="37"/>
      <w:r w:rsidRPr="00CF38C5">
        <w:rPr>
          <w:rFonts w:ascii="Times New Roman" w:hAnsi="Times New Roman" w:cs="Times New Roman"/>
          <w:sz w:val="28"/>
          <w:szCs w:val="28"/>
        </w:rPr>
        <w:t xml:space="preserve"> реализация.</w:t>
      </w:r>
    </w:p>
    <w:p w:rsidR="003241F0" w:rsidRPr="00CF38C5" w:rsidRDefault="003241F0" w:rsidP="003241F0">
      <w:pPr>
        <w:spacing w:line="360" w:lineRule="auto"/>
        <w:jc w:val="both"/>
        <w:rPr>
          <w:rFonts w:ascii="Times New Roman" w:hAnsi="Times New Roman" w:cs="Times New Roman"/>
          <w:sz w:val="28"/>
          <w:szCs w:val="28"/>
        </w:rPr>
      </w:pPr>
      <w:r w:rsidRPr="00CF38C5">
        <w:rPr>
          <w:rFonts w:ascii="Times New Roman" w:hAnsi="Times New Roman" w:cs="Times New Roman"/>
          <w:sz w:val="28"/>
          <w:szCs w:val="28"/>
        </w:rPr>
        <w:t>•</w:t>
      </w:r>
      <w:r w:rsidRPr="00CF38C5">
        <w:rPr>
          <w:rFonts w:ascii="Times New Roman" w:hAnsi="Times New Roman" w:cs="Times New Roman"/>
          <w:sz w:val="28"/>
          <w:szCs w:val="28"/>
        </w:rPr>
        <w:tab/>
        <w:t>Выбор технологии изготовления. Подбор необходимых материалов, инструментов и оборудования</w:t>
      </w:r>
      <w:r>
        <w:rPr>
          <w:rFonts w:ascii="Times New Roman" w:hAnsi="Times New Roman" w:cs="Times New Roman"/>
          <w:sz w:val="28"/>
          <w:szCs w:val="28"/>
        </w:rPr>
        <w:t>;</w:t>
      </w:r>
    </w:p>
    <w:p w:rsidR="003241F0" w:rsidRPr="00CF38C5" w:rsidRDefault="003241F0" w:rsidP="003241F0">
      <w:pPr>
        <w:spacing w:line="360" w:lineRule="auto"/>
        <w:jc w:val="both"/>
        <w:rPr>
          <w:rFonts w:ascii="Times New Roman" w:hAnsi="Times New Roman" w:cs="Times New Roman"/>
          <w:sz w:val="28"/>
          <w:szCs w:val="28"/>
        </w:rPr>
      </w:pPr>
      <w:r w:rsidRPr="00CF38C5">
        <w:rPr>
          <w:rFonts w:ascii="Times New Roman" w:hAnsi="Times New Roman" w:cs="Times New Roman"/>
          <w:sz w:val="28"/>
          <w:szCs w:val="28"/>
        </w:rPr>
        <w:t>•</w:t>
      </w:r>
      <w:r w:rsidRPr="00CF38C5">
        <w:rPr>
          <w:rFonts w:ascii="Times New Roman" w:hAnsi="Times New Roman" w:cs="Times New Roman"/>
          <w:sz w:val="28"/>
          <w:szCs w:val="28"/>
        </w:rPr>
        <w:tab/>
        <w:t>Выполнение запланированных технологических этапов. Испытание продукта проекта</w:t>
      </w:r>
      <w:r>
        <w:rPr>
          <w:rFonts w:ascii="Times New Roman" w:hAnsi="Times New Roman" w:cs="Times New Roman"/>
          <w:sz w:val="28"/>
          <w:szCs w:val="28"/>
        </w:rPr>
        <w:t>;</w:t>
      </w:r>
    </w:p>
    <w:p w:rsidR="003241F0" w:rsidRPr="00CF38C5" w:rsidRDefault="003241F0" w:rsidP="003241F0">
      <w:pPr>
        <w:spacing w:line="360" w:lineRule="auto"/>
        <w:jc w:val="both"/>
        <w:rPr>
          <w:rFonts w:ascii="Times New Roman" w:hAnsi="Times New Roman" w:cs="Times New Roman"/>
          <w:sz w:val="28"/>
          <w:szCs w:val="28"/>
        </w:rPr>
      </w:pPr>
      <w:r w:rsidRPr="00CF38C5">
        <w:rPr>
          <w:rFonts w:ascii="Times New Roman" w:hAnsi="Times New Roman" w:cs="Times New Roman"/>
          <w:sz w:val="28"/>
          <w:szCs w:val="28"/>
        </w:rPr>
        <w:t>•</w:t>
      </w:r>
      <w:r w:rsidRPr="00CF38C5">
        <w:rPr>
          <w:rFonts w:ascii="Times New Roman" w:hAnsi="Times New Roman" w:cs="Times New Roman"/>
          <w:sz w:val="28"/>
          <w:szCs w:val="28"/>
        </w:rPr>
        <w:tab/>
        <w:t>Сборка паспорта проекта.</w:t>
      </w:r>
    </w:p>
    <w:p w:rsidR="003241F0" w:rsidRPr="00CF38C5" w:rsidRDefault="003241F0" w:rsidP="003241F0">
      <w:pPr>
        <w:spacing w:line="360" w:lineRule="auto"/>
        <w:ind w:firstLine="709"/>
        <w:jc w:val="both"/>
        <w:rPr>
          <w:rFonts w:ascii="Times New Roman" w:hAnsi="Times New Roman" w:cs="Times New Roman"/>
          <w:sz w:val="28"/>
          <w:szCs w:val="28"/>
        </w:rPr>
      </w:pPr>
      <w:r w:rsidRPr="00CF38C5">
        <w:rPr>
          <w:rFonts w:ascii="Times New Roman" w:hAnsi="Times New Roman" w:cs="Times New Roman"/>
          <w:sz w:val="28"/>
          <w:szCs w:val="28"/>
        </w:rPr>
        <w:t>4.</w:t>
      </w:r>
      <w:r w:rsidRPr="00CF38C5">
        <w:rPr>
          <w:rFonts w:ascii="Times New Roman" w:hAnsi="Times New Roman" w:cs="Times New Roman"/>
          <w:sz w:val="28"/>
          <w:szCs w:val="28"/>
        </w:rPr>
        <w:tab/>
        <w:t>Аналитический этап – самооценка и рефлексия.</w:t>
      </w:r>
    </w:p>
    <w:p w:rsidR="003241F0" w:rsidRPr="00CF38C5" w:rsidRDefault="003241F0" w:rsidP="003241F0">
      <w:pPr>
        <w:spacing w:line="360" w:lineRule="auto"/>
        <w:jc w:val="both"/>
        <w:rPr>
          <w:rFonts w:ascii="Times New Roman" w:hAnsi="Times New Roman" w:cs="Times New Roman"/>
          <w:sz w:val="28"/>
          <w:szCs w:val="28"/>
        </w:rPr>
      </w:pPr>
      <w:r w:rsidRPr="00CF38C5">
        <w:rPr>
          <w:rFonts w:ascii="Times New Roman" w:hAnsi="Times New Roman" w:cs="Times New Roman"/>
          <w:sz w:val="28"/>
          <w:szCs w:val="28"/>
        </w:rPr>
        <w:t>•</w:t>
      </w:r>
      <w:r w:rsidRPr="00CF38C5">
        <w:rPr>
          <w:rFonts w:ascii="Times New Roman" w:hAnsi="Times New Roman" w:cs="Times New Roman"/>
          <w:sz w:val="28"/>
          <w:szCs w:val="28"/>
        </w:rPr>
        <w:tab/>
        <w:t>Подготовка и проведение презентации выполненной работы;</w:t>
      </w:r>
    </w:p>
    <w:p w:rsidR="003241F0" w:rsidRDefault="003241F0" w:rsidP="003241F0">
      <w:pPr>
        <w:spacing w:line="360" w:lineRule="auto"/>
        <w:jc w:val="both"/>
        <w:rPr>
          <w:rFonts w:ascii="Times New Roman" w:hAnsi="Times New Roman" w:cs="Times New Roman"/>
          <w:sz w:val="28"/>
          <w:szCs w:val="28"/>
        </w:rPr>
      </w:pPr>
      <w:r w:rsidRPr="00CF38C5">
        <w:rPr>
          <w:rFonts w:ascii="Times New Roman" w:hAnsi="Times New Roman" w:cs="Times New Roman"/>
          <w:sz w:val="28"/>
          <w:szCs w:val="28"/>
        </w:rPr>
        <w:t>•</w:t>
      </w:r>
      <w:r w:rsidRPr="00CF38C5">
        <w:rPr>
          <w:rFonts w:ascii="Times New Roman" w:hAnsi="Times New Roman" w:cs="Times New Roman"/>
          <w:sz w:val="28"/>
          <w:szCs w:val="28"/>
        </w:rPr>
        <w:tab/>
        <w:t>Анализ результатов выполнения проекта</w:t>
      </w:r>
      <w:r>
        <w:rPr>
          <w:rFonts w:ascii="Times New Roman" w:hAnsi="Times New Roman" w:cs="Times New Roman"/>
          <w:sz w:val="28"/>
          <w:szCs w:val="28"/>
        </w:rPr>
        <w:t>;</w:t>
      </w:r>
    </w:p>
    <w:p w:rsidR="003241F0" w:rsidRPr="00CF38C5" w:rsidRDefault="003241F0" w:rsidP="003241F0">
      <w:pPr>
        <w:spacing w:line="360" w:lineRule="auto"/>
        <w:jc w:val="both"/>
        <w:rPr>
          <w:rFonts w:ascii="Times New Roman" w:hAnsi="Times New Roman" w:cs="Times New Roman"/>
          <w:sz w:val="28"/>
          <w:szCs w:val="28"/>
        </w:rPr>
      </w:pPr>
      <w:r w:rsidRPr="00F9567B">
        <w:rPr>
          <w:rFonts w:ascii="Times New Roman" w:hAnsi="Times New Roman" w:cs="Times New Roman"/>
          <w:sz w:val="28"/>
          <w:szCs w:val="28"/>
        </w:rPr>
        <w:t>•</w:t>
      </w:r>
      <w:r>
        <w:rPr>
          <w:rFonts w:ascii="Times New Roman" w:hAnsi="Times New Roman" w:cs="Times New Roman"/>
          <w:sz w:val="28"/>
          <w:szCs w:val="28"/>
        </w:rPr>
        <w:t xml:space="preserve">         </w:t>
      </w:r>
      <w:r w:rsidRPr="00CF38C5">
        <w:rPr>
          <w:rFonts w:ascii="Times New Roman" w:hAnsi="Times New Roman" w:cs="Times New Roman"/>
          <w:sz w:val="28"/>
          <w:szCs w:val="28"/>
        </w:rPr>
        <w:t>Рефлексия.</w:t>
      </w:r>
    </w:p>
    <w:p w:rsidR="003241F0" w:rsidRPr="008B1BEE" w:rsidRDefault="003241F0" w:rsidP="003241F0">
      <w:pPr>
        <w:spacing w:line="360" w:lineRule="auto"/>
        <w:ind w:firstLine="709"/>
        <w:jc w:val="both"/>
        <w:rPr>
          <w:rFonts w:ascii="Times New Roman" w:hAnsi="Times New Roman" w:cs="Times New Roman"/>
          <w:sz w:val="28"/>
          <w:szCs w:val="28"/>
        </w:rPr>
      </w:pPr>
      <w:r w:rsidRPr="008B1BEE">
        <w:rPr>
          <w:rFonts w:ascii="Times New Roman" w:hAnsi="Times New Roman" w:cs="Times New Roman"/>
          <w:sz w:val="28"/>
          <w:szCs w:val="28"/>
        </w:rPr>
        <w:t xml:space="preserve">На протяжении всей работы над проектом каждый </w:t>
      </w:r>
      <w:r>
        <w:rPr>
          <w:rFonts w:ascii="Times New Roman" w:hAnsi="Times New Roman" w:cs="Times New Roman"/>
          <w:sz w:val="28"/>
          <w:szCs w:val="28"/>
        </w:rPr>
        <w:t xml:space="preserve">учащийся </w:t>
      </w:r>
      <w:r w:rsidRPr="008B1BEE">
        <w:rPr>
          <w:rFonts w:ascii="Times New Roman" w:hAnsi="Times New Roman" w:cs="Times New Roman"/>
          <w:sz w:val="28"/>
          <w:szCs w:val="28"/>
        </w:rPr>
        <w:t xml:space="preserve">должен вести «Лист по продвижению проекта».  Данный лист выдается педагогом для ознакомления еще на первом занятии. Листы всегда находятся в кабинете в общем доступе. Это своеобразный «черновик». В нем </w:t>
      </w:r>
      <w:r>
        <w:rPr>
          <w:rFonts w:ascii="Times New Roman" w:hAnsi="Times New Roman" w:cs="Times New Roman"/>
          <w:sz w:val="28"/>
          <w:szCs w:val="28"/>
        </w:rPr>
        <w:t xml:space="preserve">учащийся </w:t>
      </w:r>
      <w:r w:rsidRPr="008B1BEE">
        <w:rPr>
          <w:rFonts w:ascii="Times New Roman" w:hAnsi="Times New Roman" w:cs="Times New Roman"/>
          <w:sz w:val="28"/>
          <w:szCs w:val="28"/>
        </w:rPr>
        <w:t>записывает все возникающие в ходе работы вопросы, советы, которые дает ему руководитель</w:t>
      </w:r>
      <w:r>
        <w:rPr>
          <w:rFonts w:ascii="Times New Roman" w:hAnsi="Times New Roman" w:cs="Times New Roman"/>
          <w:sz w:val="28"/>
          <w:szCs w:val="28"/>
        </w:rPr>
        <w:t>,</w:t>
      </w:r>
      <w:r w:rsidRPr="008B1BEE">
        <w:rPr>
          <w:rFonts w:ascii="Times New Roman" w:hAnsi="Times New Roman" w:cs="Times New Roman"/>
          <w:sz w:val="28"/>
          <w:szCs w:val="28"/>
        </w:rPr>
        <w:t xml:space="preserve"> и которые он получает на инструктивных совещаниях. Содержание в «Листе по продвижению проекта» формирует педагог к каждому занятию (индивидуально</w:t>
      </w:r>
      <w:r>
        <w:rPr>
          <w:rFonts w:ascii="Times New Roman" w:hAnsi="Times New Roman" w:cs="Times New Roman"/>
          <w:sz w:val="28"/>
          <w:szCs w:val="28"/>
        </w:rPr>
        <w:t>,</w:t>
      </w:r>
      <w:r w:rsidRPr="008B1BEE">
        <w:rPr>
          <w:rFonts w:ascii="Times New Roman" w:hAnsi="Times New Roman" w:cs="Times New Roman"/>
          <w:sz w:val="28"/>
          <w:szCs w:val="28"/>
        </w:rPr>
        <w:t xml:space="preserve"> в соответствии с темой занятия). </w:t>
      </w:r>
      <w:r>
        <w:rPr>
          <w:rFonts w:ascii="Times New Roman" w:hAnsi="Times New Roman" w:cs="Times New Roman"/>
          <w:sz w:val="28"/>
          <w:szCs w:val="28"/>
        </w:rPr>
        <w:t xml:space="preserve">Учащиеся </w:t>
      </w:r>
      <w:r w:rsidRPr="008B1BEE">
        <w:rPr>
          <w:rFonts w:ascii="Times New Roman" w:hAnsi="Times New Roman" w:cs="Times New Roman"/>
          <w:sz w:val="28"/>
          <w:szCs w:val="28"/>
        </w:rPr>
        <w:t>должны приучаться</w:t>
      </w:r>
      <w:r>
        <w:rPr>
          <w:rFonts w:ascii="Times New Roman" w:hAnsi="Times New Roman" w:cs="Times New Roman"/>
          <w:sz w:val="28"/>
          <w:szCs w:val="28"/>
        </w:rPr>
        <w:t xml:space="preserve"> по хочу работы</w:t>
      </w:r>
      <w:r w:rsidRPr="008B1BEE">
        <w:rPr>
          <w:rFonts w:ascii="Times New Roman" w:hAnsi="Times New Roman" w:cs="Times New Roman"/>
          <w:sz w:val="28"/>
          <w:szCs w:val="28"/>
        </w:rPr>
        <w:t xml:space="preserve"> вести необходимую документацию, которая потребуется при написании письменной части проекта (отчета). Ведение документации будет дисциплинировать авторов проектов, помогать </w:t>
      </w:r>
      <w:r w:rsidRPr="008B1BEE">
        <w:rPr>
          <w:rFonts w:ascii="Times New Roman" w:hAnsi="Times New Roman" w:cs="Times New Roman"/>
          <w:sz w:val="28"/>
          <w:szCs w:val="28"/>
        </w:rPr>
        <w:lastRenderedPageBreak/>
        <w:t xml:space="preserve">держать в поле зрения главную цель их работы. Данные листы сканируются в дальнейшем и размещаются руководителем на рабочей проектной платформе </w:t>
      </w:r>
      <w:r>
        <w:rPr>
          <w:rFonts w:ascii="Times New Roman" w:hAnsi="Times New Roman" w:cs="Times New Roman"/>
          <w:sz w:val="28"/>
          <w:szCs w:val="28"/>
          <w:lang w:val="en-US"/>
        </w:rPr>
        <w:t>T</w:t>
      </w:r>
      <w:proofErr w:type="spellStart"/>
      <w:r w:rsidRPr="008B1BEE">
        <w:rPr>
          <w:rFonts w:ascii="Times New Roman" w:hAnsi="Times New Roman" w:cs="Times New Roman"/>
          <w:sz w:val="28"/>
          <w:szCs w:val="28"/>
        </w:rPr>
        <w:t>rello</w:t>
      </w:r>
      <w:proofErr w:type="spellEnd"/>
      <w:r w:rsidRPr="008B1BEE">
        <w:rPr>
          <w:rFonts w:ascii="Times New Roman" w:hAnsi="Times New Roman" w:cs="Times New Roman"/>
          <w:sz w:val="28"/>
          <w:szCs w:val="28"/>
        </w:rPr>
        <w:t xml:space="preserve">, которую школьники уже создали и </w:t>
      </w:r>
      <w:r>
        <w:rPr>
          <w:rFonts w:ascii="Times New Roman" w:hAnsi="Times New Roman" w:cs="Times New Roman"/>
          <w:sz w:val="28"/>
          <w:szCs w:val="28"/>
        </w:rPr>
        <w:t xml:space="preserve">к которой </w:t>
      </w:r>
      <w:r w:rsidRPr="008B1BEE">
        <w:rPr>
          <w:rFonts w:ascii="Times New Roman" w:hAnsi="Times New Roman" w:cs="Times New Roman"/>
          <w:sz w:val="28"/>
          <w:szCs w:val="28"/>
        </w:rPr>
        <w:t xml:space="preserve">имеют доступ. </w:t>
      </w:r>
      <w:proofErr w:type="spellStart"/>
      <w:r w:rsidRPr="008B1BEE">
        <w:rPr>
          <w:rFonts w:ascii="Times New Roman" w:hAnsi="Times New Roman" w:cs="Times New Roman"/>
          <w:sz w:val="28"/>
          <w:szCs w:val="28"/>
        </w:rPr>
        <w:t>Trello</w:t>
      </w:r>
      <w:proofErr w:type="spellEnd"/>
      <w:r w:rsidRPr="008B1BEE">
        <w:rPr>
          <w:rFonts w:ascii="Times New Roman" w:hAnsi="Times New Roman" w:cs="Times New Roman"/>
          <w:sz w:val="28"/>
          <w:szCs w:val="28"/>
        </w:rPr>
        <w:t> </w:t>
      </w:r>
      <w:r w:rsidRPr="00C155B1">
        <w:rPr>
          <w:rFonts w:ascii="Times New Roman" w:hAnsi="Times New Roman" w:cs="Times New Roman"/>
          <w:sz w:val="28"/>
          <w:szCs w:val="28"/>
        </w:rPr>
        <w:t>–</w:t>
      </w:r>
      <w:r>
        <w:rPr>
          <w:rFonts w:ascii="Times New Roman" w:hAnsi="Times New Roman" w:cs="Times New Roman"/>
          <w:sz w:val="28"/>
          <w:szCs w:val="28"/>
        </w:rPr>
        <w:t xml:space="preserve"> </w:t>
      </w:r>
      <w:r w:rsidRPr="008B1BEE">
        <w:rPr>
          <w:rFonts w:ascii="Times New Roman" w:hAnsi="Times New Roman" w:cs="Times New Roman"/>
          <w:sz w:val="28"/>
          <w:szCs w:val="28"/>
        </w:rPr>
        <w:t xml:space="preserve">онлайн-система управления проектами. Пользоваться </w:t>
      </w:r>
      <w:proofErr w:type="spellStart"/>
      <w:r w:rsidRPr="008B1BEE">
        <w:rPr>
          <w:rFonts w:ascii="Times New Roman" w:hAnsi="Times New Roman" w:cs="Times New Roman"/>
          <w:sz w:val="28"/>
          <w:szCs w:val="28"/>
        </w:rPr>
        <w:t>Trello</w:t>
      </w:r>
      <w:proofErr w:type="spellEnd"/>
      <w:r w:rsidRPr="008B1BEE">
        <w:rPr>
          <w:rFonts w:ascii="Times New Roman" w:hAnsi="Times New Roman" w:cs="Times New Roman"/>
          <w:sz w:val="28"/>
          <w:szCs w:val="28"/>
        </w:rPr>
        <w:t xml:space="preserve"> можно бесплатно через браузер, приложение на ПК или на смартфоне. Полезный контент: вся информация по проекту будет собрана в одном месте; текущие и запланированные задачи можно смотреть онлайн; можно настроить </w:t>
      </w:r>
      <w:r>
        <w:rPr>
          <w:rFonts w:ascii="Times New Roman" w:hAnsi="Times New Roman" w:cs="Times New Roman"/>
          <w:sz w:val="28"/>
          <w:szCs w:val="28"/>
          <w:lang w:val="en-US"/>
        </w:rPr>
        <w:t>T</w:t>
      </w:r>
      <w:proofErr w:type="spellStart"/>
      <w:r w:rsidRPr="008B1BEE">
        <w:rPr>
          <w:rFonts w:ascii="Times New Roman" w:hAnsi="Times New Roman" w:cs="Times New Roman"/>
          <w:sz w:val="28"/>
          <w:szCs w:val="28"/>
        </w:rPr>
        <w:t>rello</w:t>
      </w:r>
      <w:proofErr w:type="spellEnd"/>
      <w:r w:rsidRPr="008B1BEE">
        <w:rPr>
          <w:rFonts w:ascii="Times New Roman" w:hAnsi="Times New Roman" w:cs="Times New Roman"/>
          <w:sz w:val="28"/>
          <w:szCs w:val="28"/>
        </w:rPr>
        <w:t xml:space="preserve"> под себя, используя нужные карточки и списки. Данный ресурс удобен для педагога и поможет структурировать всю проектную работу. Можно в любой момент зайти и поинтересоваться, как у команды проекта сейчас обстоят дела. Заполняет ее менеджер проекта, всю информацию менеджер размещает либо на самом кружке, либо в свободное время (но собрав информацию со всех). Каждый урок начинается с просмотра доски (</w:t>
      </w:r>
      <w:r>
        <w:rPr>
          <w:rFonts w:ascii="Times New Roman" w:hAnsi="Times New Roman" w:cs="Times New Roman"/>
          <w:sz w:val="28"/>
          <w:szCs w:val="28"/>
        </w:rPr>
        <w:t xml:space="preserve">анализа: </w:t>
      </w:r>
      <w:r w:rsidRPr="008B1BEE">
        <w:rPr>
          <w:rFonts w:ascii="Times New Roman" w:hAnsi="Times New Roman" w:cs="Times New Roman"/>
          <w:sz w:val="28"/>
          <w:szCs w:val="28"/>
        </w:rPr>
        <w:t>что ново</w:t>
      </w:r>
      <w:r>
        <w:rPr>
          <w:rFonts w:ascii="Times New Roman" w:hAnsi="Times New Roman" w:cs="Times New Roman"/>
          <w:sz w:val="28"/>
          <w:szCs w:val="28"/>
        </w:rPr>
        <w:t>го</w:t>
      </w:r>
      <w:r w:rsidRPr="008B1BEE">
        <w:rPr>
          <w:rFonts w:ascii="Times New Roman" w:hAnsi="Times New Roman" w:cs="Times New Roman"/>
          <w:sz w:val="28"/>
          <w:szCs w:val="28"/>
        </w:rPr>
        <w:t xml:space="preserve"> появилось, что можно перенести в «сделано», что</w:t>
      </w:r>
      <w:r>
        <w:rPr>
          <w:rFonts w:ascii="Times New Roman" w:hAnsi="Times New Roman" w:cs="Times New Roman"/>
          <w:sz w:val="28"/>
          <w:szCs w:val="28"/>
        </w:rPr>
        <w:t xml:space="preserve"> находится</w:t>
      </w:r>
      <w:r w:rsidRPr="008B1BEE">
        <w:rPr>
          <w:rFonts w:ascii="Times New Roman" w:hAnsi="Times New Roman" w:cs="Times New Roman"/>
          <w:sz w:val="28"/>
          <w:szCs w:val="28"/>
        </w:rPr>
        <w:t xml:space="preserve"> в процессе, а что</w:t>
      </w:r>
      <w:r>
        <w:rPr>
          <w:rFonts w:ascii="Times New Roman" w:hAnsi="Times New Roman" w:cs="Times New Roman"/>
          <w:sz w:val="28"/>
          <w:szCs w:val="28"/>
        </w:rPr>
        <w:t xml:space="preserve"> можно</w:t>
      </w:r>
      <w:r w:rsidRPr="008B1BEE">
        <w:rPr>
          <w:rFonts w:ascii="Times New Roman" w:hAnsi="Times New Roman" w:cs="Times New Roman"/>
          <w:sz w:val="28"/>
          <w:szCs w:val="28"/>
        </w:rPr>
        <w:t xml:space="preserve"> отправить на проверку). Педагог при наличии менеджера занимает другую роль в проекте</w:t>
      </w:r>
      <w:r>
        <w:rPr>
          <w:rFonts w:ascii="Times New Roman" w:hAnsi="Times New Roman" w:cs="Times New Roman"/>
          <w:sz w:val="28"/>
          <w:szCs w:val="28"/>
        </w:rPr>
        <w:t xml:space="preserve"> </w:t>
      </w:r>
      <w:r w:rsidRPr="00313850">
        <w:rPr>
          <w:rFonts w:ascii="Times New Roman" w:hAnsi="Times New Roman" w:cs="Times New Roman"/>
          <w:sz w:val="28"/>
          <w:szCs w:val="28"/>
        </w:rPr>
        <w:t>–</w:t>
      </w:r>
      <w:r w:rsidRPr="008B1BEE">
        <w:rPr>
          <w:rFonts w:ascii="Times New Roman" w:hAnsi="Times New Roman" w:cs="Times New Roman"/>
          <w:sz w:val="28"/>
          <w:szCs w:val="28"/>
        </w:rPr>
        <w:t xml:space="preserve"> роль наставника. (Подробная инструкция по подключению </w:t>
      </w:r>
      <w:hyperlink r:id="rId62" w:history="1">
        <w:r w:rsidRPr="008B1BEE">
          <w:rPr>
            <w:rStyle w:val="ab"/>
            <w:rFonts w:ascii="Times New Roman" w:hAnsi="Times New Roman" w:cs="Times New Roman"/>
            <w:sz w:val="28"/>
            <w:szCs w:val="28"/>
          </w:rPr>
          <w:t>https://allo.tochka.com/trello</w:t>
        </w:r>
      </w:hyperlink>
      <w:r w:rsidRPr="008B1BEE">
        <w:rPr>
          <w:rFonts w:ascii="Times New Roman" w:hAnsi="Times New Roman" w:cs="Times New Roman"/>
          <w:sz w:val="28"/>
          <w:szCs w:val="28"/>
        </w:rPr>
        <w:t>)</w:t>
      </w:r>
      <w:r>
        <w:rPr>
          <w:rFonts w:ascii="Times New Roman" w:hAnsi="Times New Roman" w:cs="Times New Roman"/>
          <w:sz w:val="28"/>
          <w:szCs w:val="28"/>
        </w:rPr>
        <w:t>.</w:t>
      </w:r>
      <w:r w:rsidRPr="008B1BEE">
        <w:rPr>
          <w:rFonts w:ascii="Times New Roman" w:hAnsi="Times New Roman" w:cs="Times New Roman"/>
          <w:sz w:val="28"/>
          <w:szCs w:val="28"/>
        </w:rPr>
        <w:t xml:space="preserve"> </w:t>
      </w:r>
    </w:p>
    <w:p w:rsidR="003241F0" w:rsidRPr="00F346FE" w:rsidRDefault="003241F0" w:rsidP="003241F0">
      <w:pPr>
        <w:autoSpaceDE w:val="0"/>
        <w:autoSpaceDN w:val="0"/>
        <w:adjustRightInd w:val="0"/>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t xml:space="preserve">(При отсутствии </w:t>
      </w:r>
      <w:r>
        <w:rPr>
          <w:rFonts w:ascii="Times New Roman" w:eastAsia="Times New Roman" w:hAnsi="Times New Roman" w:cs="Times New Roman"/>
          <w:color w:val="000000"/>
          <w:sz w:val="28"/>
          <w:szCs w:val="28"/>
        </w:rPr>
        <w:t>И</w:t>
      </w:r>
      <w:r w:rsidRPr="00F346FE">
        <w:rPr>
          <w:rFonts w:ascii="Times New Roman" w:eastAsia="Times New Roman" w:hAnsi="Times New Roman" w:cs="Times New Roman"/>
          <w:color w:val="000000"/>
          <w:sz w:val="28"/>
          <w:szCs w:val="28"/>
        </w:rPr>
        <w:t xml:space="preserve">нтернета и возможности работы с данной платформой можно заменить платформу </w:t>
      </w:r>
      <w:r w:rsidRPr="00F346FE">
        <w:rPr>
          <w:rFonts w:ascii="Times New Roman" w:eastAsia="Times New Roman" w:hAnsi="Times New Roman" w:cs="Times New Roman"/>
          <w:color w:val="000000"/>
          <w:sz w:val="28"/>
          <w:szCs w:val="28"/>
          <w:lang w:val="en-US"/>
        </w:rPr>
        <w:t>smart</w:t>
      </w:r>
      <w:r>
        <w:rPr>
          <w:rFonts w:ascii="Times New Roman" w:eastAsia="Times New Roman" w:hAnsi="Times New Roman" w:cs="Times New Roman"/>
          <w:color w:val="000000"/>
          <w:sz w:val="28"/>
          <w:szCs w:val="28"/>
        </w:rPr>
        <w:t>-</w:t>
      </w:r>
      <w:r w:rsidRPr="00F346FE">
        <w:rPr>
          <w:rFonts w:ascii="Times New Roman" w:eastAsia="Times New Roman" w:hAnsi="Times New Roman" w:cs="Times New Roman"/>
          <w:color w:val="000000"/>
          <w:sz w:val="28"/>
          <w:szCs w:val="28"/>
        </w:rPr>
        <w:t xml:space="preserve">доской, оформив ее на стене помещения). </w:t>
      </w:r>
    </w:p>
    <w:p w:rsidR="003241F0" w:rsidRPr="00F346FE" w:rsidRDefault="003241F0" w:rsidP="003241F0">
      <w:pPr>
        <w:spacing w:line="360" w:lineRule="auto"/>
        <w:ind w:firstLine="709"/>
        <w:jc w:val="both"/>
        <w:rPr>
          <w:rFonts w:ascii="Times New Roman" w:hAnsi="Times New Roman" w:cs="Times New Roman"/>
          <w:sz w:val="28"/>
          <w:szCs w:val="28"/>
        </w:rPr>
      </w:pPr>
      <w:r w:rsidRPr="00BC6C0A">
        <w:rPr>
          <w:rFonts w:ascii="Times New Roman" w:eastAsia="Times New Roman" w:hAnsi="Times New Roman" w:cs="Times New Roman"/>
          <w:color w:val="000000"/>
          <w:sz w:val="28"/>
          <w:szCs w:val="28"/>
        </w:rPr>
        <w:t>Независимо от того, что представляет собой проектный продукт (даже если он имеет вид брошюры или статьи, то есть выполнен в письменном виде), к проекту обязательно должна быть приложена письменная часть, которая фактически является отчетом о ходе и результате работы.</w:t>
      </w:r>
      <w:r w:rsidRPr="00F346FE">
        <w:rPr>
          <w:rFonts w:ascii="Times New Roman" w:eastAsia="Times New Roman" w:hAnsi="Times New Roman" w:cs="Times New Roman"/>
          <w:color w:val="000000"/>
          <w:sz w:val="28"/>
          <w:szCs w:val="28"/>
        </w:rPr>
        <w:t xml:space="preserve"> Без письменной части (отчета) проект во многом теряет смысл, так как именно здесь учащийся осуществляет рефлексивную оценку всей своей работы. Оглядываясь назад, он анализирует, что удалось и что не удалось; почему не получилось то, что было задумано; все ли усилия были приложены, чтобы преодолеть возникшие трудности; насколько были обоснованы изменения, внесенные в первоначальный план. Здесь же автор проекта дает оценку собственным действиям, оценивает приобретенный опыт. Письменная часть проекта </w:t>
      </w:r>
      <w:r w:rsidRPr="00F346FE">
        <w:rPr>
          <w:rFonts w:ascii="Times New Roman" w:eastAsia="Times New Roman" w:hAnsi="Times New Roman" w:cs="Times New Roman"/>
          <w:color w:val="000000"/>
          <w:sz w:val="28"/>
          <w:szCs w:val="28"/>
        </w:rPr>
        <w:lastRenderedPageBreak/>
        <w:t>связана с само</w:t>
      </w:r>
      <w:r>
        <w:rPr>
          <w:rFonts w:ascii="Times New Roman" w:eastAsia="Times New Roman" w:hAnsi="Times New Roman" w:cs="Times New Roman"/>
          <w:color w:val="000000"/>
          <w:sz w:val="28"/>
          <w:szCs w:val="28"/>
        </w:rPr>
        <w:t xml:space="preserve">стоятельным </w:t>
      </w:r>
      <w:r w:rsidRPr="00F346FE">
        <w:rPr>
          <w:rFonts w:ascii="Times New Roman" w:eastAsia="Times New Roman" w:hAnsi="Times New Roman" w:cs="Times New Roman"/>
          <w:color w:val="000000"/>
          <w:sz w:val="28"/>
          <w:szCs w:val="28"/>
        </w:rPr>
        <w:t>оцениванием, поэтому она может представлять некоторые трудности для подростка, у которого еще не сформировалось адекватное представление о себе. Самооценка находится в стадии формирования</w:t>
      </w:r>
      <w:r>
        <w:rPr>
          <w:rFonts w:ascii="Times New Roman" w:eastAsia="Times New Roman" w:hAnsi="Times New Roman" w:cs="Times New Roman"/>
          <w:color w:val="000000"/>
          <w:sz w:val="28"/>
          <w:szCs w:val="28"/>
        </w:rPr>
        <w:t>,</w:t>
      </w:r>
      <w:r w:rsidRPr="00F346FE">
        <w:rPr>
          <w:rFonts w:ascii="Times New Roman" w:eastAsia="Times New Roman" w:hAnsi="Times New Roman" w:cs="Times New Roman"/>
          <w:color w:val="000000"/>
          <w:sz w:val="28"/>
          <w:szCs w:val="28"/>
        </w:rPr>
        <w:t xml:space="preserve"> и тем важнее побуждать </w:t>
      </w:r>
      <w:r>
        <w:rPr>
          <w:rFonts w:ascii="Times New Roman" w:hAnsi="Times New Roman" w:cs="Times New Roman"/>
          <w:sz w:val="28"/>
          <w:szCs w:val="28"/>
        </w:rPr>
        <w:t>учащ</w:t>
      </w:r>
      <w:r>
        <w:rPr>
          <w:rFonts w:ascii="Times New Roman" w:eastAsia="Times New Roman" w:hAnsi="Times New Roman" w:cs="Times New Roman"/>
          <w:color w:val="000000"/>
          <w:sz w:val="28"/>
          <w:szCs w:val="28"/>
        </w:rPr>
        <w:t xml:space="preserve">ихся </w:t>
      </w:r>
      <w:r w:rsidRPr="00F346FE">
        <w:rPr>
          <w:rFonts w:ascii="Times New Roman" w:eastAsia="Times New Roman" w:hAnsi="Times New Roman" w:cs="Times New Roman"/>
          <w:color w:val="000000"/>
          <w:sz w:val="28"/>
          <w:szCs w:val="28"/>
        </w:rPr>
        <w:t xml:space="preserve">самостоятельно анализировать свою работу, сравнивать ее с эталоном (который может быть представлен критериями оценивания) и на этой основе оценивать эффективность собственных действий. </w:t>
      </w:r>
      <w:r w:rsidRPr="00F346FE">
        <w:rPr>
          <w:rFonts w:ascii="Times New Roman" w:hAnsi="Times New Roman" w:cs="Times New Roman"/>
          <w:sz w:val="28"/>
          <w:szCs w:val="28"/>
        </w:rPr>
        <w:t xml:space="preserve">Каждое выполняемое </w:t>
      </w:r>
      <w:r>
        <w:rPr>
          <w:rFonts w:ascii="Times New Roman" w:hAnsi="Times New Roman" w:cs="Times New Roman"/>
          <w:sz w:val="28"/>
          <w:szCs w:val="28"/>
        </w:rPr>
        <w:t>учащ</w:t>
      </w:r>
      <w:r w:rsidRPr="00F346FE">
        <w:rPr>
          <w:rFonts w:ascii="Times New Roman" w:hAnsi="Times New Roman" w:cs="Times New Roman"/>
          <w:sz w:val="28"/>
          <w:szCs w:val="28"/>
        </w:rPr>
        <w:t xml:space="preserve">имися кейс-задание является структурной составляющей единого проекта, реализуемого в процессе обучения по программе «Проектная деятельность» в 8 классах. </w:t>
      </w:r>
    </w:p>
    <w:p w:rsidR="003241F0" w:rsidRPr="00F346FE" w:rsidRDefault="003241F0" w:rsidP="003241F0">
      <w:pPr>
        <w:shd w:val="clear" w:color="auto" w:fill="FFFFFF"/>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t xml:space="preserve">Чтобы </w:t>
      </w:r>
      <w:r>
        <w:rPr>
          <w:rFonts w:ascii="Times New Roman" w:hAnsi="Times New Roman" w:cs="Times New Roman"/>
          <w:sz w:val="28"/>
          <w:szCs w:val="28"/>
        </w:rPr>
        <w:t>учащ</w:t>
      </w:r>
      <w:r>
        <w:rPr>
          <w:rFonts w:ascii="Times New Roman" w:eastAsia="Times New Roman" w:hAnsi="Times New Roman" w:cs="Times New Roman"/>
          <w:color w:val="000000"/>
          <w:sz w:val="28"/>
          <w:szCs w:val="28"/>
        </w:rPr>
        <w:t>иеся научились</w:t>
      </w:r>
      <w:r w:rsidRPr="00F346FE">
        <w:rPr>
          <w:rFonts w:ascii="Times New Roman" w:eastAsia="Times New Roman" w:hAnsi="Times New Roman" w:cs="Times New Roman"/>
          <w:color w:val="000000"/>
          <w:sz w:val="28"/>
          <w:szCs w:val="28"/>
        </w:rPr>
        <w:t xml:space="preserve"> писать отчет о работе, можно предложить им в качестве черновика воспользоваться шаблоном. </w:t>
      </w:r>
    </w:p>
    <w:p w:rsidR="003241F0" w:rsidRPr="00F043EA" w:rsidRDefault="003241F0" w:rsidP="003241F0">
      <w:pPr>
        <w:shd w:val="clear" w:color="auto" w:fill="FFFFFF"/>
        <w:spacing w:line="360" w:lineRule="auto"/>
        <w:ind w:firstLine="709"/>
        <w:jc w:val="both"/>
        <w:rPr>
          <w:rFonts w:ascii="Times New Roman" w:eastAsia="Times New Roman" w:hAnsi="Times New Roman" w:cs="Times New Roman"/>
          <w:b/>
          <w:color w:val="000000"/>
          <w:sz w:val="28"/>
          <w:szCs w:val="28"/>
        </w:rPr>
      </w:pPr>
      <w:r w:rsidRPr="00F043EA">
        <w:rPr>
          <w:rFonts w:ascii="Times New Roman" w:eastAsia="Times New Roman" w:hAnsi="Times New Roman" w:cs="Times New Roman"/>
          <w:b/>
          <w:color w:val="000000"/>
          <w:sz w:val="28"/>
          <w:szCs w:val="28"/>
        </w:rPr>
        <w:t>Введение</w:t>
      </w:r>
    </w:p>
    <w:p w:rsidR="003241F0" w:rsidRPr="00F346FE" w:rsidRDefault="003241F0" w:rsidP="003241F0">
      <w:pPr>
        <w:shd w:val="clear" w:color="auto" w:fill="FFFFFF"/>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t>Тема моего проект</w:t>
      </w:r>
      <w:r>
        <w:rPr>
          <w:rFonts w:ascii="Times New Roman" w:eastAsia="Times New Roman" w:hAnsi="Times New Roman" w:cs="Times New Roman"/>
          <w:color w:val="000000"/>
          <w:sz w:val="28"/>
          <w:szCs w:val="28"/>
        </w:rPr>
        <w:t>а</w:t>
      </w:r>
    </w:p>
    <w:p w:rsidR="003241F0" w:rsidRPr="00F346FE" w:rsidRDefault="003241F0" w:rsidP="003241F0">
      <w:pPr>
        <w:shd w:val="clear" w:color="auto" w:fill="FFFFFF"/>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t>Я выбрал эту тему, потому чт</w:t>
      </w:r>
      <w:r>
        <w:rPr>
          <w:rFonts w:ascii="Times New Roman" w:eastAsia="Times New Roman" w:hAnsi="Times New Roman" w:cs="Times New Roman"/>
          <w:color w:val="000000"/>
          <w:sz w:val="28"/>
          <w:szCs w:val="28"/>
        </w:rPr>
        <w:t>о</w:t>
      </w:r>
    </w:p>
    <w:p w:rsidR="003241F0" w:rsidRPr="00F346FE" w:rsidRDefault="003241F0" w:rsidP="003241F0">
      <w:pPr>
        <w:shd w:val="clear" w:color="auto" w:fill="FFFFFF"/>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t xml:space="preserve">Цель моей работы – </w:t>
      </w:r>
    </w:p>
    <w:p w:rsidR="003241F0" w:rsidRPr="00F346FE" w:rsidRDefault="003241F0" w:rsidP="003241F0">
      <w:pPr>
        <w:shd w:val="clear" w:color="auto" w:fill="FFFFFF"/>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t>Проектным продуктом будет</w:t>
      </w:r>
    </w:p>
    <w:p w:rsidR="003241F0" w:rsidRPr="00F346FE" w:rsidRDefault="003241F0" w:rsidP="003241F0">
      <w:pPr>
        <w:shd w:val="clear" w:color="auto" w:fill="FFFFFF"/>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t>Этот продукт поможет достичь цел</w:t>
      </w:r>
      <w:r>
        <w:rPr>
          <w:rFonts w:ascii="Times New Roman" w:eastAsia="Times New Roman" w:hAnsi="Times New Roman" w:cs="Times New Roman"/>
          <w:color w:val="000000"/>
          <w:sz w:val="28"/>
          <w:szCs w:val="28"/>
        </w:rPr>
        <w:t>ь</w:t>
      </w:r>
      <w:r w:rsidRPr="00F346FE">
        <w:rPr>
          <w:rFonts w:ascii="Times New Roman" w:eastAsia="Times New Roman" w:hAnsi="Times New Roman" w:cs="Times New Roman"/>
          <w:color w:val="000000"/>
          <w:sz w:val="28"/>
          <w:szCs w:val="28"/>
        </w:rPr>
        <w:t xml:space="preserve"> проекта, так как </w:t>
      </w:r>
    </w:p>
    <w:p w:rsidR="003241F0" w:rsidRPr="00F346FE" w:rsidRDefault="003241F0" w:rsidP="003241F0">
      <w:pPr>
        <w:shd w:val="clear" w:color="auto" w:fill="FFFFFF"/>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t>План моей работы (указать время выполнения и перечислить все промежуточные этапы):</w:t>
      </w:r>
    </w:p>
    <w:p w:rsidR="003241F0" w:rsidRPr="00F346FE" w:rsidRDefault="003241F0" w:rsidP="003241F0">
      <w:pPr>
        <w:shd w:val="clear" w:color="auto" w:fill="FFFFFF"/>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 xml:space="preserve"> </w:t>
      </w:r>
      <w:r w:rsidRPr="00F346FE">
        <w:rPr>
          <w:rFonts w:ascii="Times New Roman" w:eastAsia="Times New Roman" w:hAnsi="Times New Roman" w:cs="Times New Roman"/>
          <w:color w:val="000000"/>
          <w:sz w:val="28"/>
          <w:szCs w:val="28"/>
        </w:rPr>
        <w:t>Выбор темы и уточнение названия</w:t>
      </w:r>
      <w:r>
        <w:rPr>
          <w:rFonts w:ascii="Times New Roman" w:eastAsia="Times New Roman" w:hAnsi="Times New Roman" w:cs="Times New Roman"/>
          <w:color w:val="000000"/>
          <w:sz w:val="28"/>
          <w:szCs w:val="28"/>
        </w:rPr>
        <w:t>;</w:t>
      </w:r>
      <w:r w:rsidRPr="00F346FE">
        <w:rPr>
          <w:rFonts w:ascii="Times New Roman" w:eastAsia="Times New Roman" w:hAnsi="Times New Roman" w:cs="Times New Roman"/>
          <w:color w:val="000000"/>
          <w:sz w:val="28"/>
          <w:szCs w:val="28"/>
        </w:rPr>
        <w:t xml:space="preserve"> </w:t>
      </w:r>
    </w:p>
    <w:p w:rsidR="003241F0" w:rsidRPr="00F346FE" w:rsidRDefault="003241F0" w:rsidP="003241F0">
      <w:pPr>
        <w:shd w:val="clear" w:color="auto" w:fill="FFFFFF"/>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t>• Сбор информации (где и как искал информацию)</w:t>
      </w:r>
      <w:r>
        <w:rPr>
          <w:rFonts w:ascii="Times New Roman" w:eastAsia="Times New Roman" w:hAnsi="Times New Roman" w:cs="Times New Roman"/>
          <w:color w:val="000000"/>
          <w:sz w:val="28"/>
          <w:szCs w:val="28"/>
        </w:rPr>
        <w:t>;</w:t>
      </w:r>
    </w:p>
    <w:p w:rsidR="003241F0" w:rsidRPr="00F346FE" w:rsidRDefault="003241F0" w:rsidP="003241F0">
      <w:pPr>
        <w:shd w:val="clear" w:color="auto" w:fill="FFFFFF"/>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t>• Изготовление продукта (что и как делал)</w:t>
      </w:r>
      <w:r>
        <w:rPr>
          <w:rFonts w:ascii="Times New Roman" w:eastAsia="Times New Roman" w:hAnsi="Times New Roman" w:cs="Times New Roman"/>
          <w:color w:val="000000"/>
          <w:sz w:val="28"/>
          <w:szCs w:val="28"/>
        </w:rPr>
        <w:t>;</w:t>
      </w:r>
    </w:p>
    <w:p w:rsidR="003241F0" w:rsidRPr="00F346FE" w:rsidRDefault="003241F0" w:rsidP="003241F0">
      <w:pPr>
        <w:shd w:val="clear" w:color="auto" w:fill="FFFFFF"/>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t>• Написание письменной части проекта (как это делал)</w:t>
      </w:r>
      <w:r>
        <w:rPr>
          <w:rFonts w:ascii="Times New Roman" w:eastAsia="Times New Roman" w:hAnsi="Times New Roman" w:cs="Times New Roman"/>
          <w:color w:val="000000"/>
          <w:sz w:val="28"/>
          <w:szCs w:val="28"/>
        </w:rPr>
        <w:t>.</w:t>
      </w:r>
      <w:r w:rsidRPr="00F346FE">
        <w:rPr>
          <w:rFonts w:ascii="Times New Roman" w:eastAsia="Times New Roman" w:hAnsi="Times New Roman" w:cs="Times New Roman"/>
          <w:color w:val="000000"/>
          <w:sz w:val="28"/>
          <w:szCs w:val="28"/>
        </w:rPr>
        <w:t xml:space="preserve"> </w:t>
      </w:r>
    </w:p>
    <w:p w:rsidR="003241F0" w:rsidRPr="00F043EA" w:rsidRDefault="003241F0" w:rsidP="003241F0">
      <w:pPr>
        <w:shd w:val="clear" w:color="auto" w:fill="FFFFFF"/>
        <w:spacing w:line="360" w:lineRule="auto"/>
        <w:ind w:firstLine="709"/>
        <w:jc w:val="both"/>
        <w:rPr>
          <w:rFonts w:ascii="Times New Roman" w:eastAsia="Times New Roman" w:hAnsi="Times New Roman" w:cs="Times New Roman"/>
          <w:b/>
          <w:color w:val="000000"/>
          <w:sz w:val="28"/>
          <w:szCs w:val="28"/>
        </w:rPr>
      </w:pPr>
      <w:r w:rsidRPr="00F043EA">
        <w:rPr>
          <w:rFonts w:ascii="Times New Roman" w:eastAsia="Times New Roman" w:hAnsi="Times New Roman" w:cs="Times New Roman"/>
          <w:b/>
          <w:color w:val="000000"/>
          <w:sz w:val="28"/>
          <w:szCs w:val="28"/>
        </w:rPr>
        <w:t>Основная часть</w:t>
      </w:r>
    </w:p>
    <w:p w:rsidR="003241F0" w:rsidRPr="00F346FE" w:rsidRDefault="003241F0" w:rsidP="003241F0">
      <w:pPr>
        <w:shd w:val="clear" w:color="auto" w:fill="FFFFFF"/>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t xml:space="preserve">Я начал свою работу с того, что </w:t>
      </w:r>
    </w:p>
    <w:p w:rsidR="003241F0" w:rsidRPr="00F346FE" w:rsidRDefault="003241F0" w:rsidP="003241F0">
      <w:pPr>
        <w:shd w:val="clear" w:color="auto" w:fill="FFFFFF"/>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t>Потом я приступил к</w:t>
      </w:r>
    </w:p>
    <w:p w:rsidR="003241F0" w:rsidRPr="00F346FE" w:rsidRDefault="003241F0" w:rsidP="003241F0">
      <w:pPr>
        <w:shd w:val="clear" w:color="auto" w:fill="FFFFFF"/>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t>Я завершил работу тем, что</w:t>
      </w:r>
    </w:p>
    <w:p w:rsidR="003241F0" w:rsidRPr="00F346FE" w:rsidRDefault="003241F0" w:rsidP="003241F0">
      <w:pPr>
        <w:shd w:val="clear" w:color="auto" w:fill="FFFFFF"/>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t>В ходе работы я столкнулся с</w:t>
      </w:r>
      <w:r>
        <w:rPr>
          <w:rFonts w:ascii="Times New Roman" w:eastAsia="Times New Roman" w:hAnsi="Times New Roman" w:cs="Times New Roman"/>
          <w:color w:val="000000"/>
          <w:sz w:val="28"/>
          <w:szCs w:val="28"/>
        </w:rPr>
        <w:t>о следующими проблемами</w:t>
      </w:r>
      <w:r w:rsidRPr="00F346FE">
        <w:rPr>
          <w:rFonts w:ascii="Times New Roman" w:eastAsia="Times New Roman" w:hAnsi="Times New Roman" w:cs="Times New Roman"/>
          <w:color w:val="000000"/>
          <w:sz w:val="28"/>
          <w:szCs w:val="28"/>
        </w:rPr>
        <w:t xml:space="preserve"> </w:t>
      </w:r>
    </w:p>
    <w:p w:rsidR="003241F0" w:rsidRPr="00F346FE" w:rsidRDefault="003241F0" w:rsidP="003241F0">
      <w:pPr>
        <w:shd w:val="clear" w:color="auto" w:fill="FFFFFF"/>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t>Чтобы справиться с возникшими проблемами, я</w:t>
      </w:r>
    </w:p>
    <w:p w:rsidR="003241F0" w:rsidRPr="00F346FE" w:rsidRDefault="003241F0" w:rsidP="003241F0">
      <w:pPr>
        <w:shd w:val="clear" w:color="auto" w:fill="FFFFFF"/>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t>Я отклонился от плана (указать, когда был нарушен график работы)</w:t>
      </w:r>
    </w:p>
    <w:p w:rsidR="003241F0" w:rsidRPr="00F346FE" w:rsidRDefault="003241F0" w:rsidP="003241F0">
      <w:pPr>
        <w:shd w:val="clear" w:color="auto" w:fill="FFFFFF"/>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lastRenderedPageBreak/>
        <w:t>План моей работы был нарушен, потому что</w:t>
      </w:r>
    </w:p>
    <w:p w:rsidR="003241F0" w:rsidRPr="00F346FE" w:rsidRDefault="003241F0" w:rsidP="003241F0">
      <w:pPr>
        <w:shd w:val="clear" w:color="auto" w:fill="FFFFFF"/>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t>В ходе работы я принял решение изменить проектный продукт, так как</w:t>
      </w:r>
    </w:p>
    <w:p w:rsidR="003241F0" w:rsidRPr="00F346FE" w:rsidRDefault="003241F0" w:rsidP="003241F0">
      <w:pPr>
        <w:shd w:val="clear" w:color="auto" w:fill="FFFFFF"/>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t>Но все же мне удалось достичь цели проекта, потому что</w:t>
      </w:r>
    </w:p>
    <w:p w:rsidR="003241F0" w:rsidRPr="00F043EA" w:rsidRDefault="003241F0" w:rsidP="003241F0">
      <w:pPr>
        <w:shd w:val="clear" w:color="auto" w:fill="FFFFFF"/>
        <w:spacing w:line="360" w:lineRule="auto"/>
        <w:ind w:firstLine="709"/>
        <w:jc w:val="both"/>
        <w:rPr>
          <w:rFonts w:ascii="Times New Roman" w:eastAsia="Times New Roman" w:hAnsi="Times New Roman" w:cs="Times New Roman"/>
          <w:b/>
          <w:color w:val="000000"/>
          <w:sz w:val="28"/>
          <w:szCs w:val="28"/>
        </w:rPr>
      </w:pPr>
      <w:r w:rsidRPr="00F043EA">
        <w:rPr>
          <w:rFonts w:ascii="Times New Roman" w:eastAsia="Times New Roman" w:hAnsi="Times New Roman" w:cs="Times New Roman"/>
          <w:b/>
          <w:color w:val="000000"/>
          <w:sz w:val="28"/>
          <w:szCs w:val="28"/>
        </w:rPr>
        <w:t>Заключение</w:t>
      </w:r>
    </w:p>
    <w:p w:rsidR="003241F0" w:rsidRPr="00F346FE" w:rsidRDefault="003241F0" w:rsidP="003241F0">
      <w:pPr>
        <w:shd w:val="clear" w:color="auto" w:fill="FFFFFF"/>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t xml:space="preserve">Закончив свой проект, я могу сказать, что не все из того, что было задумано, получилось, например </w:t>
      </w:r>
    </w:p>
    <w:p w:rsidR="003241F0" w:rsidRPr="00F346FE" w:rsidRDefault="003241F0" w:rsidP="003241F0">
      <w:pPr>
        <w:shd w:val="clear" w:color="auto" w:fill="FFFFFF"/>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t xml:space="preserve">Это произошло, потому что </w:t>
      </w:r>
    </w:p>
    <w:p w:rsidR="003241F0" w:rsidRPr="00F346FE" w:rsidRDefault="003241F0" w:rsidP="003241F0">
      <w:pPr>
        <w:shd w:val="clear" w:color="auto" w:fill="FFFFFF"/>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t xml:space="preserve">Если бы я начал работу заново, я бы </w:t>
      </w:r>
    </w:p>
    <w:p w:rsidR="003241F0" w:rsidRPr="00F346FE" w:rsidRDefault="003241F0" w:rsidP="003241F0">
      <w:pPr>
        <w:shd w:val="clear" w:color="auto" w:fill="FFFFFF"/>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t xml:space="preserve">В следующем году я, может быть, продолжу </w:t>
      </w:r>
      <w:r>
        <w:rPr>
          <w:rFonts w:ascii="Times New Roman" w:eastAsia="Times New Roman" w:hAnsi="Times New Roman" w:cs="Times New Roman"/>
          <w:color w:val="000000"/>
          <w:sz w:val="28"/>
          <w:szCs w:val="28"/>
        </w:rPr>
        <w:t>данную</w:t>
      </w:r>
      <w:r w:rsidRPr="00F346FE">
        <w:rPr>
          <w:rFonts w:ascii="Times New Roman" w:eastAsia="Times New Roman" w:hAnsi="Times New Roman" w:cs="Times New Roman"/>
          <w:color w:val="000000"/>
          <w:sz w:val="28"/>
          <w:szCs w:val="28"/>
        </w:rPr>
        <w:t xml:space="preserve"> работу для того, чтобы</w:t>
      </w:r>
    </w:p>
    <w:p w:rsidR="003241F0" w:rsidRPr="00F346FE" w:rsidRDefault="003241F0" w:rsidP="003241F0">
      <w:pPr>
        <w:shd w:val="clear" w:color="auto" w:fill="FFFFFF"/>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t xml:space="preserve">Я думаю, что я решил проблему своего проекта, так как </w:t>
      </w:r>
    </w:p>
    <w:p w:rsidR="003241F0" w:rsidRPr="00F346FE" w:rsidRDefault="003241F0" w:rsidP="003241F0">
      <w:pPr>
        <w:shd w:val="clear" w:color="auto" w:fill="FFFFFF"/>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t xml:space="preserve">Работа над проектом показала мне, что (что </w:t>
      </w:r>
      <w:r>
        <w:rPr>
          <w:rFonts w:ascii="Times New Roman" w:eastAsia="Times New Roman" w:hAnsi="Times New Roman" w:cs="Times New Roman"/>
          <w:color w:val="000000"/>
          <w:sz w:val="28"/>
          <w:szCs w:val="28"/>
        </w:rPr>
        <w:t xml:space="preserve">я </w:t>
      </w:r>
      <w:r w:rsidRPr="00F346FE">
        <w:rPr>
          <w:rFonts w:ascii="Times New Roman" w:eastAsia="Times New Roman" w:hAnsi="Times New Roman" w:cs="Times New Roman"/>
          <w:color w:val="000000"/>
          <w:sz w:val="28"/>
          <w:szCs w:val="28"/>
        </w:rPr>
        <w:t>узнал о себе и о проблеме, над которой работал)</w:t>
      </w:r>
    </w:p>
    <w:p w:rsidR="003241F0" w:rsidRPr="00F346FE" w:rsidRDefault="003241F0" w:rsidP="003241F0">
      <w:pPr>
        <w:shd w:val="clear" w:color="auto" w:fill="FFFFFF"/>
        <w:spacing w:line="360" w:lineRule="auto"/>
        <w:ind w:firstLine="709"/>
        <w:jc w:val="both"/>
        <w:rPr>
          <w:rFonts w:ascii="Times New Roman" w:eastAsia="Times New Roman" w:hAnsi="Times New Roman" w:cs="Times New Roman"/>
          <w:color w:val="000000"/>
          <w:sz w:val="28"/>
          <w:szCs w:val="28"/>
        </w:rPr>
      </w:pPr>
      <w:r w:rsidRPr="00F346FE">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Данным шаблоном н</w:t>
      </w:r>
      <w:r w:rsidRPr="00F346FE">
        <w:rPr>
          <w:rFonts w:ascii="Times New Roman" w:eastAsia="Times New Roman" w:hAnsi="Times New Roman" w:cs="Times New Roman"/>
          <w:color w:val="000000"/>
          <w:sz w:val="28"/>
          <w:szCs w:val="28"/>
        </w:rPr>
        <w:t>еобязательно пользоваться в полном объеме).</w:t>
      </w:r>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Таким образом, по итогам реализации проекта в отчете должны содержаться следующие части:</w:t>
      </w:r>
    </w:p>
    <w:p w:rsidR="003241F0" w:rsidRPr="00F346FE" w:rsidRDefault="003241F0" w:rsidP="006560B3">
      <w:pPr>
        <w:numPr>
          <w:ilvl w:val="0"/>
          <w:numId w:val="39"/>
        </w:numPr>
        <w:pBdr>
          <w:top w:val="nil"/>
          <w:left w:val="nil"/>
          <w:bottom w:val="nil"/>
          <w:right w:val="nil"/>
          <w:between w:val="nil"/>
        </w:pBdr>
        <w:suppressAutoHyphens w:val="0"/>
        <w:spacing w:line="360" w:lineRule="auto"/>
        <w:ind w:left="0" w:firstLine="709"/>
        <w:jc w:val="both"/>
        <w:rPr>
          <w:rFonts w:ascii="Times New Roman" w:hAnsi="Times New Roman" w:cs="Times New Roman"/>
          <w:sz w:val="28"/>
          <w:szCs w:val="28"/>
        </w:rPr>
      </w:pPr>
      <w:r w:rsidRPr="00F346FE">
        <w:rPr>
          <w:rFonts w:ascii="Times New Roman" w:hAnsi="Times New Roman" w:cs="Times New Roman"/>
          <w:color w:val="000000"/>
          <w:sz w:val="28"/>
          <w:szCs w:val="28"/>
        </w:rPr>
        <w:t>титульный лист;</w:t>
      </w:r>
    </w:p>
    <w:p w:rsidR="003241F0" w:rsidRPr="00F346FE" w:rsidRDefault="003241F0" w:rsidP="006560B3">
      <w:pPr>
        <w:numPr>
          <w:ilvl w:val="0"/>
          <w:numId w:val="39"/>
        </w:numPr>
        <w:pBdr>
          <w:top w:val="nil"/>
          <w:left w:val="nil"/>
          <w:bottom w:val="nil"/>
          <w:right w:val="nil"/>
          <w:between w:val="nil"/>
        </w:pBdr>
        <w:suppressAutoHyphens w:val="0"/>
        <w:spacing w:line="360" w:lineRule="auto"/>
        <w:ind w:left="0" w:firstLine="709"/>
        <w:jc w:val="both"/>
        <w:rPr>
          <w:rFonts w:ascii="Times New Roman" w:hAnsi="Times New Roman" w:cs="Times New Roman"/>
          <w:sz w:val="28"/>
          <w:szCs w:val="28"/>
        </w:rPr>
      </w:pPr>
      <w:r w:rsidRPr="00F346FE">
        <w:rPr>
          <w:rFonts w:ascii="Times New Roman" w:hAnsi="Times New Roman" w:cs="Times New Roman"/>
          <w:color w:val="000000"/>
          <w:sz w:val="28"/>
          <w:szCs w:val="28"/>
        </w:rPr>
        <w:t>содержание;</w:t>
      </w:r>
    </w:p>
    <w:p w:rsidR="003241F0" w:rsidRPr="00F346FE" w:rsidRDefault="003241F0" w:rsidP="006560B3">
      <w:pPr>
        <w:numPr>
          <w:ilvl w:val="0"/>
          <w:numId w:val="39"/>
        </w:numPr>
        <w:pBdr>
          <w:top w:val="nil"/>
          <w:left w:val="nil"/>
          <w:bottom w:val="nil"/>
          <w:right w:val="nil"/>
          <w:between w:val="nil"/>
        </w:pBdr>
        <w:suppressAutoHyphens w:val="0"/>
        <w:spacing w:line="360" w:lineRule="auto"/>
        <w:ind w:left="0" w:firstLine="709"/>
        <w:jc w:val="both"/>
        <w:rPr>
          <w:rFonts w:ascii="Times New Roman" w:hAnsi="Times New Roman" w:cs="Times New Roman"/>
          <w:sz w:val="28"/>
          <w:szCs w:val="28"/>
        </w:rPr>
      </w:pPr>
      <w:r w:rsidRPr="00F346FE">
        <w:rPr>
          <w:rFonts w:ascii="Times New Roman" w:hAnsi="Times New Roman" w:cs="Times New Roman"/>
          <w:color w:val="000000"/>
          <w:sz w:val="28"/>
          <w:szCs w:val="28"/>
        </w:rPr>
        <w:t>введение;</w:t>
      </w:r>
    </w:p>
    <w:p w:rsidR="003241F0" w:rsidRPr="00F346FE" w:rsidRDefault="003241F0" w:rsidP="006560B3">
      <w:pPr>
        <w:numPr>
          <w:ilvl w:val="0"/>
          <w:numId w:val="39"/>
        </w:numPr>
        <w:pBdr>
          <w:top w:val="nil"/>
          <w:left w:val="nil"/>
          <w:bottom w:val="nil"/>
          <w:right w:val="nil"/>
          <w:between w:val="nil"/>
        </w:pBdr>
        <w:suppressAutoHyphens w:val="0"/>
        <w:spacing w:line="360" w:lineRule="auto"/>
        <w:ind w:left="0" w:firstLine="709"/>
        <w:jc w:val="both"/>
        <w:rPr>
          <w:rFonts w:ascii="Times New Roman" w:hAnsi="Times New Roman" w:cs="Times New Roman"/>
          <w:sz w:val="28"/>
          <w:szCs w:val="28"/>
        </w:rPr>
      </w:pPr>
      <w:r w:rsidRPr="00F346FE">
        <w:rPr>
          <w:rFonts w:ascii="Times New Roman" w:hAnsi="Times New Roman" w:cs="Times New Roman"/>
          <w:sz w:val="28"/>
          <w:szCs w:val="28"/>
        </w:rPr>
        <w:t>техническое задание;</w:t>
      </w:r>
    </w:p>
    <w:p w:rsidR="003241F0" w:rsidRPr="00F346FE" w:rsidRDefault="003241F0" w:rsidP="006560B3">
      <w:pPr>
        <w:numPr>
          <w:ilvl w:val="0"/>
          <w:numId w:val="39"/>
        </w:numPr>
        <w:pBdr>
          <w:top w:val="nil"/>
          <w:left w:val="nil"/>
          <w:bottom w:val="nil"/>
          <w:right w:val="nil"/>
          <w:between w:val="nil"/>
        </w:pBdr>
        <w:suppressAutoHyphens w:val="0"/>
        <w:spacing w:line="360" w:lineRule="auto"/>
        <w:ind w:left="0" w:firstLine="709"/>
        <w:jc w:val="both"/>
        <w:rPr>
          <w:rFonts w:ascii="Times New Roman" w:hAnsi="Times New Roman" w:cs="Times New Roman"/>
          <w:sz w:val="28"/>
          <w:szCs w:val="28"/>
        </w:rPr>
      </w:pPr>
      <w:r w:rsidRPr="00F346FE">
        <w:rPr>
          <w:rFonts w:ascii="Times New Roman" w:hAnsi="Times New Roman" w:cs="Times New Roman"/>
          <w:color w:val="000000"/>
          <w:sz w:val="28"/>
          <w:szCs w:val="28"/>
        </w:rPr>
        <w:t>основная часть;</w:t>
      </w:r>
    </w:p>
    <w:p w:rsidR="003241F0" w:rsidRPr="00F346FE" w:rsidRDefault="003241F0" w:rsidP="006560B3">
      <w:pPr>
        <w:numPr>
          <w:ilvl w:val="0"/>
          <w:numId w:val="39"/>
        </w:numPr>
        <w:pBdr>
          <w:top w:val="nil"/>
          <w:left w:val="nil"/>
          <w:bottom w:val="nil"/>
          <w:right w:val="nil"/>
          <w:between w:val="nil"/>
        </w:pBdr>
        <w:suppressAutoHyphens w:val="0"/>
        <w:spacing w:line="360" w:lineRule="auto"/>
        <w:ind w:left="0" w:firstLine="709"/>
        <w:jc w:val="both"/>
        <w:rPr>
          <w:rFonts w:ascii="Times New Roman" w:hAnsi="Times New Roman" w:cs="Times New Roman"/>
          <w:sz w:val="28"/>
          <w:szCs w:val="28"/>
        </w:rPr>
      </w:pPr>
      <w:r w:rsidRPr="00F346FE">
        <w:rPr>
          <w:rFonts w:ascii="Times New Roman" w:hAnsi="Times New Roman" w:cs="Times New Roman"/>
          <w:color w:val="000000"/>
          <w:sz w:val="28"/>
          <w:szCs w:val="28"/>
        </w:rPr>
        <w:t>заключение;</w:t>
      </w:r>
    </w:p>
    <w:p w:rsidR="003241F0" w:rsidRPr="00F346FE" w:rsidRDefault="003241F0" w:rsidP="006560B3">
      <w:pPr>
        <w:numPr>
          <w:ilvl w:val="0"/>
          <w:numId w:val="39"/>
        </w:numPr>
        <w:pBdr>
          <w:top w:val="nil"/>
          <w:left w:val="nil"/>
          <w:bottom w:val="nil"/>
          <w:right w:val="nil"/>
          <w:between w:val="nil"/>
        </w:pBdr>
        <w:suppressAutoHyphens w:val="0"/>
        <w:spacing w:line="360" w:lineRule="auto"/>
        <w:ind w:left="0" w:firstLine="709"/>
        <w:jc w:val="both"/>
        <w:rPr>
          <w:rFonts w:ascii="Times New Roman" w:hAnsi="Times New Roman" w:cs="Times New Roman"/>
          <w:sz w:val="28"/>
          <w:szCs w:val="28"/>
        </w:rPr>
      </w:pPr>
      <w:r w:rsidRPr="00F346FE">
        <w:rPr>
          <w:rFonts w:ascii="Times New Roman" w:hAnsi="Times New Roman" w:cs="Times New Roman"/>
          <w:color w:val="000000"/>
          <w:sz w:val="28"/>
          <w:szCs w:val="28"/>
        </w:rPr>
        <w:t>список использованных источников.</w:t>
      </w:r>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Также отчет может содержать приложения, перечень сокращений и обозначений.</w:t>
      </w:r>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Наименования структурных элементов отчета (введение, основная часть, заключение, список использованных источников) следует располагать в середине строки без точки в конце и печатать прописными буквами, не подчеркивая. Каждый структурный элемент отчета следует начинать с нового листа (страницы).</w:t>
      </w:r>
    </w:p>
    <w:p w:rsidR="003241F0" w:rsidRPr="003241F0" w:rsidRDefault="003241F0" w:rsidP="006560B3">
      <w:pPr>
        <w:pStyle w:val="2"/>
        <w:numPr>
          <w:ilvl w:val="1"/>
          <w:numId w:val="36"/>
        </w:numPr>
        <w:spacing w:before="0" w:line="360" w:lineRule="auto"/>
        <w:ind w:left="0" w:firstLine="709"/>
        <w:jc w:val="center"/>
        <w:rPr>
          <w:rFonts w:cs="Times New Roman"/>
          <w:i w:val="0"/>
        </w:rPr>
      </w:pPr>
      <w:bookmarkStart w:id="38" w:name="_Toc61136774"/>
      <w:bookmarkStart w:id="39" w:name="_Toc61136801"/>
      <w:r w:rsidRPr="003241F0">
        <w:rPr>
          <w:rFonts w:cs="Times New Roman"/>
          <w:i w:val="0"/>
        </w:rPr>
        <w:lastRenderedPageBreak/>
        <w:t>Титульный лист</w:t>
      </w:r>
      <w:bookmarkEnd w:id="38"/>
      <w:bookmarkEnd w:id="39"/>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Титульный лист является первой страницей работы. Он содержит наименование образовательной организации, название работы, сведения об авторе или авторах (фамилия, имя, отчество, класс) и научно</w:t>
      </w:r>
      <w:r>
        <w:rPr>
          <w:rFonts w:ascii="Times New Roman" w:hAnsi="Times New Roman" w:cs="Times New Roman"/>
          <w:sz w:val="28"/>
          <w:szCs w:val="28"/>
        </w:rPr>
        <w:t>м</w:t>
      </w:r>
      <w:r w:rsidRPr="00F346FE">
        <w:rPr>
          <w:rFonts w:ascii="Times New Roman" w:hAnsi="Times New Roman" w:cs="Times New Roman"/>
          <w:sz w:val="28"/>
          <w:szCs w:val="28"/>
        </w:rPr>
        <w:t xml:space="preserve"> руководител</w:t>
      </w:r>
      <w:r>
        <w:rPr>
          <w:rFonts w:ascii="Times New Roman" w:hAnsi="Times New Roman" w:cs="Times New Roman"/>
          <w:sz w:val="28"/>
          <w:szCs w:val="28"/>
        </w:rPr>
        <w:t>е</w:t>
      </w:r>
      <w:r w:rsidRPr="00F346FE">
        <w:rPr>
          <w:rFonts w:ascii="Times New Roman" w:hAnsi="Times New Roman" w:cs="Times New Roman"/>
          <w:sz w:val="28"/>
          <w:szCs w:val="28"/>
        </w:rPr>
        <w:t xml:space="preserve"> (фамилия, имя, отчество, должность, место работы).</w:t>
      </w:r>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Название работы должно отражать решаемую проблему и соответствовать её содержанию. В нижнем поле указывается город и год выполнения работы (без слова «год»).</w:t>
      </w:r>
    </w:p>
    <w:p w:rsidR="003241F0" w:rsidRPr="003241F0" w:rsidRDefault="003241F0" w:rsidP="006560B3">
      <w:pPr>
        <w:pStyle w:val="2"/>
        <w:numPr>
          <w:ilvl w:val="1"/>
          <w:numId w:val="36"/>
        </w:numPr>
        <w:spacing w:before="0" w:line="360" w:lineRule="auto"/>
        <w:ind w:left="0" w:firstLine="709"/>
        <w:jc w:val="center"/>
        <w:rPr>
          <w:rFonts w:cs="Times New Roman"/>
          <w:i w:val="0"/>
        </w:rPr>
      </w:pPr>
      <w:bookmarkStart w:id="40" w:name="_Toc61136776"/>
      <w:bookmarkStart w:id="41" w:name="_Toc61136803"/>
      <w:r w:rsidRPr="003241F0">
        <w:rPr>
          <w:rFonts w:cs="Times New Roman"/>
          <w:i w:val="0"/>
        </w:rPr>
        <w:t>Содержание</w:t>
      </w:r>
      <w:bookmarkEnd w:id="40"/>
      <w:bookmarkEnd w:id="41"/>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Содержание включает введение, наименование всех разделов и подразделов, заключение, список использованных источников и наименования приложений с указанием номеров страниц.</w:t>
      </w:r>
    </w:p>
    <w:p w:rsidR="003241F0" w:rsidRPr="003241F0" w:rsidRDefault="003241F0" w:rsidP="006560B3">
      <w:pPr>
        <w:pStyle w:val="2"/>
        <w:numPr>
          <w:ilvl w:val="1"/>
          <w:numId w:val="36"/>
        </w:numPr>
        <w:spacing w:before="0" w:line="360" w:lineRule="auto"/>
        <w:ind w:left="0" w:firstLine="709"/>
        <w:jc w:val="center"/>
        <w:rPr>
          <w:rFonts w:cs="Times New Roman"/>
          <w:i w:val="0"/>
        </w:rPr>
      </w:pPr>
      <w:bookmarkStart w:id="42" w:name="_Toc61136777"/>
      <w:bookmarkStart w:id="43" w:name="_Toc61136804"/>
      <w:r w:rsidRPr="003241F0">
        <w:rPr>
          <w:rFonts w:cs="Times New Roman"/>
          <w:i w:val="0"/>
        </w:rPr>
        <w:t>Введение</w:t>
      </w:r>
      <w:bookmarkEnd w:id="42"/>
      <w:bookmarkEnd w:id="43"/>
    </w:p>
    <w:p w:rsidR="003241F0"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 xml:space="preserve">Текстовое оформление раздела «Введение» является отчетом о проделанной работе по теме 1 «Введение в проектную деятельность» образовательной программы «Проектная деятельность» 7 класса. </w:t>
      </w:r>
    </w:p>
    <w:p w:rsidR="003241F0" w:rsidRPr="00F346FE" w:rsidRDefault="003241F0" w:rsidP="003241F0">
      <w:pPr>
        <w:spacing w:line="360" w:lineRule="auto"/>
        <w:jc w:val="both"/>
        <w:rPr>
          <w:rFonts w:ascii="Times New Roman" w:hAnsi="Times New Roman" w:cs="Times New Roman"/>
          <w:sz w:val="28"/>
          <w:szCs w:val="28"/>
        </w:rPr>
      </w:pPr>
      <w:r w:rsidRPr="00F346FE">
        <w:rPr>
          <w:rFonts w:ascii="Times New Roman" w:hAnsi="Times New Roman" w:cs="Times New Roman"/>
          <w:sz w:val="28"/>
          <w:szCs w:val="28"/>
        </w:rPr>
        <w:t>Введение должно содержать:</w:t>
      </w:r>
    </w:p>
    <w:p w:rsidR="003241F0" w:rsidRPr="00F346FE" w:rsidRDefault="003241F0" w:rsidP="006560B3">
      <w:pPr>
        <w:pStyle w:val="a9"/>
        <w:numPr>
          <w:ilvl w:val="0"/>
          <w:numId w:val="38"/>
        </w:numPr>
        <w:suppressAutoHyphens w:val="0"/>
        <w:spacing w:line="360" w:lineRule="auto"/>
        <w:ind w:left="0" w:firstLine="709"/>
        <w:jc w:val="both"/>
        <w:rPr>
          <w:rFonts w:ascii="Times New Roman" w:hAnsi="Times New Roman" w:cs="Times New Roman"/>
          <w:sz w:val="28"/>
          <w:szCs w:val="28"/>
        </w:rPr>
      </w:pPr>
      <w:r w:rsidRPr="00F346FE">
        <w:rPr>
          <w:rFonts w:ascii="Times New Roman" w:hAnsi="Times New Roman" w:cs="Times New Roman"/>
          <w:sz w:val="28"/>
          <w:szCs w:val="28"/>
        </w:rPr>
        <w:t>постановку исследуемой проблемы, обоснование актуальности и значимости проблемы;</w:t>
      </w:r>
    </w:p>
    <w:p w:rsidR="003241F0" w:rsidRPr="00F346FE" w:rsidRDefault="003241F0" w:rsidP="006560B3">
      <w:pPr>
        <w:pStyle w:val="a9"/>
        <w:numPr>
          <w:ilvl w:val="0"/>
          <w:numId w:val="38"/>
        </w:numPr>
        <w:suppressAutoHyphens w:val="0"/>
        <w:spacing w:line="360" w:lineRule="auto"/>
        <w:ind w:left="0" w:firstLine="709"/>
        <w:jc w:val="both"/>
        <w:rPr>
          <w:rFonts w:ascii="Times New Roman" w:hAnsi="Times New Roman" w:cs="Times New Roman"/>
          <w:sz w:val="28"/>
          <w:szCs w:val="28"/>
        </w:rPr>
      </w:pPr>
      <w:r w:rsidRPr="00F346FE">
        <w:rPr>
          <w:rFonts w:ascii="Times New Roman" w:hAnsi="Times New Roman" w:cs="Times New Roman"/>
          <w:sz w:val="28"/>
          <w:szCs w:val="28"/>
        </w:rPr>
        <w:t>анализ существующих разработок в выбранном проблемном поле;</w:t>
      </w:r>
    </w:p>
    <w:p w:rsidR="003241F0" w:rsidRPr="00F346FE" w:rsidRDefault="003241F0" w:rsidP="006560B3">
      <w:pPr>
        <w:pStyle w:val="a9"/>
        <w:numPr>
          <w:ilvl w:val="0"/>
          <w:numId w:val="38"/>
        </w:numPr>
        <w:suppressAutoHyphens w:val="0"/>
        <w:spacing w:line="360" w:lineRule="auto"/>
        <w:ind w:left="0" w:firstLine="709"/>
        <w:jc w:val="both"/>
        <w:rPr>
          <w:rFonts w:ascii="Times New Roman" w:hAnsi="Times New Roman" w:cs="Times New Roman"/>
          <w:sz w:val="28"/>
          <w:szCs w:val="28"/>
        </w:rPr>
      </w:pPr>
      <w:r w:rsidRPr="00F346FE">
        <w:rPr>
          <w:rFonts w:ascii="Times New Roman" w:hAnsi="Times New Roman" w:cs="Times New Roman"/>
          <w:sz w:val="28"/>
          <w:szCs w:val="28"/>
        </w:rPr>
        <w:t xml:space="preserve">постановку цели работы; </w:t>
      </w:r>
    </w:p>
    <w:p w:rsidR="003241F0" w:rsidRPr="00F346FE" w:rsidRDefault="003241F0" w:rsidP="006560B3">
      <w:pPr>
        <w:pStyle w:val="a9"/>
        <w:numPr>
          <w:ilvl w:val="0"/>
          <w:numId w:val="38"/>
        </w:numPr>
        <w:suppressAutoHyphens w:val="0"/>
        <w:spacing w:line="360" w:lineRule="auto"/>
        <w:ind w:left="0" w:firstLine="709"/>
        <w:jc w:val="both"/>
        <w:rPr>
          <w:rFonts w:ascii="Times New Roman" w:hAnsi="Times New Roman" w:cs="Times New Roman"/>
          <w:sz w:val="28"/>
          <w:szCs w:val="28"/>
        </w:rPr>
      </w:pPr>
      <w:r w:rsidRPr="00F346FE">
        <w:rPr>
          <w:rFonts w:ascii="Times New Roman" w:hAnsi="Times New Roman" w:cs="Times New Roman"/>
          <w:sz w:val="28"/>
          <w:szCs w:val="28"/>
        </w:rPr>
        <w:t>постановк</w:t>
      </w:r>
      <w:r>
        <w:rPr>
          <w:rFonts w:ascii="Times New Roman" w:hAnsi="Times New Roman" w:cs="Times New Roman"/>
          <w:sz w:val="28"/>
          <w:szCs w:val="28"/>
        </w:rPr>
        <w:t>у</w:t>
      </w:r>
      <w:r w:rsidRPr="00F346FE">
        <w:rPr>
          <w:rFonts w:ascii="Times New Roman" w:hAnsi="Times New Roman" w:cs="Times New Roman"/>
          <w:sz w:val="28"/>
          <w:szCs w:val="28"/>
        </w:rPr>
        <w:t xml:space="preserve"> задач (не более 3);</w:t>
      </w:r>
    </w:p>
    <w:p w:rsidR="003241F0" w:rsidRPr="00F346FE" w:rsidRDefault="003241F0" w:rsidP="006560B3">
      <w:pPr>
        <w:pStyle w:val="a9"/>
        <w:numPr>
          <w:ilvl w:val="0"/>
          <w:numId w:val="38"/>
        </w:numPr>
        <w:suppressAutoHyphens w:val="0"/>
        <w:spacing w:line="360" w:lineRule="auto"/>
        <w:ind w:left="0" w:firstLine="709"/>
        <w:jc w:val="both"/>
        <w:rPr>
          <w:rFonts w:ascii="Times New Roman" w:hAnsi="Times New Roman" w:cs="Times New Roman"/>
          <w:sz w:val="28"/>
          <w:szCs w:val="28"/>
        </w:rPr>
      </w:pPr>
      <w:r w:rsidRPr="00F346FE">
        <w:rPr>
          <w:rFonts w:ascii="Times New Roman" w:hAnsi="Times New Roman" w:cs="Times New Roman"/>
          <w:sz w:val="28"/>
          <w:szCs w:val="28"/>
        </w:rPr>
        <w:t>постановк</w:t>
      </w:r>
      <w:r>
        <w:rPr>
          <w:rFonts w:ascii="Times New Roman" w:hAnsi="Times New Roman" w:cs="Times New Roman"/>
          <w:sz w:val="28"/>
          <w:szCs w:val="28"/>
        </w:rPr>
        <w:t>у</w:t>
      </w:r>
      <w:r w:rsidRPr="00F346FE">
        <w:rPr>
          <w:rFonts w:ascii="Times New Roman" w:hAnsi="Times New Roman" w:cs="Times New Roman"/>
          <w:sz w:val="28"/>
          <w:szCs w:val="28"/>
        </w:rPr>
        <w:t xml:space="preserve"> технического задания на проектирование.</w:t>
      </w:r>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 xml:space="preserve">Техническое задание должно соответствовать поставленной цели и задачам. </w:t>
      </w:r>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 xml:space="preserve">Подробнее о правилах оформления технического задания можно узнать в ГОСТ 34.602-89 «Техническое задание на создание автоматизированной системы». Некоторые пункты могут быть полезны для корректного составления технического задания на проектирование. </w:t>
      </w:r>
    </w:p>
    <w:p w:rsidR="003241F0" w:rsidRPr="003241F0" w:rsidRDefault="003241F0" w:rsidP="006560B3">
      <w:pPr>
        <w:pStyle w:val="2"/>
        <w:numPr>
          <w:ilvl w:val="1"/>
          <w:numId w:val="36"/>
        </w:numPr>
        <w:spacing w:before="0" w:line="360" w:lineRule="auto"/>
        <w:ind w:left="0" w:firstLine="709"/>
        <w:jc w:val="center"/>
        <w:rPr>
          <w:rFonts w:cs="Times New Roman"/>
          <w:i w:val="0"/>
        </w:rPr>
      </w:pPr>
      <w:bookmarkStart w:id="44" w:name="_Toc61136778"/>
      <w:bookmarkStart w:id="45" w:name="_Toc61136805"/>
      <w:r w:rsidRPr="003241F0">
        <w:rPr>
          <w:rFonts w:cs="Times New Roman"/>
          <w:i w:val="0"/>
        </w:rPr>
        <w:lastRenderedPageBreak/>
        <w:t>Основная часть</w:t>
      </w:r>
      <w:bookmarkEnd w:id="44"/>
      <w:bookmarkEnd w:id="45"/>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 xml:space="preserve">Основная часть состоит из нескольких глав, каждая из которых содержит разделы. </w:t>
      </w:r>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 xml:space="preserve">В основной части работы должны быть освещены </w:t>
      </w:r>
      <w:r w:rsidRPr="00F346FE">
        <w:rPr>
          <w:rFonts w:ascii="Times New Roman" w:hAnsi="Times New Roman" w:cs="Times New Roman"/>
          <w:color w:val="000000"/>
          <w:sz w:val="28"/>
          <w:szCs w:val="28"/>
        </w:rPr>
        <w:t>собственные выводы автора, имеющие научное и практическое значение.</w:t>
      </w:r>
      <w:r w:rsidRPr="00F346FE">
        <w:rPr>
          <w:rFonts w:ascii="Times New Roman" w:hAnsi="Times New Roman" w:cs="Times New Roman"/>
          <w:sz w:val="28"/>
          <w:szCs w:val="28"/>
        </w:rPr>
        <w:t xml:space="preserve"> В тексте должна быть объяснена последовательность действий, в результате которой был получен тот или иной результат, сделаны необходимые сравнения и выводы. Автор должен продемонстрировать умение пользоваться имеющимися программными средствами для решения поставленных задач. В работе, посвященной экспериментальным исследованиям, автор обязан описать методику экспериментов, оценить точность и </w:t>
      </w:r>
      <w:proofErr w:type="spellStart"/>
      <w:r w:rsidRPr="00F346FE">
        <w:rPr>
          <w:rFonts w:ascii="Times New Roman" w:hAnsi="Times New Roman" w:cs="Times New Roman"/>
          <w:sz w:val="28"/>
          <w:szCs w:val="28"/>
        </w:rPr>
        <w:t>воспроизводимость</w:t>
      </w:r>
      <w:proofErr w:type="spellEnd"/>
      <w:r w:rsidRPr="00F346FE">
        <w:rPr>
          <w:rFonts w:ascii="Times New Roman" w:hAnsi="Times New Roman" w:cs="Times New Roman"/>
          <w:sz w:val="28"/>
          <w:szCs w:val="28"/>
        </w:rPr>
        <w:t xml:space="preserve"> полученных результатов. При наличии отрицательных результатов следует пр</w:t>
      </w:r>
      <w:r>
        <w:rPr>
          <w:rFonts w:ascii="Times New Roman" w:hAnsi="Times New Roman" w:cs="Times New Roman"/>
          <w:sz w:val="28"/>
          <w:szCs w:val="28"/>
        </w:rPr>
        <w:t>оиз</w:t>
      </w:r>
      <w:r w:rsidRPr="00F346FE">
        <w:rPr>
          <w:rFonts w:ascii="Times New Roman" w:hAnsi="Times New Roman" w:cs="Times New Roman"/>
          <w:sz w:val="28"/>
          <w:szCs w:val="28"/>
        </w:rPr>
        <w:t>вести в работе их анализ и обсуждение. В работе, посвященной разработкам и компьютерной симуляции, автор обязан описать принципы моделирования, предоставить анализ полученных результатов.</w:t>
      </w:r>
    </w:p>
    <w:p w:rsidR="003241F0" w:rsidRPr="003241F0" w:rsidRDefault="003241F0" w:rsidP="006560B3">
      <w:pPr>
        <w:pStyle w:val="2"/>
        <w:numPr>
          <w:ilvl w:val="1"/>
          <w:numId w:val="36"/>
        </w:numPr>
        <w:spacing w:before="0" w:line="360" w:lineRule="auto"/>
        <w:ind w:left="0" w:firstLine="709"/>
        <w:jc w:val="center"/>
        <w:rPr>
          <w:rFonts w:cs="Times New Roman"/>
          <w:i w:val="0"/>
        </w:rPr>
      </w:pPr>
      <w:bookmarkStart w:id="46" w:name="_Toc61136779"/>
      <w:bookmarkStart w:id="47" w:name="_Toc61136806"/>
      <w:r w:rsidRPr="003241F0">
        <w:rPr>
          <w:rFonts w:cs="Times New Roman"/>
          <w:i w:val="0"/>
        </w:rPr>
        <w:t>Заключение</w:t>
      </w:r>
      <w:bookmarkEnd w:id="46"/>
      <w:bookmarkEnd w:id="47"/>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В заключении подводятся итоги проделанной работы. Вывод должен соответствовать цели работы. Приводится краткая формулировка результатов, полученных в ходе работы, выводы, обсуждение практической значимости результатов, а также основных направлений дальнейшей работы. Также можно привести соображения автора о дальнейших направлениях исследований в области решаемой задачи.</w:t>
      </w:r>
    </w:p>
    <w:p w:rsidR="003241F0" w:rsidRPr="003241F0" w:rsidRDefault="003241F0" w:rsidP="006560B3">
      <w:pPr>
        <w:pStyle w:val="2"/>
        <w:numPr>
          <w:ilvl w:val="1"/>
          <w:numId w:val="36"/>
        </w:numPr>
        <w:spacing w:before="0" w:line="360" w:lineRule="auto"/>
        <w:ind w:left="0" w:firstLine="709"/>
        <w:jc w:val="center"/>
        <w:rPr>
          <w:rFonts w:cs="Times New Roman"/>
          <w:i w:val="0"/>
        </w:rPr>
      </w:pPr>
      <w:bookmarkStart w:id="48" w:name="_Toc61136780"/>
      <w:bookmarkStart w:id="49" w:name="_Toc61136807"/>
      <w:r w:rsidRPr="003241F0">
        <w:rPr>
          <w:rFonts w:cs="Times New Roman"/>
          <w:i w:val="0"/>
        </w:rPr>
        <w:t>Список используемых источников</w:t>
      </w:r>
      <w:bookmarkEnd w:id="48"/>
      <w:bookmarkEnd w:id="49"/>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Список должен содержать перечень использованных в работе книг, журналов, статей, электронных ресурсов и т.д. Сведения об источниках следует располагать в порядке появления ссылок на источники в тексте работы, нумеровать арабскими цифрами без точки и печатать с абзацного отступа. Таким образом, список используемых источнико</w:t>
      </w:r>
      <w:r>
        <w:rPr>
          <w:rFonts w:ascii="Times New Roman" w:hAnsi="Times New Roman" w:cs="Times New Roman"/>
          <w:sz w:val="28"/>
          <w:szCs w:val="28"/>
        </w:rPr>
        <w:t>в</w:t>
      </w:r>
      <w:r w:rsidRPr="00F346FE">
        <w:rPr>
          <w:rFonts w:ascii="Times New Roman" w:hAnsi="Times New Roman" w:cs="Times New Roman"/>
          <w:sz w:val="28"/>
          <w:szCs w:val="28"/>
        </w:rPr>
        <w:t xml:space="preserve"> может пополняться по мере выполнения проекта.  </w:t>
      </w:r>
      <w:bookmarkStart w:id="50" w:name="_Toc61136781"/>
      <w:bookmarkStart w:id="51" w:name="_Toc61136808"/>
    </w:p>
    <w:p w:rsidR="003241F0" w:rsidRPr="00F346FE" w:rsidRDefault="003241F0" w:rsidP="003241F0">
      <w:pPr>
        <w:spacing w:line="360" w:lineRule="auto"/>
        <w:jc w:val="both"/>
        <w:rPr>
          <w:rFonts w:ascii="Times New Roman" w:hAnsi="Times New Roman" w:cs="Times New Roman"/>
          <w:sz w:val="28"/>
          <w:szCs w:val="28"/>
        </w:rPr>
      </w:pPr>
      <w:r w:rsidRPr="00F346FE">
        <w:rPr>
          <w:rFonts w:ascii="Times New Roman" w:hAnsi="Times New Roman" w:cs="Times New Roman"/>
          <w:sz w:val="28"/>
          <w:szCs w:val="28"/>
        </w:rPr>
        <w:t>Приложения</w:t>
      </w:r>
      <w:bookmarkEnd w:id="50"/>
      <w:bookmarkEnd w:id="51"/>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lastRenderedPageBreak/>
        <w:t xml:space="preserve">Материал, дополняющий текст статьи, допускается помещать в приложениях. Приложениями могут быть, например, графический материал, таблицы большого формата, расчеты, описания алгоритмов и программ. Приложения должны приводиться после списка литературы. </w:t>
      </w:r>
      <w:bookmarkStart w:id="52" w:name="_Toc61136782"/>
      <w:bookmarkStart w:id="53" w:name="_Toc61136809"/>
    </w:p>
    <w:p w:rsidR="003241F0" w:rsidRPr="00F346FE" w:rsidRDefault="003241F0" w:rsidP="003241F0">
      <w:pPr>
        <w:spacing w:line="360" w:lineRule="auto"/>
        <w:ind w:firstLine="709"/>
        <w:jc w:val="both"/>
        <w:rPr>
          <w:rFonts w:ascii="Times New Roman" w:hAnsi="Times New Roman" w:cs="Times New Roman"/>
          <w:b/>
          <w:bCs/>
          <w:sz w:val="28"/>
          <w:szCs w:val="28"/>
        </w:rPr>
      </w:pPr>
      <w:r w:rsidRPr="00F346FE">
        <w:rPr>
          <w:rFonts w:ascii="Times New Roman" w:hAnsi="Times New Roman" w:cs="Times New Roman"/>
          <w:b/>
          <w:bCs/>
          <w:sz w:val="28"/>
          <w:szCs w:val="28"/>
        </w:rPr>
        <w:t>Требования к оформлению работы</w:t>
      </w:r>
      <w:bookmarkEnd w:id="52"/>
      <w:bookmarkEnd w:id="53"/>
    </w:p>
    <w:p w:rsidR="003241F0" w:rsidRPr="003241F0" w:rsidRDefault="003241F0" w:rsidP="006560B3">
      <w:pPr>
        <w:pStyle w:val="2"/>
        <w:numPr>
          <w:ilvl w:val="1"/>
          <w:numId w:val="36"/>
        </w:numPr>
        <w:spacing w:before="0" w:line="360" w:lineRule="auto"/>
        <w:ind w:left="0" w:firstLine="709"/>
        <w:jc w:val="center"/>
        <w:rPr>
          <w:rFonts w:cs="Times New Roman"/>
          <w:i w:val="0"/>
        </w:rPr>
      </w:pPr>
      <w:bookmarkStart w:id="54" w:name="_Toc61136783"/>
      <w:bookmarkStart w:id="55" w:name="_Toc61136810"/>
      <w:r w:rsidRPr="003241F0">
        <w:rPr>
          <w:rFonts w:cs="Times New Roman"/>
          <w:i w:val="0"/>
        </w:rPr>
        <w:t>Основной текст</w:t>
      </w:r>
      <w:bookmarkEnd w:id="54"/>
      <w:bookmarkEnd w:id="55"/>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 xml:space="preserve">Работа представляется выполненной печатным способом на одной стороне листа белой бумаги формата А4. Текст работы печатается черным шрифтом размера 12-14 </w:t>
      </w:r>
      <w:proofErr w:type="spellStart"/>
      <w:r w:rsidRPr="00F346FE">
        <w:rPr>
          <w:rFonts w:ascii="Times New Roman" w:hAnsi="Times New Roman" w:cs="Times New Roman"/>
          <w:sz w:val="28"/>
          <w:szCs w:val="28"/>
        </w:rPr>
        <w:t>пт</w:t>
      </w:r>
      <w:proofErr w:type="spellEnd"/>
      <w:r w:rsidRPr="00F346FE">
        <w:rPr>
          <w:rFonts w:ascii="Times New Roman" w:hAnsi="Times New Roman" w:cs="Times New Roman"/>
          <w:sz w:val="28"/>
          <w:szCs w:val="28"/>
        </w:rPr>
        <w:t xml:space="preserve">, межстрочный интервал равен 1,5, абзацный отступ равен 1,25 пт. Рекомендуемый тип шрифта для основного текста работы – </w:t>
      </w:r>
      <w:proofErr w:type="spellStart"/>
      <w:r w:rsidRPr="00F346FE">
        <w:rPr>
          <w:rFonts w:ascii="Times New Roman" w:hAnsi="Times New Roman" w:cs="Times New Roman"/>
          <w:sz w:val="28"/>
          <w:szCs w:val="28"/>
        </w:rPr>
        <w:t>Times</w:t>
      </w:r>
      <w:proofErr w:type="spellEnd"/>
      <w:r w:rsidRPr="00F346FE">
        <w:rPr>
          <w:rFonts w:ascii="Times New Roman" w:hAnsi="Times New Roman" w:cs="Times New Roman"/>
          <w:sz w:val="28"/>
          <w:szCs w:val="28"/>
        </w:rPr>
        <w:t xml:space="preserve"> </w:t>
      </w:r>
      <w:proofErr w:type="spellStart"/>
      <w:r w:rsidRPr="00F346FE">
        <w:rPr>
          <w:rFonts w:ascii="Times New Roman" w:hAnsi="Times New Roman" w:cs="Times New Roman"/>
          <w:sz w:val="28"/>
          <w:szCs w:val="28"/>
        </w:rPr>
        <w:t>New</w:t>
      </w:r>
      <w:proofErr w:type="spellEnd"/>
      <w:r w:rsidRPr="00F346FE">
        <w:rPr>
          <w:rFonts w:ascii="Times New Roman" w:hAnsi="Times New Roman" w:cs="Times New Roman"/>
          <w:sz w:val="28"/>
          <w:szCs w:val="28"/>
        </w:rPr>
        <w:t xml:space="preserve"> </w:t>
      </w:r>
      <w:proofErr w:type="spellStart"/>
      <w:r w:rsidRPr="00F346FE">
        <w:rPr>
          <w:rFonts w:ascii="Times New Roman" w:hAnsi="Times New Roman" w:cs="Times New Roman"/>
          <w:sz w:val="28"/>
          <w:szCs w:val="28"/>
        </w:rPr>
        <w:t>Roman</w:t>
      </w:r>
      <w:proofErr w:type="spellEnd"/>
      <w:r w:rsidRPr="00F346FE">
        <w:rPr>
          <w:rFonts w:ascii="Times New Roman" w:hAnsi="Times New Roman" w:cs="Times New Roman"/>
          <w:sz w:val="28"/>
          <w:szCs w:val="28"/>
        </w:rPr>
        <w:t xml:space="preserve">. </w:t>
      </w:r>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Текст работы следует печатать, соблюдая следующие размеры полей: левого – 20 мм, правого – 10 мм, верхнего – 20 мм, нижнего – 20 мм.</w:t>
      </w:r>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Объем работы должен составлять 10-25 страниц, для приложений отводится дополнительно не более 10 страниц. Работа оформляется в научном стиле.</w:t>
      </w:r>
    </w:p>
    <w:p w:rsidR="003241F0" w:rsidRPr="003241F0" w:rsidRDefault="003241F0" w:rsidP="006560B3">
      <w:pPr>
        <w:pStyle w:val="2"/>
        <w:numPr>
          <w:ilvl w:val="1"/>
          <w:numId w:val="36"/>
        </w:numPr>
        <w:spacing w:before="0" w:line="360" w:lineRule="auto"/>
        <w:ind w:left="0" w:firstLine="709"/>
        <w:jc w:val="center"/>
        <w:rPr>
          <w:rFonts w:cs="Times New Roman"/>
          <w:i w:val="0"/>
        </w:rPr>
      </w:pPr>
      <w:bookmarkStart w:id="56" w:name="_Toc61136784"/>
      <w:bookmarkStart w:id="57" w:name="_Toc61136811"/>
      <w:r w:rsidRPr="003241F0">
        <w:rPr>
          <w:rFonts w:cs="Times New Roman"/>
          <w:i w:val="0"/>
        </w:rPr>
        <w:t>Нумерация страниц</w:t>
      </w:r>
      <w:bookmarkEnd w:id="56"/>
      <w:bookmarkEnd w:id="57"/>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 xml:space="preserve">Страницы работы следует нумеровать арабскими цифрами, соблюдая сквозную нумерацию по всему тексту отчета. Номер страниц проставляют в центре нижней части листа без точки. Титульный лист и аннотацию включают в общую нумерацию страниц отчета. Номер страницы на титульном листе и аннотации не проставляют. </w:t>
      </w:r>
    </w:p>
    <w:p w:rsidR="003241F0" w:rsidRPr="003241F0" w:rsidRDefault="003241F0" w:rsidP="006560B3">
      <w:pPr>
        <w:pStyle w:val="2"/>
        <w:numPr>
          <w:ilvl w:val="1"/>
          <w:numId w:val="36"/>
        </w:numPr>
        <w:spacing w:before="0" w:line="360" w:lineRule="auto"/>
        <w:ind w:left="0" w:firstLine="709"/>
        <w:jc w:val="center"/>
        <w:rPr>
          <w:rFonts w:cs="Times New Roman"/>
          <w:i w:val="0"/>
        </w:rPr>
      </w:pPr>
      <w:bookmarkStart w:id="58" w:name="_Toc61136785"/>
      <w:bookmarkStart w:id="59" w:name="_Toc61136812"/>
      <w:r w:rsidRPr="003241F0">
        <w:rPr>
          <w:rFonts w:cs="Times New Roman"/>
          <w:i w:val="0"/>
        </w:rPr>
        <w:t>Деление на разделы и подразделы</w:t>
      </w:r>
      <w:bookmarkEnd w:id="58"/>
      <w:bookmarkEnd w:id="59"/>
    </w:p>
    <w:p w:rsidR="003241F0" w:rsidRPr="00F346FE" w:rsidRDefault="003241F0" w:rsidP="003241F0">
      <w:pPr>
        <w:spacing w:line="360" w:lineRule="auto"/>
        <w:jc w:val="both"/>
        <w:rPr>
          <w:rFonts w:ascii="Times New Roman" w:hAnsi="Times New Roman" w:cs="Times New Roman"/>
          <w:sz w:val="28"/>
          <w:szCs w:val="28"/>
        </w:rPr>
      </w:pPr>
      <w:r w:rsidRPr="00F346FE">
        <w:rPr>
          <w:rFonts w:ascii="Times New Roman" w:hAnsi="Times New Roman" w:cs="Times New Roman"/>
          <w:sz w:val="28"/>
          <w:szCs w:val="28"/>
        </w:rPr>
        <w:t xml:space="preserve">Основную часть работы при необходимости разделяют на разделы и подразделы. Разделы должны иметь порядковые номера в пределах всего документа, обозначенные арабскими цифрами без точки и записанные с абзацного отступа. Подразделы должны иметь нумерацию в пределах каждого раздела. </w:t>
      </w:r>
    </w:p>
    <w:p w:rsidR="003241F0" w:rsidRPr="00F346FE" w:rsidRDefault="003241F0" w:rsidP="003241F0">
      <w:pPr>
        <w:spacing w:line="360" w:lineRule="auto"/>
        <w:jc w:val="both"/>
        <w:rPr>
          <w:rFonts w:ascii="Times New Roman" w:hAnsi="Times New Roman" w:cs="Times New Roman"/>
          <w:sz w:val="28"/>
          <w:szCs w:val="28"/>
        </w:rPr>
      </w:pPr>
      <w:r w:rsidRPr="00F346FE">
        <w:rPr>
          <w:rFonts w:ascii="Times New Roman" w:hAnsi="Times New Roman" w:cs="Times New Roman"/>
          <w:sz w:val="28"/>
          <w:szCs w:val="28"/>
        </w:rPr>
        <w:t xml:space="preserve">Разделы и подразделы должны иметь заголовки. Заголовки должны четко и кратко отражать содержание разделов и подразделов. Заголовки следует </w:t>
      </w:r>
      <w:r w:rsidRPr="00F346FE">
        <w:rPr>
          <w:rFonts w:ascii="Times New Roman" w:hAnsi="Times New Roman" w:cs="Times New Roman"/>
          <w:sz w:val="28"/>
          <w:szCs w:val="28"/>
        </w:rPr>
        <w:lastRenderedPageBreak/>
        <w:t>печатать с прописной буквы без точки в конце, не подчеркивая. Переносы слов в заголовках не допускаются. Если заголовок состоит из двух предложений, их разделяют точкой.</w:t>
      </w:r>
    </w:p>
    <w:p w:rsidR="003241F0" w:rsidRPr="003241F0" w:rsidRDefault="003241F0" w:rsidP="006560B3">
      <w:pPr>
        <w:pStyle w:val="2"/>
        <w:numPr>
          <w:ilvl w:val="1"/>
          <w:numId w:val="36"/>
        </w:numPr>
        <w:spacing w:before="0" w:line="360" w:lineRule="auto"/>
        <w:ind w:left="0" w:firstLine="709"/>
        <w:jc w:val="center"/>
        <w:rPr>
          <w:rFonts w:cs="Times New Roman"/>
          <w:i w:val="0"/>
        </w:rPr>
      </w:pPr>
      <w:bookmarkStart w:id="60" w:name="_Toc61136786"/>
      <w:bookmarkStart w:id="61" w:name="_Toc61136813"/>
      <w:r w:rsidRPr="003241F0">
        <w:rPr>
          <w:rFonts w:cs="Times New Roman"/>
          <w:i w:val="0"/>
        </w:rPr>
        <w:t>Формулы</w:t>
      </w:r>
      <w:bookmarkEnd w:id="60"/>
      <w:bookmarkEnd w:id="61"/>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 xml:space="preserve">В формулах в качестве символов следует применять обозначения, установленные соответствующими государственными стандартами. Пояснения символов и числовых коэффициентов, входящих в формулу, если они не пояснены ранее в тексте, должны быть приведены непосредственно под формулой. Пояснения каждого символа следует давать с новой строки в той последовательности, в которой символы приведены в формуле. Первая строка пояснения должна начинаться со слова «где» без двоеточия после него. </w:t>
      </w:r>
    </w:p>
    <w:p w:rsidR="003241F0" w:rsidRPr="003241F0" w:rsidRDefault="003241F0" w:rsidP="006560B3">
      <w:pPr>
        <w:pStyle w:val="2"/>
        <w:numPr>
          <w:ilvl w:val="1"/>
          <w:numId w:val="36"/>
        </w:numPr>
        <w:spacing w:before="0" w:line="360" w:lineRule="auto"/>
        <w:ind w:left="0" w:firstLine="709"/>
        <w:jc w:val="center"/>
        <w:rPr>
          <w:rFonts w:cs="Times New Roman"/>
          <w:i w:val="0"/>
        </w:rPr>
      </w:pPr>
      <w:bookmarkStart w:id="62" w:name="_Toc61136787"/>
      <w:bookmarkStart w:id="63" w:name="_Toc61136814"/>
      <w:r w:rsidRPr="003241F0">
        <w:rPr>
          <w:rFonts w:cs="Times New Roman"/>
          <w:i w:val="0"/>
        </w:rPr>
        <w:t>Таблицы</w:t>
      </w:r>
      <w:bookmarkEnd w:id="62"/>
      <w:bookmarkEnd w:id="63"/>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 xml:space="preserve">Таблицу следует располагать в отчете непосредственно после текста, в котором она упоминается впервые, или на следующей странице. Допускается помещать таблицу вдоль длинной стороны листа. На все таблицы должны быть приведены ссылки в тексте работы. При ссылке следует писать слово </w:t>
      </w:r>
      <w:r>
        <w:rPr>
          <w:rFonts w:ascii="Times New Roman" w:hAnsi="Times New Roman" w:cs="Times New Roman"/>
          <w:sz w:val="28"/>
          <w:szCs w:val="28"/>
        </w:rPr>
        <w:t>«</w:t>
      </w:r>
      <w:r w:rsidRPr="00F346FE">
        <w:rPr>
          <w:rFonts w:ascii="Times New Roman" w:hAnsi="Times New Roman" w:cs="Times New Roman"/>
          <w:sz w:val="28"/>
          <w:szCs w:val="28"/>
        </w:rPr>
        <w:t>таблица</w:t>
      </w:r>
      <w:r>
        <w:rPr>
          <w:rFonts w:ascii="Times New Roman" w:hAnsi="Times New Roman" w:cs="Times New Roman"/>
          <w:sz w:val="28"/>
          <w:szCs w:val="28"/>
        </w:rPr>
        <w:t>»</w:t>
      </w:r>
      <w:r w:rsidRPr="00F346FE">
        <w:rPr>
          <w:rFonts w:ascii="Times New Roman" w:hAnsi="Times New Roman" w:cs="Times New Roman"/>
          <w:sz w:val="28"/>
          <w:szCs w:val="28"/>
        </w:rPr>
        <w:t xml:space="preserve"> с указанием ее номера, то есть «приведено в таблице 1».</w:t>
      </w:r>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 xml:space="preserve">Название таблицы следует помещать над таблицей слева, без абзацного отступа в одну строку с ее номером </w:t>
      </w:r>
      <w:proofErr w:type="gramStart"/>
      <w:r w:rsidRPr="00F346FE">
        <w:rPr>
          <w:rFonts w:ascii="Times New Roman" w:hAnsi="Times New Roman" w:cs="Times New Roman"/>
          <w:sz w:val="28"/>
          <w:szCs w:val="28"/>
        </w:rPr>
        <w:t>через</w:t>
      </w:r>
      <w:r>
        <w:rPr>
          <w:rFonts w:ascii="Times New Roman" w:hAnsi="Times New Roman" w:cs="Times New Roman"/>
          <w:sz w:val="28"/>
          <w:szCs w:val="28"/>
        </w:rPr>
        <w:t xml:space="preserve"> </w:t>
      </w:r>
      <w:r w:rsidRPr="00F346FE">
        <w:rPr>
          <w:rFonts w:ascii="Times New Roman" w:hAnsi="Times New Roman" w:cs="Times New Roman"/>
          <w:sz w:val="28"/>
          <w:szCs w:val="28"/>
        </w:rPr>
        <w:t>тире</w:t>
      </w:r>
      <w:proofErr w:type="gramEnd"/>
      <w:r w:rsidRPr="00F346FE">
        <w:rPr>
          <w:rFonts w:ascii="Times New Roman" w:hAnsi="Times New Roman" w:cs="Times New Roman"/>
          <w:sz w:val="28"/>
          <w:szCs w:val="28"/>
        </w:rPr>
        <w:t>. Название таблицы является обязательным и должно отражать ее содержание.</w:t>
      </w:r>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Таблицы, за исключением таблиц приложений, следует нумеровать арабскими цифрами сквозной нумерацией. Таблицы каждого приложения обозначают отдельной нумерацией арабскими цифрами с добавлением перед цифрой обозначения приложения. Допускается нумеровать таблицы в пределах раздела. В этом случае номер таблицы состоит из номера раздела и порядкового номера таблицы, разделенных точкой.</w:t>
      </w:r>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 xml:space="preserve">Заголовки граф и строк таблицы следует писать с прописной буквы, а подзаголовки граф – со строчной буквы, если они составляют одно предложение с заголовком, или с прописной буквы, если они имеют </w:t>
      </w:r>
      <w:r w:rsidRPr="00F346FE">
        <w:rPr>
          <w:rFonts w:ascii="Times New Roman" w:hAnsi="Times New Roman" w:cs="Times New Roman"/>
          <w:sz w:val="28"/>
          <w:szCs w:val="28"/>
        </w:rPr>
        <w:lastRenderedPageBreak/>
        <w:t>самостоятельное значение. В конце заголовков и подзаголовков таблиц точки не ставят. Заголовки и подзаголовки граф указывают в единственном числе.</w:t>
      </w:r>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Цифры в графах таблиц должны проставляться так, чтобы разряды чисел во всей графе были расположены один под другим, если они относятся к одному показателю. В одной графе должно быть соблюдено, как правило, одинаковое число десятичных знаков для всех значений величин.</w:t>
      </w:r>
    </w:p>
    <w:p w:rsidR="003241F0" w:rsidRPr="003241F0" w:rsidRDefault="003241F0" w:rsidP="006560B3">
      <w:pPr>
        <w:pStyle w:val="2"/>
        <w:numPr>
          <w:ilvl w:val="1"/>
          <w:numId w:val="36"/>
        </w:numPr>
        <w:spacing w:before="0" w:line="360" w:lineRule="auto"/>
        <w:ind w:left="0" w:firstLine="709"/>
        <w:jc w:val="center"/>
        <w:rPr>
          <w:rFonts w:cs="Times New Roman"/>
          <w:i w:val="0"/>
        </w:rPr>
      </w:pPr>
      <w:bookmarkStart w:id="64" w:name="_Toc61136788"/>
      <w:bookmarkStart w:id="65" w:name="_Toc61136815"/>
      <w:r w:rsidRPr="003241F0">
        <w:rPr>
          <w:rFonts w:cs="Times New Roman"/>
          <w:i w:val="0"/>
        </w:rPr>
        <w:t>Рисунки и графические материалы</w:t>
      </w:r>
      <w:bookmarkEnd w:id="64"/>
      <w:bookmarkEnd w:id="65"/>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Графические материалы</w:t>
      </w:r>
      <w:r>
        <w:rPr>
          <w:rFonts w:ascii="Times New Roman" w:hAnsi="Times New Roman" w:cs="Times New Roman"/>
          <w:sz w:val="28"/>
          <w:szCs w:val="28"/>
        </w:rPr>
        <w:t xml:space="preserve"> </w:t>
      </w:r>
      <w:r w:rsidRPr="00F346FE">
        <w:rPr>
          <w:rFonts w:ascii="Times New Roman" w:hAnsi="Times New Roman" w:cs="Times New Roman"/>
          <w:sz w:val="28"/>
          <w:szCs w:val="28"/>
        </w:rPr>
        <w:t>(чертежи, графики, схемы, диаграммы) следует располагать в отчете непосредственно после текста, в котором они упоминаются, или на следующей странице.</w:t>
      </w:r>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 xml:space="preserve">Рисунки, за исключением рисунков приложений, следует нумеровать арабскими цифрами сквозной нумерацией. Рисунки каждого приложения обозначают отдельной нумерацией арабскими цифрами с добавлением перед цифрой обозначения приложения. </w:t>
      </w:r>
      <w:proofErr w:type="gramStart"/>
      <w:r w:rsidRPr="00F346FE">
        <w:rPr>
          <w:rFonts w:ascii="Times New Roman" w:hAnsi="Times New Roman" w:cs="Times New Roman"/>
          <w:sz w:val="28"/>
          <w:szCs w:val="28"/>
        </w:rPr>
        <w:t>Например</w:t>
      </w:r>
      <w:proofErr w:type="gramEnd"/>
      <w:r>
        <w:rPr>
          <w:rFonts w:ascii="Times New Roman" w:hAnsi="Times New Roman" w:cs="Times New Roman"/>
          <w:sz w:val="28"/>
          <w:szCs w:val="28"/>
        </w:rPr>
        <w:t xml:space="preserve">: </w:t>
      </w:r>
      <w:r w:rsidRPr="00F346FE">
        <w:rPr>
          <w:rFonts w:ascii="Times New Roman" w:hAnsi="Times New Roman" w:cs="Times New Roman"/>
          <w:sz w:val="28"/>
          <w:szCs w:val="28"/>
        </w:rPr>
        <w:t>Рисунок А.3. Допускается нумеровать рисунки в пределах раздела.</w:t>
      </w:r>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 xml:space="preserve">В этом случае номер рисунка состоит из номера раздела и порядкового номера иллюстрации, разделенных точкой. </w:t>
      </w:r>
      <w:proofErr w:type="gramStart"/>
      <w:r w:rsidRPr="00F346FE">
        <w:rPr>
          <w:rFonts w:ascii="Times New Roman" w:hAnsi="Times New Roman" w:cs="Times New Roman"/>
          <w:sz w:val="28"/>
          <w:szCs w:val="28"/>
        </w:rPr>
        <w:t>Например</w:t>
      </w:r>
      <w:proofErr w:type="gramEnd"/>
      <w:r>
        <w:rPr>
          <w:rFonts w:ascii="Times New Roman" w:hAnsi="Times New Roman" w:cs="Times New Roman"/>
          <w:sz w:val="28"/>
          <w:szCs w:val="28"/>
        </w:rPr>
        <w:t>:</w:t>
      </w:r>
      <w:r w:rsidRPr="00F346FE">
        <w:rPr>
          <w:rFonts w:ascii="Times New Roman" w:hAnsi="Times New Roman" w:cs="Times New Roman"/>
          <w:sz w:val="28"/>
          <w:szCs w:val="28"/>
        </w:rPr>
        <w:t xml:space="preserve"> Рисунок 1.1.</w:t>
      </w:r>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Рисунки, должны иметь наименование. При необходимости рисунки могут содержать пояснительные данные (подрисуночный текст). Слово «Рисунок» и наименование помещают после пояснительных данных. При ссылках следует писать «в соответствии с рисунком 1».</w:t>
      </w:r>
    </w:p>
    <w:p w:rsidR="003241F0" w:rsidRPr="00F346FE" w:rsidRDefault="003241F0" w:rsidP="006560B3">
      <w:pPr>
        <w:pStyle w:val="1"/>
        <w:numPr>
          <w:ilvl w:val="0"/>
          <w:numId w:val="36"/>
        </w:numPr>
        <w:spacing w:before="0" w:line="360" w:lineRule="auto"/>
        <w:ind w:left="0" w:firstLine="709"/>
        <w:rPr>
          <w:rFonts w:cs="Times New Roman"/>
        </w:rPr>
      </w:pPr>
      <w:bookmarkStart w:id="66" w:name="_Toc61136789"/>
      <w:bookmarkStart w:id="67" w:name="_Toc61136816"/>
      <w:r w:rsidRPr="00F346FE">
        <w:rPr>
          <w:rFonts w:cs="Times New Roman"/>
        </w:rPr>
        <w:t>Требования к презентации</w:t>
      </w:r>
      <w:bookmarkEnd w:id="66"/>
      <w:bookmarkEnd w:id="67"/>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 xml:space="preserve">Презентацию необходимо представить в виде файла формата </w:t>
      </w:r>
      <w:proofErr w:type="spellStart"/>
      <w:r w:rsidRPr="00F346FE">
        <w:rPr>
          <w:rFonts w:ascii="Times New Roman" w:hAnsi="Times New Roman" w:cs="Times New Roman"/>
          <w:sz w:val="28"/>
          <w:szCs w:val="28"/>
        </w:rPr>
        <w:t>pdf</w:t>
      </w:r>
      <w:proofErr w:type="spellEnd"/>
      <w:r w:rsidRPr="00F346FE">
        <w:rPr>
          <w:rFonts w:ascii="Times New Roman" w:hAnsi="Times New Roman" w:cs="Times New Roman"/>
          <w:sz w:val="28"/>
          <w:szCs w:val="28"/>
        </w:rPr>
        <w:t xml:space="preserve">, либо </w:t>
      </w:r>
      <w:proofErr w:type="spellStart"/>
      <w:r w:rsidRPr="00F346FE">
        <w:rPr>
          <w:rFonts w:ascii="Times New Roman" w:hAnsi="Times New Roman" w:cs="Times New Roman"/>
          <w:sz w:val="28"/>
          <w:szCs w:val="28"/>
        </w:rPr>
        <w:t>Microsoft</w:t>
      </w:r>
      <w:proofErr w:type="spellEnd"/>
      <w:r w:rsidRPr="00F346FE">
        <w:rPr>
          <w:rFonts w:ascii="Times New Roman" w:hAnsi="Times New Roman" w:cs="Times New Roman"/>
          <w:sz w:val="28"/>
          <w:szCs w:val="28"/>
        </w:rPr>
        <w:t xml:space="preserve"> </w:t>
      </w:r>
      <w:proofErr w:type="spellStart"/>
      <w:r w:rsidRPr="00F346FE">
        <w:rPr>
          <w:rFonts w:ascii="Times New Roman" w:hAnsi="Times New Roman" w:cs="Times New Roman"/>
          <w:sz w:val="28"/>
          <w:szCs w:val="28"/>
        </w:rPr>
        <w:t>PowerPoint</w:t>
      </w:r>
      <w:proofErr w:type="spellEnd"/>
      <w:r w:rsidRPr="00F346FE">
        <w:rPr>
          <w:rFonts w:ascii="Times New Roman" w:hAnsi="Times New Roman" w:cs="Times New Roman"/>
          <w:sz w:val="28"/>
          <w:szCs w:val="28"/>
        </w:rPr>
        <w:t>. Презентация позволяет подчеркнуть особо значимые моменты работы</w:t>
      </w:r>
      <w:r>
        <w:rPr>
          <w:rFonts w:ascii="Times New Roman" w:hAnsi="Times New Roman" w:cs="Times New Roman"/>
          <w:sz w:val="28"/>
          <w:szCs w:val="28"/>
        </w:rPr>
        <w:t>;</w:t>
      </w:r>
      <w:r w:rsidRPr="00F346FE">
        <w:rPr>
          <w:rFonts w:ascii="Times New Roman" w:hAnsi="Times New Roman" w:cs="Times New Roman"/>
          <w:sz w:val="28"/>
          <w:szCs w:val="28"/>
        </w:rPr>
        <w:t xml:space="preserve"> наилучшим образом структурировать и обобщить информацию в виде таблиц, схем, графиков; сделать доклад более выразительным.</w:t>
      </w:r>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 xml:space="preserve">Презентация должна быть краткой, доступной и композиционно целостной. Для этого все слайды презентации должны быть выполнены в </w:t>
      </w:r>
      <w:r w:rsidRPr="00F346FE">
        <w:rPr>
          <w:rFonts w:ascii="Times New Roman" w:hAnsi="Times New Roman" w:cs="Times New Roman"/>
          <w:sz w:val="28"/>
          <w:szCs w:val="28"/>
        </w:rPr>
        <w:lastRenderedPageBreak/>
        <w:t>едином стиле. Рекомендуется использовать однотонный фон (белый, серый). Цвет шрифта и цвет фона должны контрастировать.</w:t>
      </w:r>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 xml:space="preserve">Рекомендуемые типы шрифтов: для основного текста используют шрифты с засечками, (например, </w:t>
      </w:r>
      <w:proofErr w:type="spellStart"/>
      <w:r w:rsidRPr="00F346FE">
        <w:rPr>
          <w:rFonts w:ascii="Times New Roman" w:hAnsi="Times New Roman" w:cs="Times New Roman"/>
          <w:sz w:val="28"/>
          <w:szCs w:val="28"/>
        </w:rPr>
        <w:t>Times</w:t>
      </w:r>
      <w:proofErr w:type="spellEnd"/>
      <w:r w:rsidRPr="00F346FE">
        <w:rPr>
          <w:rFonts w:ascii="Times New Roman" w:hAnsi="Times New Roman" w:cs="Times New Roman"/>
          <w:sz w:val="28"/>
          <w:szCs w:val="28"/>
        </w:rPr>
        <w:t xml:space="preserve"> </w:t>
      </w:r>
      <w:proofErr w:type="spellStart"/>
      <w:r w:rsidRPr="00F346FE">
        <w:rPr>
          <w:rFonts w:ascii="Times New Roman" w:hAnsi="Times New Roman" w:cs="Times New Roman"/>
          <w:sz w:val="28"/>
          <w:szCs w:val="28"/>
        </w:rPr>
        <w:t>New</w:t>
      </w:r>
      <w:proofErr w:type="spellEnd"/>
      <w:r w:rsidRPr="00F346FE">
        <w:rPr>
          <w:rFonts w:ascii="Times New Roman" w:hAnsi="Times New Roman" w:cs="Times New Roman"/>
          <w:sz w:val="28"/>
          <w:szCs w:val="28"/>
        </w:rPr>
        <w:t xml:space="preserve"> </w:t>
      </w:r>
      <w:proofErr w:type="spellStart"/>
      <w:r w:rsidRPr="00F346FE">
        <w:rPr>
          <w:rFonts w:ascii="Times New Roman" w:hAnsi="Times New Roman" w:cs="Times New Roman"/>
          <w:sz w:val="28"/>
          <w:szCs w:val="28"/>
        </w:rPr>
        <w:t>Roman</w:t>
      </w:r>
      <w:proofErr w:type="spellEnd"/>
      <w:r w:rsidRPr="00F346FE">
        <w:rPr>
          <w:rFonts w:ascii="Times New Roman" w:hAnsi="Times New Roman" w:cs="Times New Roman"/>
          <w:sz w:val="28"/>
          <w:szCs w:val="28"/>
        </w:rPr>
        <w:t xml:space="preserve">) или гладкий шрифт без засечек (например, </w:t>
      </w:r>
      <w:proofErr w:type="spellStart"/>
      <w:r w:rsidRPr="00F346FE">
        <w:rPr>
          <w:rFonts w:ascii="Times New Roman" w:hAnsi="Times New Roman" w:cs="Times New Roman"/>
          <w:sz w:val="28"/>
          <w:szCs w:val="28"/>
        </w:rPr>
        <w:t>Arial</w:t>
      </w:r>
      <w:proofErr w:type="spellEnd"/>
      <w:r w:rsidRPr="00F346FE">
        <w:rPr>
          <w:rFonts w:ascii="Times New Roman" w:hAnsi="Times New Roman" w:cs="Times New Roman"/>
          <w:sz w:val="28"/>
          <w:szCs w:val="28"/>
        </w:rPr>
        <w:t xml:space="preserve">, </w:t>
      </w:r>
      <w:proofErr w:type="spellStart"/>
      <w:r w:rsidRPr="00F346FE">
        <w:rPr>
          <w:rFonts w:ascii="Times New Roman" w:hAnsi="Times New Roman" w:cs="Times New Roman"/>
          <w:sz w:val="28"/>
          <w:szCs w:val="28"/>
        </w:rPr>
        <w:t>Verdana</w:t>
      </w:r>
      <w:proofErr w:type="spellEnd"/>
      <w:r w:rsidRPr="00F346FE">
        <w:rPr>
          <w:rFonts w:ascii="Times New Roman" w:hAnsi="Times New Roman" w:cs="Times New Roman"/>
          <w:sz w:val="28"/>
          <w:szCs w:val="28"/>
        </w:rPr>
        <w:t>), т.к. они читаются легче.</w:t>
      </w:r>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Для основного текста используются строчные буквы</w:t>
      </w:r>
      <w:r>
        <w:rPr>
          <w:rFonts w:ascii="Times New Roman" w:hAnsi="Times New Roman" w:cs="Times New Roman"/>
          <w:sz w:val="28"/>
          <w:szCs w:val="28"/>
        </w:rPr>
        <w:t>;</w:t>
      </w:r>
      <w:r w:rsidRPr="00F346FE">
        <w:rPr>
          <w:rFonts w:ascii="Times New Roman" w:hAnsi="Times New Roman" w:cs="Times New Roman"/>
          <w:sz w:val="28"/>
          <w:szCs w:val="28"/>
        </w:rPr>
        <w:t xml:space="preserve"> предложение начинается с прописной буквы. Размеры шрифта: 24</w:t>
      </w:r>
      <w:r>
        <w:rPr>
          <w:rFonts w:ascii="Times New Roman" w:hAnsi="Times New Roman" w:cs="Times New Roman"/>
          <w:sz w:val="28"/>
          <w:szCs w:val="28"/>
        </w:rPr>
        <w:t>-</w:t>
      </w:r>
      <w:r w:rsidRPr="00F346FE">
        <w:rPr>
          <w:rFonts w:ascii="Times New Roman" w:hAnsi="Times New Roman" w:cs="Times New Roman"/>
          <w:sz w:val="28"/>
          <w:szCs w:val="28"/>
        </w:rPr>
        <w:t>54 пункта (заголовок), 18</w:t>
      </w:r>
      <w:r>
        <w:rPr>
          <w:rFonts w:ascii="Times New Roman" w:hAnsi="Times New Roman" w:cs="Times New Roman"/>
          <w:sz w:val="28"/>
          <w:szCs w:val="28"/>
        </w:rPr>
        <w:t>-</w:t>
      </w:r>
      <w:r w:rsidRPr="00F346FE">
        <w:rPr>
          <w:rFonts w:ascii="Times New Roman" w:hAnsi="Times New Roman" w:cs="Times New Roman"/>
          <w:sz w:val="28"/>
          <w:szCs w:val="28"/>
        </w:rPr>
        <w:t xml:space="preserve">36 пунктов (обычный текст). Для смыслового выделения фрагмента текста рекомендуется использовать один из следующих эффектов: курсив, подчеркивание, жирный. </w:t>
      </w:r>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Примерный порядок слайдов:</w:t>
      </w:r>
    </w:p>
    <w:p w:rsidR="003241F0" w:rsidRPr="00F346FE" w:rsidRDefault="003241F0" w:rsidP="006560B3">
      <w:pPr>
        <w:numPr>
          <w:ilvl w:val="0"/>
          <w:numId w:val="40"/>
        </w:numPr>
        <w:pBdr>
          <w:top w:val="nil"/>
          <w:left w:val="nil"/>
          <w:bottom w:val="nil"/>
          <w:right w:val="nil"/>
          <w:between w:val="nil"/>
        </w:pBdr>
        <w:suppressAutoHyphens w:val="0"/>
        <w:spacing w:line="360" w:lineRule="auto"/>
        <w:ind w:left="0" w:firstLine="709"/>
        <w:jc w:val="both"/>
        <w:rPr>
          <w:rFonts w:ascii="Times New Roman" w:hAnsi="Times New Roman" w:cs="Times New Roman"/>
          <w:sz w:val="28"/>
          <w:szCs w:val="28"/>
        </w:rPr>
      </w:pPr>
      <w:r w:rsidRPr="00F346FE">
        <w:rPr>
          <w:rFonts w:ascii="Times New Roman" w:hAnsi="Times New Roman" w:cs="Times New Roman"/>
          <w:color w:val="000000"/>
          <w:sz w:val="28"/>
          <w:szCs w:val="28"/>
        </w:rPr>
        <w:t>титульный лист: название мероприятия, название работы, данные автора, руководителя, консультантов (при наличии);</w:t>
      </w:r>
    </w:p>
    <w:p w:rsidR="003241F0" w:rsidRPr="00F346FE" w:rsidRDefault="003241F0" w:rsidP="006560B3">
      <w:pPr>
        <w:numPr>
          <w:ilvl w:val="0"/>
          <w:numId w:val="40"/>
        </w:numPr>
        <w:pBdr>
          <w:top w:val="nil"/>
          <w:left w:val="nil"/>
          <w:bottom w:val="nil"/>
          <w:right w:val="nil"/>
          <w:between w:val="nil"/>
        </w:pBdr>
        <w:suppressAutoHyphens w:val="0"/>
        <w:spacing w:line="360" w:lineRule="auto"/>
        <w:ind w:left="0" w:firstLine="709"/>
        <w:jc w:val="both"/>
        <w:rPr>
          <w:rFonts w:ascii="Times New Roman" w:hAnsi="Times New Roman" w:cs="Times New Roman"/>
          <w:sz w:val="28"/>
          <w:szCs w:val="28"/>
        </w:rPr>
      </w:pPr>
      <w:r w:rsidRPr="00F346FE">
        <w:rPr>
          <w:rFonts w:ascii="Times New Roman" w:hAnsi="Times New Roman" w:cs="Times New Roman"/>
          <w:color w:val="000000"/>
          <w:sz w:val="28"/>
          <w:szCs w:val="28"/>
        </w:rPr>
        <w:t>вводная часть (постановка проблемы, актуальность и новизна, на каких материалах базируется работа, цели и задачи работы, методы, применяемые в работе);</w:t>
      </w:r>
    </w:p>
    <w:p w:rsidR="003241F0" w:rsidRPr="00F346FE" w:rsidRDefault="003241F0" w:rsidP="006560B3">
      <w:pPr>
        <w:numPr>
          <w:ilvl w:val="0"/>
          <w:numId w:val="40"/>
        </w:numPr>
        <w:pBdr>
          <w:top w:val="nil"/>
          <w:left w:val="nil"/>
          <w:bottom w:val="nil"/>
          <w:right w:val="nil"/>
          <w:between w:val="nil"/>
        </w:pBdr>
        <w:suppressAutoHyphens w:val="0"/>
        <w:spacing w:line="360" w:lineRule="auto"/>
        <w:ind w:left="0" w:firstLine="709"/>
        <w:jc w:val="both"/>
        <w:rPr>
          <w:rFonts w:ascii="Times New Roman" w:hAnsi="Times New Roman" w:cs="Times New Roman"/>
          <w:sz w:val="28"/>
          <w:szCs w:val="28"/>
        </w:rPr>
      </w:pPr>
      <w:r w:rsidRPr="00F346FE">
        <w:rPr>
          <w:rFonts w:ascii="Times New Roman" w:hAnsi="Times New Roman" w:cs="Times New Roman"/>
          <w:color w:val="000000"/>
          <w:sz w:val="28"/>
          <w:szCs w:val="28"/>
        </w:rPr>
        <w:t>основная часть;</w:t>
      </w:r>
    </w:p>
    <w:p w:rsidR="003241F0" w:rsidRPr="00F346FE" w:rsidRDefault="003241F0" w:rsidP="006560B3">
      <w:pPr>
        <w:numPr>
          <w:ilvl w:val="0"/>
          <w:numId w:val="40"/>
        </w:numPr>
        <w:pBdr>
          <w:top w:val="nil"/>
          <w:left w:val="nil"/>
          <w:bottom w:val="nil"/>
          <w:right w:val="nil"/>
          <w:between w:val="nil"/>
        </w:pBdr>
        <w:suppressAutoHyphens w:val="0"/>
        <w:spacing w:line="360" w:lineRule="auto"/>
        <w:ind w:left="0" w:firstLine="709"/>
        <w:jc w:val="both"/>
        <w:rPr>
          <w:rFonts w:ascii="Times New Roman" w:hAnsi="Times New Roman" w:cs="Times New Roman"/>
          <w:sz w:val="28"/>
          <w:szCs w:val="28"/>
        </w:rPr>
      </w:pPr>
      <w:r w:rsidRPr="00F346FE">
        <w:rPr>
          <w:rFonts w:ascii="Times New Roman" w:hAnsi="Times New Roman" w:cs="Times New Roman"/>
          <w:color w:val="000000"/>
          <w:sz w:val="28"/>
          <w:szCs w:val="28"/>
        </w:rPr>
        <w:t>заключение (выводы)</w:t>
      </w:r>
      <w:r>
        <w:rPr>
          <w:rFonts w:ascii="Times New Roman" w:hAnsi="Times New Roman" w:cs="Times New Roman"/>
          <w:color w:val="000000"/>
          <w:sz w:val="28"/>
          <w:szCs w:val="28"/>
        </w:rPr>
        <w:t>.</w:t>
      </w:r>
    </w:p>
    <w:p w:rsidR="003241F0" w:rsidRPr="00F346FE" w:rsidRDefault="003241F0" w:rsidP="003241F0">
      <w:pPr>
        <w:spacing w:line="360" w:lineRule="auto"/>
        <w:ind w:firstLine="709"/>
        <w:jc w:val="both"/>
        <w:rPr>
          <w:rFonts w:ascii="Times New Roman" w:hAnsi="Times New Roman" w:cs="Times New Roman"/>
          <w:sz w:val="28"/>
          <w:szCs w:val="28"/>
        </w:rPr>
      </w:pPr>
      <w:r w:rsidRPr="00F346FE">
        <w:rPr>
          <w:rFonts w:ascii="Times New Roman" w:hAnsi="Times New Roman" w:cs="Times New Roman"/>
          <w:sz w:val="28"/>
          <w:szCs w:val="28"/>
        </w:rPr>
        <w:t>Так же, как и отчет о проделанной работе по образовательной программе «Проектная деятельность», презентация выполняется в течение нескольких образовательных модулей. По результатам выполнения каждого из модулей может быть сформировано несколько слайдов, которые будут дополнены при прохождении последующих образовательных модулей.</w:t>
      </w:r>
    </w:p>
    <w:p w:rsidR="003241F0" w:rsidRPr="003241F0" w:rsidRDefault="003241F0" w:rsidP="003241F0">
      <w:pPr>
        <w:ind w:firstLine="709"/>
        <w:jc w:val="center"/>
        <w:rPr>
          <w:rFonts w:ascii="Times New Roman" w:hAnsi="Times New Roman" w:cs="Times New Roman"/>
          <w:sz w:val="28"/>
        </w:rPr>
      </w:pPr>
    </w:p>
    <w:sectPr w:rsidR="003241F0" w:rsidRPr="003241F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Noto Sans Symbols">
    <w:altName w:val="Times New Roman"/>
    <w:charset w:val="00"/>
    <w:family w:val="auto"/>
    <w:pitch w:val="default"/>
  </w:font>
  <w:font w:name="Calibri">
    <w:panose1 w:val="020F0502020204030204"/>
    <w:charset w:val="CC"/>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Liberation Sans">
    <w:altName w:val="Arial"/>
    <w:charset w:val="CC"/>
    <w:family w:val="swiss"/>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CC"/>
    <w:family w:val="swiss"/>
    <w:pitch w:val="variable"/>
    <w:sig w:usb0="E0002EFF" w:usb1="C000785B" w:usb2="00000009" w:usb3="00000000" w:csb0="000001FF" w:csb1="00000000"/>
  </w:font>
  <w:font w:name="Mangal">
    <w:altName w:val="Courier New"/>
    <w:panose1 w:val="00000400000000000000"/>
    <w:charset w:val="01"/>
    <w:family w:val="roman"/>
    <w:pitch w:val="variable"/>
    <w:sig w:usb0="00002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7"/>
    <w:multiLevelType w:val="singleLevel"/>
    <w:tmpl w:val="00000007"/>
    <w:name w:val="WW8Num6"/>
    <w:lvl w:ilvl="0">
      <w:start w:val="1"/>
      <w:numFmt w:val="bullet"/>
      <w:lvlText w:val=""/>
      <w:lvlJc w:val="left"/>
      <w:pPr>
        <w:tabs>
          <w:tab w:val="num" w:pos="0"/>
        </w:tabs>
        <w:ind w:left="720" w:hanging="360"/>
      </w:pPr>
      <w:rPr>
        <w:rFonts w:ascii="Symbol" w:hAnsi="Symbol" w:cs="Symbol" w:hint="default"/>
        <w:sz w:val="28"/>
        <w:szCs w:val="28"/>
        <w:lang w:val="ru-RU"/>
      </w:rPr>
    </w:lvl>
  </w:abstractNum>
  <w:abstractNum w:abstractNumId="1" w15:restartNumberingAfterBreak="0">
    <w:nsid w:val="0000000C"/>
    <w:multiLevelType w:val="singleLevel"/>
    <w:tmpl w:val="0000000C"/>
    <w:name w:val="WW8Num14"/>
    <w:lvl w:ilvl="0">
      <w:start w:val="1"/>
      <w:numFmt w:val="bullet"/>
      <w:lvlText w:val=""/>
      <w:lvlJc w:val="left"/>
      <w:pPr>
        <w:tabs>
          <w:tab w:val="num" w:pos="207"/>
        </w:tabs>
        <w:ind w:left="927" w:hanging="360"/>
      </w:pPr>
      <w:rPr>
        <w:rFonts w:ascii="Symbol" w:hAnsi="Symbol" w:cs="Symbol" w:hint="default"/>
        <w:color w:val="000000"/>
        <w:sz w:val="28"/>
        <w:szCs w:val="28"/>
        <w:lang w:val="ru-RU" w:eastAsia="ru-RU"/>
      </w:rPr>
    </w:lvl>
  </w:abstractNum>
  <w:abstractNum w:abstractNumId="2" w15:restartNumberingAfterBreak="0">
    <w:nsid w:val="00000016"/>
    <w:multiLevelType w:val="singleLevel"/>
    <w:tmpl w:val="00000016"/>
    <w:name w:val="WW8Num24"/>
    <w:lvl w:ilvl="0">
      <w:start w:val="1"/>
      <w:numFmt w:val="bullet"/>
      <w:lvlText w:val=""/>
      <w:lvlJc w:val="left"/>
      <w:pPr>
        <w:tabs>
          <w:tab w:val="num" w:pos="490"/>
        </w:tabs>
        <w:ind w:left="1210" w:hanging="360"/>
      </w:pPr>
      <w:rPr>
        <w:rFonts w:ascii="Symbol" w:hAnsi="Symbol" w:cs="Symbol" w:hint="default"/>
        <w:color w:val="000000"/>
        <w:sz w:val="28"/>
        <w:szCs w:val="28"/>
        <w:lang w:val="ru-RU" w:eastAsia="ru-RU"/>
      </w:rPr>
    </w:lvl>
  </w:abstractNum>
  <w:abstractNum w:abstractNumId="3" w15:restartNumberingAfterBreak="0">
    <w:nsid w:val="00C06F56"/>
    <w:multiLevelType w:val="multilevel"/>
    <w:tmpl w:val="25CA37E0"/>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4" w15:restartNumberingAfterBreak="0">
    <w:nsid w:val="072F37D2"/>
    <w:multiLevelType w:val="hybridMultilevel"/>
    <w:tmpl w:val="A0C2A9B2"/>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A0E6730"/>
    <w:multiLevelType w:val="hybridMultilevel"/>
    <w:tmpl w:val="67B4CDE6"/>
    <w:lvl w:ilvl="0" w:tplc="A17452B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D0406DC"/>
    <w:multiLevelType w:val="hybridMultilevel"/>
    <w:tmpl w:val="36663A50"/>
    <w:lvl w:ilvl="0" w:tplc="72BABCE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D220DE0"/>
    <w:multiLevelType w:val="hybridMultilevel"/>
    <w:tmpl w:val="3E12CDD8"/>
    <w:lvl w:ilvl="0" w:tplc="028859C6">
      <w:start w:val="1"/>
      <w:numFmt w:val="bullet"/>
      <w:lvlText w:val=""/>
      <w:lvlJc w:val="left"/>
      <w:pPr>
        <w:ind w:left="720" w:hanging="360"/>
      </w:pPr>
      <w:rPr>
        <w:rFonts w:ascii="Symbol" w:hAnsi="Symbol" w:hint="default"/>
      </w:rPr>
    </w:lvl>
    <w:lvl w:ilvl="1" w:tplc="5782A9F6">
      <w:numFmt w:val="bullet"/>
      <w:lvlText w:val="•"/>
      <w:lvlJc w:val="left"/>
      <w:pPr>
        <w:ind w:left="1440" w:hanging="360"/>
      </w:pPr>
      <w:rPr>
        <w:rFonts w:ascii="Times New Roman" w:eastAsia="Calibr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EA16EB7"/>
    <w:multiLevelType w:val="multilevel"/>
    <w:tmpl w:val="88C0B794"/>
    <w:lvl w:ilvl="0">
      <w:start w:val="1"/>
      <w:numFmt w:val="bullet"/>
      <w:lvlText w:val="−"/>
      <w:lvlJc w:val="left"/>
      <w:pPr>
        <w:ind w:left="644"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15:restartNumberingAfterBreak="0">
    <w:nsid w:val="189B1D6C"/>
    <w:multiLevelType w:val="hybridMultilevel"/>
    <w:tmpl w:val="E39EE640"/>
    <w:lvl w:ilvl="0" w:tplc="028859C6">
      <w:start w:val="1"/>
      <w:numFmt w:val="bullet"/>
      <w:lvlText w:val=""/>
      <w:lvlJc w:val="left"/>
      <w:pPr>
        <w:ind w:left="1428" w:hanging="360"/>
      </w:pPr>
      <w:rPr>
        <w:rFonts w:ascii="Symbol" w:hAnsi="Symbol" w:hint="default"/>
      </w:rPr>
    </w:lvl>
    <w:lvl w:ilvl="1" w:tplc="028859C6">
      <w:start w:val="1"/>
      <w:numFmt w:val="bullet"/>
      <w:lvlText w:val=""/>
      <w:lvlJc w:val="left"/>
      <w:pPr>
        <w:ind w:left="2148" w:hanging="360"/>
      </w:pPr>
      <w:rPr>
        <w:rFonts w:ascii="Symbol" w:hAnsi="Symbol"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0" w15:restartNumberingAfterBreak="0">
    <w:nsid w:val="1F2462FB"/>
    <w:multiLevelType w:val="hybridMultilevel"/>
    <w:tmpl w:val="F12CBA98"/>
    <w:lvl w:ilvl="0" w:tplc="AFD86EA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15:restartNumberingAfterBreak="0">
    <w:nsid w:val="22112FF7"/>
    <w:multiLevelType w:val="multilevel"/>
    <w:tmpl w:val="EFAEAB8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652DEC"/>
    <w:multiLevelType w:val="multilevel"/>
    <w:tmpl w:val="D5D04B4E"/>
    <w:lvl w:ilvl="0">
      <w:start w:val="1"/>
      <w:numFmt w:val="bullet"/>
      <w:lvlText w:val="−"/>
      <w:lvlJc w:val="left"/>
      <w:pPr>
        <w:ind w:left="1789" w:hanging="1080"/>
      </w:pPr>
      <w:rPr>
        <w:rFonts w:ascii="Noto Sans Symbols" w:eastAsia="Noto Sans Symbols" w:hAnsi="Noto Sans Symbols" w:cs="Noto Sans Symbols"/>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3" w15:restartNumberingAfterBreak="0">
    <w:nsid w:val="28B30F74"/>
    <w:multiLevelType w:val="hybridMultilevel"/>
    <w:tmpl w:val="BF56D34C"/>
    <w:lvl w:ilvl="0" w:tplc="E926EF6A">
      <w:start w:val="13"/>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 w15:restartNumberingAfterBreak="0">
    <w:nsid w:val="2B8A10E6"/>
    <w:multiLevelType w:val="hybridMultilevel"/>
    <w:tmpl w:val="F3FCA16A"/>
    <w:lvl w:ilvl="0" w:tplc="0450B62C">
      <w:start w:val="1"/>
      <w:numFmt w:val="bullet"/>
      <w:lvlText w:val=""/>
      <w:lvlJc w:val="left"/>
      <w:pPr>
        <w:ind w:left="1488" w:hanging="360"/>
      </w:pPr>
      <w:rPr>
        <w:rFonts w:ascii="Symbol" w:hAnsi="Symbol" w:hint="default"/>
      </w:rPr>
    </w:lvl>
    <w:lvl w:ilvl="1" w:tplc="04190003" w:tentative="1">
      <w:start w:val="1"/>
      <w:numFmt w:val="bullet"/>
      <w:lvlText w:val="o"/>
      <w:lvlJc w:val="left"/>
      <w:pPr>
        <w:ind w:left="2208" w:hanging="360"/>
      </w:pPr>
      <w:rPr>
        <w:rFonts w:ascii="Courier New" w:hAnsi="Courier New" w:cs="Courier New" w:hint="default"/>
      </w:rPr>
    </w:lvl>
    <w:lvl w:ilvl="2" w:tplc="04190005" w:tentative="1">
      <w:start w:val="1"/>
      <w:numFmt w:val="bullet"/>
      <w:lvlText w:val=""/>
      <w:lvlJc w:val="left"/>
      <w:pPr>
        <w:ind w:left="2928" w:hanging="360"/>
      </w:pPr>
      <w:rPr>
        <w:rFonts w:ascii="Wingdings" w:hAnsi="Wingdings" w:hint="default"/>
      </w:rPr>
    </w:lvl>
    <w:lvl w:ilvl="3" w:tplc="04190001" w:tentative="1">
      <w:start w:val="1"/>
      <w:numFmt w:val="bullet"/>
      <w:lvlText w:val=""/>
      <w:lvlJc w:val="left"/>
      <w:pPr>
        <w:ind w:left="3648" w:hanging="360"/>
      </w:pPr>
      <w:rPr>
        <w:rFonts w:ascii="Symbol" w:hAnsi="Symbol" w:hint="default"/>
      </w:rPr>
    </w:lvl>
    <w:lvl w:ilvl="4" w:tplc="04190003" w:tentative="1">
      <w:start w:val="1"/>
      <w:numFmt w:val="bullet"/>
      <w:lvlText w:val="o"/>
      <w:lvlJc w:val="left"/>
      <w:pPr>
        <w:ind w:left="4368" w:hanging="360"/>
      </w:pPr>
      <w:rPr>
        <w:rFonts w:ascii="Courier New" w:hAnsi="Courier New" w:cs="Courier New" w:hint="default"/>
      </w:rPr>
    </w:lvl>
    <w:lvl w:ilvl="5" w:tplc="04190005" w:tentative="1">
      <w:start w:val="1"/>
      <w:numFmt w:val="bullet"/>
      <w:lvlText w:val=""/>
      <w:lvlJc w:val="left"/>
      <w:pPr>
        <w:ind w:left="5088" w:hanging="360"/>
      </w:pPr>
      <w:rPr>
        <w:rFonts w:ascii="Wingdings" w:hAnsi="Wingdings" w:hint="default"/>
      </w:rPr>
    </w:lvl>
    <w:lvl w:ilvl="6" w:tplc="04190001" w:tentative="1">
      <w:start w:val="1"/>
      <w:numFmt w:val="bullet"/>
      <w:lvlText w:val=""/>
      <w:lvlJc w:val="left"/>
      <w:pPr>
        <w:ind w:left="5808" w:hanging="360"/>
      </w:pPr>
      <w:rPr>
        <w:rFonts w:ascii="Symbol" w:hAnsi="Symbol" w:hint="default"/>
      </w:rPr>
    </w:lvl>
    <w:lvl w:ilvl="7" w:tplc="04190003" w:tentative="1">
      <w:start w:val="1"/>
      <w:numFmt w:val="bullet"/>
      <w:lvlText w:val="o"/>
      <w:lvlJc w:val="left"/>
      <w:pPr>
        <w:ind w:left="6528" w:hanging="360"/>
      </w:pPr>
      <w:rPr>
        <w:rFonts w:ascii="Courier New" w:hAnsi="Courier New" w:cs="Courier New" w:hint="default"/>
      </w:rPr>
    </w:lvl>
    <w:lvl w:ilvl="8" w:tplc="04190005" w:tentative="1">
      <w:start w:val="1"/>
      <w:numFmt w:val="bullet"/>
      <w:lvlText w:val=""/>
      <w:lvlJc w:val="left"/>
      <w:pPr>
        <w:ind w:left="7248" w:hanging="360"/>
      </w:pPr>
      <w:rPr>
        <w:rFonts w:ascii="Wingdings" w:hAnsi="Wingdings" w:hint="default"/>
      </w:rPr>
    </w:lvl>
  </w:abstractNum>
  <w:abstractNum w:abstractNumId="15" w15:restartNumberingAfterBreak="0">
    <w:nsid w:val="30F315BD"/>
    <w:multiLevelType w:val="multilevel"/>
    <w:tmpl w:val="3E2C8754"/>
    <w:lvl w:ilvl="0">
      <w:start w:val="1"/>
      <w:numFmt w:val="bullet"/>
      <w:lvlText w:val="−"/>
      <w:lvlJc w:val="left"/>
      <w:pPr>
        <w:ind w:left="1774" w:hanging="1065"/>
      </w:pPr>
      <w:rPr>
        <w:rFonts w:ascii="Noto Sans Symbols" w:eastAsia="Noto Sans Symbols" w:hAnsi="Noto Sans Symbols" w:cs="Noto Sans Symbols"/>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6" w15:restartNumberingAfterBreak="0">
    <w:nsid w:val="38136AC8"/>
    <w:multiLevelType w:val="multilevel"/>
    <w:tmpl w:val="E92E18D8"/>
    <w:lvl w:ilvl="0">
      <w:start w:val="1"/>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17" w15:restartNumberingAfterBreak="0">
    <w:nsid w:val="392D2F89"/>
    <w:multiLevelType w:val="hybridMultilevel"/>
    <w:tmpl w:val="84CACF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A824BC5"/>
    <w:multiLevelType w:val="multilevel"/>
    <w:tmpl w:val="FF5627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3AE10A18"/>
    <w:multiLevelType w:val="hybridMultilevel"/>
    <w:tmpl w:val="CA4667A6"/>
    <w:lvl w:ilvl="0" w:tplc="B3EA944A">
      <w:start w:val="1"/>
      <w:numFmt w:val="decimal"/>
      <w:lvlText w:val="%1"/>
      <w:lvlJc w:val="left"/>
      <w:pPr>
        <w:ind w:left="792" w:hanging="360"/>
      </w:pPr>
      <w:rPr>
        <w:rFonts w:hint="default"/>
        <w:b/>
      </w:rPr>
    </w:lvl>
    <w:lvl w:ilvl="1" w:tplc="04190019">
      <w:start w:val="1"/>
      <w:numFmt w:val="lowerLetter"/>
      <w:lvlText w:val="%2."/>
      <w:lvlJc w:val="left"/>
      <w:pPr>
        <w:ind w:left="1512" w:hanging="360"/>
      </w:pPr>
    </w:lvl>
    <w:lvl w:ilvl="2" w:tplc="0419001B" w:tentative="1">
      <w:start w:val="1"/>
      <w:numFmt w:val="lowerRoman"/>
      <w:lvlText w:val="%3."/>
      <w:lvlJc w:val="right"/>
      <w:pPr>
        <w:ind w:left="2232" w:hanging="180"/>
      </w:pPr>
    </w:lvl>
    <w:lvl w:ilvl="3" w:tplc="0419000F" w:tentative="1">
      <w:start w:val="1"/>
      <w:numFmt w:val="decimal"/>
      <w:lvlText w:val="%4."/>
      <w:lvlJc w:val="left"/>
      <w:pPr>
        <w:ind w:left="2952" w:hanging="360"/>
      </w:pPr>
    </w:lvl>
    <w:lvl w:ilvl="4" w:tplc="04190019" w:tentative="1">
      <w:start w:val="1"/>
      <w:numFmt w:val="lowerLetter"/>
      <w:lvlText w:val="%5."/>
      <w:lvlJc w:val="left"/>
      <w:pPr>
        <w:ind w:left="3672" w:hanging="360"/>
      </w:pPr>
    </w:lvl>
    <w:lvl w:ilvl="5" w:tplc="0419001B" w:tentative="1">
      <w:start w:val="1"/>
      <w:numFmt w:val="lowerRoman"/>
      <w:lvlText w:val="%6."/>
      <w:lvlJc w:val="right"/>
      <w:pPr>
        <w:ind w:left="4392" w:hanging="180"/>
      </w:pPr>
    </w:lvl>
    <w:lvl w:ilvl="6" w:tplc="0419000F" w:tentative="1">
      <w:start w:val="1"/>
      <w:numFmt w:val="decimal"/>
      <w:lvlText w:val="%7."/>
      <w:lvlJc w:val="left"/>
      <w:pPr>
        <w:ind w:left="5112" w:hanging="360"/>
      </w:pPr>
    </w:lvl>
    <w:lvl w:ilvl="7" w:tplc="04190019" w:tentative="1">
      <w:start w:val="1"/>
      <w:numFmt w:val="lowerLetter"/>
      <w:lvlText w:val="%8."/>
      <w:lvlJc w:val="left"/>
      <w:pPr>
        <w:ind w:left="5832" w:hanging="360"/>
      </w:pPr>
    </w:lvl>
    <w:lvl w:ilvl="8" w:tplc="0419001B" w:tentative="1">
      <w:start w:val="1"/>
      <w:numFmt w:val="lowerRoman"/>
      <w:lvlText w:val="%9."/>
      <w:lvlJc w:val="right"/>
      <w:pPr>
        <w:ind w:left="6552" w:hanging="180"/>
      </w:pPr>
    </w:lvl>
  </w:abstractNum>
  <w:abstractNum w:abstractNumId="20" w15:restartNumberingAfterBreak="0">
    <w:nsid w:val="3F0851F0"/>
    <w:multiLevelType w:val="hybridMultilevel"/>
    <w:tmpl w:val="73F0557C"/>
    <w:lvl w:ilvl="0" w:tplc="CE96E39A">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1" w15:restartNumberingAfterBreak="0">
    <w:nsid w:val="4027580F"/>
    <w:multiLevelType w:val="hybridMultilevel"/>
    <w:tmpl w:val="E96A07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42644AA3"/>
    <w:multiLevelType w:val="hybridMultilevel"/>
    <w:tmpl w:val="0CF46BF2"/>
    <w:lvl w:ilvl="0" w:tplc="41027BA6">
      <w:numFmt w:val="bullet"/>
      <w:lvlText w:val="•"/>
      <w:lvlJc w:val="left"/>
      <w:pPr>
        <w:ind w:left="1005" w:hanging="405"/>
      </w:pPr>
      <w:rPr>
        <w:rFonts w:ascii="Times New Roman" w:eastAsia="Times New Roman" w:hAnsi="Times New Roman" w:cs="Times New Roman" w:hint="default"/>
      </w:rPr>
    </w:lvl>
    <w:lvl w:ilvl="1" w:tplc="04190003" w:tentative="1">
      <w:start w:val="1"/>
      <w:numFmt w:val="bullet"/>
      <w:lvlText w:val="o"/>
      <w:lvlJc w:val="left"/>
      <w:pPr>
        <w:ind w:left="1740" w:hanging="360"/>
      </w:pPr>
      <w:rPr>
        <w:rFonts w:ascii="Courier New" w:hAnsi="Courier New" w:cs="Courier New" w:hint="default"/>
      </w:rPr>
    </w:lvl>
    <w:lvl w:ilvl="2" w:tplc="04190005" w:tentative="1">
      <w:start w:val="1"/>
      <w:numFmt w:val="bullet"/>
      <w:lvlText w:val=""/>
      <w:lvlJc w:val="left"/>
      <w:pPr>
        <w:ind w:left="2460" w:hanging="360"/>
      </w:pPr>
      <w:rPr>
        <w:rFonts w:ascii="Wingdings" w:hAnsi="Wingdings" w:hint="default"/>
      </w:rPr>
    </w:lvl>
    <w:lvl w:ilvl="3" w:tplc="04190001" w:tentative="1">
      <w:start w:val="1"/>
      <w:numFmt w:val="bullet"/>
      <w:lvlText w:val=""/>
      <w:lvlJc w:val="left"/>
      <w:pPr>
        <w:ind w:left="3180" w:hanging="360"/>
      </w:pPr>
      <w:rPr>
        <w:rFonts w:ascii="Symbol" w:hAnsi="Symbol" w:hint="default"/>
      </w:rPr>
    </w:lvl>
    <w:lvl w:ilvl="4" w:tplc="04190003" w:tentative="1">
      <w:start w:val="1"/>
      <w:numFmt w:val="bullet"/>
      <w:lvlText w:val="o"/>
      <w:lvlJc w:val="left"/>
      <w:pPr>
        <w:ind w:left="3900" w:hanging="360"/>
      </w:pPr>
      <w:rPr>
        <w:rFonts w:ascii="Courier New" w:hAnsi="Courier New" w:cs="Courier New" w:hint="default"/>
      </w:rPr>
    </w:lvl>
    <w:lvl w:ilvl="5" w:tplc="04190005" w:tentative="1">
      <w:start w:val="1"/>
      <w:numFmt w:val="bullet"/>
      <w:lvlText w:val=""/>
      <w:lvlJc w:val="left"/>
      <w:pPr>
        <w:ind w:left="4620" w:hanging="360"/>
      </w:pPr>
      <w:rPr>
        <w:rFonts w:ascii="Wingdings" w:hAnsi="Wingdings" w:hint="default"/>
      </w:rPr>
    </w:lvl>
    <w:lvl w:ilvl="6" w:tplc="04190001" w:tentative="1">
      <w:start w:val="1"/>
      <w:numFmt w:val="bullet"/>
      <w:lvlText w:val=""/>
      <w:lvlJc w:val="left"/>
      <w:pPr>
        <w:ind w:left="5340" w:hanging="360"/>
      </w:pPr>
      <w:rPr>
        <w:rFonts w:ascii="Symbol" w:hAnsi="Symbol" w:hint="default"/>
      </w:rPr>
    </w:lvl>
    <w:lvl w:ilvl="7" w:tplc="04190003" w:tentative="1">
      <w:start w:val="1"/>
      <w:numFmt w:val="bullet"/>
      <w:lvlText w:val="o"/>
      <w:lvlJc w:val="left"/>
      <w:pPr>
        <w:ind w:left="6060" w:hanging="360"/>
      </w:pPr>
      <w:rPr>
        <w:rFonts w:ascii="Courier New" w:hAnsi="Courier New" w:cs="Courier New" w:hint="default"/>
      </w:rPr>
    </w:lvl>
    <w:lvl w:ilvl="8" w:tplc="04190005" w:tentative="1">
      <w:start w:val="1"/>
      <w:numFmt w:val="bullet"/>
      <w:lvlText w:val=""/>
      <w:lvlJc w:val="left"/>
      <w:pPr>
        <w:ind w:left="6780" w:hanging="360"/>
      </w:pPr>
      <w:rPr>
        <w:rFonts w:ascii="Wingdings" w:hAnsi="Wingdings" w:hint="default"/>
      </w:rPr>
    </w:lvl>
  </w:abstractNum>
  <w:abstractNum w:abstractNumId="23" w15:restartNumberingAfterBreak="0">
    <w:nsid w:val="45144DB4"/>
    <w:multiLevelType w:val="hybridMultilevel"/>
    <w:tmpl w:val="9790EA20"/>
    <w:lvl w:ilvl="0" w:tplc="3484315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15:restartNumberingAfterBreak="0">
    <w:nsid w:val="482E5B22"/>
    <w:multiLevelType w:val="multilevel"/>
    <w:tmpl w:val="D80E2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8594159"/>
    <w:multiLevelType w:val="hybridMultilevel"/>
    <w:tmpl w:val="8DD6F6AE"/>
    <w:lvl w:ilvl="0" w:tplc="028859C6">
      <w:start w:val="1"/>
      <w:numFmt w:val="bullet"/>
      <w:lvlText w:val=""/>
      <w:lvlJc w:val="left"/>
      <w:pPr>
        <w:ind w:left="1298" w:hanging="360"/>
      </w:pPr>
      <w:rPr>
        <w:rFonts w:ascii="Symbol" w:hAnsi="Symbol" w:hint="default"/>
      </w:rPr>
    </w:lvl>
    <w:lvl w:ilvl="1" w:tplc="04190003" w:tentative="1">
      <w:start w:val="1"/>
      <w:numFmt w:val="bullet"/>
      <w:lvlText w:val="o"/>
      <w:lvlJc w:val="left"/>
      <w:pPr>
        <w:ind w:left="2018" w:hanging="360"/>
      </w:pPr>
      <w:rPr>
        <w:rFonts w:ascii="Courier New" w:hAnsi="Courier New" w:cs="Courier New" w:hint="default"/>
      </w:rPr>
    </w:lvl>
    <w:lvl w:ilvl="2" w:tplc="04190005" w:tentative="1">
      <w:start w:val="1"/>
      <w:numFmt w:val="bullet"/>
      <w:lvlText w:val=""/>
      <w:lvlJc w:val="left"/>
      <w:pPr>
        <w:ind w:left="2738" w:hanging="360"/>
      </w:pPr>
      <w:rPr>
        <w:rFonts w:ascii="Wingdings" w:hAnsi="Wingdings" w:hint="default"/>
      </w:rPr>
    </w:lvl>
    <w:lvl w:ilvl="3" w:tplc="04190001" w:tentative="1">
      <w:start w:val="1"/>
      <w:numFmt w:val="bullet"/>
      <w:lvlText w:val=""/>
      <w:lvlJc w:val="left"/>
      <w:pPr>
        <w:ind w:left="3458" w:hanging="360"/>
      </w:pPr>
      <w:rPr>
        <w:rFonts w:ascii="Symbol" w:hAnsi="Symbol" w:hint="default"/>
      </w:rPr>
    </w:lvl>
    <w:lvl w:ilvl="4" w:tplc="04190003" w:tentative="1">
      <w:start w:val="1"/>
      <w:numFmt w:val="bullet"/>
      <w:lvlText w:val="o"/>
      <w:lvlJc w:val="left"/>
      <w:pPr>
        <w:ind w:left="4178" w:hanging="360"/>
      </w:pPr>
      <w:rPr>
        <w:rFonts w:ascii="Courier New" w:hAnsi="Courier New" w:cs="Courier New" w:hint="default"/>
      </w:rPr>
    </w:lvl>
    <w:lvl w:ilvl="5" w:tplc="04190005" w:tentative="1">
      <w:start w:val="1"/>
      <w:numFmt w:val="bullet"/>
      <w:lvlText w:val=""/>
      <w:lvlJc w:val="left"/>
      <w:pPr>
        <w:ind w:left="4898" w:hanging="360"/>
      </w:pPr>
      <w:rPr>
        <w:rFonts w:ascii="Wingdings" w:hAnsi="Wingdings" w:hint="default"/>
      </w:rPr>
    </w:lvl>
    <w:lvl w:ilvl="6" w:tplc="04190001" w:tentative="1">
      <w:start w:val="1"/>
      <w:numFmt w:val="bullet"/>
      <w:lvlText w:val=""/>
      <w:lvlJc w:val="left"/>
      <w:pPr>
        <w:ind w:left="5618" w:hanging="360"/>
      </w:pPr>
      <w:rPr>
        <w:rFonts w:ascii="Symbol" w:hAnsi="Symbol" w:hint="default"/>
      </w:rPr>
    </w:lvl>
    <w:lvl w:ilvl="7" w:tplc="04190003" w:tentative="1">
      <w:start w:val="1"/>
      <w:numFmt w:val="bullet"/>
      <w:lvlText w:val="o"/>
      <w:lvlJc w:val="left"/>
      <w:pPr>
        <w:ind w:left="6338" w:hanging="360"/>
      </w:pPr>
      <w:rPr>
        <w:rFonts w:ascii="Courier New" w:hAnsi="Courier New" w:cs="Courier New" w:hint="default"/>
      </w:rPr>
    </w:lvl>
    <w:lvl w:ilvl="8" w:tplc="04190005" w:tentative="1">
      <w:start w:val="1"/>
      <w:numFmt w:val="bullet"/>
      <w:lvlText w:val=""/>
      <w:lvlJc w:val="left"/>
      <w:pPr>
        <w:ind w:left="7058" w:hanging="360"/>
      </w:pPr>
      <w:rPr>
        <w:rFonts w:ascii="Wingdings" w:hAnsi="Wingdings" w:hint="default"/>
      </w:rPr>
    </w:lvl>
  </w:abstractNum>
  <w:abstractNum w:abstractNumId="26" w15:restartNumberingAfterBreak="0">
    <w:nsid w:val="4DA041ED"/>
    <w:multiLevelType w:val="hybridMultilevel"/>
    <w:tmpl w:val="DC1808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4EDA3425"/>
    <w:multiLevelType w:val="hybridMultilevel"/>
    <w:tmpl w:val="4BDC92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5257107D"/>
    <w:multiLevelType w:val="hybridMultilevel"/>
    <w:tmpl w:val="96141302"/>
    <w:lvl w:ilvl="0" w:tplc="0419000B">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594F73F2"/>
    <w:multiLevelType w:val="hybridMultilevel"/>
    <w:tmpl w:val="9D1E15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B0228F9"/>
    <w:multiLevelType w:val="hybridMultilevel"/>
    <w:tmpl w:val="E3C0D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C365F4E"/>
    <w:multiLevelType w:val="hybridMultilevel"/>
    <w:tmpl w:val="F372E756"/>
    <w:lvl w:ilvl="0" w:tplc="87E840A4">
      <w:start w:val="1"/>
      <w:numFmt w:val="decimal"/>
      <w:lvlText w:val="%1"/>
      <w:lvlJc w:val="left"/>
      <w:pPr>
        <w:ind w:left="720" w:hanging="360"/>
      </w:pPr>
      <w:rPr>
        <w:rFonts w:ascii="Times New Roman" w:eastAsia="Times New Roman" w:hAnsi="Times New Roman" w:cs="Times New Roman"/>
      </w:rPr>
    </w:lvl>
    <w:lvl w:ilvl="1" w:tplc="03843612">
      <w:start w:val="1"/>
      <w:numFmt w:val="decimal"/>
      <w:lvlText w:val="%2."/>
      <w:lvlJc w:val="left"/>
      <w:pPr>
        <w:tabs>
          <w:tab w:val="num" w:pos="1440"/>
        </w:tabs>
        <w:ind w:left="1440" w:hanging="360"/>
      </w:pPr>
      <w:rPr>
        <w:rFonts w:cs="Times New Roman" w:hint="default"/>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15:restartNumberingAfterBreak="0">
    <w:nsid w:val="5D815D28"/>
    <w:multiLevelType w:val="multilevel"/>
    <w:tmpl w:val="0D54B21A"/>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33" w15:restartNumberingAfterBreak="0">
    <w:nsid w:val="60543BBC"/>
    <w:multiLevelType w:val="hybridMultilevel"/>
    <w:tmpl w:val="D264E6D2"/>
    <w:lvl w:ilvl="0" w:tplc="028859C6">
      <w:start w:val="1"/>
      <w:numFmt w:val="bullet"/>
      <w:lvlText w:val=""/>
      <w:lvlJc w:val="left"/>
      <w:pPr>
        <w:ind w:left="720" w:hanging="360"/>
      </w:pPr>
      <w:rPr>
        <w:rFonts w:ascii="Symbol" w:hAnsi="Symbol" w:hint="default"/>
      </w:rPr>
    </w:lvl>
    <w:lvl w:ilvl="1" w:tplc="028859C6">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61B23079"/>
    <w:multiLevelType w:val="hybridMultilevel"/>
    <w:tmpl w:val="909A0FC6"/>
    <w:lvl w:ilvl="0" w:tplc="04190011">
      <w:start w:val="4"/>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1C1790B"/>
    <w:multiLevelType w:val="multilevel"/>
    <w:tmpl w:val="CFA8D562"/>
    <w:lvl w:ilvl="0">
      <w:start w:val="1"/>
      <w:numFmt w:val="bullet"/>
      <w:lvlText w:val=""/>
      <w:lvlJc w:val="left"/>
      <w:pPr>
        <w:ind w:left="1440" w:hanging="360"/>
      </w:pPr>
      <w:rPr>
        <w:rFonts w:ascii="Symbol" w:hAnsi="Symbol" w:hint="default"/>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6" w15:restartNumberingAfterBreak="0">
    <w:nsid w:val="647527F2"/>
    <w:multiLevelType w:val="hybridMultilevel"/>
    <w:tmpl w:val="730C13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69FE7031"/>
    <w:multiLevelType w:val="multilevel"/>
    <w:tmpl w:val="9A843F76"/>
    <w:lvl w:ilvl="0">
      <w:start w:val="1"/>
      <w:numFmt w:val="bullet"/>
      <w:lvlText w:val=""/>
      <w:lvlJc w:val="left"/>
      <w:pPr>
        <w:ind w:left="644" w:hanging="360"/>
      </w:pPr>
      <w:rPr>
        <w:rFonts w:ascii="Symbol" w:hAnsi="Symbol" w:hint="default"/>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8" w15:restartNumberingAfterBreak="0">
    <w:nsid w:val="6E4A515A"/>
    <w:multiLevelType w:val="hybridMultilevel"/>
    <w:tmpl w:val="E8AA3EEA"/>
    <w:lvl w:ilvl="0" w:tplc="E9F85E52">
      <w:start w:val="1"/>
      <w:numFmt w:val="bullet"/>
      <w:lvlText w:val=""/>
      <w:lvlJc w:val="left"/>
      <w:pPr>
        <w:ind w:left="2164" w:hanging="360"/>
      </w:pPr>
      <w:rPr>
        <w:rFonts w:ascii="Symbol" w:hAnsi="Symbol" w:hint="default"/>
        <w:sz w:val="22"/>
      </w:rPr>
    </w:lvl>
    <w:lvl w:ilvl="1" w:tplc="04190003" w:tentative="1">
      <w:start w:val="1"/>
      <w:numFmt w:val="bullet"/>
      <w:lvlText w:val="o"/>
      <w:lvlJc w:val="left"/>
      <w:pPr>
        <w:ind w:left="2884" w:hanging="360"/>
      </w:pPr>
      <w:rPr>
        <w:rFonts w:ascii="Courier New" w:hAnsi="Courier New" w:cs="Courier New" w:hint="default"/>
      </w:rPr>
    </w:lvl>
    <w:lvl w:ilvl="2" w:tplc="04190005" w:tentative="1">
      <w:start w:val="1"/>
      <w:numFmt w:val="bullet"/>
      <w:lvlText w:val=""/>
      <w:lvlJc w:val="left"/>
      <w:pPr>
        <w:ind w:left="3604" w:hanging="360"/>
      </w:pPr>
      <w:rPr>
        <w:rFonts w:ascii="Wingdings" w:hAnsi="Wingdings" w:hint="default"/>
      </w:rPr>
    </w:lvl>
    <w:lvl w:ilvl="3" w:tplc="04190001" w:tentative="1">
      <w:start w:val="1"/>
      <w:numFmt w:val="bullet"/>
      <w:lvlText w:val=""/>
      <w:lvlJc w:val="left"/>
      <w:pPr>
        <w:ind w:left="4324" w:hanging="360"/>
      </w:pPr>
      <w:rPr>
        <w:rFonts w:ascii="Symbol" w:hAnsi="Symbol" w:hint="default"/>
      </w:rPr>
    </w:lvl>
    <w:lvl w:ilvl="4" w:tplc="04190003" w:tentative="1">
      <w:start w:val="1"/>
      <w:numFmt w:val="bullet"/>
      <w:lvlText w:val="o"/>
      <w:lvlJc w:val="left"/>
      <w:pPr>
        <w:ind w:left="5044" w:hanging="360"/>
      </w:pPr>
      <w:rPr>
        <w:rFonts w:ascii="Courier New" w:hAnsi="Courier New" w:cs="Courier New" w:hint="default"/>
      </w:rPr>
    </w:lvl>
    <w:lvl w:ilvl="5" w:tplc="04190005" w:tentative="1">
      <w:start w:val="1"/>
      <w:numFmt w:val="bullet"/>
      <w:lvlText w:val=""/>
      <w:lvlJc w:val="left"/>
      <w:pPr>
        <w:ind w:left="5764" w:hanging="360"/>
      </w:pPr>
      <w:rPr>
        <w:rFonts w:ascii="Wingdings" w:hAnsi="Wingdings" w:hint="default"/>
      </w:rPr>
    </w:lvl>
    <w:lvl w:ilvl="6" w:tplc="04190001" w:tentative="1">
      <w:start w:val="1"/>
      <w:numFmt w:val="bullet"/>
      <w:lvlText w:val=""/>
      <w:lvlJc w:val="left"/>
      <w:pPr>
        <w:ind w:left="6484" w:hanging="360"/>
      </w:pPr>
      <w:rPr>
        <w:rFonts w:ascii="Symbol" w:hAnsi="Symbol" w:hint="default"/>
      </w:rPr>
    </w:lvl>
    <w:lvl w:ilvl="7" w:tplc="04190003" w:tentative="1">
      <w:start w:val="1"/>
      <w:numFmt w:val="bullet"/>
      <w:lvlText w:val="o"/>
      <w:lvlJc w:val="left"/>
      <w:pPr>
        <w:ind w:left="7204" w:hanging="360"/>
      </w:pPr>
      <w:rPr>
        <w:rFonts w:ascii="Courier New" w:hAnsi="Courier New" w:cs="Courier New" w:hint="default"/>
      </w:rPr>
    </w:lvl>
    <w:lvl w:ilvl="8" w:tplc="04190005" w:tentative="1">
      <w:start w:val="1"/>
      <w:numFmt w:val="bullet"/>
      <w:lvlText w:val=""/>
      <w:lvlJc w:val="left"/>
      <w:pPr>
        <w:ind w:left="7924" w:hanging="360"/>
      </w:pPr>
      <w:rPr>
        <w:rFonts w:ascii="Wingdings" w:hAnsi="Wingdings" w:hint="default"/>
      </w:rPr>
    </w:lvl>
  </w:abstractNum>
  <w:abstractNum w:abstractNumId="39" w15:restartNumberingAfterBreak="0">
    <w:nsid w:val="6F212577"/>
    <w:multiLevelType w:val="hybridMultilevel"/>
    <w:tmpl w:val="679E9BDA"/>
    <w:lvl w:ilvl="0" w:tplc="BBF8C190">
      <w:start w:val="1"/>
      <w:numFmt w:val="decimal"/>
      <w:lvlText w:val="%1."/>
      <w:lvlJc w:val="left"/>
      <w:pPr>
        <w:ind w:left="1444" w:hanging="73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0" w15:restartNumberingAfterBreak="0">
    <w:nsid w:val="790A4285"/>
    <w:multiLevelType w:val="multilevel"/>
    <w:tmpl w:val="9BCED772"/>
    <w:lvl w:ilvl="0">
      <w:start w:val="1"/>
      <w:numFmt w:val="decimal"/>
      <w:lvlText w:val="%1."/>
      <w:lvlJc w:val="left"/>
      <w:pPr>
        <w:tabs>
          <w:tab w:val="num" w:pos="720"/>
        </w:tabs>
        <w:ind w:left="720" w:hanging="360"/>
      </w:pPr>
    </w:lvl>
    <w:lvl w:ilvl="1">
      <w:start w:val="9"/>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BCC1D73"/>
    <w:multiLevelType w:val="hybridMultilevel"/>
    <w:tmpl w:val="1A2A1CE4"/>
    <w:lvl w:ilvl="0" w:tplc="04190001">
      <w:start w:val="1"/>
      <w:numFmt w:val="bullet"/>
      <w:lvlText w:val=""/>
      <w:lvlJc w:val="left"/>
      <w:pPr>
        <w:ind w:left="1020" w:hanging="360"/>
      </w:pPr>
      <w:rPr>
        <w:rFonts w:ascii="Symbol" w:hAnsi="Symbol" w:hint="default"/>
      </w:rPr>
    </w:lvl>
    <w:lvl w:ilvl="1" w:tplc="04190003" w:tentative="1">
      <w:start w:val="1"/>
      <w:numFmt w:val="bullet"/>
      <w:lvlText w:val="o"/>
      <w:lvlJc w:val="left"/>
      <w:pPr>
        <w:ind w:left="1740" w:hanging="360"/>
      </w:pPr>
      <w:rPr>
        <w:rFonts w:ascii="Courier New" w:hAnsi="Courier New" w:cs="Courier New" w:hint="default"/>
      </w:rPr>
    </w:lvl>
    <w:lvl w:ilvl="2" w:tplc="04190005" w:tentative="1">
      <w:start w:val="1"/>
      <w:numFmt w:val="bullet"/>
      <w:lvlText w:val=""/>
      <w:lvlJc w:val="left"/>
      <w:pPr>
        <w:ind w:left="2460" w:hanging="360"/>
      </w:pPr>
      <w:rPr>
        <w:rFonts w:ascii="Wingdings" w:hAnsi="Wingdings" w:hint="default"/>
      </w:rPr>
    </w:lvl>
    <w:lvl w:ilvl="3" w:tplc="04190001" w:tentative="1">
      <w:start w:val="1"/>
      <w:numFmt w:val="bullet"/>
      <w:lvlText w:val=""/>
      <w:lvlJc w:val="left"/>
      <w:pPr>
        <w:ind w:left="3180" w:hanging="360"/>
      </w:pPr>
      <w:rPr>
        <w:rFonts w:ascii="Symbol" w:hAnsi="Symbol" w:hint="default"/>
      </w:rPr>
    </w:lvl>
    <w:lvl w:ilvl="4" w:tplc="04190003" w:tentative="1">
      <w:start w:val="1"/>
      <w:numFmt w:val="bullet"/>
      <w:lvlText w:val="o"/>
      <w:lvlJc w:val="left"/>
      <w:pPr>
        <w:ind w:left="3900" w:hanging="360"/>
      </w:pPr>
      <w:rPr>
        <w:rFonts w:ascii="Courier New" w:hAnsi="Courier New" w:cs="Courier New" w:hint="default"/>
      </w:rPr>
    </w:lvl>
    <w:lvl w:ilvl="5" w:tplc="04190005" w:tentative="1">
      <w:start w:val="1"/>
      <w:numFmt w:val="bullet"/>
      <w:lvlText w:val=""/>
      <w:lvlJc w:val="left"/>
      <w:pPr>
        <w:ind w:left="4620" w:hanging="360"/>
      </w:pPr>
      <w:rPr>
        <w:rFonts w:ascii="Wingdings" w:hAnsi="Wingdings" w:hint="default"/>
      </w:rPr>
    </w:lvl>
    <w:lvl w:ilvl="6" w:tplc="04190001" w:tentative="1">
      <w:start w:val="1"/>
      <w:numFmt w:val="bullet"/>
      <w:lvlText w:val=""/>
      <w:lvlJc w:val="left"/>
      <w:pPr>
        <w:ind w:left="5340" w:hanging="360"/>
      </w:pPr>
      <w:rPr>
        <w:rFonts w:ascii="Symbol" w:hAnsi="Symbol" w:hint="default"/>
      </w:rPr>
    </w:lvl>
    <w:lvl w:ilvl="7" w:tplc="04190003" w:tentative="1">
      <w:start w:val="1"/>
      <w:numFmt w:val="bullet"/>
      <w:lvlText w:val="o"/>
      <w:lvlJc w:val="left"/>
      <w:pPr>
        <w:ind w:left="6060" w:hanging="360"/>
      </w:pPr>
      <w:rPr>
        <w:rFonts w:ascii="Courier New" w:hAnsi="Courier New" w:cs="Courier New" w:hint="default"/>
      </w:rPr>
    </w:lvl>
    <w:lvl w:ilvl="8" w:tplc="04190005" w:tentative="1">
      <w:start w:val="1"/>
      <w:numFmt w:val="bullet"/>
      <w:lvlText w:val=""/>
      <w:lvlJc w:val="left"/>
      <w:pPr>
        <w:ind w:left="6780" w:hanging="360"/>
      </w:pPr>
      <w:rPr>
        <w:rFonts w:ascii="Wingdings" w:hAnsi="Wingdings" w:hint="default"/>
      </w:rPr>
    </w:lvl>
  </w:abstractNum>
  <w:num w:numId="1">
    <w:abstractNumId w:val="20"/>
  </w:num>
  <w:num w:numId="2">
    <w:abstractNumId w:val="8"/>
  </w:num>
  <w:num w:numId="3">
    <w:abstractNumId w:val="12"/>
  </w:num>
  <w:num w:numId="4">
    <w:abstractNumId w:val="15"/>
  </w:num>
  <w:num w:numId="5">
    <w:abstractNumId w:val="5"/>
  </w:num>
  <w:num w:numId="6">
    <w:abstractNumId w:val="7"/>
  </w:num>
  <w:num w:numId="7">
    <w:abstractNumId w:val="33"/>
  </w:num>
  <w:num w:numId="8">
    <w:abstractNumId w:val="9"/>
  </w:num>
  <w:num w:numId="9">
    <w:abstractNumId w:val="36"/>
  </w:num>
  <w:num w:numId="10">
    <w:abstractNumId w:val="21"/>
  </w:num>
  <w:num w:numId="11">
    <w:abstractNumId w:val="2"/>
  </w:num>
  <w:num w:numId="12">
    <w:abstractNumId w:val="1"/>
  </w:num>
  <w:num w:numId="13">
    <w:abstractNumId w:val="4"/>
  </w:num>
  <w:num w:numId="14">
    <w:abstractNumId w:val="23"/>
  </w:num>
  <w:num w:numId="15">
    <w:abstractNumId w:val="11"/>
  </w:num>
  <w:num w:numId="16">
    <w:abstractNumId w:val="25"/>
  </w:num>
  <w:num w:numId="17">
    <w:abstractNumId w:val="16"/>
  </w:num>
  <w:num w:numId="18">
    <w:abstractNumId w:val="30"/>
  </w:num>
  <w:num w:numId="19">
    <w:abstractNumId w:val="22"/>
  </w:num>
  <w:num w:numId="20">
    <w:abstractNumId w:val="6"/>
  </w:num>
  <w:num w:numId="21">
    <w:abstractNumId w:val="40"/>
  </w:num>
  <w:num w:numId="22">
    <w:abstractNumId w:val="10"/>
  </w:num>
  <w:num w:numId="23">
    <w:abstractNumId w:val="13"/>
  </w:num>
  <w:num w:numId="24">
    <w:abstractNumId w:val="24"/>
  </w:num>
  <w:num w:numId="25">
    <w:abstractNumId w:val="28"/>
  </w:num>
  <w:num w:numId="26">
    <w:abstractNumId w:val="0"/>
  </w:num>
  <w:num w:numId="27">
    <w:abstractNumId w:val="31"/>
  </w:num>
  <w:num w:numId="28">
    <w:abstractNumId w:val="34"/>
  </w:num>
  <w:num w:numId="29">
    <w:abstractNumId w:val="29"/>
  </w:num>
  <w:num w:numId="30">
    <w:abstractNumId w:val="41"/>
  </w:num>
  <w:num w:numId="31">
    <w:abstractNumId w:val="27"/>
  </w:num>
  <w:num w:numId="32">
    <w:abstractNumId w:val="26"/>
  </w:num>
  <w:num w:numId="33">
    <w:abstractNumId w:val="37"/>
  </w:num>
  <w:num w:numId="34">
    <w:abstractNumId w:val="35"/>
  </w:num>
  <w:num w:numId="35">
    <w:abstractNumId w:val="17"/>
  </w:num>
  <w:num w:numId="36">
    <w:abstractNumId w:val="18"/>
  </w:num>
  <w:num w:numId="37">
    <w:abstractNumId w:val="19"/>
  </w:num>
  <w:num w:numId="38">
    <w:abstractNumId w:val="14"/>
  </w:num>
  <w:num w:numId="39">
    <w:abstractNumId w:val="32"/>
  </w:num>
  <w:num w:numId="40">
    <w:abstractNumId w:val="3"/>
  </w:num>
  <w:num w:numId="41">
    <w:abstractNumId w:val="39"/>
  </w:num>
  <w:num w:numId="42">
    <w:abstractNumId w:val="38"/>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B0C5D"/>
    <w:rsid w:val="001B0C5D"/>
    <w:rsid w:val="003241F0"/>
    <w:rsid w:val="006560B3"/>
    <w:rsid w:val="008C1B29"/>
    <w:rsid w:val="00F0418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63BF27"/>
  <w15:chartTrackingRefBased/>
  <w15:docId w15:val="{1965F627-EDAC-4D9E-8DB9-05DA2160C2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qFormat="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241F0"/>
    <w:pPr>
      <w:suppressAutoHyphens/>
      <w:spacing w:after="0"/>
    </w:pPr>
    <w:rPr>
      <w:rFonts w:ascii="Calibri" w:eastAsia="Calibri" w:hAnsi="Calibri" w:cs="Calibri"/>
      <w:lang w:eastAsia="zh-CN" w:bidi="hi-IN"/>
    </w:rPr>
  </w:style>
  <w:style w:type="paragraph" w:styleId="1">
    <w:name w:val="heading 1"/>
    <w:basedOn w:val="a"/>
    <w:next w:val="a"/>
    <w:link w:val="10"/>
    <w:uiPriority w:val="9"/>
    <w:qFormat/>
    <w:rsid w:val="003241F0"/>
    <w:pPr>
      <w:keepNext/>
      <w:keepLines/>
      <w:suppressAutoHyphens w:val="0"/>
      <w:spacing w:before="480" w:line="276" w:lineRule="auto"/>
      <w:jc w:val="center"/>
      <w:outlineLvl w:val="0"/>
    </w:pPr>
    <w:rPr>
      <w:rFonts w:ascii="Times New Roman" w:eastAsia="Calibri Light" w:hAnsi="Times New Roman" w:cs="Calibri Light"/>
      <w:b/>
      <w:bCs/>
      <w:color w:val="000000"/>
      <w:sz w:val="28"/>
      <w:szCs w:val="28"/>
      <w:lang w:eastAsia="en-US" w:bidi="ar-SA"/>
    </w:rPr>
  </w:style>
  <w:style w:type="paragraph" w:styleId="2">
    <w:name w:val="heading 2"/>
    <w:basedOn w:val="a"/>
    <w:next w:val="a"/>
    <w:link w:val="20"/>
    <w:uiPriority w:val="9"/>
    <w:unhideWhenUsed/>
    <w:qFormat/>
    <w:rsid w:val="003241F0"/>
    <w:pPr>
      <w:keepNext/>
      <w:keepLines/>
      <w:suppressAutoHyphens w:val="0"/>
      <w:spacing w:before="200" w:line="276" w:lineRule="auto"/>
      <w:outlineLvl w:val="1"/>
    </w:pPr>
    <w:rPr>
      <w:rFonts w:ascii="Times New Roman" w:eastAsia="Calibri Light" w:hAnsi="Times New Roman" w:cs="Calibri Light"/>
      <w:b/>
      <w:bCs/>
      <w:i/>
      <w:color w:val="000000"/>
      <w:sz w:val="28"/>
      <w:szCs w:val="26"/>
      <w:lang w:eastAsia="en-US" w:bidi="ar-SA"/>
    </w:rPr>
  </w:style>
  <w:style w:type="paragraph" w:styleId="3">
    <w:name w:val="heading 3"/>
    <w:basedOn w:val="a"/>
    <w:next w:val="a"/>
    <w:link w:val="30"/>
    <w:uiPriority w:val="9"/>
    <w:unhideWhenUsed/>
    <w:qFormat/>
    <w:rsid w:val="003241F0"/>
    <w:pPr>
      <w:keepNext/>
      <w:suppressAutoHyphens w:val="0"/>
      <w:spacing w:before="240" w:after="60" w:line="240" w:lineRule="auto"/>
      <w:outlineLvl w:val="2"/>
    </w:pPr>
    <w:rPr>
      <w:rFonts w:ascii="Cambria" w:eastAsia="Times New Roman" w:hAnsi="Cambria" w:cs="Times New Roman"/>
      <w:b/>
      <w:bCs/>
      <w:sz w:val="26"/>
      <w:szCs w:val="26"/>
      <w:lang w:val="x-none" w:eastAsia="x-none" w:bidi="ar-SA"/>
    </w:rPr>
  </w:style>
  <w:style w:type="paragraph" w:styleId="4">
    <w:name w:val="heading 4"/>
    <w:basedOn w:val="a"/>
    <w:next w:val="a"/>
    <w:link w:val="40"/>
    <w:uiPriority w:val="9"/>
    <w:semiHidden/>
    <w:unhideWhenUsed/>
    <w:qFormat/>
    <w:rsid w:val="003241F0"/>
    <w:pPr>
      <w:keepNext/>
      <w:suppressAutoHyphens w:val="0"/>
      <w:spacing w:before="240" w:after="60" w:line="276" w:lineRule="auto"/>
      <w:outlineLvl w:val="3"/>
    </w:pPr>
    <w:rPr>
      <w:rFonts w:eastAsia="Times New Roman" w:cs="Times New Roman"/>
      <w:b/>
      <w:bCs/>
      <w:sz w:val="28"/>
      <w:szCs w:val="28"/>
      <w:lang w:val="en-US" w:eastAsia="en-US" w:bidi="ar-SA"/>
    </w:rPr>
  </w:style>
  <w:style w:type="paragraph" w:styleId="5">
    <w:name w:val="heading 5"/>
    <w:basedOn w:val="a"/>
    <w:next w:val="a"/>
    <w:link w:val="50"/>
    <w:uiPriority w:val="9"/>
    <w:semiHidden/>
    <w:unhideWhenUsed/>
    <w:qFormat/>
    <w:rsid w:val="003241F0"/>
    <w:pPr>
      <w:suppressAutoHyphens w:val="0"/>
      <w:spacing w:before="240" w:after="60" w:line="276" w:lineRule="auto"/>
      <w:outlineLvl w:val="4"/>
    </w:pPr>
    <w:rPr>
      <w:rFonts w:eastAsia="Times New Roman" w:cs="Times New Roman"/>
      <w:b/>
      <w:bCs/>
      <w:i/>
      <w:iCs/>
      <w:sz w:val="26"/>
      <w:szCs w:val="26"/>
      <w:lang w:val="en-US" w:eastAsia="en-US" w:bidi="ar-SA"/>
    </w:rPr>
  </w:style>
  <w:style w:type="paragraph" w:styleId="6">
    <w:name w:val="heading 6"/>
    <w:basedOn w:val="a"/>
    <w:next w:val="a"/>
    <w:link w:val="60"/>
    <w:uiPriority w:val="9"/>
    <w:unhideWhenUsed/>
    <w:qFormat/>
    <w:rsid w:val="003241F0"/>
    <w:pPr>
      <w:suppressAutoHyphens w:val="0"/>
      <w:spacing w:before="240" w:after="60" w:line="276" w:lineRule="auto"/>
      <w:outlineLvl w:val="5"/>
    </w:pPr>
    <w:rPr>
      <w:rFonts w:eastAsia="Times New Roman" w:cs="Times New Roman"/>
      <w:b/>
      <w:bCs/>
      <w:lang w:val="en-US" w:eastAsia="en-US" w:bidi="ar-SA"/>
    </w:rPr>
  </w:style>
  <w:style w:type="paragraph" w:styleId="7">
    <w:name w:val="heading 7"/>
    <w:basedOn w:val="a"/>
    <w:next w:val="a"/>
    <w:link w:val="70"/>
    <w:qFormat/>
    <w:rsid w:val="003241F0"/>
    <w:pPr>
      <w:keepNext/>
      <w:tabs>
        <w:tab w:val="num" w:pos="5040"/>
      </w:tabs>
      <w:suppressAutoHyphens w:val="0"/>
      <w:spacing w:line="240" w:lineRule="auto"/>
      <w:ind w:right="-625"/>
      <w:jc w:val="both"/>
      <w:outlineLvl w:val="6"/>
    </w:pPr>
    <w:rPr>
      <w:rFonts w:ascii="Times New Roman" w:eastAsia="Times New Roman" w:hAnsi="Times New Roman" w:cs="Times New Roman"/>
      <w:b/>
      <w:sz w:val="26"/>
      <w:szCs w:val="20"/>
      <w:lang w:eastAsia="ru-RU" w:bidi="ar-SA"/>
    </w:rPr>
  </w:style>
  <w:style w:type="paragraph" w:styleId="8">
    <w:name w:val="heading 8"/>
    <w:basedOn w:val="a"/>
    <w:next w:val="a"/>
    <w:link w:val="80"/>
    <w:uiPriority w:val="9"/>
    <w:unhideWhenUsed/>
    <w:qFormat/>
    <w:rsid w:val="003241F0"/>
    <w:pPr>
      <w:suppressAutoHyphens w:val="0"/>
      <w:spacing w:before="240" w:after="60" w:line="276" w:lineRule="auto"/>
      <w:outlineLvl w:val="7"/>
    </w:pPr>
    <w:rPr>
      <w:rFonts w:eastAsia="Times New Roman" w:cs="Times New Roman"/>
      <w:i/>
      <w:iCs/>
      <w:sz w:val="24"/>
      <w:szCs w:val="24"/>
      <w:lang w:val="en-US" w:eastAsia="en-US" w:bidi="ar-SA"/>
    </w:rPr>
  </w:style>
  <w:style w:type="paragraph" w:styleId="9">
    <w:name w:val="heading 9"/>
    <w:basedOn w:val="a"/>
    <w:next w:val="a"/>
    <w:link w:val="90"/>
    <w:uiPriority w:val="9"/>
    <w:unhideWhenUsed/>
    <w:qFormat/>
    <w:rsid w:val="003241F0"/>
    <w:pPr>
      <w:suppressAutoHyphens w:val="0"/>
      <w:spacing w:before="240" w:after="60" w:line="276" w:lineRule="auto"/>
      <w:outlineLvl w:val="8"/>
    </w:pPr>
    <w:rPr>
      <w:rFonts w:ascii="Cambria" w:eastAsia="Times New Roman" w:hAnsi="Cambria" w:cs="Times New Roman"/>
      <w:lang w:val="en-US" w:eastAsia="en-US"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241F0"/>
    <w:rPr>
      <w:rFonts w:ascii="Times New Roman" w:eastAsia="Calibri Light" w:hAnsi="Times New Roman" w:cs="Calibri Light"/>
      <w:b/>
      <w:bCs/>
      <w:color w:val="000000"/>
      <w:sz w:val="28"/>
      <w:szCs w:val="28"/>
    </w:rPr>
  </w:style>
  <w:style w:type="character" w:customStyle="1" w:styleId="20">
    <w:name w:val="Заголовок 2 Знак"/>
    <w:basedOn w:val="a0"/>
    <w:link w:val="2"/>
    <w:uiPriority w:val="9"/>
    <w:rsid w:val="003241F0"/>
    <w:rPr>
      <w:rFonts w:ascii="Times New Roman" w:eastAsia="Calibri Light" w:hAnsi="Times New Roman" w:cs="Calibri Light"/>
      <w:b/>
      <w:bCs/>
      <w:i/>
      <w:color w:val="000000"/>
      <w:sz w:val="28"/>
      <w:szCs w:val="26"/>
    </w:rPr>
  </w:style>
  <w:style w:type="paragraph" w:styleId="a3">
    <w:basedOn w:val="a"/>
    <w:next w:val="a4"/>
    <w:qFormat/>
    <w:rsid w:val="003241F0"/>
    <w:pPr>
      <w:keepNext/>
      <w:spacing w:before="240" w:after="120"/>
    </w:pPr>
    <w:rPr>
      <w:rFonts w:ascii="Liberation Sans" w:eastAsia="Microsoft YaHei" w:hAnsi="Liberation Sans" w:cs="Arial"/>
      <w:sz w:val="28"/>
      <w:szCs w:val="28"/>
    </w:rPr>
  </w:style>
  <w:style w:type="paragraph" w:styleId="a4">
    <w:name w:val="Body Text"/>
    <w:aliases w:val="Основной текст Знак1,Основной текст Знак Знак1,Основной текст Знак Знак Знак, Знак1 Знак Знак Знак, Знак1 Знак Знак1 Знак Знак, Знак1 Знак Знак Знак Знак Знак, Знак1 Знак1 Знак, Знак1 Знак Знак2, Знак1 Знак Знак1 Знак1"/>
    <w:basedOn w:val="a"/>
    <w:link w:val="a5"/>
    <w:rsid w:val="003241F0"/>
    <w:pPr>
      <w:spacing w:after="140" w:line="276" w:lineRule="auto"/>
    </w:pPr>
  </w:style>
  <w:style w:type="character" w:customStyle="1" w:styleId="a5">
    <w:name w:val="Основной текст Знак"/>
    <w:aliases w:val="Основной текст Знак1 Знак,Основной текст Знак Знак1 Знак,Основной текст Знак Знак Знак Знак, Знак1 Знак Знак Знак Знак, Знак1 Знак Знак1 Знак Знак Знак, Знак1 Знак Знак Знак Знак Знак Знак, Знак1 Знак1 Знак Знак"/>
    <w:basedOn w:val="a0"/>
    <w:link w:val="a4"/>
    <w:rsid w:val="003241F0"/>
    <w:rPr>
      <w:rFonts w:ascii="Calibri" w:eastAsia="Calibri" w:hAnsi="Calibri" w:cs="Calibri"/>
      <w:lang w:eastAsia="zh-CN" w:bidi="hi-IN"/>
    </w:rPr>
  </w:style>
  <w:style w:type="paragraph" w:styleId="a6">
    <w:name w:val="List"/>
    <w:basedOn w:val="a4"/>
    <w:rsid w:val="003241F0"/>
    <w:rPr>
      <w:rFonts w:cs="Arial"/>
    </w:rPr>
  </w:style>
  <w:style w:type="paragraph" w:styleId="a7">
    <w:name w:val="caption"/>
    <w:basedOn w:val="a"/>
    <w:qFormat/>
    <w:rsid w:val="003241F0"/>
    <w:pPr>
      <w:suppressLineNumbers/>
      <w:spacing w:before="120" w:after="120"/>
    </w:pPr>
    <w:rPr>
      <w:rFonts w:cs="Arial"/>
      <w:i/>
      <w:iCs/>
      <w:sz w:val="24"/>
      <w:szCs w:val="24"/>
    </w:rPr>
  </w:style>
  <w:style w:type="paragraph" w:styleId="11">
    <w:name w:val="index 1"/>
    <w:basedOn w:val="a"/>
    <w:next w:val="a"/>
    <w:autoRedefine/>
    <w:uiPriority w:val="99"/>
    <w:semiHidden/>
    <w:unhideWhenUsed/>
    <w:rsid w:val="003241F0"/>
    <w:pPr>
      <w:spacing w:line="240" w:lineRule="auto"/>
      <w:ind w:left="220" w:hanging="220"/>
    </w:pPr>
    <w:rPr>
      <w:rFonts w:cs="Mangal"/>
      <w:szCs w:val="20"/>
    </w:rPr>
  </w:style>
  <w:style w:type="paragraph" w:styleId="a8">
    <w:name w:val="index heading"/>
    <w:basedOn w:val="a"/>
    <w:qFormat/>
    <w:rsid w:val="003241F0"/>
    <w:pPr>
      <w:suppressLineNumbers/>
    </w:pPr>
    <w:rPr>
      <w:rFonts w:cs="Arial"/>
    </w:rPr>
  </w:style>
  <w:style w:type="paragraph" w:styleId="a9">
    <w:name w:val="List Paragraph"/>
    <w:basedOn w:val="a"/>
    <w:link w:val="aa"/>
    <w:uiPriority w:val="34"/>
    <w:qFormat/>
    <w:rsid w:val="003241F0"/>
    <w:pPr>
      <w:ind w:left="720"/>
      <w:contextualSpacing/>
    </w:pPr>
    <w:rPr>
      <w:rFonts w:cs="Mangal"/>
      <w:szCs w:val="20"/>
    </w:rPr>
  </w:style>
  <w:style w:type="character" w:styleId="ab">
    <w:name w:val="Hyperlink"/>
    <w:uiPriority w:val="99"/>
    <w:unhideWhenUsed/>
    <w:rsid w:val="003241F0"/>
    <w:rPr>
      <w:color w:val="0563C1"/>
      <w:u w:val="single"/>
    </w:rPr>
  </w:style>
  <w:style w:type="character" w:styleId="ac">
    <w:name w:val="FollowedHyperlink"/>
    <w:uiPriority w:val="99"/>
    <w:semiHidden/>
    <w:unhideWhenUsed/>
    <w:rsid w:val="003241F0"/>
    <w:rPr>
      <w:color w:val="954F72"/>
      <w:u w:val="single"/>
    </w:rPr>
  </w:style>
  <w:style w:type="table" w:customStyle="1" w:styleId="12">
    <w:name w:val="Сетка таблицы1"/>
    <w:basedOn w:val="a1"/>
    <w:next w:val="ad"/>
    <w:uiPriority w:val="59"/>
    <w:rsid w:val="003241F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d">
    <w:name w:val="Table Grid"/>
    <w:basedOn w:val="a1"/>
    <w:uiPriority w:val="59"/>
    <w:rsid w:val="003241F0"/>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Сетка таблицы2"/>
    <w:basedOn w:val="a1"/>
    <w:next w:val="ad"/>
    <w:rsid w:val="003241F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Normal (Web)"/>
    <w:basedOn w:val="a"/>
    <w:uiPriority w:val="99"/>
    <w:unhideWhenUsed/>
    <w:rsid w:val="003241F0"/>
    <w:rPr>
      <w:rFonts w:ascii="Times New Roman" w:hAnsi="Times New Roman" w:cs="Mangal"/>
      <w:sz w:val="24"/>
      <w:szCs w:val="21"/>
    </w:rPr>
  </w:style>
  <w:style w:type="character" w:customStyle="1" w:styleId="apple-converted-space">
    <w:name w:val="apple-converted-space"/>
    <w:rsid w:val="003241F0"/>
  </w:style>
  <w:style w:type="paragraph" w:customStyle="1" w:styleId="style13335525950000000407msonormal">
    <w:name w:val="style_13335525950000000407msonormal"/>
    <w:basedOn w:val="a"/>
    <w:rsid w:val="003241F0"/>
    <w:pPr>
      <w:suppressAutoHyphens w:val="0"/>
      <w:spacing w:before="100" w:beforeAutospacing="1" w:after="100" w:afterAutospacing="1" w:line="240" w:lineRule="auto"/>
    </w:pPr>
    <w:rPr>
      <w:rFonts w:ascii="Times New Roman" w:eastAsia="Times New Roman" w:hAnsi="Times New Roman" w:cs="Times New Roman"/>
      <w:sz w:val="24"/>
      <w:szCs w:val="24"/>
      <w:lang w:eastAsia="ru-RU" w:bidi="ar-SA"/>
    </w:rPr>
  </w:style>
  <w:style w:type="character" w:customStyle="1" w:styleId="c1">
    <w:name w:val="c1"/>
    <w:basedOn w:val="a0"/>
    <w:rsid w:val="003241F0"/>
  </w:style>
  <w:style w:type="character" w:styleId="af">
    <w:name w:val="annotation reference"/>
    <w:uiPriority w:val="99"/>
    <w:semiHidden/>
    <w:unhideWhenUsed/>
    <w:rsid w:val="003241F0"/>
    <w:rPr>
      <w:sz w:val="16"/>
      <w:szCs w:val="16"/>
    </w:rPr>
  </w:style>
  <w:style w:type="paragraph" w:styleId="af0">
    <w:name w:val="annotation text"/>
    <w:basedOn w:val="a"/>
    <w:link w:val="af1"/>
    <w:uiPriority w:val="99"/>
    <w:semiHidden/>
    <w:unhideWhenUsed/>
    <w:rsid w:val="003241F0"/>
    <w:rPr>
      <w:rFonts w:cs="Mangal"/>
      <w:sz w:val="20"/>
      <w:szCs w:val="18"/>
    </w:rPr>
  </w:style>
  <w:style w:type="character" w:customStyle="1" w:styleId="af1">
    <w:name w:val="Текст примечания Знак"/>
    <w:basedOn w:val="a0"/>
    <w:link w:val="af0"/>
    <w:uiPriority w:val="99"/>
    <w:semiHidden/>
    <w:rsid w:val="003241F0"/>
    <w:rPr>
      <w:rFonts w:ascii="Calibri" w:eastAsia="Calibri" w:hAnsi="Calibri" w:cs="Mangal"/>
      <w:sz w:val="20"/>
      <w:szCs w:val="18"/>
      <w:lang w:eastAsia="zh-CN" w:bidi="hi-IN"/>
    </w:rPr>
  </w:style>
  <w:style w:type="paragraph" w:styleId="af2">
    <w:name w:val="annotation subject"/>
    <w:basedOn w:val="af0"/>
    <w:next w:val="af0"/>
    <w:link w:val="af3"/>
    <w:uiPriority w:val="99"/>
    <w:semiHidden/>
    <w:unhideWhenUsed/>
    <w:rsid w:val="003241F0"/>
    <w:rPr>
      <w:b/>
      <w:bCs/>
    </w:rPr>
  </w:style>
  <w:style w:type="character" w:customStyle="1" w:styleId="af3">
    <w:name w:val="Тема примечания Знак"/>
    <w:basedOn w:val="af1"/>
    <w:link w:val="af2"/>
    <w:uiPriority w:val="99"/>
    <w:semiHidden/>
    <w:rsid w:val="003241F0"/>
    <w:rPr>
      <w:rFonts w:ascii="Calibri" w:eastAsia="Calibri" w:hAnsi="Calibri" w:cs="Mangal"/>
      <w:b/>
      <w:bCs/>
      <w:sz w:val="20"/>
      <w:szCs w:val="18"/>
      <w:lang w:eastAsia="zh-CN" w:bidi="hi-IN"/>
    </w:rPr>
  </w:style>
  <w:style w:type="paragraph" w:styleId="af4">
    <w:name w:val="Balloon Text"/>
    <w:basedOn w:val="a"/>
    <w:link w:val="af5"/>
    <w:uiPriority w:val="99"/>
    <w:semiHidden/>
    <w:unhideWhenUsed/>
    <w:rsid w:val="003241F0"/>
    <w:pPr>
      <w:spacing w:line="240" w:lineRule="auto"/>
    </w:pPr>
    <w:rPr>
      <w:rFonts w:ascii="Tahoma" w:hAnsi="Tahoma" w:cs="Mangal"/>
      <w:sz w:val="16"/>
      <w:szCs w:val="14"/>
    </w:rPr>
  </w:style>
  <w:style w:type="character" w:customStyle="1" w:styleId="af5">
    <w:name w:val="Текст выноски Знак"/>
    <w:basedOn w:val="a0"/>
    <w:link w:val="af4"/>
    <w:uiPriority w:val="99"/>
    <w:semiHidden/>
    <w:rsid w:val="003241F0"/>
    <w:rPr>
      <w:rFonts w:ascii="Tahoma" w:eastAsia="Calibri" w:hAnsi="Tahoma" w:cs="Mangal"/>
      <w:sz w:val="16"/>
      <w:szCs w:val="14"/>
      <w:lang w:eastAsia="zh-CN" w:bidi="hi-IN"/>
    </w:rPr>
  </w:style>
  <w:style w:type="character" w:customStyle="1" w:styleId="af6">
    <w:name w:val="Неразрешенное упоминание"/>
    <w:uiPriority w:val="99"/>
    <w:semiHidden/>
    <w:unhideWhenUsed/>
    <w:rsid w:val="003241F0"/>
    <w:rPr>
      <w:color w:val="605E5C"/>
      <w:shd w:val="clear" w:color="auto" w:fill="E1DFDD"/>
    </w:rPr>
  </w:style>
  <w:style w:type="character" w:customStyle="1" w:styleId="30">
    <w:name w:val="Заголовок 3 Знак"/>
    <w:basedOn w:val="a0"/>
    <w:link w:val="3"/>
    <w:uiPriority w:val="9"/>
    <w:rsid w:val="003241F0"/>
    <w:rPr>
      <w:rFonts w:ascii="Cambria" w:eastAsia="Times New Roman" w:hAnsi="Cambria" w:cs="Times New Roman"/>
      <w:b/>
      <w:bCs/>
      <w:sz w:val="26"/>
      <w:szCs w:val="26"/>
      <w:lang w:val="x-none" w:eastAsia="x-none"/>
    </w:rPr>
  </w:style>
  <w:style w:type="character" w:customStyle="1" w:styleId="40">
    <w:name w:val="Заголовок 4 Знак"/>
    <w:basedOn w:val="a0"/>
    <w:link w:val="4"/>
    <w:uiPriority w:val="9"/>
    <w:semiHidden/>
    <w:rsid w:val="003241F0"/>
    <w:rPr>
      <w:rFonts w:ascii="Calibri" w:eastAsia="Times New Roman" w:hAnsi="Calibri" w:cs="Times New Roman"/>
      <w:b/>
      <w:bCs/>
      <w:sz w:val="28"/>
      <w:szCs w:val="28"/>
      <w:lang w:val="en-US"/>
    </w:rPr>
  </w:style>
  <w:style w:type="character" w:customStyle="1" w:styleId="50">
    <w:name w:val="Заголовок 5 Знак"/>
    <w:basedOn w:val="a0"/>
    <w:link w:val="5"/>
    <w:uiPriority w:val="9"/>
    <w:semiHidden/>
    <w:rsid w:val="003241F0"/>
    <w:rPr>
      <w:rFonts w:ascii="Calibri" w:eastAsia="Times New Roman" w:hAnsi="Calibri" w:cs="Times New Roman"/>
      <w:b/>
      <w:bCs/>
      <w:i/>
      <w:iCs/>
      <w:sz w:val="26"/>
      <w:szCs w:val="26"/>
      <w:lang w:val="en-US"/>
    </w:rPr>
  </w:style>
  <w:style w:type="character" w:customStyle="1" w:styleId="60">
    <w:name w:val="Заголовок 6 Знак"/>
    <w:basedOn w:val="a0"/>
    <w:link w:val="6"/>
    <w:uiPriority w:val="9"/>
    <w:rsid w:val="003241F0"/>
    <w:rPr>
      <w:rFonts w:ascii="Calibri" w:eastAsia="Times New Roman" w:hAnsi="Calibri" w:cs="Times New Roman"/>
      <w:b/>
      <w:bCs/>
      <w:lang w:val="en-US"/>
    </w:rPr>
  </w:style>
  <w:style w:type="character" w:customStyle="1" w:styleId="70">
    <w:name w:val="Заголовок 7 Знак"/>
    <w:basedOn w:val="a0"/>
    <w:link w:val="7"/>
    <w:rsid w:val="003241F0"/>
    <w:rPr>
      <w:rFonts w:ascii="Times New Roman" w:eastAsia="Times New Roman" w:hAnsi="Times New Roman" w:cs="Times New Roman"/>
      <w:b/>
      <w:sz w:val="26"/>
      <w:szCs w:val="20"/>
      <w:lang w:eastAsia="ru-RU"/>
    </w:rPr>
  </w:style>
  <w:style w:type="character" w:customStyle="1" w:styleId="80">
    <w:name w:val="Заголовок 8 Знак"/>
    <w:basedOn w:val="a0"/>
    <w:link w:val="8"/>
    <w:uiPriority w:val="9"/>
    <w:rsid w:val="003241F0"/>
    <w:rPr>
      <w:rFonts w:ascii="Calibri" w:eastAsia="Times New Roman" w:hAnsi="Calibri" w:cs="Times New Roman"/>
      <w:i/>
      <w:iCs/>
      <w:sz w:val="24"/>
      <w:szCs w:val="24"/>
      <w:lang w:val="en-US"/>
    </w:rPr>
  </w:style>
  <w:style w:type="character" w:customStyle="1" w:styleId="90">
    <w:name w:val="Заголовок 9 Знак"/>
    <w:basedOn w:val="a0"/>
    <w:link w:val="9"/>
    <w:uiPriority w:val="9"/>
    <w:rsid w:val="003241F0"/>
    <w:rPr>
      <w:rFonts w:ascii="Cambria" w:eastAsia="Times New Roman" w:hAnsi="Cambria" w:cs="Times New Roman"/>
      <w:lang w:val="en-US"/>
    </w:rPr>
  </w:style>
  <w:style w:type="paragraph" w:styleId="22">
    <w:name w:val="Body Text Indent 2"/>
    <w:basedOn w:val="a"/>
    <w:link w:val="23"/>
    <w:rsid w:val="003241F0"/>
    <w:pPr>
      <w:suppressAutoHyphens w:val="0"/>
      <w:spacing w:after="120" w:line="480" w:lineRule="auto"/>
      <w:ind w:left="283"/>
    </w:pPr>
    <w:rPr>
      <w:rFonts w:ascii="Times New Roman" w:eastAsia="Times New Roman" w:hAnsi="Times New Roman" w:cs="Times New Roman"/>
      <w:sz w:val="24"/>
      <w:szCs w:val="24"/>
      <w:lang w:val="x-none" w:eastAsia="x-none" w:bidi="ar-SA"/>
    </w:rPr>
  </w:style>
  <w:style w:type="character" w:customStyle="1" w:styleId="23">
    <w:name w:val="Основной текст с отступом 2 Знак"/>
    <w:basedOn w:val="a0"/>
    <w:link w:val="22"/>
    <w:rsid w:val="003241F0"/>
    <w:rPr>
      <w:rFonts w:ascii="Times New Roman" w:eastAsia="Times New Roman" w:hAnsi="Times New Roman" w:cs="Times New Roman"/>
      <w:sz w:val="24"/>
      <w:szCs w:val="24"/>
      <w:lang w:val="x-none" w:eastAsia="x-none"/>
    </w:rPr>
  </w:style>
  <w:style w:type="paragraph" w:styleId="af7">
    <w:name w:val="Body Text Indent"/>
    <w:basedOn w:val="a"/>
    <w:link w:val="af8"/>
    <w:uiPriority w:val="99"/>
    <w:unhideWhenUsed/>
    <w:rsid w:val="003241F0"/>
    <w:pPr>
      <w:suppressAutoHyphens w:val="0"/>
      <w:spacing w:after="120" w:line="276" w:lineRule="auto"/>
      <w:ind w:left="283"/>
    </w:pPr>
    <w:rPr>
      <w:rFonts w:eastAsia="Times New Roman" w:cs="Times New Roman"/>
      <w:lang w:val="en-US" w:eastAsia="en-US" w:bidi="ar-SA"/>
    </w:rPr>
  </w:style>
  <w:style w:type="character" w:customStyle="1" w:styleId="af8">
    <w:name w:val="Основной текст с отступом Знак"/>
    <w:basedOn w:val="a0"/>
    <w:link w:val="af7"/>
    <w:uiPriority w:val="99"/>
    <w:rsid w:val="003241F0"/>
    <w:rPr>
      <w:rFonts w:ascii="Calibri" w:eastAsia="Times New Roman" w:hAnsi="Calibri" w:cs="Times New Roman"/>
      <w:lang w:val="en-US"/>
    </w:rPr>
  </w:style>
  <w:style w:type="paragraph" w:styleId="24">
    <w:name w:val="Body Text 2"/>
    <w:basedOn w:val="a"/>
    <w:link w:val="25"/>
    <w:uiPriority w:val="99"/>
    <w:semiHidden/>
    <w:unhideWhenUsed/>
    <w:rsid w:val="003241F0"/>
    <w:pPr>
      <w:suppressAutoHyphens w:val="0"/>
      <w:spacing w:after="120" w:line="480" w:lineRule="auto"/>
    </w:pPr>
    <w:rPr>
      <w:rFonts w:eastAsia="Times New Roman" w:cs="Times New Roman"/>
      <w:lang w:val="en-US" w:eastAsia="en-US" w:bidi="ar-SA"/>
    </w:rPr>
  </w:style>
  <w:style w:type="character" w:customStyle="1" w:styleId="25">
    <w:name w:val="Основной текст 2 Знак"/>
    <w:basedOn w:val="a0"/>
    <w:link w:val="24"/>
    <w:uiPriority w:val="99"/>
    <w:semiHidden/>
    <w:rsid w:val="003241F0"/>
    <w:rPr>
      <w:rFonts w:ascii="Calibri" w:eastAsia="Times New Roman" w:hAnsi="Calibri" w:cs="Times New Roman"/>
      <w:lang w:val="en-US"/>
    </w:rPr>
  </w:style>
  <w:style w:type="paragraph" w:customStyle="1" w:styleId="13">
    <w:name w:val="Обычный1"/>
    <w:rsid w:val="003241F0"/>
    <w:pPr>
      <w:widowControl w:val="0"/>
      <w:snapToGrid w:val="0"/>
      <w:spacing w:after="0"/>
      <w:ind w:firstLine="280"/>
      <w:jc w:val="both"/>
    </w:pPr>
    <w:rPr>
      <w:rFonts w:ascii="Arial" w:eastAsia="Calibri" w:hAnsi="Arial" w:cs="Times New Roman"/>
      <w:sz w:val="18"/>
      <w:szCs w:val="20"/>
      <w:lang w:eastAsia="ru-RU"/>
    </w:rPr>
  </w:style>
  <w:style w:type="paragraph" w:customStyle="1" w:styleId="Default">
    <w:name w:val="Default"/>
    <w:rsid w:val="003241F0"/>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31">
    <w:name w:val="Body Text 3"/>
    <w:basedOn w:val="a"/>
    <w:link w:val="32"/>
    <w:rsid w:val="003241F0"/>
    <w:pPr>
      <w:suppressAutoHyphens w:val="0"/>
      <w:spacing w:after="120" w:line="240" w:lineRule="auto"/>
    </w:pPr>
    <w:rPr>
      <w:rFonts w:ascii="Times New Roman" w:eastAsia="Times New Roman" w:hAnsi="Times New Roman" w:cs="Times New Roman"/>
      <w:sz w:val="16"/>
      <w:szCs w:val="16"/>
      <w:lang w:val="x-none" w:eastAsia="x-none" w:bidi="ar-SA"/>
    </w:rPr>
  </w:style>
  <w:style w:type="character" w:customStyle="1" w:styleId="32">
    <w:name w:val="Основной текст 3 Знак"/>
    <w:basedOn w:val="a0"/>
    <w:link w:val="31"/>
    <w:rsid w:val="003241F0"/>
    <w:rPr>
      <w:rFonts w:ascii="Times New Roman" w:eastAsia="Times New Roman" w:hAnsi="Times New Roman" w:cs="Times New Roman"/>
      <w:sz w:val="16"/>
      <w:szCs w:val="16"/>
      <w:lang w:val="x-none" w:eastAsia="x-none"/>
    </w:rPr>
  </w:style>
  <w:style w:type="paragraph" w:styleId="26">
    <w:name w:val="toc 2"/>
    <w:basedOn w:val="a"/>
    <w:autoRedefine/>
    <w:uiPriority w:val="39"/>
    <w:unhideWhenUsed/>
    <w:rsid w:val="003241F0"/>
    <w:pPr>
      <w:suppressAutoHyphens w:val="0"/>
      <w:spacing w:before="240" w:line="276" w:lineRule="auto"/>
    </w:pPr>
    <w:rPr>
      <w:rFonts w:eastAsia="Times New Roman"/>
      <w:b/>
      <w:bCs/>
      <w:sz w:val="20"/>
      <w:szCs w:val="20"/>
      <w:lang w:val="en-US" w:eastAsia="en-US" w:bidi="ar-SA"/>
    </w:rPr>
  </w:style>
  <w:style w:type="paragraph" w:customStyle="1" w:styleId="psection">
    <w:name w:val="psection"/>
    <w:basedOn w:val="a"/>
    <w:rsid w:val="003241F0"/>
    <w:pPr>
      <w:suppressAutoHyphens w:val="0"/>
      <w:spacing w:before="100" w:beforeAutospacing="1" w:after="100" w:afterAutospacing="1" w:line="240" w:lineRule="auto"/>
    </w:pPr>
    <w:rPr>
      <w:rFonts w:ascii="Times New Roman" w:eastAsia="Times New Roman" w:hAnsi="Times New Roman" w:cs="Times New Roman"/>
      <w:sz w:val="24"/>
      <w:szCs w:val="24"/>
      <w:lang w:eastAsia="ru-RU" w:bidi="ar-SA"/>
    </w:rPr>
  </w:style>
  <w:style w:type="character" w:styleId="af9">
    <w:name w:val="Strong"/>
    <w:uiPriority w:val="22"/>
    <w:qFormat/>
    <w:rsid w:val="003241F0"/>
    <w:rPr>
      <w:b/>
      <w:bCs/>
    </w:rPr>
  </w:style>
  <w:style w:type="paragraph" w:customStyle="1" w:styleId="Normal">
    <w:name w:val="Normal"/>
    <w:rsid w:val="003241F0"/>
    <w:pPr>
      <w:widowControl w:val="0"/>
      <w:spacing w:after="0" w:line="280" w:lineRule="auto"/>
      <w:jc w:val="both"/>
    </w:pPr>
    <w:rPr>
      <w:rFonts w:ascii="Times New Roman" w:eastAsia="Times New Roman" w:hAnsi="Times New Roman" w:cs="Times New Roman"/>
      <w:snapToGrid w:val="0"/>
      <w:sz w:val="20"/>
      <w:szCs w:val="20"/>
      <w:lang w:eastAsia="ru-RU"/>
    </w:rPr>
  </w:style>
  <w:style w:type="paragraph" w:customStyle="1" w:styleId="afa">
    <w:name w:val="Знак"/>
    <w:basedOn w:val="a"/>
    <w:rsid w:val="003241F0"/>
    <w:pPr>
      <w:suppressAutoHyphens w:val="0"/>
      <w:spacing w:after="160" w:line="240" w:lineRule="exact"/>
    </w:pPr>
    <w:rPr>
      <w:rFonts w:ascii="Verdana" w:eastAsia="Times New Roman" w:hAnsi="Verdana" w:cs="Times New Roman"/>
      <w:sz w:val="24"/>
      <w:szCs w:val="24"/>
      <w:lang w:val="en-US" w:eastAsia="en-US" w:bidi="ar-SA"/>
    </w:rPr>
  </w:style>
  <w:style w:type="character" w:styleId="afb">
    <w:name w:val="Subtle Emphasis"/>
    <w:uiPriority w:val="19"/>
    <w:qFormat/>
    <w:rsid w:val="003241F0"/>
    <w:rPr>
      <w:i/>
      <w:iCs/>
      <w:color w:val="808080"/>
    </w:rPr>
  </w:style>
  <w:style w:type="paragraph" w:customStyle="1" w:styleId="afc">
    <w:name w:val="Стиль си"/>
    <w:basedOn w:val="a"/>
    <w:rsid w:val="003241F0"/>
    <w:pPr>
      <w:suppressAutoHyphens w:val="0"/>
      <w:spacing w:line="240" w:lineRule="auto"/>
      <w:ind w:firstLine="720"/>
      <w:jc w:val="both"/>
    </w:pPr>
    <w:rPr>
      <w:rFonts w:ascii="Times New Roman" w:eastAsia="Times New Roman" w:hAnsi="Times New Roman" w:cs="Times New Roman"/>
      <w:sz w:val="28"/>
      <w:szCs w:val="20"/>
      <w:lang w:eastAsia="ru-RU" w:bidi="ar-SA"/>
    </w:rPr>
  </w:style>
  <w:style w:type="paragraph" w:styleId="afd">
    <w:name w:val="Subtitle"/>
    <w:basedOn w:val="a"/>
    <w:next w:val="a"/>
    <w:link w:val="afe"/>
    <w:uiPriority w:val="11"/>
    <w:qFormat/>
    <w:rsid w:val="003241F0"/>
    <w:pPr>
      <w:numPr>
        <w:ilvl w:val="1"/>
      </w:numPr>
      <w:suppressAutoHyphens w:val="0"/>
      <w:spacing w:after="200" w:line="276" w:lineRule="auto"/>
    </w:pPr>
    <w:rPr>
      <w:rFonts w:ascii="Cambria" w:eastAsia="Times New Roman" w:hAnsi="Cambria" w:cs="Times New Roman"/>
      <w:i/>
      <w:iCs/>
      <w:color w:val="4F81BD"/>
      <w:spacing w:val="15"/>
      <w:sz w:val="24"/>
      <w:szCs w:val="24"/>
      <w:lang w:val="x-none" w:eastAsia="x-none" w:bidi="ar-SA"/>
    </w:rPr>
  </w:style>
  <w:style w:type="character" w:customStyle="1" w:styleId="afe">
    <w:name w:val="Подзаголовок Знак"/>
    <w:basedOn w:val="a0"/>
    <w:link w:val="afd"/>
    <w:uiPriority w:val="11"/>
    <w:rsid w:val="003241F0"/>
    <w:rPr>
      <w:rFonts w:ascii="Cambria" w:eastAsia="Times New Roman" w:hAnsi="Cambria" w:cs="Times New Roman"/>
      <w:i/>
      <w:iCs/>
      <w:color w:val="4F81BD"/>
      <w:spacing w:val="15"/>
      <w:sz w:val="24"/>
      <w:szCs w:val="24"/>
      <w:lang w:val="x-none" w:eastAsia="x-none"/>
    </w:rPr>
  </w:style>
  <w:style w:type="character" w:customStyle="1" w:styleId="apple-style-span">
    <w:name w:val="apple-style-span"/>
    <w:basedOn w:val="a0"/>
    <w:rsid w:val="003241F0"/>
  </w:style>
  <w:style w:type="paragraph" w:styleId="27">
    <w:name w:val="Quote"/>
    <w:basedOn w:val="a"/>
    <w:next w:val="a"/>
    <w:link w:val="28"/>
    <w:uiPriority w:val="29"/>
    <w:qFormat/>
    <w:rsid w:val="003241F0"/>
    <w:pPr>
      <w:suppressAutoHyphens w:val="0"/>
      <w:spacing w:after="200" w:line="276" w:lineRule="auto"/>
    </w:pPr>
    <w:rPr>
      <w:rFonts w:eastAsia="Times New Roman" w:cs="Times New Roman"/>
      <w:i/>
      <w:iCs/>
      <w:color w:val="000000"/>
      <w:lang w:val="x-none" w:eastAsia="x-none" w:bidi="ar-SA"/>
    </w:rPr>
  </w:style>
  <w:style w:type="character" w:customStyle="1" w:styleId="28">
    <w:name w:val="Цитата 2 Знак"/>
    <w:basedOn w:val="a0"/>
    <w:link w:val="27"/>
    <w:uiPriority w:val="29"/>
    <w:rsid w:val="003241F0"/>
    <w:rPr>
      <w:rFonts w:ascii="Calibri" w:eastAsia="Times New Roman" w:hAnsi="Calibri" w:cs="Times New Roman"/>
      <w:i/>
      <w:iCs/>
      <w:color w:val="000000"/>
      <w:lang w:val="x-none" w:eastAsia="x-none"/>
    </w:rPr>
  </w:style>
  <w:style w:type="paragraph" w:styleId="aff">
    <w:name w:val="No Spacing"/>
    <w:uiPriority w:val="1"/>
    <w:qFormat/>
    <w:rsid w:val="003241F0"/>
    <w:pPr>
      <w:spacing w:after="0" w:line="240" w:lineRule="auto"/>
    </w:pPr>
    <w:rPr>
      <w:rFonts w:ascii="Calibri" w:eastAsia="Times New Roman" w:hAnsi="Calibri" w:cs="Times New Roman"/>
      <w:lang w:eastAsia="ru-RU"/>
    </w:rPr>
  </w:style>
  <w:style w:type="character" w:customStyle="1" w:styleId="FontStyle45">
    <w:name w:val="Font Style45"/>
    <w:rsid w:val="003241F0"/>
    <w:rPr>
      <w:rFonts w:ascii="Times New Roman" w:hAnsi="Times New Roman" w:cs="Times New Roman"/>
      <w:b/>
      <w:bCs/>
      <w:sz w:val="26"/>
      <w:szCs w:val="26"/>
    </w:rPr>
  </w:style>
  <w:style w:type="paragraph" w:customStyle="1" w:styleId="Style32">
    <w:name w:val="Style32"/>
    <w:basedOn w:val="a"/>
    <w:rsid w:val="003241F0"/>
    <w:pPr>
      <w:widowControl w:val="0"/>
      <w:suppressAutoHyphens w:val="0"/>
      <w:autoSpaceDE w:val="0"/>
      <w:autoSpaceDN w:val="0"/>
      <w:adjustRightInd w:val="0"/>
      <w:spacing w:line="648" w:lineRule="exact"/>
      <w:ind w:hanging="144"/>
    </w:pPr>
    <w:rPr>
      <w:rFonts w:ascii="Times New Roman" w:eastAsia="Times New Roman" w:hAnsi="Times New Roman" w:cs="Times New Roman"/>
      <w:sz w:val="24"/>
      <w:szCs w:val="24"/>
      <w:lang w:eastAsia="ru-RU" w:bidi="ar-SA"/>
    </w:rPr>
  </w:style>
  <w:style w:type="character" w:customStyle="1" w:styleId="FontStyle44">
    <w:name w:val="Font Style44"/>
    <w:rsid w:val="003241F0"/>
    <w:rPr>
      <w:rFonts w:ascii="Times New Roman" w:hAnsi="Times New Roman" w:cs="Times New Roman"/>
      <w:sz w:val="26"/>
      <w:szCs w:val="26"/>
    </w:rPr>
  </w:style>
  <w:style w:type="paragraph" w:customStyle="1" w:styleId="u">
    <w:name w:val="u"/>
    <w:basedOn w:val="a"/>
    <w:rsid w:val="003241F0"/>
    <w:pPr>
      <w:suppressAutoHyphens w:val="0"/>
      <w:spacing w:before="100" w:beforeAutospacing="1" w:after="100" w:afterAutospacing="1" w:line="240" w:lineRule="auto"/>
    </w:pPr>
    <w:rPr>
      <w:rFonts w:ascii="Times New Roman" w:eastAsia="Times New Roman" w:hAnsi="Times New Roman" w:cs="Times New Roman"/>
      <w:sz w:val="24"/>
      <w:szCs w:val="24"/>
      <w:lang w:eastAsia="ru-RU" w:bidi="ar-SA"/>
    </w:rPr>
  </w:style>
  <w:style w:type="paragraph" w:customStyle="1" w:styleId="consplusnormal">
    <w:name w:val="consplusnormal"/>
    <w:basedOn w:val="a"/>
    <w:rsid w:val="003241F0"/>
    <w:pPr>
      <w:suppressAutoHyphens w:val="0"/>
      <w:spacing w:before="100" w:beforeAutospacing="1" w:after="100" w:afterAutospacing="1" w:line="240" w:lineRule="auto"/>
    </w:pPr>
    <w:rPr>
      <w:rFonts w:ascii="Times New Roman" w:eastAsia="Times New Roman" w:hAnsi="Times New Roman" w:cs="Times New Roman"/>
      <w:sz w:val="24"/>
      <w:szCs w:val="24"/>
      <w:lang w:eastAsia="ru-RU" w:bidi="ar-SA"/>
    </w:rPr>
  </w:style>
  <w:style w:type="paragraph" w:customStyle="1" w:styleId="Standard">
    <w:name w:val="Standard"/>
    <w:rsid w:val="003241F0"/>
    <w:pPr>
      <w:suppressAutoHyphens/>
      <w:autoSpaceDN w:val="0"/>
      <w:spacing w:after="0" w:line="240" w:lineRule="auto"/>
      <w:textAlignment w:val="baseline"/>
    </w:pPr>
    <w:rPr>
      <w:rFonts w:ascii="Times New Roman" w:eastAsia="Times New Roman" w:hAnsi="Times New Roman" w:cs="Times New Roman"/>
      <w:kern w:val="3"/>
      <w:sz w:val="24"/>
      <w:szCs w:val="24"/>
      <w:lang w:eastAsia="ru-RU"/>
    </w:rPr>
  </w:style>
  <w:style w:type="paragraph" w:customStyle="1" w:styleId="Textbody">
    <w:name w:val="Text body"/>
    <w:basedOn w:val="a"/>
    <w:rsid w:val="003241F0"/>
    <w:pPr>
      <w:spacing w:after="200" w:line="276" w:lineRule="auto"/>
      <w:jc w:val="both"/>
    </w:pPr>
    <w:rPr>
      <w:rFonts w:ascii="Times New Roman" w:eastAsia="Times New Roman" w:hAnsi="Times New Roman" w:cs="Times New Roman"/>
      <w:sz w:val="20"/>
      <w:szCs w:val="20"/>
      <w:lang w:bidi="ar-SA"/>
    </w:rPr>
  </w:style>
  <w:style w:type="paragraph" w:customStyle="1" w:styleId="aff0">
    <w:name w:val="Для таблиц"/>
    <w:basedOn w:val="a"/>
    <w:rsid w:val="003241F0"/>
    <w:pPr>
      <w:spacing w:after="200" w:line="276" w:lineRule="auto"/>
    </w:pPr>
    <w:rPr>
      <w:rFonts w:ascii="Times New Roman" w:eastAsia="Times New Roman" w:hAnsi="Times New Roman" w:cs="Times New Roman"/>
      <w:sz w:val="24"/>
      <w:szCs w:val="24"/>
      <w:lang w:bidi="ar-SA"/>
    </w:rPr>
  </w:style>
  <w:style w:type="numbering" w:customStyle="1" w:styleId="14">
    <w:name w:val="Нет списка1"/>
    <w:next w:val="a2"/>
    <w:uiPriority w:val="99"/>
    <w:semiHidden/>
    <w:unhideWhenUsed/>
    <w:rsid w:val="003241F0"/>
  </w:style>
  <w:style w:type="character" w:customStyle="1" w:styleId="a-centr">
    <w:name w:val="a-centr"/>
    <w:rsid w:val="003241F0"/>
  </w:style>
  <w:style w:type="character" w:customStyle="1" w:styleId="a-koding">
    <w:name w:val="a-koding"/>
    <w:rsid w:val="003241F0"/>
  </w:style>
  <w:style w:type="paragraph" w:customStyle="1" w:styleId="c11">
    <w:name w:val="c11"/>
    <w:basedOn w:val="a"/>
    <w:rsid w:val="003241F0"/>
    <w:pPr>
      <w:suppressAutoHyphens w:val="0"/>
      <w:spacing w:before="100" w:beforeAutospacing="1" w:after="100" w:afterAutospacing="1" w:line="240" w:lineRule="auto"/>
    </w:pPr>
    <w:rPr>
      <w:rFonts w:ascii="Times New Roman" w:eastAsia="Times New Roman" w:hAnsi="Times New Roman" w:cs="Times New Roman"/>
      <w:sz w:val="24"/>
      <w:szCs w:val="24"/>
      <w:lang w:eastAsia="ru-RU" w:bidi="ar-SA"/>
    </w:rPr>
  </w:style>
  <w:style w:type="character" w:customStyle="1" w:styleId="c0">
    <w:name w:val="c0"/>
    <w:rsid w:val="003241F0"/>
  </w:style>
  <w:style w:type="paragraph" w:styleId="aff1">
    <w:name w:val="header"/>
    <w:basedOn w:val="a"/>
    <w:link w:val="aff2"/>
    <w:uiPriority w:val="99"/>
    <w:unhideWhenUsed/>
    <w:rsid w:val="003241F0"/>
    <w:pPr>
      <w:tabs>
        <w:tab w:val="center" w:pos="4677"/>
        <w:tab w:val="right" w:pos="9355"/>
      </w:tabs>
      <w:suppressAutoHyphens w:val="0"/>
      <w:spacing w:after="200" w:line="276" w:lineRule="auto"/>
    </w:pPr>
    <w:rPr>
      <w:rFonts w:eastAsia="Times New Roman" w:cs="Times New Roman"/>
      <w:lang w:val="en-US" w:eastAsia="en-US" w:bidi="ar-SA"/>
    </w:rPr>
  </w:style>
  <w:style w:type="character" w:customStyle="1" w:styleId="aff2">
    <w:name w:val="Верхний колонтитул Знак"/>
    <w:basedOn w:val="a0"/>
    <w:link w:val="aff1"/>
    <w:uiPriority w:val="99"/>
    <w:rsid w:val="003241F0"/>
    <w:rPr>
      <w:rFonts w:ascii="Calibri" w:eastAsia="Times New Roman" w:hAnsi="Calibri" w:cs="Times New Roman"/>
      <w:lang w:val="en-US"/>
    </w:rPr>
  </w:style>
  <w:style w:type="paragraph" w:styleId="aff3">
    <w:name w:val="footer"/>
    <w:basedOn w:val="a"/>
    <w:link w:val="aff4"/>
    <w:uiPriority w:val="99"/>
    <w:unhideWhenUsed/>
    <w:rsid w:val="003241F0"/>
    <w:pPr>
      <w:tabs>
        <w:tab w:val="center" w:pos="4677"/>
        <w:tab w:val="right" w:pos="9355"/>
      </w:tabs>
      <w:suppressAutoHyphens w:val="0"/>
      <w:spacing w:after="200" w:line="276" w:lineRule="auto"/>
    </w:pPr>
    <w:rPr>
      <w:rFonts w:eastAsia="Times New Roman" w:cs="Times New Roman"/>
      <w:lang w:val="en-US" w:eastAsia="en-US" w:bidi="ar-SA"/>
    </w:rPr>
  </w:style>
  <w:style w:type="character" w:customStyle="1" w:styleId="aff4">
    <w:name w:val="Нижний колонтитул Знак"/>
    <w:basedOn w:val="a0"/>
    <w:link w:val="aff3"/>
    <w:uiPriority w:val="99"/>
    <w:rsid w:val="003241F0"/>
    <w:rPr>
      <w:rFonts w:ascii="Calibri" w:eastAsia="Times New Roman" w:hAnsi="Calibri" w:cs="Times New Roman"/>
      <w:lang w:val="en-US"/>
    </w:rPr>
  </w:style>
  <w:style w:type="character" w:customStyle="1" w:styleId="aa">
    <w:name w:val="Абзац списка Знак"/>
    <w:link w:val="a9"/>
    <w:uiPriority w:val="34"/>
    <w:rsid w:val="003241F0"/>
    <w:rPr>
      <w:rFonts w:ascii="Calibri" w:eastAsia="Calibri" w:hAnsi="Calibri" w:cs="Mangal"/>
      <w:szCs w:val="20"/>
      <w:lang w:eastAsia="zh-CN" w:bidi="hi-IN"/>
    </w:rPr>
  </w:style>
  <w:style w:type="paragraph" w:styleId="aff5">
    <w:name w:val="TOC Heading"/>
    <w:basedOn w:val="1"/>
    <w:next w:val="a"/>
    <w:uiPriority w:val="39"/>
    <w:unhideWhenUsed/>
    <w:qFormat/>
    <w:rsid w:val="003241F0"/>
    <w:pPr>
      <w:jc w:val="left"/>
      <w:outlineLvl w:val="9"/>
    </w:pPr>
    <w:rPr>
      <w:rFonts w:ascii="Cambria" w:eastAsia="Times New Roman" w:hAnsi="Cambria" w:cs="Times New Roman"/>
      <w:color w:val="365F91"/>
      <w:lang w:eastAsia="ru-RU"/>
    </w:rPr>
  </w:style>
  <w:style w:type="paragraph" w:styleId="15">
    <w:name w:val="toc 1"/>
    <w:basedOn w:val="a"/>
    <w:next w:val="a"/>
    <w:autoRedefine/>
    <w:uiPriority w:val="39"/>
    <w:unhideWhenUsed/>
    <w:rsid w:val="003241F0"/>
    <w:pPr>
      <w:suppressAutoHyphens w:val="0"/>
      <w:spacing w:before="360" w:line="276" w:lineRule="auto"/>
    </w:pPr>
    <w:rPr>
      <w:rFonts w:ascii="Cambria" w:eastAsia="Times New Roman" w:hAnsi="Cambria" w:cs="Times New Roman"/>
      <w:b/>
      <w:bCs/>
      <w:caps/>
      <w:sz w:val="24"/>
      <w:szCs w:val="24"/>
      <w:lang w:val="en-US" w:eastAsia="en-US" w:bidi="ar-SA"/>
    </w:rPr>
  </w:style>
  <w:style w:type="paragraph" w:styleId="33">
    <w:name w:val="toc 3"/>
    <w:basedOn w:val="a"/>
    <w:next w:val="a"/>
    <w:autoRedefine/>
    <w:uiPriority w:val="39"/>
    <w:unhideWhenUsed/>
    <w:rsid w:val="003241F0"/>
    <w:pPr>
      <w:suppressAutoHyphens w:val="0"/>
      <w:spacing w:line="276" w:lineRule="auto"/>
      <w:ind w:left="220"/>
    </w:pPr>
    <w:rPr>
      <w:rFonts w:eastAsia="Times New Roman"/>
      <w:sz w:val="20"/>
      <w:szCs w:val="20"/>
      <w:lang w:val="en-US" w:eastAsia="en-US" w:bidi="ar-SA"/>
    </w:rPr>
  </w:style>
  <w:style w:type="paragraph" w:styleId="41">
    <w:name w:val="toc 4"/>
    <w:basedOn w:val="a"/>
    <w:next w:val="a"/>
    <w:autoRedefine/>
    <w:uiPriority w:val="39"/>
    <w:unhideWhenUsed/>
    <w:rsid w:val="003241F0"/>
    <w:pPr>
      <w:suppressAutoHyphens w:val="0"/>
      <w:spacing w:line="276" w:lineRule="auto"/>
      <w:ind w:left="440"/>
    </w:pPr>
    <w:rPr>
      <w:rFonts w:eastAsia="Times New Roman"/>
      <w:sz w:val="20"/>
      <w:szCs w:val="20"/>
      <w:lang w:val="en-US" w:eastAsia="en-US" w:bidi="ar-SA"/>
    </w:rPr>
  </w:style>
  <w:style w:type="paragraph" w:styleId="51">
    <w:name w:val="toc 5"/>
    <w:basedOn w:val="a"/>
    <w:next w:val="a"/>
    <w:autoRedefine/>
    <w:uiPriority w:val="39"/>
    <w:unhideWhenUsed/>
    <w:rsid w:val="003241F0"/>
    <w:pPr>
      <w:suppressAutoHyphens w:val="0"/>
      <w:spacing w:line="276" w:lineRule="auto"/>
      <w:ind w:left="660"/>
    </w:pPr>
    <w:rPr>
      <w:rFonts w:eastAsia="Times New Roman"/>
      <w:sz w:val="20"/>
      <w:szCs w:val="20"/>
      <w:lang w:val="en-US" w:eastAsia="en-US" w:bidi="ar-SA"/>
    </w:rPr>
  </w:style>
  <w:style w:type="paragraph" w:styleId="61">
    <w:name w:val="toc 6"/>
    <w:basedOn w:val="a"/>
    <w:next w:val="a"/>
    <w:autoRedefine/>
    <w:uiPriority w:val="39"/>
    <w:unhideWhenUsed/>
    <w:rsid w:val="003241F0"/>
    <w:pPr>
      <w:suppressAutoHyphens w:val="0"/>
      <w:spacing w:line="276" w:lineRule="auto"/>
      <w:ind w:left="880"/>
    </w:pPr>
    <w:rPr>
      <w:rFonts w:eastAsia="Times New Roman"/>
      <w:sz w:val="20"/>
      <w:szCs w:val="20"/>
      <w:lang w:val="en-US" w:eastAsia="en-US" w:bidi="ar-SA"/>
    </w:rPr>
  </w:style>
  <w:style w:type="paragraph" w:styleId="71">
    <w:name w:val="toc 7"/>
    <w:basedOn w:val="a"/>
    <w:next w:val="a"/>
    <w:autoRedefine/>
    <w:uiPriority w:val="39"/>
    <w:unhideWhenUsed/>
    <w:rsid w:val="003241F0"/>
    <w:pPr>
      <w:suppressAutoHyphens w:val="0"/>
      <w:spacing w:line="276" w:lineRule="auto"/>
      <w:ind w:left="1100"/>
    </w:pPr>
    <w:rPr>
      <w:rFonts w:eastAsia="Times New Roman"/>
      <w:sz w:val="20"/>
      <w:szCs w:val="20"/>
      <w:lang w:val="en-US" w:eastAsia="en-US" w:bidi="ar-SA"/>
    </w:rPr>
  </w:style>
  <w:style w:type="paragraph" w:styleId="81">
    <w:name w:val="toc 8"/>
    <w:basedOn w:val="a"/>
    <w:next w:val="a"/>
    <w:autoRedefine/>
    <w:uiPriority w:val="39"/>
    <w:unhideWhenUsed/>
    <w:rsid w:val="003241F0"/>
    <w:pPr>
      <w:suppressAutoHyphens w:val="0"/>
      <w:spacing w:line="276" w:lineRule="auto"/>
      <w:ind w:left="1320"/>
    </w:pPr>
    <w:rPr>
      <w:rFonts w:eastAsia="Times New Roman"/>
      <w:sz w:val="20"/>
      <w:szCs w:val="20"/>
      <w:lang w:val="en-US" w:eastAsia="en-US" w:bidi="ar-SA"/>
    </w:rPr>
  </w:style>
  <w:style w:type="paragraph" w:styleId="91">
    <w:name w:val="toc 9"/>
    <w:basedOn w:val="a"/>
    <w:next w:val="a"/>
    <w:autoRedefine/>
    <w:uiPriority w:val="39"/>
    <w:unhideWhenUsed/>
    <w:rsid w:val="003241F0"/>
    <w:pPr>
      <w:suppressAutoHyphens w:val="0"/>
      <w:spacing w:line="276" w:lineRule="auto"/>
      <w:ind w:left="1540"/>
    </w:pPr>
    <w:rPr>
      <w:rFonts w:eastAsia="Times New Roman"/>
      <w:sz w:val="20"/>
      <w:szCs w:val="20"/>
      <w:lang w:val="en-US" w:eastAsia="en-US" w:bidi="ar-SA"/>
    </w:rPr>
  </w:style>
  <w:style w:type="table" w:customStyle="1" w:styleId="110">
    <w:name w:val="Сетка таблицы11"/>
    <w:basedOn w:val="a1"/>
    <w:uiPriority w:val="59"/>
    <w:rsid w:val="003241F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Сетка таблицы3"/>
    <w:basedOn w:val="a1"/>
    <w:next w:val="ad"/>
    <w:uiPriority w:val="59"/>
    <w:rsid w:val="003241F0"/>
    <w:pPr>
      <w:spacing w:after="0" w:line="240" w:lineRule="auto"/>
    </w:pPr>
    <w:rPr>
      <w:rFonts w:ascii="Times New Roman" w:eastAsia="Calibri" w:hAnsi="Times New Roman" w:cs="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hyperlink" Target="http://worldskills.ru/juniorskills/materialy/" TargetMode="External"/><Relationship Id="rId63" Type="http://schemas.openxmlformats.org/officeDocument/2006/relationships/fontTable" Target="fontTable.xml"/><Relationship Id="rId7" Type="http://schemas.openxmlformats.org/officeDocument/2006/relationships/hyperlink" Target="https://thealphacentauri.net/" TargetMode="External"/><Relationship Id="rId2" Type="http://schemas.openxmlformats.org/officeDocument/2006/relationships/styles" Target="styles.xml"/><Relationship Id="rId16" Type="http://schemas.openxmlformats.org/officeDocument/2006/relationships/image" Target="media/image5.png"/><Relationship Id="rId29" Type="http://schemas.openxmlformats.org/officeDocument/2006/relationships/image" Target="media/image17.png"/><Relationship Id="rId11" Type="http://schemas.openxmlformats.org/officeDocument/2006/relationships/hyperlink" Target="https://www.space4kids.ru/1490/" TargetMode="External"/><Relationship Id="rId24" Type="http://schemas.openxmlformats.org/officeDocument/2006/relationships/hyperlink" Target="https://www.youtube.com/watch?v=GVgR0An8_dk" TargetMode="External"/><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hyperlink" Target="https://space4kids.ru/" TargetMode="External"/><Relationship Id="rId58" Type="http://schemas.openxmlformats.org/officeDocument/2006/relationships/hyperlink" Target="http://space.msu.ru/?cat=16" TargetMode="External"/><Relationship Id="rId5" Type="http://schemas.openxmlformats.org/officeDocument/2006/relationships/hyperlink" Target="https://www.youtube.com/@YourSectorOfSpace" TargetMode="External"/><Relationship Id="rId61" Type="http://schemas.openxmlformats.org/officeDocument/2006/relationships/hyperlink" Target="https://www.youtube.com/watch?v=eXdYdENkSFM&amp;feature=youtu.be" TargetMode="Externa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jpe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hyperlink" Target="https://stepik.org/course/2119" TargetMode="External"/><Relationship Id="rId64" Type="http://schemas.openxmlformats.org/officeDocument/2006/relationships/theme" Target="theme/theme1.xml"/><Relationship Id="rId8" Type="http://schemas.openxmlformats.org/officeDocument/2006/relationships/hyperlink" Target="https://space4kids.ru/" TargetMode="External"/><Relationship Id="rId51" Type="http://schemas.openxmlformats.org/officeDocument/2006/relationships/image" Target="media/image39.jpeg"/><Relationship Id="rId3"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1.jpe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hyperlink" Target="http://pereosnastka.ru/articles/mekhanizmy-peredachi-vrashchatelnogo-dvizheniya" TargetMode="External"/><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hyperlink" Target="https://hi-news.ru/technology/kak-rabotayut-sputniki.html" TargetMode="External"/><Relationship Id="rId62" Type="http://schemas.openxmlformats.org/officeDocument/2006/relationships/hyperlink" Target="https://allo.tochka.com/trello" TargetMode="External"/><Relationship Id="rId1" Type="http://schemas.openxmlformats.org/officeDocument/2006/relationships/numbering" Target="numbering.xml"/><Relationship Id="rId6" Type="http://schemas.openxmlformats.org/officeDocument/2006/relationships/hyperlink" Target="https://stepik.org/course/2119" TargetMode="Externa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hyperlink" Target="https://stepik.org/course/650/" TargetMode="External"/><Relationship Id="rId10" Type="http://schemas.openxmlformats.org/officeDocument/2006/relationships/hyperlink" Target="https://allo.tochka.com/trello"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hyperlink" Target="https://allo.tochka.com/trello" TargetMode="External"/><Relationship Id="rId60" Type="http://schemas.openxmlformats.org/officeDocument/2006/relationships/hyperlink" Target="https://xn----dtbchbawj2amueleii7b6i.xn--p1ai/podklyuchenie/upravlenie-dvigatelyami-i-servoprivodami-s-pomoshhyu-arduino.html" TargetMode="External"/><Relationship Id="rId4" Type="http://schemas.openxmlformats.org/officeDocument/2006/relationships/webSettings" Target="webSettings.xml"/><Relationship Id="rId9" Type="http://schemas.openxmlformats.org/officeDocument/2006/relationships/hyperlink" Target="https://allo.tochka.com/trello"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100</Pages>
  <Words>19006</Words>
  <Characters>108336</Characters>
  <Application>Microsoft Office Word</Application>
  <DocSecurity>0</DocSecurity>
  <Lines>902</Lines>
  <Paragraphs>254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127088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 5</dc:creator>
  <cp:keywords/>
  <dc:description/>
  <cp:lastModifiedBy>User 5</cp:lastModifiedBy>
  <cp:revision>2</cp:revision>
  <dcterms:created xsi:type="dcterms:W3CDTF">2023-09-05T05:51:00Z</dcterms:created>
  <dcterms:modified xsi:type="dcterms:W3CDTF">2023-09-05T06:01:00Z</dcterms:modified>
</cp:coreProperties>
</file>